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64BA" w:rsidRPr="000864BA" w:rsidRDefault="00AC029C" w:rsidP="00E2059F">
      <w:pPr>
        <w:ind w:left="-1276" w:right="-568"/>
        <w:rPr>
          <w:rFonts w:ascii="Times New Roman" w:eastAsia="Times New Roman" w:hAnsi="Times New Roman" w:cs="Times New Roman"/>
          <w:b/>
          <w:bCs/>
          <w:i/>
          <w:color w:val="000000"/>
          <w:sz w:val="24"/>
          <w:szCs w:val="24"/>
          <w:u w:val="single"/>
          <w:lang w:eastAsia="ru-RU"/>
        </w:rPr>
      </w:pPr>
      <w:r w:rsidRPr="00AC029C">
        <w:rPr>
          <w:rFonts w:ascii="Times New Roman" w:eastAsia="Times New Roman" w:hAnsi="Times New Roman" w:cs="Times New Roman"/>
          <w:b/>
          <w:bCs/>
          <w:color w:val="000000"/>
          <w:sz w:val="24"/>
          <w:szCs w:val="24"/>
          <w:lang w:eastAsia="ru-RU"/>
        </w:rPr>
        <w:t>1.</w:t>
      </w:r>
      <w:r w:rsidRPr="00AC029C">
        <w:rPr>
          <w:rFonts w:ascii="Times New Roman" w:eastAsia="Times New Roman" w:hAnsi="Times New Roman" w:cs="Times New Roman"/>
          <w:b/>
          <w:bCs/>
          <w:i/>
          <w:color w:val="000000"/>
          <w:sz w:val="24"/>
          <w:szCs w:val="24"/>
          <w:u w:val="single"/>
          <w:lang w:eastAsia="ru-RU"/>
        </w:rPr>
        <w:t>Определение понятия «спорт», его взаимосвязь с физической культурой.</w:t>
      </w:r>
    </w:p>
    <w:p w:rsidR="00E2059F" w:rsidRDefault="0046326D" w:rsidP="00E2059F">
      <w:pPr>
        <w:pStyle w:val="a3"/>
        <w:ind w:left="-1276" w:right="-568"/>
        <w:rPr>
          <w:rFonts w:ascii="Times New Roman" w:hAnsi="Times New Roman" w:cs="Times New Roman"/>
          <w:sz w:val="24"/>
          <w:szCs w:val="24"/>
        </w:rPr>
      </w:pPr>
      <w:r w:rsidRPr="00CB0325">
        <w:rPr>
          <w:rFonts w:ascii="Times New Roman" w:hAnsi="Times New Roman" w:cs="Times New Roman"/>
          <w:b/>
          <w:sz w:val="24"/>
          <w:szCs w:val="24"/>
        </w:rPr>
        <w:t>Спорт</w:t>
      </w:r>
      <w:r w:rsidRPr="00CB0325">
        <w:rPr>
          <w:rFonts w:ascii="Times New Roman" w:hAnsi="Times New Roman" w:cs="Times New Roman"/>
          <w:sz w:val="24"/>
          <w:szCs w:val="24"/>
        </w:rPr>
        <w:t xml:space="preserve"> </w:t>
      </w:r>
      <w:r w:rsidRPr="005F5A88">
        <w:rPr>
          <w:rFonts w:ascii="Times New Roman" w:hAnsi="Times New Roman" w:cs="Times New Roman"/>
          <w:sz w:val="24"/>
          <w:szCs w:val="24"/>
        </w:rPr>
        <w:t>– вид физической культуры, игровая, соревновательная деятельность и подготовка к ней,</w:t>
      </w:r>
    </w:p>
    <w:p w:rsidR="00CB0325" w:rsidRPr="005F5A88" w:rsidRDefault="0046326D" w:rsidP="00E2059F">
      <w:pPr>
        <w:pStyle w:val="a3"/>
        <w:ind w:left="-1276" w:right="-568"/>
        <w:rPr>
          <w:rFonts w:ascii="Times New Roman" w:hAnsi="Times New Roman" w:cs="Times New Roman"/>
          <w:sz w:val="24"/>
          <w:szCs w:val="24"/>
        </w:rPr>
      </w:pPr>
      <w:r w:rsidRPr="005F5A88">
        <w:rPr>
          <w:rFonts w:ascii="Times New Roman" w:hAnsi="Times New Roman" w:cs="Times New Roman"/>
          <w:sz w:val="24"/>
          <w:szCs w:val="24"/>
        </w:rPr>
        <w:t xml:space="preserve"> </w:t>
      </w:r>
      <w:proofErr w:type="gramStart"/>
      <w:r w:rsidRPr="005F5A88">
        <w:rPr>
          <w:rFonts w:ascii="Times New Roman" w:hAnsi="Times New Roman" w:cs="Times New Roman"/>
          <w:sz w:val="24"/>
          <w:szCs w:val="24"/>
        </w:rPr>
        <w:t>основанные</w:t>
      </w:r>
      <w:proofErr w:type="gramEnd"/>
      <w:r w:rsidRPr="005F5A88">
        <w:rPr>
          <w:rFonts w:ascii="Times New Roman" w:hAnsi="Times New Roman" w:cs="Times New Roman"/>
          <w:sz w:val="24"/>
          <w:szCs w:val="24"/>
        </w:rPr>
        <w:t xml:space="preserve"> на использовании физических упражнений и направленные на достижение наивысших результатов.</w:t>
      </w:r>
    </w:p>
    <w:p w:rsidR="00CB0325" w:rsidRPr="005F5A88" w:rsidRDefault="00CB0325" w:rsidP="00E2059F">
      <w:pPr>
        <w:pStyle w:val="a3"/>
        <w:ind w:left="-1276" w:right="-568"/>
        <w:rPr>
          <w:rFonts w:ascii="Times New Roman" w:hAnsi="Times New Roman" w:cs="Times New Roman"/>
          <w:color w:val="000000"/>
          <w:sz w:val="24"/>
          <w:szCs w:val="24"/>
          <w:shd w:val="clear" w:color="auto" w:fill="FFFFFF"/>
        </w:rPr>
      </w:pPr>
      <w:r w:rsidRPr="005F5A88">
        <w:rPr>
          <w:rFonts w:ascii="Times New Roman" w:hAnsi="Times New Roman" w:cs="Times New Roman"/>
          <w:color w:val="000000"/>
          <w:sz w:val="24"/>
          <w:szCs w:val="24"/>
          <w:shd w:val="clear" w:color="auto" w:fill="FFFFFF"/>
        </w:rPr>
        <w:t xml:space="preserve">В области физ. культуры, спорт выступает как </w:t>
      </w:r>
      <w:proofErr w:type="gramStart"/>
      <w:r w:rsidRPr="005F5A88">
        <w:rPr>
          <w:rFonts w:ascii="Times New Roman" w:hAnsi="Times New Roman" w:cs="Times New Roman"/>
          <w:color w:val="000000"/>
          <w:sz w:val="24"/>
          <w:szCs w:val="24"/>
          <w:shd w:val="clear" w:color="auto" w:fill="FFFFFF"/>
        </w:rPr>
        <w:t>спец</w:t>
      </w:r>
      <w:proofErr w:type="gramEnd"/>
      <w:r w:rsidRPr="005F5A88">
        <w:rPr>
          <w:rFonts w:ascii="Times New Roman" w:hAnsi="Times New Roman" w:cs="Times New Roman"/>
          <w:color w:val="000000"/>
          <w:sz w:val="24"/>
          <w:szCs w:val="24"/>
          <w:shd w:val="clear" w:color="auto" w:fill="FFFFFF"/>
        </w:rPr>
        <w:t>. сфера выявления и унифицированного сравнения возможностей человека.</w:t>
      </w:r>
    </w:p>
    <w:p w:rsidR="00CB0325" w:rsidRPr="005F5A88" w:rsidRDefault="002C7E77" w:rsidP="00E2059F">
      <w:pPr>
        <w:pStyle w:val="a3"/>
        <w:ind w:left="-1276" w:right="-568"/>
        <w:rPr>
          <w:rFonts w:ascii="Times New Roman" w:hAnsi="Times New Roman" w:cs="Times New Roman"/>
          <w:sz w:val="24"/>
          <w:szCs w:val="24"/>
        </w:rPr>
      </w:pPr>
      <w:r w:rsidRPr="005F5A88">
        <w:rPr>
          <w:rFonts w:ascii="Times New Roman" w:hAnsi="Times New Roman" w:cs="Times New Roman"/>
          <w:sz w:val="24"/>
          <w:szCs w:val="24"/>
        </w:rPr>
        <w:t>Массовый спорт даёт возможность миллионам людей совершенствовать свои физические качества и двигательные возможности, укреплять здоровье и продлевать творческое долголетие.</w:t>
      </w:r>
    </w:p>
    <w:p w:rsidR="00CB0325" w:rsidRDefault="00CB0325" w:rsidP="00E2059F">
      <w:pPr>
        <w:pStyle w:val="a3"/>
        <w:ind w:left="-1276" w:right="-568"/>
        <w:rPr>
          <w:rFonts w:ascii="Tahoma" w:hAnsi="Tahoma" w:cs="Tahoma"/>
          <w:color w:val="000000"/>
          <w:sz w:val="24"/>
          <w:szCs w:val="24"/>
          <w:shd w:val="clear" w:color="auto" w:fill="FFFFFF"/>
        </w:rPr>
      </w:pPr>
      <w:r w:rsidRPr="005F5A88">
        <w:rPr>
          <w:rFonts w:ascii="Times New Roman" w:hAnsi="Times New Roman" w:cs="Times New Roman"/>
          <w:color w:val="000000"/>
          <w:sz w:val="24"/>
          <w:szCs w:val="24"/>
          <w:shd w:val="clear" w:color="auto" w:fill="FFFFFF"/>
        </w:rPr>
        <w:t xml:space="preserve">Конечная цель спорта - физ. совершенствование человека, реализуемое в условиях соревновательной деятельности. </w:t>
      </w:r>
    </w:p>
    <w:p w:rsidR="00CB0325" w:rsidRDefault="00CB0325" w:rsidP="00E2059F">
      <w:pPr>
        <w:pStyle w:val="a3"/>
        <w:ind w:left="-1276" w:right="-568"/>
        <w:rPr>
          <w:rFonts w:ascii="Tahoma" w:hAnsi="Tahoma" w:cs="Tahoma"/>
          <w:color w:val="000000"/>
          <w:sz w:val="24"/>
          <w:szCs w:val="24"/>
          <w:shd w:val="clear" w:color="auto" w:fill="FFFFFF"/>
        </w:rPr>
      </w:pPr>
    </w:p>
    <w:p w:rsidR="00AC029C" w:rsidRDefault="002C7E77" w:rsidP="00E2059F">
      <w:pPr>
        <w:pStyle w:val="a3"/>
        <w:ind w:left="-1276" w:right="-568"/>
        <w:rPr>
          <w:rFonts w:ascii="Times New Roman" w:hAnsi="Times New Roman" w:cs="Times New Roman"/>
          <w:sz w:val="24"/>
          <w:szCs w:val="24"/>
        </w:rPr>
      </w:pPr>
      <w:r w:rsidRPr="00CB0325">
        <w:rPr>
          <w:rFonts w:ascii="Times New Roman" w:hAnsi="Times New Roman" w:cs="Times New Roman"/>
          <w:b/>
          <w:sz w:val="24"/>
          <w:szCs w:val="24"/>
        </w:rPr>
        <w:t>2.</w:t>
      </w:r>
      <w:r w:rsidR="00AC029C" w:rsidRPr="00AC029C">
        <w:rPr>
          <w:rFonts w:ascii="Times New Roman" w:eastAsia="Times New Roman" w:hAnsi="Times New Roman" w:cs="Times New Roman"/>
          <w:bCs/>
          <w:color w:val="000000"/>
          <w:sz w:val="24"/>
          <w:szCs w:val="24"/>
          <w:lang w:eastAsia="ru-RU"/>
        </w:rPr>
        <w:t xml:space="preserve"> </w:t>
      </w:r>
      <w:r w:rsidR="00AC029C" w:rsidRPr="00AC029C">
        <w:rPr>
          <w:rFonts w:ascii="Times New Roman" w:eastAsia="Times New Roman" w:hAnsi="Times New Roman" w:cs="Times New Roman"/>
          <w:b/>
          <w:bCs/>
          <w:i/>
          <w:color w:val="000000"/>
          <w:sz w:val="24"/>
          <w:szCs w:val="24"/>
          <w:u w:val="single"/>
          <w:lang w:eastAsia="ru-RU"/>
        </w:rPr>
        <w:t>Изменения в опорно-двигательном аппарате под влиянием систематических занятий физическими упражнениями.</w:t>
      </w:r>
    </w:p>
    <w:p w:rsidR="00E2059F" w:rsidRDefault="002C7E77" w:rsidP="00E2059F">
      <w:pPr>
        <w:pStyle w:val="a3"/>
        <w:ind w:left="-1276" w:right="-568"/>
        <w:rPr>
          <w:rFonts w:ascii="Times New Roman" w:hAnsi="Times New Roman" w:cs="Times New Roman"/>
          <w:sz w:val="24"/>
          <w:szCs w:val="24"/>
        </w:rPr>
      </w:pPr>
      <w:r w:rsidRPr="00CB0325">
        <w:rPr>
          <w:rFonts w:ascii="Times New Roman" w:hAnsi="Times New Roman" w:cs="Times New Roman"/>
          <w:b/>
          <w:sz w:val="24"/>
          <w:szCs w:val="24"/>
        </w:rPr>
        <w:t xml:space="preserve">Опорно-двигательный аппарат </w:t>
      </w:r>
      <w:r w:rsidRPr="00CB0325">
        <w:rPr>
          <w:rFonts w:ascii="Times New Roman" w:hAnsi="Times New Roman" w:cs="Times New Roman"/>
          <w:sz w:val="24"/>
          <w:szCs w:val="24"/>
        </w:rPr>
        <w:t xml:space="preserve">составляют  кости  скелета  с  суставами, связки и мышцы с  сухожилиями,  которые  наряду  с  движениями  обеспечивают опорную функцию организма. </w:t>
      </w:r>
      <w:r w:rsidR="00E2059F">
        <w:rPr>
          <w:rFonts w:ascii="Times New Roman" w:hAnsi="Times New Roman" w:cs="Times New Roman"/>
          <w:sz w:val="24"/>
          <w:szCs w:val="24"/>
        </w:rPr>
        <w:t xml:space="preserve"> </w:t>
      </w:r>
    </w:p>
    <w:p w:rsidR="00E2059F" w:rsidRDefault="002C7E77" w:rsidP="00E2059F">
      <w:pPr>
        <w:pStyle w:val="a3"/>
        <w:ind w:left="-1276" w:right="-568"/>
        <w:rPr>
          <w:rFonts w:ascii="Times New Roman" w:hAnsi="Times New Roman" w:cs="Times New Roman"/>
          <w:sz w:val="24"/>
          <w:szCs w:val="24"/>
        </w:rPr>
      </w:pPr>
      <w:r w:rsidRPr="00CB0325">
        <w:rPr>
          <w:rFonts w:ascii="Times New Roman" w:hAnsi="Times New Roman" w:cs="Times New Roman"/>
          <w:sz w:val="24"/>
          <w:szCs w:val="24"/>
        </w:rPr>
        <w:t>Кости и суставы участвуют  в  движении  пассивно, подчиняясь действию мышц, но играют ведущую  роль  в  осуществлении  опорной функции.</w:t>
      </w:r>
    </w:p>
    <w:p w:rsidR="002C7E77" w:rsidRPr="00E2059F" w:rsidRDefault="002C7E77" w:rsidP="00E2059F">
      <w:pPr>
        <w:pStyle w:val="a3"/>
        <w:ind w:left="-1276" w:right="-568"/>
        <w:rPr>
          <w:rFonts w:ascii="Times New Roman" w:hAnsi="Times New Roman" w:cs="Times New Roman"/>
          <w:sz w:val="24"/>
          <w:szCs w:val="24"/>
        </w:rPr>
      </w:pPr>
      <w:r w:rsidRPr="00CB0325">
        <w:rPr>
          <w:rFonts w:ascii="Times New Roman" w:hAnsi="Times New Roman" w:cs="Times New Roman"/>
          <w:sz w:val="24"/>
          <w:szCs w:val="24"/>
        </w:rPr>
        <w:t xml:space="preserve"> Отсутствие двигательной активности мышц, окружающих кости, приводит к нарушению обмена веществ в костной  ткани  и потере  их  прочности,  </w:t>
      </w:r>
      <w:r w:rsidRPr="00E2059F">
        <w:rPr>
          <w:rFonts w:ascii="Times New Roman" w:hAnsi="Times New Roman" w:cs="Times New Roman"/>
          <w:sz w:val="24"/>
          <w:szCs w:val="24"/>
        </w:rPr>
        <w:t>отсюда плохая осанка, узкие плечи, впалая грудь и другое, что вредно отражается  на здоровье внутренних органов. Занятие физическими  упражнениями  и  спортом  увеличивают  прочность костной ткани, способствуют более прочному прикреплению  к  костям  мышечных сухожилий,  укрепляют  позвоночник  и  ликвидируют   в   нём   нежелательные искривления, способствуют расширению  грудной  клетки  и  выработке  хорошей</w:t>
      </w:r>
      <w:r w:rsidR="005F5A88" w:rsidRPr="00E2059F">
        <w:rPr>
          <w:rFonts w:ascii="Times New Roman" w:hAnsi="Times New Roman" w:cs="Times New Roman"/>
          <w:sz w:val="24"/>
          <w:szCs w:val="24"/>
        </w:rPr>
        <w:t xml:space="preserve"> </w:t>
      </w:r>
      <w:r w:rsidRPr="00E2059F">
        <w:rPr>
          <w:rFonts w:ascii="Times New Roman" w:hAnsi="Times New Roman" w:cs="Times New Roman"/>
          <w:sz w:val="24"/>
          <w:szCs w:val="24"/>
        </w:rPr>
        <w:t>осанки.</w:t>
      </w:r>
    </w:p>
    <w:p w:rsidR="00AC7852" w:rsidRDefault="00AC7852" w:rsidP="00E2059F">
      <w:pPr>
        <w:pStyle w:val="a3"/>
        <w:ind w:left="-1276" w:right="-568"/>
        <w:rPr>
          <w:rFonts w:ascii="Times New Roman" w:hAnsi="Times New Roman" w:cs="Times New Roman"/>
          <w:sz w:val="24"/>
          <w:szCs w:val="24"/>
        </w:rPr>
      </w:pPr>
    </w:p>
    <w:p w:rsidR="00AC029C" w:rsidRPr="00CC1121" w:rsidRDefault="00AC029C" w:rsidP="00E2059F">
      <w:pPr>
        <w:pStyle w:val="a3"/>
        <w:ind w:left="-1276" w:right="-568"/>
        <w:rPr>
          <w:rFonts w:ascii="Times New Roman" w:hAnsi="Times New Roman" w:cs="Times New Roman"/>
          <w:sz w:val="24"/>
          <w:szCs w:val="24"/>
        </w:rPr>
      </w:pPr>
    </w:p>
    <w:p w:rsidR="00AC029C" w:rsidRPr="00AC029C" w:rsidRDefault="00AC7852" w:rsidP="00E2059F">
      <w:pPr>
        <w:spacing w:after="0" w:line="240" w:lineRule="auto"/>
        <w:ind w:left="-1276" w:right="-568"/>
        <w:rPr>
          <w:rFonts w:ascii="Times New Roman" w:eastAsia="Times New Roman" w:hAnsi="Times New Roman" w:cs="Times New Roman"/>
          <w:b/>
          <w:bCs/>
          <w:i/>
          <w:color w:val="000000"/>
          <w:sz w:val="24"/>
          <w:szCs w:val="24"/>
          <w:u w:val="single"/>
          <w:lang w:eastAsia="ru-RU"/>
        </w:rPr>
      </w:pPr>
      <w:r w:rsidRPr="00CC1121">
        <w:rPr>
          <w:rFonts w:ascii="Times New Roman" w:hAnsi="Times New Roman" w:cs="Times New Roman"/>
          <w:b/>
          <w:sz w:val="24"/>
          <w:szCs w:val="24"/>
        </w:rPr>
        <w:t>3.</w:t>
      </w:r>
      <w:r w:rsidR="00AC029C" w:rsidRPr="00AC029C">
        <w:rPr>
          <w:rFonts w:ascii="Times New Roman" w:eastAsia="Times New Roman" w:hAnsi="Times New Roman" w:cs="Times New Roman"/>
          <w:bCs/>
          <w:color w:val="000000"/>
          <w:sz w:val="24"/>
          <w:szCs w:val="24"/>
          <w:lang w:eastAsia="ru-RU"/>
        </w:rPr>
        <w:t xml:space="preserve"> </w:t>
      </w:r>
      <w:proofErr w:type="gramStart"/>
      <w:r w:rsidR="00AC029C" w:rsidRPr="00AC029C">
        <w:rPr>
          <w:rFonts w:ascii="Times New Roman" w:eastAsia="Times New Roman" w:hAnsi="Times New Roman" w:cs="Times New Roman"/>
          <w:b/>
          <w:bCs/>
          <w:i/>
          <w:color w:val="000000"/>
          <w:sz w:val="24"/>
          <w:szCs w:val="24"/>
          <w:u w:val="single"/>
          <w:lang w:eastAsia="ru-RU"/>
        </w:rPr>
        <w:t>Физические качества человека:</w:t>
      </w:r>
      <w:r w:rsidR="00AC029C" w:rsidRPr="00AC029C">
        <w:rPr>
          <w:rFonts w:ascii="Times New Roman" w:eastAsia="Times New Roman" w:hAnsi="Times New Roman" w:cs="Times New Roman"/>
          <w:b/>
          <w:bCs/>
          <w:i/>
          <w:color w:val="000000"/>
          <w:sz w:val="24"/>
          <w:szCs w:val="24"/>
          <w:u w:val="single"/>
          <w:lang w:eastAsia="ru-RU"/>
        </w:rPr>
        <w:tab/>
        <w:t>сила (определение, основные</w:t>
      </w:r>
      <w:proofErr w:type="gramEnd"/>
    </w:p>
    <w:p w:rsidR="00AC029C" w:rsidRPr="00AC029C" w:rsidRDefault="00AC029C" w:rsidP="00E2059F">
      <w:pPr>
        <w:spacing w:after="0" w:line="240" w:lineRule="auto"/>
        <w:ind w:left="-1276" w:right="-568"/>
        <w:rPr>
          <w:rFonts w:ascii="Times New Roman" w:eastAsia="Times New Roman" w:hAnsi="Times New Roman" w:cs="Times New Roman"/>
          <w:b/>
          <w:i/>
          <w:sz w:val="24"/>
          <w:szCs w:val="24"/>
          <w:u w:val="single"/>
          <w:lang w:eastAsia="ru-RU"/>
        </w:rPr>
      </w:pPr>
      <w:r w:rsidRPr="00AC029C">
        <w:rPr>
          <w:rFonts w:ascii="Times New Roman" w:eastAsia="Times New Roman" w:hAnsi="Times New Roman" w:cs="Times New Roman"/>
          <w:b/>
          <w:bCs/>
          <w:i/>
          <w:color w:val="000000"/>
          <w:sz w:val="24"/>
          <w:szCs w:val="24"/>
          <w:u w:val="single"/>
          <w:lang w:eastAsia="ru-RU"/>
        </w:rPr>
        <w:t>характеристики силы, методика воспитания).</w:t>
      </w:r>
    </w:p>
    <w:p w:rsidR="00AC7852" w:rsidRPr="00CC1121" w:rsidRDefault="00AC7852" w:rsidP="00E2059F">
      <w:pPr>
        <w:pStyle w:val="a3"/>
        <w:ind w:left="-1276" w:right="-568"/>
        <w:rPr>
          <w:rFonts w:ascii="Times New Roman" w:hAnsi="Times New Roman" w:cs="Times New Roman"/>
          <w:sz w:val="24"/>
          <w:szCs w:val="24"/>
        </w:rPr>
      </w:pPr>
      <w:r w:rsidRPr="00CC1121">
        <w:rPr>
          <w:rFonts w:ascii="Times New Roman" w:hAnsi="Times New Roman" w:cs="Times New Roman"/>
          <w:b/>
          <w:sz w:val="24"/>
          <w:szCs w:val="24"/>
        </w:rPr>
        <w:t xml:space="preserve"> Мышечная сила</w:t>
      </w:r>
      <w:r w:rsidRPr="00CC1121">
        <w:rPr>
          <w:rFonts w:ascii="Times New Roman" w:hAnsi="Times New Roman" w:cs="Times New Roman"/>
          <w:sz w:val="24"/>
          <w:szCs w:val="24"/>
        </w:rPr>
        <w:t xml:space="preserve"> — это способность человека преодолевать внешнее сопротивление или противостоять ему за счёт мышечных усилий. Определенное влияние на проявление </w:t>
      </w:r>
      <w:proofErr w:type="gramStart"/>
      <w:r w:rsidRPr="00CC1121">
        <w:rPr>
          <w:rFonts w:ascii="Times New Roman" w:hAnsi="Times New Roman" w:cs="Times New Roman"/>
          <w:sz w:val="24"/>
          <w:szCs w:val="24"/>
        </w:rPr>
        <w:t>силовых</w:t>
      </w:r>
      <w:proofErr w:type="gramEnd"/>
      <w:r w:rsidRPr="00CC1121">
        <w:rPr>
          <w:rFonts w:ascii="Times New Roman" w:hAnsi="Times New Roman" w:cs="Times New Roman"/>
          <w:sz w:val="24"/>
          <w:szCs w:val="24"/>
        </w:rPr>
        <w:t xml:space="preserve"> </w:t>
      </w:r>
    </w:p>
    <w:p w:rsidR="00AC7852" w:rsidRPr="00CC1121" w:rsidRDefault="00AC7852" w:rsidP="00E2059F">
      <w:pPr>
        <w:pStyle w:val="a3"/>
        <w:ind w:left="-1276" w:right="-568"/>
        <w:rPr>
          <w:rFonts w:ascii="Times New Roman" w:hAnsi="Times New Roman" w:cs="Times New Roman"/>
          <w:sz w:val="24"/>
          <w:szCs w:val="24"/>
        </w:rPr>
      </w:pPr>
      <w:proofErr w:type="gramStart"/>
      <w:r w:rsidRPr="00CC1121">
        <w:rPr>
          <w:rFonts w:ascii="Times New Roman" w:hAnsi="Times New Roman" w:cs="Times New Roman"/>
          <w:sz w:val="24"/>
          <w:szCs w:val="24"/>
        </w:rPr>
        <w:t xml:space="preserve">способностей оказывают биомеханические (расположение тема и его частей в пространстве, прочность звеньев опорно-двигательного аппарата, величина перемещаемых масс и </w:t>
      </w:r>
      <w:proofErr w:type="gramEnd"/>
    </w:p>
    <w:p w:rsidR="00AC7852" w:rsidRPr="00CC1121" w:rsidRDefault="00AC7852" w:rsidP="00E2059F">
      <w:pPr>
        <w:pStyle w:val="a3"/>
        <w:ind w:left="-1276" w:right="-568"/>
        <w:rPr>
          <w:rFonts w:ascii="Times New Roman" w:hAnsi="Times New Roman" w:cs="Times New Roman"/>
          <w:sz w:val="24"/>
          <w:szCs w:val="24"/>
        </w:rPr>
      </w:pPr>
      <w:r w:rsidRPr="00CC1121">
        <w:rPr>
          <w:rFonts w:ascii="Times New Roman" w:hAnsi="Times New Roman" w:cs="Times New Roman"/>
          <w:sz w:val="24"/>
          <w:szCs w:val="24"/>
        </w:rPr>
        <w:t xml:space="preserve">др.), биохимические (гормональные) и физиологические (особенности функционирования периферического и центрального кровообращения, дыхания и др.) </w:t>
      </w:r>
      <w:proofErr w:type="spellStart"/>
      <w:r w:rsidRPr="00CC1121">
        <w:rPr>
          <w:rFonts w:ascii="Times New Roman" w:hAnsi="Times New Roman" w:cs="Times New Roman"/>
          <w:sz w:val="24"/>
          <w:szCs w:val="24"/>
        </w:rPr>
        <w:t>факторы</w:t>
      </w:r>
      <w:proofErr w:type="gramStart"/>
      <w:r w:rsidRPr="00CC1121">
        <w:rPr>
          <w:rFonts w:ascii="Times New Roman" w:hAnsi="Times New Roman" w:cs="Times New Roman"/>
          <w:sz w:val="24"/>
          <w:szCs w:val="24"/>
        </w:rPr>
        <w:t>.В</w:t>
      </w:r>
      <w:proofErr w:type="gramEnd"/>
      <w:r w:rsidRPr="00CC1121">
        <w:rPr>
          <w:rFonts w:ascii="Times New Roman" w:hAnsi="Times New Roman" w:cs="Times New Roman"/>
          <w:sz w:val="24"/>
          <w:szCs w:val="24"/>
        </w:rPr>
        <w:t>оспитание</w:t>
      </w:r>
      <w:proofErr w:type="spellEnd"/>
      <w:r w:rsidRPr="00CC1121">
        <w:rPr>
          <w:rFonts w:ascii="Times New Roman" w:hAnsi="Times New Roman" w:cs="Times New Roman"/>
          <w:sz w:val="24"/>
          <w:szCs w:val="24"/>
        </w:rPr>
        <w:t xml:space="preserve"> </w:t>
      </w:r>
    </w:p>
    <w:p w:rsidR="00AC7852" w:rsidRPr="00CC1121" w:rsidRDefault="00AC7852" w:rsidP="00E2059F">
      <w:pPr>
        <w:pStyle w:val="a3"/>
        <w:ind w:left="-1276" w:right="-568"/>
        <w:rPr>
          <w:rFonts w:ascii="Times New Roman" w:hAnsi="Times New Roman" w:cs="Times New Roman"/>
          <w:sz w:val="24"/>
          <w:szCs w:val="24"/>
        </w:rPr>
      </w:pPr>
      <w:proofErr w:type="gramStart"/>
      <w:r w:rsidRPr="00CC1121">
        <w:rPr>
          <w:rFonts w:ascii="Times New Roman" w:hAnsi="Times New Roman" w:cs="Times New Roman"/>
          <w:sz w:val="24"/>
          <w:szCs w:val="24"/>
        </w:rPr>
        <w:t xml:space="preserve">собственно силовых способностей может быть направлено на развитие максимальной силы (тяжелая атлетика, гиревой спорт, силовая акробатика, легкоатлетические метания и </w:t>
      </w:r>
      <w:proofErr w:type="gramEnd"/>
    </w:p>
    <w:p w:rsidR="00AC7852" w:rsidRPr="00CC1121" w:rsidRDefault="00AC7852" w:rsidP="00E2059F">
      <w:pPr>
        <w:pStyle w:val="a3"/>
        <w:ind w:left="-1276" w:right="-568"/>
        <w:rPr>
          <w:rFonts w:ascii="Times New Roman" w:hAnsi="Times New Roman" w:cs="Times New Roman"/>
          <w:sz w:val="24"/>
          <w:szCs w:val="24"/>
        </w:rPr>
      </w:pPr>
      <w:proofErr w:type="gramStart"/>
      <w:r w:rsidRPr="00CC1121">
        <w:rPr>
          <w:rFonts w:ascii="Times New Roman" w:hAnsi="Times New Roman" w:cs="Times New Roman"/>
          <w:sz w:val="24"/>
          <w:szCs w:val="24"/>
        </w:rPr>
        <w:t>др.); общее укрепление опорно-двигательного аппарата занимающихся, необходимое во всех видах спорта (общая сила) и строительство тела (бодибилдинг).</w:t>
      </w:r>
      <w:r w:rsidRPr="00CC1121">
        <w:rPr>
          <w:rFonts w:ascii="Times New Roman" w:hAnsi="Times New Roman" w:cs="Times New Roman"/>
          <w:sz w:val="24"/>
          <w:szCs w:val="24"/>
        </w:rPr>
        <w:tab/>
      </w:r>
      <w:proofErr w:type="gramEnd"/>
    </w:p>
    <w:p w:rsidR="00E8333F" w:rsidRPr="00CC1121" w:rsidRDefault="00E8333F" w:rsidP="00E2059F">
      <w:pPr>
        <w:pStyle w:val="a3"/>
        <w:ind w:left="-1276" w:right="-568"/>
        <w:rPr>
          <w:rFonts w:ascii="Times New Roman" w:hAnsi="Times New Roman" w:cs="Times New Roman"/>
          <w:sz w:val="24"/>
          <w:szCs w:val="24"/>
        </w:rPr>
      </w:pPr>
    </w:p>
    <w:p w:rsidR="00AC029C" w:rsidRPr="00AC029C" w:rsidRDefault="00E8333F" w:rsidP="00E2059F">
      <w:pPr>
        <w:pStyle w:val="a3"/>
        <w:ind w:left="-1276" w:right="-568"/>
        <w:rPr>
          <w:rFonts w:ascii="Times New Roman" w:hAnsi="Times New Roman" w:cs="Times New Roman"/>
          <w:b/>
          <w:i/>
          <w:sz w:val="24"/>
          <w:szCs w:val="24"/>
          <w:u w:val="single"/>
        </w:rPr>
      </w:pPr>
      <w:r w:rsidRPr="00CC1121">
        <w:rPr>
          <w:rFonts w:ascii="Times New Roman" w:hAnsi="Times New Roman" w:cs="Times New Roman"/>
          <w:b/>
          <w:sz w:val="24"/>
          <w:szCs w:val="24"/>
        </w:rPr>
        <w:t>4.</w:t>
      </w:r>
      <w:r w:rsidR="00AC029C">
        <w:rPr>
          <w:rFonts w:ascii="Times New Roman" w:hAnsi="Times New Roman" w:cs="Times New Roman"/>
          <w:b/>
          <w:sz w:val="24"/>
          <w:szCs w:val="24"/>
        </w:rPr>
        <w:t xml:space="preserve"> </w:t>
      </w:r>
      <w:r w:rsidR="00AC029C" w:rsidRPr="00AC029C">
        <w:rPr>
          <w:rFonts w:ascii="Times New Roman" w:eastAsia="Times New Roman" w:hAnsi="Times New Roman" w:cs="Times New Roman"/>
          <w:b/>
          <w:bCs/>
          <w:i/>
          <w:color w:val="000000"/>
          <w:sz w:val="24"/>
          <w:szCs w:val="24"/>
          <w:u w:val="single"/>
          <w:lang w:eastAsia="ru-RU"/>
        </w:rPr>
        <w:t>Понятие здорового образа жизни, его составляющие</w:t>
      </w:r>
    </w:p>
    <w:p w:rsidR="00E8333F" w:rsidRPr="00CC1121" w:rsidRDefault="00E8333F" w:rsidP="00E2059F">
      <w:pPr>
        <w:pStyle w:val="a3"/>
        <w:ind w:left="-1276" w:right="-568"/>
        <w:rPr>
          <w:rFonts w:ascii="Times New Roman" w:hAnsi="Times New Roman" w:cs="Times New Roman"/>
          <w:sz w:val="24"/>
          <w:szCs w:val="24"/>
        </w:rPr>
      </w:pPr>
      <w:r w:rsidRPr="00CC1121">
        <w:rPr>
          <w:rFonts w:ascii="Times New Roman" w:hAnsi="Times New Roman" w:cs="Times New Roman"/>
          <w:b/>
          <w:sz w:val="24"/>
          <w:szCs w:val="24"/>
        </w:rPr>
        <w:t xml:space="preserve"> Здоровый образ жизни — </w:t>
      </w:r>
      <w:r w:rsidRPr="00CC1121">
        <w:rPr>
          <w:rFonts w:ascii="Times New Roman" w:hAnsi="Times New Roman" w:cs="Times New Roman"/>
          <w:sz w:val="24"/>
          <w:szCs w:val="24"/>
        </w:rPr>
        <w:t>образ жизни человека, направленный на профилактику болезней и укрепление здоровья. Составляющие: воспитание с раннего детства здоровых привычек и навыков; окружающая среда: безопасная и благоприятная для обитания, отказ от курения, употребления наркотиков, употребления алкоголя, здоровое питание: ( умеренное, соответствующее физиологическим особенностям )</w:t>
      </w:r>
      <w:proofErr w:type="gramStart"/>
      <w:r w:rsidRPr="00CC1121">
        <w:rPr>
          <w:rFonts w:ascii="Times New Roman" w:hAnsi="Times New Roman" w:cs="Times New Roman"/>
          <w:sz w:val="24"/>
          <w:szCs w:val="24"/>
        </w:rPr>
        <w:t>,д</w:t>
      </w:r>
      <w:proofErr w:type="gramEnd"/>
      <w:r w:rsidRPr="00CC1121">
        <w:rPr>
          <w:rFonts w:ascii="Times New Roman" w:hAnsi="Times New Roman" w:cs="Times New Roman"/>
          <w:sz w:val="24"/>
          <w:szCs w:val="24"/>
        </w:rPr>
        <w:t xml:space="preserve">вижения: физически </w:t>
      </w:r>
      <w:r w:rsidRPr="00CC1121">
        <w:rPr>
          <w:rFonts w:ascii="Times New Roman" w:hAnsi="Times New Roman" w:cs="Times New Roman"/>
          <w:sz w:val="24"/>
          <w:szCs w:val="24"/>
        </w:rPr>
        <w:lastRenderedPageBreak/>
        <w:t>активная жизнь, включая специальные физические упражнения ,личная и общественная гигиена, закаливание, чёткий режим жизни, умение предупреждать опасные ситуации и правильно вести себя при их возникновении.</w:t>
      </w:r>
    </w:p>
    <w:p w:rsidR="002C7E77" w:rsidRPr="00CC1121" w:rsidRDefault="002C7E77" w:rsidP="00E2059F">
      <w:pPr>
        <w:pStyle w:val="a3"/>
        <w:ind w:left="-1276" w:right="-568"/>
        <w:rPr>
          <w:rFonts w:ascii="Times New Roman" w:hAnsi="Times New Roman" w:cs="Times New Roman"/>
          <w:sz w:val="24"/>
          <w:szCs w:val="24"/>
        </w:rPr>
      </w:pPr>
    </w:p>
    <w:p w:rsidR="00AC029C" w:rsidRPr="00AC029C" w:rsidRDefault="00E8333F" w:rsidP="00E2059F">
      <w:pPr>
        <w:pStyle w:val="a3"/>
        <w:ind w:left="-1276" w:right="-568"/>
        <w:rPr>
          <w:rFonts w:ascii="Times New Roman" w:hAnsi="Times New Roman" w:cs="Times New Roman"/>
          <w:b/>
          <w:i/>
          <w:sz w:val="24"/>
          <w:szCs w:val="24"/>
          <w:u w:val="single"/>
        </w:rPr>
      </w:pPr>
      <w:r w:rsidRPr="00CC1121">
        <w:rPr>
          <w:rFonts w:ascii="Times New Roman" w:hAnsi="Times New Roman" w:cs="Times New Roman"/>
          <w:b/>
          <w:sz w:val="24"/>
          <w:szCs w:val="24"/>
        </w:rPr>
        <w:t>5.</w:t>
      </w:r>
      <w:r w:rsidR="00AC029C">
        <w:rPr>
          <w:rFonts w:ascii="Times New Roman" w:hAnsi="Times New Roman" w:cs="Times New Roman"/>
          <w:b/>
          <w:sz w:val="24"/>
          <w:szCs w:val="24"/>
        </w:rPr>
        <w:t xml:space="preserve"> </w:t>
      </w:r>
      <w:r w:rsidRPr="00CC1121">
        <w:rPr>
          <w:rFonts w:ascii="Times New Roman" w:hAnsi="Times New Roman" w:cs="Times New Roman"/>
          <w:b/>
          <w:sz w:val="24"/>
          <w:szCs w:val="24"/>
        </w:rPr>
        <w:t xml:space="preserve"> </w:t>
      </w:r>
      <w:r w:rsidR="00AC029C" w:rsidRPr="00AC029C">
        <w:rPr>
          <w:rFonts w:ascii="Times New Roman" w:eastAsia="Times New Roman" w:hAnsi="Times New Roman" w:cs="Times New Roman"/>
          <w:b/>
          <w:bCs/>
          <w:i/>
          <w:color w:val="000000"/>
          <w:sz w:val="24"/>
          <w:szCs w:val="24"/>
          <w:u w:val="single"/>
          <w:lang w:eastAsia="ru-RU"/>
        </w:rPr>
        <w:t xml:space="preserve">Изменения в </w:t>
      </w:r>
      <w:proofErr w:type="spellStart"/>
      <w:proofErr w:type="gramStart"/>
      <w:r w:rsidR="00AC029C" w:rsidRPr="00AC029C">
        <w:rPr>
          <w:rFonts w:ascii="Times New Roman" w:eastAsia="Times New Roman" w:hAnsi="Times New Roman" w:cs="Times New Roman"/>
          <w:b/>
          <w:bCs/>
          <w:i/>
          <w:color w:val="000000"/>
          <w:sz w:val="24"/>
          <w:szCs w:val="24"/>
          <w:u w:val="single"/>
          <w:lang w:eastAsia="ru-RU"/>
        </w:rPr>
        <w:t>сердечно-сосудистой</w:t>
      </w:r>
      <w:proofErr w:type="spellEnd"/>
      <w:proofErr w:type="gramEnd"/>
      <w:r w:rsidR="00AC029C" w:rsidRPr="00AC029C">
        <w:rPr>
          <w:rFonts w:ascii="Times New Roman" w:eastAsia="Times New Roman" w:hAnsi="Times New Roman" w:cs="Times New Roman"/>
          <w:b/>
          <w:bCs/>
          <w:i/>
          <w:color w:val="000000"/>
          <w:sz w:val="24"/>
          <w:szCs w:val="24"/>
          <w:u w:val="single"/>
          <w:lang w:eastAsia="ru-RU"/>
        </w:rPr>
        <w:t xml:space="preserve"> системе под влиянием занятий физическими упражнениями</w:t>
      </w:r>
    </w:p>
    <w:p w:rsidR="00702ECC" w:rsidRPr="00AC029C" w:rsidRDefault="00702ECC" w:rsidP="00E2059F">
      <w:pPr>
        <w:pStyle w:val="a3"/>
        <w:ind w:left="-1276" w:right="-568"/>
        <w:rPr>
          <w:rFonts w:ascii="Times New Roman" w:hAnsi="Times New Roman" w:cs="Times New Roman"/>
          <w:sz w:val="24"/>
          <w:szCs w:val="24"/>
        </w:rPr>
      </w:pPr>
      <w:r w:rsidRPr="00AC029C">
        <w:rPr>
          <w:rFonts w:ascii="Times New Roman" w:hAnsi="Times New Roman" w:cs="Times New Roman"/>
          <w:sz w:val="24"/>
          <w:szCs w:val="24"/>
        </w:rPr>
        <w:t xml:space="preserve">У тренированных людей значительно улучшается сократительная способность миокарда, усиливается центральное и периферическое кровообращение, повышается коэффициент </w:t>
      </w:r>
    </w:p>
    <w:p w:rsidR="00702ECC" w:rsidRPr="00AC029C" w:rsidRDefault="00702ECC" w:rsidP="00E2059F">
      <w:pPr>
        <w:pStyle w:val="a3"/>
        <w:ind w:left="-1276" w:right="-568"/>
        <w:rPr>
          <w:rFonts w:ascii="Times New Roman" w:hAnsi="Times New Roman" w:cs="Times New Roman"/>
          <w:sz w:val="24"/>
          <w:szCs w:val="24"/>
        </w:rPr>
      </w:pPr>
      <w:proofErr w:type="gramStart"/>
      <w:r w:rsidRPr="00AC029C">
        <w:rPr>
          <w:rFonts w:ascii="Times New Roman" w:hAnsi="Times New Roman" w:cs="Times New Roman"/>
          <w:sz w:val="24"/>
          <w:szCs w:val="24"/>
        </w:rPr>
        <w:t xml:space="preserve">полезного действия,  уменьшается частота сердечных сокращений не только в состоянии покоя, но и при любых нагрузках, вплоть до максимальной (это состояние называется </w:t>
      </w:r>
      <w:proofErr w:type="gramEnd"/>
      <w:r w:rsidRPr="00AC029C">
        <w:rPr>
          <w:rFonts w:ascii="Times New Roman" w:hAnsi="Times New Roman" w:cs="Times New Roman"/>
          <w:sz w:val="24"/>
          <w:szCs w:val="24"/>
        </w:rPr>
        <w:cr/>
        <w:t xml:space="preserve">тренировочной </w:t>
      </w:r>
      <w:proofErr w:type="spellStart"/>
      <w:r w:rsidRPr="00AC029C">
        <w:rPr>
          <w:rFonts w:ascii="Times New Roman" w:hAnsi="Times New Roman" w:cs="Times New Roman"/>
          <w:sz w:val="24"/>
          <w:szCs w:val="24"/>
        </w:rPr>
        <w:t>брадикардией</w:t>
      </w:r>
      <w:proofErr w:type="spellEnd"/>
      <w:r w:rsidRPr="00AC029C">
        <w:rPr>
          <w:rFonts w:ascii="Times New Roman" w:hAnsi="Times New Roman" w:cs="Times New Roman"/>
          <w:sz w:val="24"/>
          <w:szCs w:val="24"/>
        </w:rPr>
        <w:t xml:space="preserve">), повышается систолический, или ударный, объем крови. Благодаря увеличению ударного объема крови </w:t>
      </w:r>
      <w:proofErr w:type="spellStart"/>
      <w:proofErr w:type="gramStart"/>
      <w:r w:rsidRPr="00AC029C">
        <w:rPr>
          <w:rFonts w:ascii="Times New Roman" w:hAnsi="Times New Roman" w:cs="Times New Roman"/>
          <w:sz w:val="24"/>
          <w:szCs w:val="24"/>
        </w:rPr>
        <w:t>сердечно-сосудистая</w:t>
      </w:r>
      <w:proofErr w:type="spellEnd"/>
      <w:proofErr w:type="gramEnd"/>
      <w:r w:rsidRPr="00AC029C">
        <w:rPr>
          <w:rFonts w:ascii="Times New Roman" w:hAnsi="Times New Roman" w:cs="Times New Roman"/>
          <w:sz w:val="24"/>
          <w:szCs w:val="24"/>
        </w:rPr>
        <w:t xml:space="preserve"> система тренированного </w:t>
      </w:r>
      <w:r w:rsidRPr="00AC029C">
        <w:rPr>
          <w:rFonts w:ascii="Times New Roman" w:hAnsi="Times New Roman" w:cs="Times New Roman"/>
          <w:sz w:val="24"/>
          <w:szCs w:val="24"/>
        </w:rPr>
        <w:cr/>
        <w:t xml:space="preserve">человека гораздо легче, чем нетренированного, справляется с возрастающими физическими нагрузками, полностью обеспечивая кровью все мышцы тела, принимающие участие </w:t>
      </w:r>
      <w:proofErr w:type="gramStart"/>
      <w:r w:rsidRPr="00AC029C">
        <w:rPr>
          <w:rFonts w:ascii="Times New Roman" w:hAnsi="Times New Roman" w:cs="Times New Roman"/>
          <w:sz w:val="24"/>
          <w:szCs w:val="24"/>
        </w:rPr>
        <w:t>в</w:t>
      </w:r>
      <w:proofErr w:type="gramEnd"/>
      <w:r w:rsidRPr="00AC029C">
        <w:rPr>
          <w:rFonts w:ascii="Times New Roman" w:hAnsi="Times New Roman" w:cs="Times New Roman"/>
          <w:sz w:val="24"/>
          <w:szCs w:val="24"/>
        </w:rPr>
        <w:t xml:space="preserve"> </w:t>
      </w:r>
    </w:p>
    <w:p w:rsidR="00702ECC" w:rsidRPr="00AC029C" w:rsidRDefault="00702ECC" w:rsidP="00E2059F">
      <w:pPr>
        <w:pStyle w:val="a3"/>
        <w:ind w:left="-1276" w:right="-568"/>
        <w:rPr>
          <w:rFonts w:ascii="Times New Roman" w:hAnsi="Times New Roman" w:cs="Times New Roman"/>
          <w:sz w:val="24"/>
          <w:szCs w:val="24"/>
        </w:rPr>
      </w:pPr>
      <w:r w:rsidRPr="00AC029C">
        <w:rPr>
          <w:rFonts w:ascii="Times New Roman" w:hAnsi="Times New Roman" w:cs="Times New Roman"/>
          <w:sz w:val="24"/>
          <w:szCs w:val="24"/>
        </w:rPr>
        <w:t>нагрузке с большим напряжением.</w:t>
      </w:r>
      <w:r w:rsidR="00CD6089" w:rsidRPr="00AC029C">
        <w:rPr>
          <w:rFonts w:ascii="Times New Roman" w:hAnsi="Times New Roman" w:cs="Times New Roman"/>
          <w:sz w:val="24"/>
          <w:szCs w:val="24"/>
        </w:rPr>
        <w:t xml:space="preserve"> </w:t>
      </w:r>
      <w:r w:rsidRPr="00AC029C">
        <w:rPr>
          <w:rFonts w:ascii="Times New Roman" w:hAnsi="Times New Roman" w:cs="Times New Roman"/>
          <w:sz w:val="24"/>
          <w:szCs w:val="24"/>
        </w:rPr>
        <w:t xml:space="preserve">Систематическая физическая тренировка оказывает чрезвычайно благотворное влияние на </w:t>
      </w:r>
      <w:proofErr w:type="spellStart"/>
      <w:proofErr w:type="gramStart"/>
      <w:r w:rsidRPr="00AC029C">
        <w:rPr>
          <w:rFonts w:ascii="Times New Roman" w:hAnsi="Times New Roman" w:cs="Times New Roman"/>
          <w:sz w:val="24"/>
          <w:szCs w:val="24"/>
        </w:rPr>
        <w:t>сердечно-сосудистую</w:t>
      </w:r>
      <w:proofErr w:type="spellEnd"/>
      <w:proofErr w:type="gramEnd"/>
      <w:r w:rsidRPr="00AC029C">
        <w:rPr>
          <w:rFonts w:ascii="Times New Roman" w:hAnsi="Times New Roman" w:cs="Times New Roman"/>
          <w:sz w:val="24"/>
          <w:szCs w:val="24"/>
        </w:rPr>
        <w:t xml:space="preserve"> систему человека и в целом на весь его организм.</w:t>
      </w:r>
    </w:p>
    <w:p w:rsidR="00702ECC" w:rsidRPr="00AC029C" w:rsidRDefault="00702ECC" w:rsidP="00E2059F">
      <w:pPr>
        <w:ind w:left="-1276" w:right="-568"/>
        <w:rPr>
          <w:rFonts w:ascii="Times New Roman" w:hAnsi="Times New Roman" w:cs="Times New Roman"/>
          <w:sz w:val="24"/>
          <w:szCs w:val="24"/>
        </w:rPr>
      </w:pPr>
    </w:p>
    <w:p w:rsidR="00AC029C" w:rsidRPr="00AC029C" w:rsidRDefault="00702ECC" w:rsidP="00E2059F">
      <w:pPr>
        <w:spacing w:after="0" w:line="240" w:lineRule="auto"/>
        <w:ind w:left="-1276" w:right="-568"/>
        <w:rPr>
          <w:rFonts w:ascii="Times New Roman" w:eastAsia="Times New Roman" w:hAnsi="Times New Roman" w:cs="Times New Roman"/>
          <w:b/>
          <w:bCs/>
          <w:i/>
          <w:color w:val="000000"/>
          <w:sz w:val="24"/>
          <w:szCs w:val="24"/>
          <w:u w:val="single"/>
          <w:lang w:eastAsia="ru-RU"/>
        </w:rPr>
      </w:pPr>
      <w:r w:rsidRPr="00CC1121">
        <w:rPr>
          <w:rFonts w:ascii="Times New Roman" w:hAnsi="Times New Roman" w:cs="Times New Roman"/>
          <w:b/>
          <w:sz w:val="24"/>
          <w:szCs w:val="24"/>
        </w:rPr>
        <w:t>6.</w:t>
      </w:r>
      <w:r w:rsidR="00AC029C">
        <w:rPr>
          <w:rFonts w:ascii="Times New Roman" w:hAnsi="Times New Roman" w:cs="Times New Roman"/>
          <w:b/>
          <w:sz w:val="24"/>
          <w:szCs w:val="24"/>
        </w:rPr>
        <w:t xml:space="preserve">  </w:t>
      </w:r>
      <w:r w:rsidR="00AC029C" w:rsidRPr="00AC029C">
        <w:rPr>
          <w:rFonts w:ascii="Times New Roman" w:eastAsia="Times New Roman" w:hAnsi="Times New Roman" w:cs="Times New Roman"/>
          <w:b/>
          <w:bCs/>
          <w:i/>
          <w:color w:val="000000"/>
          <w:sz w:val="24"/>
          <w:szCs w:val="24"/>
          <w:u w:val="single"/>
          <w:lang w:eastAsia="ru-RU"/>
        </w:rPr>
        <w:t>Физические качества человека: выносливость (характеристика, методика воспитания выносливости)</w:t>
      </w:r>
    </w:p>
    <w:p w:rsidR="00E8333F" w:rsidRPr="00CC1121" w:rsidRDefault="00702ECC" w:rsidP="00E2059F">
      <w:pPr>
        <w:pStyle w:val="a3"/>
        <w:ind w:left="-1276" w:right="-568"/>
        <w:rPr>
          <w:rFonts w:ascii="Times New Roman" w:hAnsi="Times New Roman" w:cs="Times New Roman"/>
          <w:sz w:val="24"/>
          <w:szCs w:val="24"/>
        </w:rPr>
      </w:pPr>
      <w:r w:rsidRPr="00CC1121">
        <w:rPr>
          <w:rFonts w:ascii="Times New Roman" w:hAnsi="Times New Roman" w:cs="Times New Roman"/>
          <w:b/>
          <w:sz w:val="24"/>
          <w:szCs w:val="24"/>
        </w:rPr>
        <w:t xml:space="preserve">Выносливость </w:t>
      </w:r>
      <w:r w:rsidRPr="00CC1121">
        <w:rPr>
          <w:rFonts w:ascii="Times New Roman" w:hAnsi="Times New Roman" w:cs="Times New Roman"/>
          <w:sz w:val="24"/>
          <w:szCs w:val="24"/>
        </w:rPr>
        <w:t xml:space="preserve">- это способность поддерживать заданную, необходимую для обеспечения профессиональной деятельности, мощность нагрузки и противостоять </w:t>
      </w:r>
      <w:proofErr w:type="gramStart"/>
      <w:r w:rsidRPr="00CC1121">
        <w:rPr>
          <w:rFonts w:ascii="Times New Roman" w:hAnsi="Times New Roman" w:cs="Times New Roman"/>
          <w:sz w:val="24"/>
          <w:szCs w:val="24"/>
        </w:rPr>
        <w:t>утомлению</w:t>
      </w:r>
      <w:proofErr w:type="gramEnd"/>
      <w:r w:rsidRPr="00CC1121">
        <w:rPr>
          <w:rFonts w:ascii="Times New Roman" w:hAnsi="Times New Roman" w:cs="Times New Roman"/>
          <w:sz w:val="24"/>
          <w:szCs w:val="24"/>
        </w:rPr>
        <w:t xml:space="preserve"> возникающему в процессе выполнения работы. </w:t>
      </w:r>
      <w:r w:rsidRPr="00CC1121">
        <w:rPr>
          <w:rFonts w:ascii="Times New Roman" w:hAnsi="Times New Roman" w:cs="Times New Roman"/>
          <w:b/>
          <w:sz w:val="24"/>
          <w:szCs w:val="24"/>
        </w:rPr>
        <w:t>Общая выносливость</w:t>
      </w:r>
      <w:r w:rsidRPr="00CC1121">
        <w:rPr>
          <w:rFonts w:ascii="Times New Roman" w:hAnsi="Times New Roman" w:cs="Times New Roman"/>
          <w:sz w:val="24"/>
          <w:szCs w:val="24"/>
        </w:rPr>
        <w:t xml:space="preserve"> - это совокупность функциональных возможностей организма, определяющих его способность к продолжительному выполнению с высокой эффективностью работы умеренной интенсивности</w:t>
      </w:r>
      <w:proofErr w:type="gramStart"/>
      <w:r w:rsidRPr="00CC1121">
        <w:rPr>
          <w:rFonts w:ascii="Times New Roman" w:hAnsi="Times New Roman" w:cs="Times New Roman"/>
          <w:sz w:val="24"/>
          <w:szCs w:val="24"/>
        </w:rPr>
        <w:t xml:space="preserve"> </w:t>
      </w:r>
      <w:r w:rsidRPr="00CC1121">
        <w:rPr>
          <w:rFonts w:ascii="Times New Roman" w:hAnsi="Times New Roman" w:cs="Times New Roman"/>
          <w:b/>
          <w:sz w:val="24"/>
          <w:szCs w:val="24"/>
        </w:rPr>
        <w:t>.</w:t>
      </w:r>
      <w:proofErr w:type="gramEnd"/>
      <w:r w:rsidRPr="00CC1121">
        <w:rPr>
          <w:rFonts w:ascii="Times New Roman" w:hAnsi="Times New Roman" w:cs="Times New Roman"/>
          <w:b/>
          <w:sz w:val="24"/>
          <w:szCs w:val="24"/>
        </w:rPr>
        <w:t xml:space="preserve"> Специальная выносливость</w:t>
      </w:r>
      <w:r w:rsidRPr="00CC1121">
        <w:rPr>
          <w:rFonts w:ascii="Times New Roman" w:hAnsi="Times New Roman" w:cs="Times New Roman"/>
          <w:sz w:val="24"/>
          <w:szCs w:val="24"/>
        </w:rPr>
        <w:t xml:space="preserve"> - это способность к длительному перенесению нагрузок, характерных для конкретного вида профессиональной деятельности. </w:t>
      </w:r>
      <w:r w:rsidRPr="00CC1121">
        <w:rPr>
          <w:rFonts w:ascii="Times New Roman" w:hAnsi="Times New Roman" w:cs="Times New Roman"/>
          <w:sz w:val="24"/>
          <w:szCs w:val="24"/>
          <w:u w:val="single"/>
        </w:rPr>
        <w:t>Основными методами развития общей выносливости являются</w:t>
      </w:r>
      <w:r w:rsidRPr="00CC1121">
        <w:rPr>
          <w:rFonts w:ascii="Times New Roman" w:hAnsi="Times New Roman" w:cs="Times New Roman"/>
          <w:sz w:val="24"/>
          <w:szCs w:val="24"/>
        </w:rPr>
        <w:t>: 1) метод слитного (непрерывного) упражнения с нагрузкой умеренной и переменной интенсивности; (</w:t>
      </w:r>
      <w:proofErr w:type="spellStart"/>
      <w:r w:rsidRPr="00CC1121">
        <w:rPr>
          <w:rFonts w:ascii="Times New Roman" w:hAnsi="Times New Roman" w:cs="Times New Roman"/>
          <w:sz w:val="24"/>
          <w:szCs w:val="24"/>
        </w:rPr>
        <w:t>ходьба</w:t>
      </w:r>
      <w:proofErr w:type="gramStart"/>
      <w:r w:rsidRPr="00CC1121">
        <w:rPr>
          <w:rFonts w:ascii="Times New Roman" w:hAnsi="Times New Roman" w:cs="Times New Roman"/>
          <w:sz w:val="24"/>
          <w:szCs w:val="24"/>
        </w:rPr>
        <w:t>,б</w:t>
      </w:r>
      <w:proofErr w:type="gramEnd"/>
      <w:r w:rsidRPr="00CC1121">
        <w:rPr>
          <w:rFonts w:ascii="Times New Roman" w:hAnsi="Times New Roman" w:cs="Times New Roman"/>
          <w:sz w:val="24"/>
          <w:szCs w:val="24"/>
        </w:rPr>
        <w:t>ег</w:t>
      </w:r>
      <w:proofErr w:type="spellEnd"/>
      <w:r w:rsidRPr="00CC1121">
        <w:rPr>
          <w:rFonts w:ascii="Times New Roman" w:hAnsi="Times New Roman" w:cs="Times New Roman"/>
          <w:sz w:val="24"/>
          <w:szCs w:val="24"/>
        </w:rPr>
        <w:t xml:space="preserve">)2) метод повторного интервального упражнения; 3) метод круговой тренировки;( Бег, </w:t>
      </w:r>
      <w:proofErr w:type="spellStart"/>
      <w:r w:rsidRPr="00CC1121">
        <w:rPr>
          <w:rFonts w:ascii="Times New Roman" w:hAnsi="Times New Roman" w:cs="Times New Roman"/>
          <w:sz w:val="24"/>
          <w:szCs w:val="24"/>
        </w:rPr>
        <w:t>многоскоки</w:t>
      </w:r>
      <w:proofErr w:type="spellEnd"/>
      <w:r w:rsidRPr="00CC1121">
        <w:rPr>
          <w:rFonts w:ascii="Times New Roman" w:hAnsi="Times New Roman" w:cs="Times New Roman"/>
          <w:sz w:val="24"/>
          <w:szCs w:val="24"/>
        </w:rPr>
        <w:t>, приседания, отжимания в упоре,)4) игровой метод;(спортивные игры,) 5) соревновательный метод .</w:t>
      </w:r>
    </w:p>
    <w:p w:rsidR="00702ECC" w:rsidRPr="00CC1121" w:rsidRDefault="00702ECC" w:rsidP="00E2059F">
      <w:pPr>
        <w:pStyle w:val="a3"/>
        <w:ind w:left="-1276" w:right="-568"/>
        <w:rPr>
          <w:rFonts w:ascii="Times New Roman" w:hAnsi="Times New Roman" w:cs="Times New Roman"/>
          <w:b/>
          <w:sz w:val="24"/>
          <w:szCs w:val="24"/>
        </w:rPr>
      </w:pPr>
    </w:p>
    <w:p w:rsidR="00AC029C" w:rsidRPr="00AC029C" w:rsidRDefault="00702ECC" w:rsidP="00E2059F">
      <w:pPr>
        <w:spacing w:after="0" w:line="240" w:lineRule="auto"/>
        <w:ind w:left="-1276" w:right="-568"/>
        <w:rPr>
          <w:rFonts w:ascii="Times New Roman" w:eastAsia="Times New Roman" w:hAnsi="Times New Roman" w:cs="Times New Roman"/>
          <w:color w:val="000000"/>
          <w:sz w:val="24"/>
          <w:szCs w:val="24"/>
          <w:lang w:eastAsia="ru-RU"/>
        </w:rPr>
      </w:pPr>
      <w:r w:rsidRPr="00AC029C">
        <w:rPr>
          <w:rFonts w:ascii="Times New Roman" w:hAnsi="Times New Roman" w:cs="Times New Roman"/>
          <w:b/>
          <w:i/>
          <w:sz w:val="24"/>
          <w:szCs w:val="24"/>
          <w:u w:val="single"/>
        </w:rPr>
        <w:t>7</w:t>
      </w:r>
      <w:r w:rsidR="00AC029C" w:rsidRPr="00AC029C">
        <w:rPr>
          <w:rFonts w:ascii="Times New Roman" w:hAnsi="Times New Roman" w:cs="Times New Roman"/>
          <w:b/>
          <w:i/>
          <w:sz w:val="24"/>
          <w:szCs w:val="24"/>
          <w:u w:val="single"/>
        </w:rPr>
        <w:t xml:space="preserve">. </w:t>
      </w:r>
      <w:r w:rsidR="00AC029C" w:rsidRPr="00AC029C">
        <w:rPr>
          <w:rFonts w:ascii="Times New Roman" w:eastAsia="Times New Roman" w:hAnsi="Times New Roman" w:cs="Times New Roman"/>
          <w:b/>
          <w:i/>
          <w:color w:val="000000"/>
          <w:sz w:val="24"/>
          <w:szCs w:val="24"/>
          <w:u w:val="single"/>
          <w:lang w:eastAsia="ru-RU"/>
        </w:rPr>
        <w:t>Изменения в дыхательной системе под влиянием систематических физических упражнений</w:t>
      </w:r>
      <w:r w:rsidR="00AC029C" w:rsidRPr="00A24CD2">
        <w:rPr>
          <w:rFonts w:ascii="Times New Roman" w:eastAsia="Times New Roman" w:hAnsi="Times New Roman" w:cs="Times New Roman"/>
          <w:color w:val="000000"/>
          <w:sz w:val="24"/>
          <w:szCs w:val="24"/>
          <w:lang w:eastAsia="ru-RU"/>
        </w:rPr>
        <w:t>.</w:t>
      </w:r>
    </w:p>
    <w:p w:rsidR="004542E7" w:rsidRPr="00CC1121" w:rsidRDefault="004542E7" w:rsidP="00E2059F">
      <w:pPr>
        <w:pStyle w:val="a3"/>
        <w:ind w:left="-1276" w:right="-568"/>
        <w:rPr>
          <w:rFonts w:ascii="Times New Roman" w:hAnsi="Times New Roman" w:cs="Times New Roman"/>
          <w:sz w:val="24"/>
          <w:szCs w:val="24"/>
        </w:rPr>
      </w:pPr>
      <w:r w:rsidRPr="00CC1121">
        <w:rPr>
          <w:rFonts w:ascii="Times New Roman" w:hAnsi="Times New Roman" w:cs="Times New Roman"/>
          <w:b/>
          <w:sz w:val="24"/>
          <w:szCs w:val="24"/>
        </w:rPr>
        <w:t>Выполнение упражнений в быстром темпе приводит к</w:t>
      </w:r>
      <w:r w:rsidRPr="00CC1121">
        <w:rPr>
          <w:rFonts w:ascii="Times New Roman" w:hAnsi="Times New Roman" w:cs="Times New Roman"/>
          <w:sz w:val="24"/>
          <w:szCs w:val="24"/>
        </w:rPr>
        <w:t xml:space="preserve"> увеличению частоты дыхания и легочной вентиляции, сопровождается усиленным вымыванием углекислоты (гипокапнией) и </w:t>
      </w:r>
    </w:p>
    <w:p w:rsidR="00AC029C" w:rsidRPr="00AC029C" w:rsidRDefault="004542E7" w:rsidP="00E2059F">
      <w:pPr>
        <w:pStyle w:val="a3"/>
        <w:ind w:left="-1276" w:right="-568"/>
        <w:rPr>
          <w:rFonts w:ascii="Times New Roman" w:hAnsi="Times New Roman" w:cs="Times New Roman"/>
          <w:sz w:val="24"/>
          <w:szCs w:val="24"/>
        </w:rPr>
      </w:pPr>
      <w:r w:rsidRPr="00CC1121">
        <w:rPr>
          <w:rFonts w:ascii="Times New Roman" w:hAnsi="Times New Roman" w:cs="Times New Roman"/>
          <w:sz w:val="24"/>
          <w:szCs w:val="24"/>
        </w:rPr>
        <w:t>отрицательно влияет на работоспособность</w:t>
      </w:r>
      <w:proofErr w:type="gramStart"/>
      <w:r w:rsidRPr="00CC1121">
        <w:rPr>
          <w:rFonts w:ascii="Times New Roman" w:hAnsi="Times New Roman" w:cs="Times New Roman"/>
          <w:sz w:val="24"/>
          <w:szCs w:val="24"/>
        </w:rPr>
        <w:t>.</w:t>
      </w:r>
      <w:r w:rsidR="00AC029C">
        <w:rPr>
          <w:rFonts w:ascii="Times New Roman" w:hAnsi="Times New Roman" w:cs="Times New Roman"/>
          <w:sz w:val="24"/>
          <w:szCs w:val="24"/>
        </w:rPr>
        <w:t>(</w:t>
      </w:r>
      <w:proofErr w:type="gramEnd"/>
      <w:r w:rsidR="00AC029C" w:rsidRPr="00AC029C">
        <w:rPr>
          <w:rFonts w:ascii="Times New Roman" w:hAnsi="Times New Roman" w:cs="Times New Roman"/>
          <w:sz w:val="24"/>
          <w:szCs w:val="24"/>
        </w:rPr>
        <w:t>Если в покое частота дыхания составляет 12-18 дыхательных движений (циклов вдох-выдох) в минуту, то при работе она увеличивается до 40-</w:t>
      </w:r>
    </w:p>
    <w:p w:rsidR="00AC029C" w:rsidRPr="00CC1121" w:rsidRDefault="00AC029C" w:rsidP="00E2059F">
      <w:pPr>
        <w:pStyle w:val="a3"/>
        <w:ind w:left="-1276" w:right="-568"/>
        <w:rPr>
          <w:rFonts w:ascii="Times New Roman" w:hAnsi="Times New Roman" w:cs="Times New Roman"/>
          <w:sz w:val="24"/>
          <w:szCs w:val="24"/>
        </w:rPr>
      </w:pPr>
      <w:r w:rsidRPr="00CC1121">
        <w:rPr>
          <w:rFonts w:ascii="Times New Roman" w:hAnsi="Times New Roman" w:cs="Times New Roman"/>
          <w:sz w:val="24"/>
          <w:szCs w:val="24"/>
        </w:rPr>
        <w:t>90 дыхательных движений в зависимости от интенсивности работы.</w:t>
      </w:r>
      <w:r w:rsidR="000864BA">
        <w:rPr>
          <w:rFonts w:ascii="Times New Roman" w:hAnsi="Times New Roman" w:cs="Times New Roman"/>
          <w:sz w:val="24"/>
          <w:szCs w:val="24"/>
        </w:rPr>
        <w:t xml:space="preserve"> </w:t>
      </w:r>
      <w:r w:rsidRPr="00CC1121">
        <w:rPr>
          <w:rFonts w:ascii="Times New Roman" w:hAnsi="Times New Roman" w:cs="Times New Roman"/>
          <w:sz w:val="24"/>
          <w:szCs w:val="24"/>
        </w:rPr>
        <w:t xml:space="preserve">Увеличивается глубина дыхания. </w:t>
      </w:r>
      <w:proofErr w:type="gramStart"/>
      <w:r w:rsidRPr="00CC1121">
        <w:rPr>
          <w:rFonts w:ascii="Times New Roman" w:hAnsi="Times New Roman" w:cs="Times New Roman"/>
          <w:sz w:val="24"/>
          <w:szCs w:val="24"/>
        </w:rPr>
        <w:t xml:space="preserve">Если в покое глубина дыхания (объем воздуха,  вдыхаемого или выдыхаемого за </w:t>
      </w:r>
      <w:proofErr w:type="gramEnd"/>
      <w:r w:rsidRPr="00CC1121">
        <w:rPr>
          <w:rFonts w:ascii="Times New Roman" w:hAnsi="Times New Roman" w:cs="Times New Roman"/>
          <w:sz w:val="24"/>
          <w:szCs w:val="24"/>
        </w:rPr>
        <w:cr/>
        <w:t>один вдох или выдох) составляет 0.5 литра, то во время напряженной мышечной работы она увеличивается до 2-3 литров. Расширяются кровеносн</w:t>
      </w:r>
      <w:r w:rsidR="000864BA">
        <w:rPr>
          <w:rFonts w:ascii="Times New Roman" w:hAnsi="Times New Roman" w:cs="Times New Roman"/>
          <w:sz w:val="24"/>
          <w:szCs w:val="24"/>
        </w:rPr>
        <w:t xml:space="preserve">ые сосуды легких и дыхательных </w:t>
      </w:r>
    </w:p>
    <w:p w:rsidR="00AC029C" w:rsidRPr="000864BA" w:rsidRDefault="00AC029C" w:rsidP="00E2059F">
      <w:pPr>
        <w:pStyle w:val="a3"/>
        <w:ind w:left="-1276" w:right="-568"/>
        <w:rPr>
          <w:rFonts w:ascii="Times New Roman" w:hAnsi="Times New Roman" w:cs="Times New Roman"/>
          <w:sz w:val="24"/>
          <w:szCs w:val="24"/>
        </w:rPr>
      </w:pPr>
      <w:r w:rsidRPr="00CC1121">
        <w:rPr>
          <w:rFonts w:ascii="Times New Roman" w:hAnsi="Times New Roman" w:cs="Times New Roman"/>
          <w:sz w:val="24"/>
          <w:szCs w:val="24"/>
        </w:rPr>
        <w:t>путей (а также дыхательных мышц). Увеличивается скорость тока крови по сосудам этих органов. Увеличение деятельности дыхат</w:t>
      </w:r>
      <w:r w:rsidR="000864BA">
        <w:rPr>
          <w:rFonts w:ascii="Times New Roman" w:hAnsi="Times New Roman" w:cs="Times New Roman"/>
          <w:sz w:val="24"/>
          <w:szCs w:val="24"/>
        </w:rPr>
        <w:t xml:space="preserve">ельной системы во время работы </w:t>
      </w:r>
      <w:r w:rsidRPr="000864BA">
        <w:rPr>
          <w:rFonts w:ascii="Times New Roman" w:hAnsi="Times New Roman" w:cs="Times New Roman"/>
          <w:sz w:val="24"/>
          <w:szCs w:val="24"/>
        </w:rPr>
        <w:t xml:space="preserve">обеспечивает увеличение потребления организмом кислорода в несколько десятков раз. </w:t>
      </w:r>
    </w:p>
    <w:p w:rsidR="00AC029C" w:rsidRPr="00CC1121" w:rsidRDefault="00AC029C" w:rsidP="00E2059F">
      <w:pPr>
        <w:pStyle w:val="a3"/>
        <w:ind w:left="-1276" w:right="-568"/>
        <w:rPr>
          <w:rFonts w:ascii="Times New Roman" w:hAnsi="Times New Roman" w:cs="Times New Roman"/>
          <w:sz w:val="24"/>
          <w:szCs w:val="24"/>
        </w:rPr>
      </w:pPr>
      <w:r w:rsidRPr="00CC1121">
        <w:rPr>
          <w:rFonts w:ascii="Times New Roman" w:hAnsi="Times New Roman" w:cs="Times New Roman"/>
          <w:sz w:val="24"/>
          <w:szCs w:val="24"/>
        </w:rPr>
        <w:t xml:space="preserve">В результате систематических занятий физическими упражнениями </w:t>
      </w:r>
    </w:p>
    <w:p w:rsidR="00AC029C" w:rsidRPr="00CC1121" w:rsidRDefault="00AC029C" w:rsidP="00E2059F">
      <w:pPr>
        <w:pStyle w:val="a3"/>
        <w:ind w:left="-1276" w:right="-568"/>
        <w:rPr>
          <w:rFonts w:ascii="Times New Roman" w:hAnsi="Times New Roman" w:cs="Times New Roman"/>
          <w:sz w:val="24"/>
          <w:szCs w:val="24"/>
        </w:rPr>
      </w:pPr>
      <w:r w:rsidRPr="00CC1121">
        <w:rPr>
          <w:rFonts w:ascii="Times New Roman" w:hAnsi="Times New Roman" w:cs="Times New Roman"/>
          <w:sz w:val="24"/>
          <w:szCs w:val="24"/>
        </w:rPr>
        <w:t xml:space="preserve">происходят такие изменения в системе дыхания, которые обеспечивают увеличение потребления организмом кислорода при мышечной работе. Увеличивается сила дыхательных мышц. </w:t>
      </w:r>
    </w:p>
    <w:p w:rsidR="00AC029C" w:rsidRPr="00CC1121" w:rsidRDefault="00AC029C" w:rsidP="00E2059F">
      <w:pPr>
        <w:pStyle w:val="a3"/>
        <w:ind w:left="-1276" w:right="-568"/>
        <w:rPr>
          <w:rFonts w:ascii="Times New Roman" w:hAnsi="Times New Roman" w:cs="Times New Roman"/>
          <w:sz w:val="24"/>
          <w:szCs w:val="24"/>
        </w:rPr>
      </w:pPr>
      <w:r w:rsidRPr="00CC1121">
        <w:rPr>
          <w:rFonts w:ascii="Times New Roman" w:hAnsi="Times New Roman" w:cs="Times New Roman"/>
          <w:sz w:val="24"/>
          <w:szCs w:val="24"/>
        </w:rPr>
        <w:t xml:space="preserve">Увеличивается объем максимального вдоха или выдоха. В результате за одно дыхательное движение в легкие может поступить большее количество воздуха. Увеличивается общий </w:t>
      </w:r>
    </w:p>
    <w:p w:rsidR="00AC029C" w:rsidRPr="00CC1121" w:rsidRDefault="00AC029C" w:rsidP="00E2059F">
      <w:pPr>
        <w:pStyle w:val="a3"/>
        <w:ind w:left="-1276" w:right="-568"/>
        <w:rPr>
          <w:rFonts w:ascii="Times New Roman" w:hAnsi="Times New Roman" w:cs="Times New Roman"/>
          <w:sz w:val="24"/>
          <w:szCs w:val="24"/>
        </w:rPr>
      </w:pPr>
      <w:r w:rsidRPr="00CC1121">
        <w:rPr>
          <w:rFonts w:ascii="Times New Roman" w:hAnsi="Times New Roman" w:cs="Times New Roman"/>
          <w:sz w:val="24"/>
          <w:szCs w:val="24"/>
        </w:rPr>
        <w:lastRenderedPageBreak/>
        <w:t xml:space="preserve">объем легких и жизненная емкость легких - часть легких принимающая непосредственное участие в обмене газами между воздухом и кровью. Увеличивается число </w:t>
      </w:r>
      <w:proofErr w:type="gramStart"/>
      <w:r w:rsidRPr="00CC1121">
        <w:rPr>
          <w:rFonts w:ascii="Times New Roman" w:hAnsi="Times New Roman" w:cs="Times New Roman"/>
          <w:sz w:val="24"/>
          <w:szCs w:val="24"/>
        </w:rPr>
        <w:t>кровеносных</w:t>
      </w:r>
      <w:proofErr w:type="gramEnd"/>
      <w:r w:rsidRPr="00CC1121">
        <w:rPr>
          <w:rFonts w:ascii="Times New Roman" w:hAnsi="Times New Roman" w:cs="Times New Roman"/>
          <w:sz w:val="24"/>
          <w:szCs w:val="24"/>
        </w:rPr>
        <w:t xml:space="preserve"> </w:t>
      </w:r>
    </w:p>
    <w:p w:rsidR="00702ECC" w:rsidRDefault="000864BA" w:rsidP="00E2059F">
      <w:pPr>
        <w:pStyle w:val="a3"/>
        <w:ind w:left="-1276" w:right="-568"/>
        <w:rPr>
          <w:rFonts w:ascii="Times New Roman" w:hAnsi="Times New Roman" w:cs="Times New Roman"/>
          <w:sz w:val="24"/>
          <w:szCs w:val="24"/>
        </w:rPr>
      </w:pPr>
      <w:r>
        <w:rPr>
          <w:rFonts w:ascii="Times New Roman" w:hAnsi="Times New Roman" w:cs="Times New Roman"/>
          <w:sz w:val="24"/>
          <w:szCs w:val="24"/>
        </w:rPr>
        <w:t>сосудов в легких.</w:t>
      </w:r>
      <w:r w:rsidRPr="00CC1121">
        <w:rPr>
          <w:rFonts w:ascii="Times New Roman" w:hAnsi="Times New Roman" w:cs="Times New Roman"/>
          <w:sz w:val="24"/>
          <w:szCs w:val="24"/>
        </w:rPr>
        <w:t xml:space="preserve"> </w:t>
      </w:r>
    </w:p>
    <w:p w:rsidR="000864BA" w:rsidRPr="00CC1121" w:rsidRDefault="000864BA" w:rsidP="00E2059F">
      <w:pPr>
        <w:pStyle w:val="a3"/>
        <w:ind w:left="-1276" w:right="-568"/>
        <w:rPr>
          <w:rFonts w:ascii="Times New Roman" w:hAnsi="Times New Roman" w:cs="Times New Roman"/>
          <w:sz w:val="24"/>
          <w:szCs w:val="24"/>
        </w:rPr>
      </w:pPr>
    </w:p>
    <w:p w:rsidR="000864BA" w:rsidRPr="000864BA" w:rsidRDefault="004542E7" w:rsidP="00E2059F">
      <w:pPr>
        <w:pStyle w:val="a3"/>
        <w:ind w:left="-1276" w:right="-568"/>
        <w:rPr>
          <w:rFonts w:ascii="Times New Roman" w:hAnsi="Times New Roman" w:cs="Times New Roman"/>
          <w:sz w:val="24"/>
          <w:szCs w:val="24"/>
        </w:rPr>
      </w:pPr>
      <w:r w:rsidRPr="00CC1121">
        <w:rPr>
          <w:rFonts w:ascii="Times New Roman" w:hAnsi="Times New Roman" w:cs="Times New Roman"/>
          <w:b/>
          <w:sz w:val="24"/>
          <w:szCs w:val="24"/>
        </w:rPr>
        <w:t>8</w:t>
      </w:r>
      <w:r w:rsidRPr="00CC1121">
        <w:rPr>
          <w:rFonts w:ascii="Times New Roman" w:hAnsi="Times New Roman" w:cs="Times New Roman"/>
          <w:sz w:val="24"/>
          <w:szCs w:val="24"/>
        </w:rPr>
        <w:t xml:space="preserve">.  </w:t>
      </w:r>
      <w:r w:rsidR="000864BA">
        <w:rPr>
          <w:rFonts w:ascii="Times New Roman" w:hAnsi="Times New Roman" w:cs="Times New Roman"/>
          <w:sz w:val="24"/>
          <w:szCs w:val="24"/>
        </w:rPr>
        <w:t xml:space="preserve"> </w:t>
      </w:r>
      <w:r w:rsidR="000864BA" w:rsidRPr="000864BA">
        <w:rPr>
          <w:rFonts w:ascii="Times New Roman" w:eastAsia="Times New Roman" w:hAnsi="Times New Roman" w:cs="Times New Roman"/>
          <w:b/>
          <w:i/>
          <w:color w:val="000000"/>
          <w:sz w:val="24"/>
          <w:szCs w:val="24"/>
          <w:u w:val="single"/>
          <w:lang w:eastAsia="ru-RU"/>
        </w:rPr>
        <w:t>Формирование  двигательного навыка.</w:t>
      </w:r>
    </w:p>
    <w:p w:rsidR="004542E7" w:rsidRPr="00CC1121" w:rsidRDefault="004542E7" w:rsidP="00E2059F">
      <w:pPr>
        <w:pStyle w:val="a3"/>
        <w:ind w:left="-1276" w:right="-568"/>
        <w:rPr>
          <w:rFonts w:ascii="Times New Roman" w:hAnsi="Times New Roman" w:cs="Times New Roman"/>
          <w:sz w:val="24"/>
          <w:szCs w:val="24"/>
        </w:rPr>
      </w:pPr>
      <w:r w:rsidRPr="00CC1121">
        <w:rPr>
          <w:rFonts w:ascii="Times New Roman" w:hAnsi="Times New Roman" w:cs="Times New Roman"/>
          <w:b/>
          <w:sz w:val="24"/>
          <w:szCs w:val="24"/>
        </w:rPr>
        <w:t>Формирование двигательных навыков</w:t>
      </w:r>
      <w:r w:rsidRPr="00CC1121">
        <w:rPr>
          <w:rFonts w:ascii="Times New Roman" w:hAnsi="Times New Roman" w:cs="Times New Roman"/>
          <w:sz w:val="24"/>
          <w:szCs w:val="24"/>
        </w:rPr>
        <w:t xml:space="preserve"> необходимо для гармоничного развития ребенка, его физического развития, координации движений, развития интереса к </w:t>
      </w:r>
      <w:proofErr w:type="gramStart"/>
      <w:r w:rsidRPr="00CC1121">
        <w:rPr>
          <w:rFonts w:ascii="Times New Roman" w:hAnsi="Times New Roman" w:cs="Times New Roman"/>
          <w:sz w:val="24"/>
          <w:szCs w:val="24"/>
        </w:rPr>
        <w:t>различным</w:t>
      </w:r>
      <w:proofErr w:type="gramEnd"/>
      <w:r w:rsidRPr="00CC1121">
        <w:rPr>
          <w:rFonts w:ascii="Times New Roman" w:hAnsi="Times New Roman" w:cs="Times New Roman"/>
          <w:sz w:val="24"/>
          <w:szCs w:val="24"/>
        </w:rPr>
        <w:t xml:space="preserve">, </w:t>
      </w:r>
    </w:p>
    <w:p w:rsidR="004542E7" w:rsidRPr="00CC1121" w:rsidRDefault="004542E7" w:rsidP="00E2059F">
      <w:pPr>
        <w:pStyle w:val="a3"/>
        <w:ind w:left="-1276" w:right="-568"/>
        <w:rPr>
          <w:rFonts w:ascii="Times New Roman" w:hAnsi="Times New Roman" w:cs="Times New Roman"/>
          <w:sz w:val="24"/>
          <w:szCs w:val="24"/>
        </w:rPr>
      </w:pPr>
      <w:r w:rsidRPr="00CC1121">
        <w:rPr>
          <w:rFonts w:ascii="Times New Roman" w:hAnsi="Times New Roman" w:cs="Times New Roman"/>
          <w:sz w:val="24"/>
          <w:szCs w:val="24"/>
        </w:rPr>
        <w:t xml:space="preserve">доступным ребенку видам двигательной деятельности и положительных нравственно-волевых черт личности. Формирование двигательного навыка (от лат. </w:t>
      </w:r>
      <w:proofErr w:type="spellStart"/>
      <w:r w:rsidRPr="00CC1121">
        <w:rPr>
          <w:rFonts w:ascii="Times New Roman" w:hAnsi="Times New Roman" w:cs="Times New Roman"/>
          <w:sz w:val="24"/>
          <w:szCs w:val="24"/>
        </w:rPr>
        <w:t>formare</w:t>
      </w:r>
      <w:proofErr w:type="spellEnd"/>
      <w:r w:rsidRPr="00CC1121">
        <w:rPr>
          <w:rFonts w:ascii="Times New Roman" w:hAnsi="Times New Roman" w:cs="Times New Roman"/>
          <w:sz w:val="24"/>
          <w:szCs w:val="24"/>
        </w:rPr>
        <w:t xml:space="preserve"> образовывать) – </w:t>
      </w:r>
    </w:p>
    <w:p w:rsidR="004542E7" w:rsidRPr="00CC1121" w:rsidRDefault="004542E7" w:rsidP="00E2059F">
      <w:pPr>
        <w:pStyle w:val="a3"/>
        <w:ind w:left="-1276" w:right="-568"/>
        <w:rPr>
          <w:rFonts w:ascii="Times New Roman" w:hAnsi="Times New Roman" w:cs="Times New Roman"/>
          <w:sz w:val="24"/>
          <w:szCs w:val="24"/>
        </w:rPr>
      </w:pPr>
      <w:r w:rsidRPr="00CC1121">
        <w:rPr>
          <w:rFonts w:ascii="Times New Roman" w:hAnsi="Times New Roman" w:cs="Times New Roman"/>
          <w:sz w:val="24"/>
          <w:szCs w:val="24"/>
        </w:rPr>
        <w:t xml:space="preserve">это процесс формирования способности к осуществлению того или иного движения без сознательного контроля. I стадия — формирования первоначального умения - короткая </w:t>
      </w:r>
      <w:proofErr w:type="gramStart"/>
      <w:r w:rsidRPr="00CC1121">
        <w:rPr>
          <w:rFonts w:ascii="Times New Roman" w:hAnsi="Times New Roman" w:cs="Times New Roman"/>
          <w:sz w:val="24"/>
          <w:szCs w:val="24"/>
        </w:rPr>
        <w:t>по</w:t>
      </w:r>
      <w:proofErr w:type="gramEnd"/>
      <w:r w:rsidRPr="00CC1121">
        <w:rPr>
          <w:rFonts w:ascii="Times New Roman" w:hAnsi="Times New Roman" w:cs="Times New Roman"/>
          <w:sz w:val="24"/>
          <w:szCs w:val="24"/>
        </w:rPr>
        <w:t xml:space="preserve"> </w:t>
      </w:r>
    </w:p>
    <w:p w:rsidR="004542E7" w:rsidRPr="00CC1121" w:rsidRDefault="004542E7" w:rsidP="00E2059F">
      <w:pPr>
        <w:pStyle w:val="a3"/>
        <w:ind w:left="-1276" w:right="-568"/>
        <w:rPr>
          <w:rFonts w:ascii="Times New Roman" w:hAnsi="Times New Roman" w:cs="Times New Roman"/>
          <w:sz w:val="24"/>
          <w:szCs w:val="24"/>
        </w:rPr>
      </w:pPr>
      <w:r w:rsidRPr="00CC1121">
        <w:rPr>
          <w:rFonts w:ascii="Times New Roman" w:hAnsi="Times New Roman" w:cs="Times New Roman"/>
          <w:sz w:val="24"/>
          <w:szCs w:val="24"/>
        </w:rPr>
        <w:t xml:space="preserve">времени, когда дети знакомятся с новым движением.     II стадия более продолжительная по времени. Она отличается процессом специализации условного рефлекса. На </w:t>
      </w:r>
    </w:p>
    <w:p w:rsidR="004542E7" w:rsidRPr="00CC1121" w:rsidRDefault="004542E7" w:rsidP="00E2059F">
      <w:pPr>
        <w:pStyle w:val="a3"/>
        <w:ind w:left="-1276" w:right="-568"/>
        <w:rPr>
          <w:rFonts w:ascii="Times New Roman" w:hAnsi="Times New Roman" w:cs="Times New Roman"/>
          <w:sz w:val="24"/>
          <w:szCs w:val="24"/>
        </w:rPr>
      </w:pPr>
      <w:proofErr w:type="gramStart"/>
      <w:r w:rsidRPr="00CC1121">
        <w:rPr>
          <w:rFonts w:ascii="Times New Roman" w:hAnsi="Times New Roman" w:cs="Times New Roman"/>
          <w:sz w:val="24"/>
          <w:szCs w:val="24"/>
        </w:rPr>
        <w:t>протяжении</w:t>
      </w:r>
      <w:proofErr w:type="gramEnd"/>
      <w:r w:rsidRPr="00CC1121">
        <w:rPr>
          <w:rFonts w:ascii="Times New Roman" w:hAnsi="Times New Roman" w:cs="Times New Roman"/>
          <w:sz w:val="24"/>
          <w:szCs w:val="24"/>
        </w:rPr>
        <w:t xml:space="preserve"> этой стадии развития навыка у детей в порядке повторных упражнений правильность разучиваемых движений постепенно улучшается.    III стадия — стабилизация </w:t>
      </w:r>
    </w:p>
    <w:p w:rsidR="004542E7" w:rsidRPr="00CC1121" w:rsidRDefault="004542E7" w:rsidP="00E2059F">
      <w:pPr>
        <w:pStyle w:val="a3"/>
        <w:ind w:left="-1276" w:right="-568"/>
        <w:rPr>
          <w:rFonts w:ascii="Times New Roman" w:hAnsi="Times New Roman" w:cs="Times New Roman"/>
          <w:sz w:val="24"/>
          <w:szCs w:val="24"/>
        </w:rPr>
      </w:pPr>
      <w:r w:rsidRPr="00CC1121">
        <w:rPr>
          <w:rFonts w:ascii="Times New Roman" w:hAnsi="Times New Roman" w:cs="Times New Roman"/>
          <w:sz w:val="24"/>
          <w:szCs w:val="24"/>
        </w:rPr>
        <w:t xml:space="preserve">навыка, упрочение динамического стереотипа, соответствующего основному варианту действия. Ребенок уже овладевает навыком. Движения его делаются произвольными, </w:t>
      </w:r>
    </w:p>
    <w:p w:rsidR="004542E7" w:rsidRPr="00CC1121" w:rsidRDefault="004542E7" w:rsidP="00E2059F">
      <w:pPr>
        <w:pStyle w:val="a3"/>
        <w:ind w:left="-1276" w:right="-568"/>
        <w:rPr>
          <w:rFonts w:ascii="Times New Roman" w:hAnsi="Times New Roman" w:cs="Times New Roman"/>
          <w:sz w:val="24"/>
          <w:szCs w:val="24"/>
        </w:rPr>
      </w:pPr>
      <w:r w:rsidRPr="00CC1121">
        <w:rPr>
          <w:rFonts w:ascii="Times New Roman" w:hAnsi="Times New Roman" w:cs="Times New Roman"/>
          <w:sz w:val="24"/>
          <w:szCs w:val="24"/>
        </w:rPr>
        <w:t>экономными, свободными, достаточно точными, при ведущей роли второй сигнальной системы.</w:t>
      </w:r>
    </w:p>
    <w:p w:rsidR="004542E7" w:rsidRPr="00CC1121" w:rsidRDefault="004542E7" w:rsidP="00E2059F">
      <w:pPr>
        <w:pStyle w:val="a3"/>
        <w:ind w:left="-1276" w:right="-568"/>
        <w:rPr>
          <w:rFonts w:ascii="Times New Roman" w:hAnsi="Times New Roman" w:cs="Times New Roman"/>
          <w:sz w:val="24"/>
          <w:szCs w:val="24"/>
        </w:rPr>
      </w:pPr>
    </w:p>
    <w:p w:rsidR="000864BA" w:rsidRPr="000864BA" w:rsidRDefault="004542E7" w:rsidP="00E2059F">
      <w:pPr>
        <w:spacing w:after="0" w:line="240" w:lineRule="auto"/>
        <w:ind w:left="-1276" w:right="-568"/>
        <w:rPr>
          <w:rFonts w:ascii="Times New Roman" w:eastAsia="Times New Roman" w:hAnsi="Times New Roman" w:cs="Times New Roman"/>
          <w:b/>
          <w:i/>
          <w:color w:val="000000"/>
          <w:sz w:val="24"/>
          <w:szCs w:val="24"/>
          <w:u w:val="single"/>
          <w:lang w:eastAsia="ru-RU"/>
        </w:rPr>
      </w:pPr>
      <w:r w:rsidRPr="00CC1121">
        <w:rPr>
          <w:rFonts w:ascii="Times New Roman" w:hAnsi="Times New Roman" w:cs="Times New Roman"/>
          <w:b/>
          <w:sz w:val="24"/>
          <w:szCs w:val="24"/>
        </w:rPr>
        <w:t>9.</w:t>
      </w:r>
      <w:r w:rsidR="000864BA">
        <w:rPr>
          <w:rFonts w:ascii="Times New Roman" w:hAnsi="Times New Roman" w:cs="Times New Roman"/>
          <w:b/>
          <w:sz w:val="24"/>
          <w:szCs w:val="24"/>
        </w:rPr>
        <w:t xml:space="preserve"> </w:t>
      </w:r>
      <w:r w:rsidR="000864BA" w:rsidRPr="000864BA">
        <w:rPr>
          <w:rFonts w:ascii="Times New Roman" w:eastAsia="Times New Roman" w:hAnsi="Times New Roman" w:cs="Times New Roman"/>
          <w:b/>
          <w:i/>
          <w:color w:val="000000"/>
          <w:sz w:val="24"/>
          <w:szCs w:val="24"/>
          <w:u w:val="single"/>
          <w:lang w:eastAsia="ru-RU"/>
        </w:rPr>
        <w:t>Физические качества человека: быстрота (характеристика, особенности проявления в физических упражнениях, методика воспитания быстроты).</w:t>
      </w:r>
    </w:p>
    <w:p w:rsidR="003F0AEC" w:rsidRPr="00CC1121" w:rsidRDefault="003F0AEC" w:rsidP="00E2059F">
      <w:pPr>
        <w:pStyle w:val="a3"/>
        <w:ind w:left="-1276" w:right="-568"/>
        <w:rPr>
          <w:rFonts w:ascii="Times New Roman" w:hAnsi="Times New Roman" w:cs="Times New Roman"/>
          <w:sz w:val="24"/>
          <w:szCs w:val="24"/>
        </w:rPr>
      </w:pPr>
      <w:r w:rsidRPr="00CC1121">
        <w:rPr>
          <w:rFonts w:ascii="Times New Roman" w:hAnsi="Times New Roman" w:cs="Times New Roman"/>
          <w:b/>
          <w:sz w:val="24"/>
          <w:szCs w:val="24"/>
        </w:rPr>
        <w:t xml:space="preserve">  Быстрота — </w:t>
      </w:r>
      <w:r w:rsidRPr="00CC1121">
        <w:rPr>
          <w:rFonts w:ascii="Times New Roman" w:hAnsi="Times New Roman" w:cs="Times New Roman"/>
          <w:sz w:val="24"/>
          <w:szCs w:val="24"/>
        </w:rPr>
        <w:t xml:space="preserve">это способность человека совершать двигательные действия в минимальный для данных условий отрезок времени. </w:t>
      </w:r>
    </w:p>
    <w:p w:rsidR="003F0AEC" w:rsidRPr="00CC1121" w:rsidRDefault="003F0AEC" w:rsidP="00E2059F">
      <w:pPr>
        <w:pStyle w:val="a3"/>
        <w:ind w:left="-1276" w:right="-568"/>
        <w:rPr>
          <w:rFonts w:ascii="Times New Roman" w:hAnsi="Times New Roman" w:cs="Times New Roman"/>
          <w:sz w:val="24"/>
          <w:szCs w:val="24"/>
        </w:rPr>
      </w:pPr>
      <w:r w:rsidRPr="00CC1121">
        <w:rPr>
          <w:rFonts w:ascii="Times New Roman" w:hAnsi="Times New Roman" w:cs="Times New Roman"/>
          <w:sz w:val="24"/>
          <w:szCs w:val="24"/>
          <w:u w:val="single"/>
        </w:rPr>
        <w:t>Основными средствами развития</w:t>
      </w:r>
      <w:r w:rsidRPr="00CC1121">
        <w:rPr>
          <w:rFonts w:ascii="Times New Roman" w:hAnsi="Times New Roman" w:cs="Times New Roman"/>
          <w:sz w:val="24"/>
          <w:szCs w:val="24"/>
        </w:rPr>
        <w:t xml:space="preserve"> различных форм быстроты являются упражнения, требующие быстрых двигательных реакций, высокой скорости и частоты выполнения движений. </w:t>
      </w:r>
    </w:p>
    <w:p w:rsidR="00E9065A" w:rsidRPr="00CC1121" w:rsidRDefault="003F0AEC" w:rsidP="00E2059F">
      <w:pPr>
        <w:pStyle w:val="a3"/>
        <w:ind w:left="-1276" w:right="-568"/>
        <w:rPr>
          <w:rFonts w:ascii="Times New Roman" w:hAnsi="Times New Roman" w:cs="Times New Roman"/>
          <w:sz w:val="24"/>
          <w:szCs w:val="24"/>
        </w:rPr>
      </w:pPr>
      <w:r w:rsidRPr="00CC1121">
        <w:rPr>
          <w:rFonts w:ascii="Times New Roman" w:hAnsi="Times New Roman" w:cs="Times New Roman"/>
          <w:sz w:val="24"/>
          <w:szCs w:val="24"/>
        </w:rPr>
        <w:t xml:space="preserve"> </w:t>
      </w:r>
      <w:r w:rsidRPr="00CC1121">
        <w:rPr>
          <w:rFonts w:ascii="Times New Roman" w:hAnsi="Times New Roman" w:cs="Times New Roman"/>
          <w:sz w:val="24"/>
          <w:szCs w:val="24"/>
          <w:u w:val="single"/>
        </w:rPr>
        <w:t>Различают несколько элементарных форм проявления быстроты</w:t>
      </w:r>
      <w:r w:rsidRPr="00CC1121">
        <w:rPr>
          <w:rFonts w:ascii="Times New Roman" w:hAnsi="Times New Roman" w:cs="Times New Roman"/>
          <w:sz w:val="24"/>
          <w:szCs w:val="24"/>
        </w:rPr>
        <w:t>:</w:t>
      </w:r>
      <w:r w:rsidRPr="00CC1121">
        <w:rPr>
          <w:rFonts w:ascii="Times New Roman" w:hAnsi="Times New Roman" w:cs="Times New Roman"/>
          <w:sz w:val="24"/>
          <w:szCs w:val="24"/>
        </w:rPr>
        <w:br/>
      </w:r>
      <w:r w:rsidRPr="005F5A88">
        <w:rPr>
          <w:rFonts w:ascii="Times New Roman" w:hAnsi="Times New Roman" w:cs="Times New Roman"/>
          <w:b/>
          <w:sz w:val="24"/>
          <w:szCs w:val="24"/>
        </w:rPr>
        <w:t>1</w:t>
      </w:r>
      <w:r w:rsidRPr="00CC1121">
        <w:rPr>
          <w:rFonts w:ascii="Times New Roman" w:hAnsi="Times New Roman" w:cs="Times New Roman"/>
          <w:sz w:val="24"/>
          <w:szCs w:val="24"/>
        </w:rPr>
        <w:t>. Быстроту простой и сложной двигательных реакций.</w:t>
      </w:r>
      <w:r w:rsidRPr="00CC1121">
        <w:rPr>
          <w:rFonts w:ascii="Times New Roman" w:hAnsi="Times New Roman" w:cs="Times New Roman"/>
          <w:sz w:val="24"/>
          <w:szCs w:val="24"/>
        </w:rPr>
        <w:br/>
      </w:r>
      <w:r w:rsidRPr="005F5A88">
        <w:rPr>
          <w:rFonts w:ascii="Times New Roman" w:hAnsi="Times New Roman" w:cs="Times New Roman"/>
          <w:b/>
          <w:sz w:val="24"/>
          <w:szCs w:val="24"/>
        </w:rPr>
        <w:t>2.</w:t>
      </w:r>
      <w:r w:rsidRPr="00CC1121">
        <w:rPr>
          <w:rFonts w:ascii="Times New Roman" w:hAnsi="Times New Roman" w:cs="Times New Roman"/>
          <w:sz w:val="24"/>
          <w:szCs w:val="24"/>
        </w:rPr>
        <w:t xml:space="preserve"> Быстроту одиночного движения.</w:t>
      </w:r>
      <w:r w:rsidRPr="00CC1121">
        <w:rPr>
          <w:rFonts w:ascii="Times New Roman" w:hAnsi="Times New Roman" w:cs="Times New Roman"/>
          <w:sz w:val="24"/>
          <w:szCs w:val="24"/>
        </w:rPr>
        <w:br/>
      </w:r>
      <w:r w:rsidRPr="005F5A88">
        <w:rPr>
          <w:rFonts w:ascii="Times New Roman" w:hAnsi="Times New Roman" w:cs="Times New Roman"/>
          <w:b/>
          <w:sz w:val="24"/>
          <w:szCs w:val="24"/>
        </w:rPr>
        <w:t>3</w:t>
      </w:r>
      <w:r w:rsidRPr="00CC1121">
        <w:rPr>
          <w:rFonts w:ascii="Times New Roman" w:hAnsi="Times New Roman" w:cs="Times New Roman"/>
          <w:sz w:val="24"/>
          <w:szCs w:val="24"/>
        </w:rPr>
        <w:t>. Быстроту сложного (многосуставного) движения, связанного с изменением положения тела в пространстве или с переключением с одного действия на другое.</w:t>
      </w:r>
      <w:r w:rsidRPr="00CC1121">
        <w:rPr>
          <w:rFonts w:ascii="Times New Roman" w:hAnsi="Times New Roman" w:cs="Times New Roman"/>
          <w:sz w:val="24"/>
          <w:szCs w:val="24"/>
        </w:rPr>
        <w:br/>
      </w:r>
      <w:r w:rsidRPr="005F5A88">
        <w:rPr>
          <w:rFonts w:ascii="Times New Roman" w:hAnsi="Times New Roman" w:cs="Times New Roman"/>
          <w:b/>
          <w:sz w:val="24"/>
          <w:szCs w:val="24"/>
        </w:rPr>
        <w:t>4</w:t>
      </w:r>
      <w:r w:rsidRPr="00CC1121">
        <w:rPr>
          <w:rFonts w:ascii="Times New Roman" w:hAnsi="Times New Roman" w:cs="Times New Roman"/>
          <w:sz w:val="24"/>
          <w:szCs w:val="24"/>
        </w:rPr>
        <w:t>. Частоту ненагруженных движений.</w:t>
      </w:r>
      <w:r w:rsidR="00E9065A" w:rsidRPr="00CC1121">
        <w:rPr>
          <w:rFonts w:ascii="Times New Roman" w:hAnsi="Times New Roman" w:cs="Times New Roman"/>
          <w:sz w:val="24"/>
          <w:szCs w:val="24"/>
        </w:rPr>
        <w:t xml:space="preserve"> </w:t>
      </w:r>
    </w:p>
    <w:p w:rsidR="00E9065A" w:rsidRPr="00CC1121" w:rsidRDefault="00E9065A" w:rsidP="00E2059F">
      <w:pPr>
        <w:pStyle w:val="a3"/>
        <w:ind w:left="-1276" w:right="-568"/>
        <w:rPr>
          <w:rFonts w:ascii="Times New Roman" w:eastAsia="Times New Roman" w:hAnsi="Times New Roman" w:cs="Times New Roman"/>
          <w:color w:val="000000"/>
          <w:sz w:val="24"/>
          <w:szCs w:val="24"/>
          <w:lang w:eastAsia="ru-RU"/>
        </w:rPr>
      </w:pPr>
      <w:r w:rsidRPr="00CC1121">
        <w:rPr>
          <w:rFonts w:ascii="Times New Roman" w:eastAsia="Times New Roman" w:hAnsi="Times New Roman" w:cs="Times New Roman"/>
          <w:b/>
          <w:color w:val="000000"/>
          <w:sz w:val="24"/>
          <w:szCs w:val="24"/>
          <w:lang w:eastAsia="ru-RU"/>
        </w:rPr>
        <w:t>Воспитание быстроты простой и сложной двигательной реакции</w:t>
      </w:r>
      <w:r w:rsidRPr="00CC1121">
        <w:rPr>
          <w:rFonts w:ascii="Times New Roman" w:eastAsia="Times New Roman" w:hAnsi="Times New Roman" w:cs="Times New Roman"/>
          <w:color w:val="000000"/>
          <w:sz w:val="24"/>
          <w:szCs w:val="24"/>
          <w:lang w:eastAsia="ru-RU"/>
        </w:rPr>
        <w:t xml:space="preserve">. Различают простые и сложные реакции. </w:t>
      </w:r>
      <w:r w:rsidRPr="00CC1121">
        <w:rPr>
          <w:rFonts w:ascii="Times New Roman" w:eastAsia="Times New Roman" w:hAnsi="Times New Roman" w:cs="Times New Roman"/>
          <w:b/>
          <w:color w:val="000000"/>
          <w:sz w:val="24"/>
          <w:szCs w:val="24"/>
          <w:lang w:eastAsia="ru-RU"/>
        </w:rPr>
        <w:t>Простая реакция</w:t>
      </w:r>
      <w:r w:rsidRPr="00CC1121">
        <w:rPr>
          <w:rFonts w:ascii="Times New Roman" w:eastAsia="Times New Roman" w:hAnsi="Times New Roman" w:cs="Times New Roman"/>
          <w:color w:val="000000"/>
          <w:sz w:val="24"/>
          <w:szCs w:val="24"/>
          <w:lang w:eastAsia="ru-RU"/>
        </w:rPr>
        <w:t xml:space="preserve"> — это ответ определенным движением на заранее известный, но внезапно появля</w:t>
      </w:r>
      <w:r w:rsidRPr="00CC1121">
        <w:rPr>
          <w:rFonts w:ascii="Times New Roman" w:eastAsia="Times New Roman" w:hAnsi="Times New Roman" w:cs="Times New Roman"/>
          <w:color w:val="000000"/>
          <w:sz w:val="24"/>
          <w:szCs w:val="24"/>
          <w:lang w:eastAsia="ru-RU"/>
        </w:rPr>
        <w:softHyphen/>
        <w:t>ющийся сигнал (например, выстрел стартового пистолета)</w:t>
      </w:r>
      <w:proofErr w:type="gramStart"/>
      <w:r w:rsidRPr="00CC1121">
        <w:rPr>
          <w:rFonts w:ascii="Times New Roman" w:eastAsia="Times New Roman" w:hAnsi="Times New Roman" w:cs="Times New Roman"/>
          <w:color w:val="000000"/>
          <w:sz w:val="24"/>
          <w:szCs w:val="24"/>
          <w:lang w:eastAsia="ru-RU"/>
        </w:rPr>
        <w:t>.П</w:t>
      </w:r>
      <w:proofErr w:type="gramEnd"/>
      <w:r w:rsidRPr="00CC1121">
        <w:rPr>
          <w:rFonts w:ascii="Times New Roman" w:eastAsia="Times New Roman" w:hAnsi="Times New Roman" w:cs="Times New Roman"/>
          <w:color w:val="000000"/>
          <w:sz w:val="24"/>
          <w:szCs w:val="24"/>
          <w:lang w:eastAsia="ru-RU"/>
        </w:rPr>
        <w:t>ри воспитании быстроты </w:t>
      </w:r>
      <w:r w:rsidRPr="00CC1121">
        <w:rPr>
          <w:rFonts w:ascii="Times New Roman" w:eastAsia="Times New Roman" w:hAnsi="Times New Roman" w:cs="Times New Roman"/>
          <w:color w:val="000000"/>
          <w:sz w:val="24"/>
          <w:szCs w:val="24"/>
          <w:u w:val="single"/>
          <w:lang w:eastAsia="ru-RU"/>
        </w:rPr>
        <w:t>простой реакции</w:t>
      </w:r>
      <w:r w:rsidRPr="00CC1121">
        <w:rPr>
          <w:rFonts w:ascii="Times New Roman" w:eastAsia="Times New Roman" w:hAnsi="Times New Roman" w:cs="Times New Roman"/>
          <w:color w:val="000000"/>
          <w:sz w:val="24"/>
          <w:szCs w:val="24"/>
          <w:lang w:eastAsia="ru-RU"/>
        </w:rPr>
        <w:t> наиболее распростра</w:t>
      </w:r>
      <w:r w:rsidRPr="00CC1121">
        <w:rPr>
          <w:rFonts w:ascii="Times New Roman" w:eastAsia="Times New Roman" w:hAnsi="Times New Roman" w:cs="Times New Roman"/>
          <w:color w:val="000000"/>
          <w:sz w:val="24"/>
          <w:szCs w:val="24"/>
          <w:lang w:eastAsia="ru-RU"/>
        </w:rPr>
        <w:softHyphen/>
        <w:t>нен метод повторного, возможно более быстрого реагирования на вне</w:t>
      </w:r>
      <w:r w:rsidRPr="00CC1121">
        <w:rPr>
          <w:rFonts w:ascii="Times New Roman" w:eastAsia="Times New Roman" w:hAnsi="Times New Roman" w:cs="Times New Roman"/>
          <w:color w:val="000000"/>
          <w:sz w:val="24"/>
          <w:szCs w:val="24"/>
          <w:lang w:eastAsia="ru-RU"/>
        </w:rPr>
        <w:softHyphen/>
        <w:t>запно появляющийся сигнал. В каждом виде упражнений существуют частные методики, способствующие проявлению хорошей реакции на звуковой, слуховой или зрительный сигнал. Так, быстрота реакции несколько повышается при некотором пред</w:t>
      </w:r>
      <w:r w:rsidRPr="00CC1121">
        <w:rPr>
          <w:rFonts w:ascii="Times New Roman" w:eastAsia="Times New Roman" w:hAnsi="Times New Roman" w:cs="Times New Roman"/>
          <w:color w:val="000000"/>
          <w:sz w:val="24"/>
          <w:szCs w:val="24"/>
          <w:lang w:eastAsia="ru-RU"/>
        </w:rPr>
        <w:softHyphen/>
        <w:t>варительном напряжении рабочей мускулатуры (высококвалифици</w:t>
      </w:r>
      <w:r w:rsidRPr="00CC1121">
        <w:rPr>
          <w:rFonts w:ascii="Times New Roman" w:eastAsia="Times New Roman" w:hAnsi="Times New Roman" w:cs="Times New Roman"/>
          <w:color w:val="000000"/>
          <w:sz w:val="24"/>
          <w:szCs w:val="24"/>
          <w:lang w:eastAsia="ru-RU"/>
        </w:rPr>
        <w:softHyphen/>
        <w:t xml:space="preserve">рованные спринтеры, ожидая выстрел стартера, </w:t>
      </w:r>
      <w:proofErr w:type="gramStart"/>
      <w:r w:rsidRPr="00CC1121">
        <w:rPr>
          <w:rFonts w:ascii="Times New Roman" w:eastAsia="Times New Roman" w:hAnsi="Times New Roman" w:cs="Times New Roman"/>
          <w:color w:val="000000"/>
          <w:sz w:val="24"/>
          <w:szCs w:val="24"/>
          <w:lang w:eastAsia="ru-RU"/>
        </w:rPr>
        <w:t>слегла</w:t>
      </w:r>
      <w:proofErr w:type="gramEnd"/>
      <w:r w:rsidRPr="00CC1121">
        <w:rPr>
          <w:rFonts w:ascii="Times New Roman" w:eastAsia="Times New Roman" w:hAnsi="Times New Roman" w:cs="Times New Roman"/>
          <w:color w:val="000000"/>
          <w:sz w:val="24"/>
          <w:szCs w:val="24"/>
          <w:lang w:eastAsia="ru-RU"/>
        </w:rPr>
        <w:t xml:space="preserve"> давят ногами на стартовые колодки). </w:t>
      </w:r>
      <w:proofErr w:type="gramStart"/>
      <w:r w:rsidRPr="00CC1121">
        <w:rPr>
          <w:rFonts w:ascii="Times New Roman" w:eastAsia="Times New Roman" w:hAnsi="Times New Roman" w:cs="Times New Roman"/>
          <w:color w:val="000000"/>
          <w:sz w:val="24"/>
          <w:szCs w:val="24"/>
          <w:lang w:eastAsia="ru-RU"/>
        </w:rPr>
        <w:t>На быстроту реакции влияет и волнообразное изменение «готовности» ЦНС к реакции на ожидаемый сигнал (опти</w:t>
      </w:r>
      <w:r w:rsidRPr="00CC1121">
        <w:rPr>
          <w:rFonts w:ascii="Times New Roman" w:eastAsia="Times New Roman" w:hAnsi="Times New Roman" w:cs="Times New Roman"/>
          <w:color w:val="000000"/>
          <w:sz w:val="24"/>
          <w:szCs w:val="24"/>
          <w:lang w:eastAsia="ru-RU"/>
        </w:rPr>
        <w:softHyphen/>
        <w:t>мальное время между предварительной и исполнительной команда</w:t>
      </w:r>
      <w:r w:rsidRPr="00CC1121">
        <w:rPr>
          <w:rFonts w:ascii="Times New Roman" w:eastAsia="Times New Roman" w:hAnsi="Times New Roman" w:cs="Times New Roman"/>
          <w:color w:val="000000"/>
          <w:sz w:val="24"/>
          <w:szCs w:val="24"/>
          <w:lang w:eastAsia="ru-RU"/>
        </w:rPr>
        <w:softHyphen/>
        <w:t>ми — около 1,5 с).</w:t>
      </w:r>
      <w:proofErr w:type="gramEnd"/>
    </w:p>
    <w:p w:rsidR="00E9065A" w:rsidRPr="00CC1121" w:rsidRDefault="00E9065A" w:rsidP="00E2059F">
      <w:pPr>
        <w:pStyle w:val="a3"/>
        <w:ind w:left="-1276" w:right="-568"/>
        <w:rPr>
          <w:rFonts w:ascii="Times New Roman" w:hAnsi="Times New Roman" w:cs="Times New Roman"/>
          <w:sz w:val="24"/>
          <w:szCs w:val="24"/>
        </w:rPr>
      </w:pPr>
      <w:r w:rsidRPr="00CC1121">
        <w:rPr>
          <w:rFonts w:ascii="Times New Roman" w:eastAsia="Times New Roman" w:hAnsi="Times New Roman" w:cs="Times New Roman"/>
          <w:b/>
          <w:color w:val="000000"/>
          <w:sz w:val="24"/>
          <w:szCs w:val="24"/>
          <w:lang w:eastAsia="ru-RU"/>
        </w:rPr>
        <w:t>Сложная реакция</w:t>
      </w:r>
      <w:r w:rsidRPr="00CC1121">
        <w:rPr>
          <w:rFonts w:ascii="Times New Roman" w:eastAsia="Times New Roman" w:hAnsi="Times New Roman" w:cs="Times New Roman"/>
          <w:color w:val="000000"/>
          <w:sz w:val="24"/>
          <w:szCs w:val="24"/>
          <w:lang w:eastAsia="ru-RU"/>
        </w:rPr>
        <w:t> бывает различной, но чаще всего это реакция на движущийся объект и реакция выбора. В реакции на движущийся предмет важно постоянно видеть предмет, передвигающийся с боль</w:t>
      </w:r>
      <w:r w:rsidRPr="00CC1121">
        <w:rPr>
          <w:rFonts w:ascii="Times New Roman" w:eastAsia="Times New Roman" w:hAnsi="Times New Roman" w:cs="Times New Roman"/>
          <w:color w:val="000000"/>
          <w:sz w:val="24"/>
          <w:szCs w:val="24"/>
          <w:lang w:eastAsia="ru-RU"/>
        </w:rPr>
        <w:softHyphen/>
        <w:t xml:space="preserve">шой скоростью. Для этого используются упражнения с постепенно увеличивающейся скоростью объекта, с его внезапным появлением в различных местах, с сокращением дистанции наблюдения и т.п. В тех случаях, когда объект (мяч </w:t>
      </w:r>
      <w:r w:rsidRPr="00CC1121">
        <w:rPr>
          <w:rFonts w:ascii="Times New Roman" w:eastAsia="Times New Roman" w:hAnsi="Times New Roman" w:cs="Times New Roman"/>
          <w:color w:val="000000"/>
          <w:sz w:val="24"/>
          <w:szCs w:val="24"/>
          <w:lang w:eastAsia="ru-RU"/>
        </w:rPr>
        <w:lastRenderedPageBreak/>
        <w:t>в игре) уже фиксирован взглядом до нача</w:t>
      </w:r>
      <w:r w:rsidRPr="00CC1121">
        <w:rPr>
          <w:rFonts w:ascii="Times New Roman" w:eastAsia="Times New Roman" w:hAnsi="Times New Roman" w:cs="Times New Roman"/>
          <w:color w:val="000000"/>
          <w:sz w:val="24"/>
          <w:szCs w:val="24"/>
          <w:lang w:eastAsia="ru-RU"/>
        </w:rPr>
        <w:softHyphen/>
        <w:t>ла перемещения, время сложной реакции значительно сокращается. Точность реакции на движущийся объект совершенствуют парал</w:t>
      </w:r>
      <w:r w:rsidRPr="00CC1121">
        <w:rPr>
          <w:rFonts w:ascii="Times New Roman" w:eastAsia="Times New Roman" w:hAnsi="Times New Roman" w:cs="Times New Roman"/>
          <w:color w:val="000000"/>
          <w:sz w:val="24"/>
          <w:szCs w:val="24"/>
          <w:lang w:eastAsia="ru-RU"/>
        </w:rPr>
        <w:softHyphen/>
        <w:t xml:space="preserve">лельно с развитием ее быстроты. Особенность воспитания реакции выбора связана с подбором нужного двигательного ответа из ряда </w:t>
      </w:r>
      <w:proofErr w:type="gramStart"/>
      <w:r w:rsidRPr="00CC1121">
        <w:rPr>
          <w:rFonts w:ascii="Times New Roman" w:eastAsia="Times New Roman" w:hAnsi="Times New Roman" w:cs="Times New Roman"/>
          <w:color w:val="000000"/>
          <w:sz w:val="24"/>
          <w:szCs w:val="24"/>
          <w:lang w:eastAsia="ru-RU"/>
        </w:rPr>
        <w:t>воз</w:t>
      </w:r>
      <w:r w:rsidRPr="00CC1121">
        <w:rPr>
          <w:rFonts w:ascii="Times New Roman" w:eastAsia="Times New Roman" w:hAnsi="Times New Roman" w:cs="Times New Roman"/>
          <w:color w:val="000000"/>
          <w:sz w:val="24"/>
          <w:szCs w:val="24"/>
          <w:lang w:eastAsia="ru-RU"/>
        </w:rPr>
        <w:softHyphen/>
        <w:t>можных</w:t>
      </w:r>
      <w:proofErr w:type="gramEnd"/>
      <w:r w:rsidRPr="00CC1121">
        <w:rPr>
          <w:rFonts w:ascii="Times New Roman" w:eastAsia="Times New Roman" w:hAnsi="Times New Roman" w:cs="Times New Roman"/>
          <w:color w:val="000000"/>
          <w:sz w:val="24"/>
          <w:szCs w:val="24"/>
          <w:lang w:eastAsia="ru-RU"/>
        </w:rPr>
        <w:t xml:space="preserve">. Сложность реакции выбора зависит от вариантов изменения обстановки, от разнообразия поведения соперника или товарища по команде. При воспитании реакции выбора также идут от простого к </w:t>
      </w:r>
      <w:proofErr w:type="gramStart"/>
      <w:r w:rsidRPr="00CC1121">
        <w:rPr>
          <w:rFonts w:ascii="Times New Roman" w:eastAsia="Times New Roman" w:hAnsi="Times New Roman" w:cs="Times New Roman"/>
          <w:color w:val="000000"/>
          <w:sz w:val="24"/>
          <w:szCs w:val="24"/>
          <w:lang w:eastAsia="ru-RU"/>
        </w:rPr>
        <w:t>сложно</w:t>
      </w:r>
      <w:r w:rsidRPr="00CC1121">
        <w:rPr>
          <w:rFonts w:ascii="Times New Roman" w:eastAsia="Times New Roman" w:hAnsi="Times New Roman" w:cs="Times New Roman"/>
          <w:color w:val="000000"/>
          <w:sz w:val="24"/>
          <w:szCs w:val="24"/>
          <w:lang w:eastAsia="ru-RU"/>
        </w:rPr>
        <w:softHyphen/>
        <w:t>му</w:t>
      </w:r>
      <w:proofErr w:type="gramEnd"/>
      <w:r w:rsidRPr="00CC1121">
        <w:rPr>
          <w:rFonts w:ascii="Times New Roman" w:eastAsia="Times New Roman" w:hAnsi="Times New Roman" w:cs="Times New Roman"/>
          <w:color w:val="000000"/>
          <w:sz w:val="24"/>
          <w:szCs w:val="24"/>
          <w:lang w:eastAsia="ru-RU"/>
        </w:rPr>
        <w:t>, постепенно увеличивая число возможных изменений обстановки. Однако при любых вариантах воспитания быстроты (одиночного дви</w:t>
      </w:r>
      <w:r w:rsidRPr="00CC1121">
        <w:rPr>
          <w:rFonts w:ascii="Times New Roman" w:eastAsia="Times New Roman" w:hAnsi="Times New Roman" w:cs="Times New Roman"/>
          <w:color w:val="000000"/>
          <w:sz w:val="24"/>
          <w:szCs w:val="24"/>
          <w:lang w:eastAsia="ru-RU"/>
        </w:rPr>
        <w:softHyphen/>
        <w:t xml:space="preserve">жения или циклического, простой или сложной реакции) средства ее воспитания должны </w:t>
      </w:r>
      <w:proofErr w:type="gramStart"/>
      <w:r w:rsidRPr="00CC1121">
        <w:rPr>
          <w:rFonts w:ascii="Times New Roman" w:eastAsia="Times New Roman" w:hAnsi="Times New Roman" w:cs="Times New Roman"/>
          <w:color w:val="000000"/>
          <w:sz w:val="24"/>
          <w:szCs w:val="24"/>
          <w:lang w:eastAsia="ru-RU"/>
        </w:rPr>
        <w:t>удовлетворять</w:t>
      </w:r>
      <w:proofErr w:type="gramEnd"/>
      <w:r w:rsidRPr="00CC1121">
        <w:rPr>
          <w:rFonts w:ascii="Times New Roman" w:eastAsia="Times New Roman" w:hAnsi="Times New Roman" w:cs="Times New Roman"/>
          <w:color w:val="000000"/>
          <w:sz w:val="24"/>
          <w:szCs w:val="24"/>
          <w:lang w:eastAsia="ru-RU"/>
        </w:rPr>
        <w:t xml:space="preserve"> по меньшей мере трем следующим требованиям:</w:t>
      </w:r>
    </w:p>
    <w:p w:rsidR="00E9065A" w:rsidRPr="00CC1121" w:rsidRDefault="00E9065A" w:rsidP="00E2059F">
      <w:pPr>
        <w:spacing w:after="0" w:line="240" w:lineRule="auto"/>
        <w:ind w:left="-1276" w:right="-568"/>
        <w:jc w:val="both"/>
        <w:rPr>
          <w:rFonts w:ascii="Times New Roman" w:eastAsia="Times New Roman" w:hAnsi="Times New Roman" w:cs="Times New Roman"/>
          <w:color w:val="000000"/>
          <w:sz w:val="24"/>
          <w:szCs w:val="24"/>
          <w:lang w:eastAsia="ru-RU"/>
        </w:rPr>
      </w:pPr>
      <w:r w:rsidRPr="005F5A88">
        <w:rPr>
          <w:rFonts w:ascii="Times New Roman" w:eastAsia="Times New Roman" w:hAnsi="Times New Roman" w:cs="Times New Roman"/>
          <w:b/>
          <w:color w:val="000000"/>
          <w:sz w:val="24"/>
          <w:szCs w:val="24"/>
          <w:lang w:eastAsia="ru-RU"/>
        </w:rPr>
        <w:t>1</w:t>
      </w:r>
      <w:r w:rsidRPr="00CC1121">
        <w:rPr>
          <w:rFonts w:ascii="Times New Roman" w:eastAsia="Times New Roman" w:hAnsi="Times New Roman" w:cs="Times New Roman"/>
          <w:color w:val="000000"/>
          <w:sz w:val="24"/>
          <w:szCs w:val="24"/>
          <w:lang w:eastAsia="ru-RU"/>
        </w:rPr>
        <w:t xml:space="preserve">) техника упражнений должна быть такой, чтобы их можно было выполнять на предельных </w:t>
      </w:r>
      <w:proofErr w:type="gramStart"/>
      <w:r w:rsidRPr="00CC1121">
        <w:rPr>
          <w:rFonts w:ascii="Times New Roman" w:eastAsia="Times New Roman" w:hAnsi="Times New Roman" w:cs="Times New Roman"/>
          <w:color w:val="000000"/>
          <w:sz w:val="24"/>
          <w:szCs w:val="24"/>
          <w:lang w:eastAsia="ru-RU"/>
        </w:rPr>
        <w:t>для</w:t>
      </w:r>
      <w:proofErr w:type="gramEnd"/>
      <w:r w:rsidRPr="00CC1121">
        <w:rPr>
          <w:rFonts w:ascii="Times New Roman" w:eastAsia="Times New Roman" w:hAnsi="Times New Roman" w:cs="Times New Roman"/>
          <w:color w:val="000000"/>
          <w:sz w:val="24"/>
          <w:szCs w:val="24"/>
          <w:lang w:eastAsia="ru-RU"/>
        </w:rPr>
        <w:t xml:space="preserve"> занимающегося скоростях;</w:t>
      </w:r>
    </w:p>
    <w:p w:rsidR="00E9065A" w:rsidRPr="00CC1121" w:rsidRDefault="00E9065A" w:rsidP="00E2059F">
      <w:pPr>
        <w:spacing w:after="0" w:line="240" w:lineRule="auto"/>
        <w:ind w:left="-1276" w:right="-568"/>
        <w:jc w:val="both"/>
        <w:rPr>
          <w:rFonts w:ascii="Times New Roman" w:eastAsia="Times New Roman" w:hAnsi="Times New Roman" w:cs="Times New Roman"/>
          <w:color w:val="000000"/>
          <w:sz w:val="24"/>
          <w:szCs w:val="24"/>
          <w:lang w:eastAsia="ru-RU"/>
        </w:rPr>
      </w:pPr>
      <w:r w:rsidRPr="005F5A88">
        <w:rPr>
          <w:rFonts w:ascii="Times New Roman" w:eastAsia="Times New Roman" w:hAnsi="Times New Roman" w:cs="Times New Roman"/>
          <w:b/>
          <w:color w:val="000000"/>
          <w:sz w:val="24"/>
          <w:szCs w:val="24"/>
          <w:lang w:eastAsia="ru-RU"/>
        </w:rPr>
        <w:t>2</w:t>
      </w:r>
      <w:r w:rsidRPr="00CC1121">
        <w:rPr>
          <w:rFonts w:ascii="Times New Roman" w:eastAsia="Times New Roman" w:hAnsi="Times New Roman" w:cs="Times New Roman"/>
          <w:color w:val="000000"/>
          <w:sz w:val="24"/>
          <w:szCs w:val="24"/>
          <w:lang w:eastAsia="ru-RU"/>
        </w:rPr>
        <w:t>) степень освоения упражнения настолько высока, что усилия на</w:t>
      </w:r>
      <w:r w:rsidRPr="00CC1121">
        <w:rPr>
          <w:rFonts w:ascii="Times New Roman" w:eastAsia="Times New Roman" w:hAnsi="Times New Roman" w:cs="Times New Roman"/>
          <w:color w:val="000000"/>
          <w:sz w:val="24"/>
          <w:szCs w:val="24"/>
          <w:lang w:eastAsia="ru-RU"/>
        </w:rPr>
        <w:softHyphen/>
        <w:t>правляются не на способ, а на скорость выполнения;</w:t>
      </w:r>
    </w:p>
    <w:p w:rsidR="00E9065A" w:rsidRPr="00CC1121" w:rsidRDefault="00E9065A" w:rsidP="00E2059F">
      <w:pPr>
        <w:spacing w:after="0" w:line="240" w:lineRule="auto"/>
        <w:ind w:left="-1276" w:right="-568"/>
        <w:jc w:val="both"/>
        <w:rPr>
          <w:rFonts w:ascii="Times New Roman" w:eastAsia="Times New Roman" w:hAnsi="Times New Roman" w:cs="Times New Roman"/>
          <w:color w:val="000000"/>
          <w:sz w:val="24"/>
          <w:szCs w:val="24"/>
          <w:lang w:eastAsia="ru-RU"/>
        </w:rPr>
      </w:pPr>
      <w:r w:rsidRPr="005F5A88">
        <w:rPr>
          <w:rFonts w:ascii="Times New Roman" w:eastAsia="Times New Roman" w:hAnsi="Times New Roman" w:cs="Times New Roman"/>
          <w:b/>
          <w:color w:val="000000"/>
          <w:sz w:val="24"/>
          <w:szCs w:val="24"/>
          <w:lang w:eastAsia="ru-RU"/>
        </w:rPr>
        <w:t>3</w:t>
      </w:r>
      <w:r w:rsidRPr="00CC1121">
        <w:rPr>
          <w:rFonts w:ascii="Times New Roman" w:eastAsia="Times New Roman" w:hAnsi="Times New Roman" w:cs="Times New Roman"/>
          <w:color w:val="000000"/>
          <w:sz w:val="24"/>
          <w:szCs w:val="24"/>
          <w:lang w:eastAsia="ru-RU"/>
        </w:rPr>
        <w:t>) продолжительность упражнений должна быть такой, чтобы к концу выполнения скорость не снижалась вследствие утомления.</w:t>
      </w:r>
    </w:p>
    <w:p w:rsidR="00E9065A" w:rsidRDefault="00E9065A" w:rsidP="00E2059F">
      <w:pPr>
        <w:spacing w:after="0" w:line="240" w:lineRule="auto"/>
        <w:ind w:left="-1276" w:right="-568"/>
        <w:jc w:val="both"/>
        <w:rPr>
          <w:rFonts w:ascii="Times New Roman" w:eastAsia="Times New Roman" w:hAnsi="Times New Roman" w:cs="Times New Roman"/>
          <w:color w:val="000000"/>
          <w:sz w:val="24"/>
          <w:szCs w:val="24"/>
          <w:lang w:eastAsia="ru-RU"/>
        </w:rPr>
      </w:pPr>
      <w:r w:rsidRPr="00CC1121">
        <w:rPr>
          <w:rFonts w:ascii="Times New Roman" w:eastAsia="Times New Roman" w:hAnsi="Times New Roman" w:cs="Times New Roman"/>
          <w:color w:val="000000"/>
          <w:sz w:val="24"/>
          <w:szCs w:val="24"/>
          <w:lang w:eastAsia="ru-RU"/>
        </w:rPr>
        <w:t xml:space="preserve">Для воспитания быстроты широко применяются методы: </w:t>
      </w:r>
      <w:proofErr w:type="gramStart"/>
      <w:r w:rsidRPr="00CC1121">
        <w:rPr>
          <w:rFonts w:ascii="Times New Roman" w:eastAsia="Times New Roman" w:hAnsi="Times New Roman" w:cs="Times New Roman"/>
          <w:color w:val="000000"/>
          <w:sz w:val="24"/>
          <w:szCs w:val="24"/>
          <w:lang w:eastAsia="ru-RU"/>
        </w:rPr>
        <w:t>повтор</w:t>
      </w:r>
      <w:r w:rsidRPr="00CC1121">
        <w:rPr>
          <w:rFonts w:ascii="Times New Roman" w:eastAsia="Times New Roman" w:hAnsi="Times New Roman" w:cs="Times New Roman"/>
          <w:color w:val="000000"/>
          <w:sz w:val="24"/>
          <w:szCs w:val="24"/>
          <w:lang w:eastAsia="ru-RU"/>
        </w:rPr>
        <w:softHyphen/>
        <w:t>ный</w:t>
      </w:r>
      <w:proofErr w:type="gramEnd"/>
      <w:r w:rsidRPr="00CC1121">
        <w:rPr>
          <w:rFonts w:ascii="Times New Roman" w:eastAsia="Times New Roman" w:hAnsi="Times New Roman" w:cs="Times New Roman"/>
          <w:color w:val="000000"/>
          <w:sz w:val="24"/>
          <w:szCs w:val="24"/>
          <w:lang w:eastAsia="ru-RU"/>
        </w:rPr>
        <w:t>, переменный (с варьирующими ускорениями), игровой и сорев</w:t>
      </w:r>
      <w:r w:rsidRPr="00CC1121">
        <w:rPr>
          <w:rFonts w:ascii="Times New Roman" w:eastAsia="Times New Roman" w:hAnsi="Times New Roman" w:cs="Times New Roman"/>
          <w:color w:val="000000"/>
          <w:sz w:val="24"/>
          <w:szCs w:val="24"/>
          <w:lang w:eastAsia="ru-RU"/>
        </w:rPr>
        <w:softHyphen/>
        <w:t>новательный.</w:t>
      </w:r>
    </w:p>
    <w:p w:rsidR="000864BA" w:rsidRDefault="000864BA" w:rsidP="00E2059F">
      <w:pPr>
        <w:spacing w:after="0" w:line="240" w:lineRule="auto"/>
        <w:ind w:left="-1276" w:right="-568"/>
        <w:rPr>
          <w:rFonts w:ascii="Times New Roman" w:eastAsia="Times New Roman" w:hAnsi="Times New Roman" w:cs="Times New Roman"/>
          <w:color w:val="000000"/>
          <w:sz w:val="24"/>
          <w:szCs w:val="24"/>
          <w:lang w:eastAsia="ru-RU"/>
        </w:rPr>
      </w:pPr>
    </w:p>
    <w:p w:rsidR="000864BA" w:rsidRPr="000864BA" w:rsidRDefault="00EE046A" w:rsidP="00E2059F">
      <w:pPr>
        <w:spacing w:after="0" w:line="240" w:lineRule="auto"/>
        <w:ind w:left="-1276" w:right="-568"/>
        <w:rPr>
          <w:rFonts w:ascii="Times New Roman" w:eastAsia="Times New Roman" w:hAnsi="Times New Roman" w:cs="Times New Roman"/>
          <w:b/>
          <w:i/>
          <w:sz w:val="24"/>
          <w:szCs w:val="24"/>
          <w:u w:val="single"/>
          <w:lang w:eastAsia="ru-RU"/>
        </w:rPr>
      </w:pPr>
      <w:r w:rsidRPr="000864BA">
        <w:rPr>
          <w:rFonts w:ascii="Times New Roman" w:eastAsia="Times New Roman" w:hAnsi="Times New Roman" w:cs="Times New Roman"/>
          <w:b/>
          <w:i/>
          <w:color w:val="000000"/>
          <w:sz w:val="24"/>
          <w:szCs w:val="24"/>
          <w:u w:val="single"/>
          <w:lang w:eastAsia="ru-RU"/>
        </w:rPr>
        <w:t>10.</w:t>
      </w:r>
      <w:r w:rsidR="001870CA" w:rsidRPr="000864BA">
        <w:rPr>
          <w:rFonts w:ascii="Times New Roman" w:eastAsia="Times New Roman" w:hAnsi="Times New Roman" w:cs="Times New Roman"/>
          <w:b/>
          <w:i/>
          <w:color w:val="000000"/>
          <w:sz w:val="24"/>
          <w:szCs w:val="24"/>
          <w:u w:val="single"/>
          <w:lang w:eastAsia="ru-RU"/>
        </w:rPr>
        <w:t xml:space="preserve"> </w:t>
      </w:r>
      <w:r w:rsidR="000864BA" w:rsidRPr="000864BA">
        <w:rPr>
          <w:rFonts w:ascii="Times New Roman" w:eastAsia="Times New Roman" w:hAnsi="Times New Roman" w:cs="Times New Roman"/>
          <w:b/>
          <w:i/>
          <w:color w:val="000000"/>
          <w:sz w:val="24"/>
          <w:szCs w:val="24"/>
          <w:u w:val="single"/>
          <w:lang w:eastAsia="ru-RU"/>
        </w:rPr>
        <w:t>Определение понятия «двигательная активность».</w:t>
      </w:r>
    </w:p>
    <w:p w:rsidR="001870CA" w:rsidRPr="00CC1121" w:rsidRDefault="001870CA" w:rsidP="00E2059F">
      <w:pPr>
        <w:spacing w:after="0" w:line="240" w:lineRule="auto"/>
        <w:ind w:left="-1276" w:right="-568"/>
        <w:jc w:val="both"/>
        <w:rPr>
          <w:rFonts w:ascii="Times New Roman" w:eastAsia="Times New Roman" w:hAnsi="Times New Roman" w:cs="Times New Roman"/>
          <w:color w:val="000000"/>
          <w:sz w:val="24"/>
          <w:szCs w:val="24"/>
          <w:lang w:eastAsia="ru-RU"/>
        </w:rPr>
      </w:pPr>
      <w:r w:rsidRPr="00CC1121">
        <w:rPr>
          <w:rFonts w:ascii="Times New Roman" w:eastAsia="Times New Roman" w:hAnsi="Times New Roman" w:cs="Times New Roman"/>
          <w:b/>
          <w:color w:val="000000"/>
          <w:sz w:val="24"/>
          <w:szCs w:val="24"/>
          <w:lang w:eastAsia="ru-RU"/>
        </w:rPr>
        <w:t xml:space="preserve">Двигательная активность </w:t>
      </w:r>
      <w:r w:rsidRPr="00CC1121">
        <w:rPr>
          <w:rFonts w:ascii="Times New Roman" w:eastAsia="Times New Roman" w:hAnsi="Times New Roman" w:cs="Times New Roman"/>
          <w:color w:val="000000"/>
          <w:sz w:val="24"/>
          <w:szCs w:val="24"/>
          <w:lang w:eastAsia="ru-RU"/>
        </w:rPr>
        <w:t xml:space="preserve">- это вид деятельности человека, при котором активация обменных процессов в скелетных мышцах обеспечивает их сокращение и перемещение </w:t>
      </w:r>
    </w:p>
    <w:p w:rsidR="001870CA" w:rsidRPr="00CC1121" w:rsidRDefault="001870CA" w:rsidP="00E2059F">
      <w:pPr>
        <w:spacing w:after="0" w:line="240" w:lineRule="auto"/>
        <w:ind w:left="-1276" w:right="-568"/>
        <w:jc w:val="both"/>
        <w:rPr>
          <w:rFonts w:ascii="Times New Roman" w:eastAsia="Times New Roman" w:hAnsi="Times New Roman" w:cs="Times New Roman"/>
          <w:color w:val="000000"/>
          <w:sz w:val="24"/>
          <w:szCs w:val="24"/>
          <w:lang w:eastAsia="ru-RU"/>
        </w:rPr>
      </w:pPr>
      <w:r w:rsidRPr="00CC1121">
        <w:rPr>
          <w:rFonts w:ascii="Times New Roman" w:eastAsia="Times New Roman" w:hAnsi="Times New Roman" w:cs="Times New Roman"/>
          <w:color w:val="000000"/>
          <w:sz w:val="24"/>
          <w:szCs w:val="24"/>
          <w:lang w:eastAsia="ru-RU"/>
        </w:rPr>
        <w:t xml:space="preserve">человеческого тела или его частей в пространстве. Проще говоря, двигательная активность – суммарная величина разнообразных движений за определенный промежуток </w:t>
      </w:r>
    </w:p>
    <w:p w:rsidR="001870CA" w:rsidRPr="00CC1121" w:rsidRDefault="001870CA" w:rsidP="00E2059F">
      <w:pPr>
        <w:spacing w:after="0" w:line="240" w:lineRule="auto"/>
        <w:ind w:left="-1276" w:right="-568"/>
        <w:jc w:val="both"/>
        <w:rPr>
          <w:rFonts w:ascii="Times New Roman" w:eastAsia="Times New Roman" w:hAnsi="Times New Roman" w:cs="Times New Roman"/>
          <w:color w:val="000000"/>
          <w:sz w:val="24"/>
          <w:szCs w:val="24"/>
          <w:lang w:eastAsia="ru-RU"/>
        </w:rPr>
      </w:pPr>
      <w:r w:rsidRPr="00CC1121">
        <w:rPr>
          <w:rFonts w:ascii="Times New Roman" w:eastAsia="Times New Roman" w:hAnsi="Times New Roman" w:cs="Times New Roman"/>
          <w:color w:val="000000"/>
          <w:sz w:val="24"/>
          <w:szCs w:val="24"/>
          <w:lang w:eastAsia="ru-RU"/>
        </w:rPr>
        <w:t xml:space="preserve">времени. </w:t>
      </w:r>
    </w:p>
    <w:p w:rsidR="000864BA" w:rsidRDefault="000864BA" w:rsidP="00E2059F">
      <w:pPr>
        <w:spacing w:after="0" w:line="240" w:lineRule="auto"/>
        <w:ind w:left="-1276" w:right="-568"/>
        <w:rPr>
          <w:rFonts w:ascii="Times New Roman" w:eastAsia="Times New Roman" w:hAnsi="Times New Roman" w:cs="Times New Roman"/>
          <w:color w:val="000000"/>
          <w:sz w:val="24"/>
          <w:szCs w:val="24"/>
          <w:lang w:eastAsia="ru-RU"/>
        </w:rPr>
      </w:pPr>
    </w:p>
    <w:p w:rsidR="000864BA" w:rsidRPr="000864BA" w:rsidRDefault="007725D8" w:rsidP="00E2059F">
      <w:pPr>
        <w:spacing w:after="0" w:line="240" w:lineRule="auto"/>
        <w:ind w:left="-1276" w:right="-568"/>
        <w:rPr>
          <w:rFonts w:ascii="Times New Roman" w:eastAsia="Times New Roman" w:hAnsi="Times New Roman" w:cs="Times New Roman"/>
          <w:b/>
          <w:i/>
          <w:color w:val="000000"/>
          <w:sz w:val="24"/>
          <w:szCs w:val="24"/>
          <w:u w:val="single"/>
          <w:lang w:eastAsia="ru-RU"/>
        </w:rPr>
      </w:pPr>
      <w:r w:rsidRPr="00CC1121">
        <w:rPr>
          <w:rFonts w:ascii="Times New Roman" w:eastAsia="Times New Roman" w:hAnsi="Times New Roman" w:cs="Times New Roman"/>
          <w:b/>
          <w:color w:val="000000"/>
          <w:sz w:val="24"/>
          <w:szCs w:val="24"/>
          <w:lang w:eastAsia="ru-RU"/>
        </w:rPr>
        <w:t>11</w:t>
      </w:r>
      <w:r w:rsidRPr="003713EA">
        <w:rPr>
          <w:rFonts w:ascii="Times New Roman" w:eastAsia="Times New Roman" w:hAnsi="Times New Roman" w:cs="Times New Roman"/>
          <w:b/>
          <w:color w:val="000000"/>
          <w:sz w:val="24"/>
          <w:szCs w:val="24"/>
          <w:lang w:eastAsia="ru-RU"/>
        </w:rPr>
        <w:t xml:space="preserve">. </w:t>
      </w:r>
      <w:r w:rsidR="000864BA" w:rsidRPr="000864BA">
        <w:rPr>
          <w:rFonts w:ascii="Times New Roman" w:eastAsia="Times New Roman" w:hAnsi="Times New Roman" w:cs="Times New Roman"/>
          <w:b/>
          <w:i/>
          <w:color w:val="000000"/>
          <w:sz w:val="24"/>
          <w:szCs w:val="24"/>
          <w:u w:val="single"/>
          <w:lang w:eastAsia="ru-RU"/>
        </w:rPr>
        <w:t>Образовательная среда и здоровье студентов.</w:t>
      </w:r>
    </w:p>
    <w:p w:rsidR="007725D8" w:rsidRDefault="003713EA" w:rsidP="00E2059F">
      <w:pPr>
        <w:spacing w:after="0" w:line="240" w:lineRule="auto"/>
        <w:ind w:left="-1276" w:right="-568"/>
        <w:jc w:val="both"/>
        <w:rPr>
          <w:rFonts w:ascii="Times New Roman" w:hAnsi="Times New Roman" w:cs="Times New Roman"/>
          <w:color w:val="000000"/>
          <w:sz w:val="24"/>
          <w:szCs w:val="24"/>
          <w:shd w:val="clear" w:color="auto" w:fill="FFFFFF"/>
        </w:rPr>
      </w:pPr>
      <w:r w:rsidRPr="003713EA">
        <w:rPr>
          <w:rFonts w:ascii="Times New Roman" w:hAnsi="Times New Roman" w:cs="Times New Roman"/>
          <w:color w:val="000000"/>
          <w:sz w:val="24"/>
          <w:szCs w:val="24"/>
          <w:shd w:val="clear" w:color="auto" w:fill="FFFFFF"/>
        </w:rPr>
        <w:t xml:space="preserve">Образовательная среда </w:t>
      </w:r>
      <w:proofErr w:type="spellStart"/>
      <w:r w:rsidRPr="003713EA">
        <w:rPr>
          <w:rFonts w:ascii="Times New Roman" w:hAnsi="Times New Roman" w:cs="Times New Roman"/>
          <w:color w:val="000000"/>
          <w:sz w:val="24"/>
          <w:szCs w:val="24"/>
          <w:shd w:val="clear" w:color="auto" w:fill="FFFFFF"/>
        </w:rPr>
        <w:t>явл</w:t>
      </w:r>
      <w:proofErr w:type="spellEnd"/>
      <w:r>
        <w:rPr>
          <w:rFonts w:ascii="Times New Roman" w:hAnsi="Times New Roman" w:cs="Times New Roman"/>
          <w:color w:val="000000"/>
          <w:sz w:val="24"/>
          <w:szCs w:val="24"/>
          <w:shd w:val="clear" w:color="auto" w:fill="FFFFFF"/>
        </w:rPr>
        <w:t>.</w:t>
      </w:r>
      <w:r w:rsidRPr="003713EA">
        <w:rPr>
          <w:rFonts w:ascii="Times New Roman" w:hAnsi="Times New Roman" w:cs="Times New Roman"/>
          <w:color w:val="000000"/>
          <w:sz w:val="24"/>
          <w:szCs w:val="24"/>
          <w:shd w:val="clear" w:color="auto" w:fill="FFFFFF"/>
        </w:rPr>
        <w:t xml:space="preserve"> целостностью </w:t>
      </w:r>
      <w:proofErr w:type="gramStart"/>
      <w:r w:rsidRPr="003713EA">
        <w:rPr>
          <w:rFonts w:ascii="Times New Roman" w:hAnsi="Times New Roman" w:cs="Times New Roman"/>
          <w:color w:val="000000"/>
          <w:sz w:val="24"/>
          <w:szCs w:val="24"/>
          <w:shd w:val="clear" w:color="auto" w:fill="FFFFFF"/>
        </w:rPr>
        <w:t>спец</w:t>
      </w:r>
      <w:proofErr w:type="gramEnd"/>
      <w:r>
        <w:rPr>
          <w:rFonts w:ascii="Times New Roman" w:hAnsi="Times New Roman" w:cs="Times New Roman"/>
          <w:color w:val="000000"/>
          <w:sz w:val="24"/>
          <w:szCs w:val="24"/>
          <w:shd w:val="clear" w:color="auto" w:fill="FFFFFF"/>
        </w:rPr>
        <w:t>.</w:t>
      </w:r>
      <w:r w:rsidRPr="003713EA">
        <w:rPr>
          <w:rFonts w:ascii="Times New Roman" w:hAnsi="Times New Roman" w:cs="Times New Roman"/>
          <w:color w:val="000000"/>
          <w:sz w:val="24"/>
          <w:szCs w:val="24"/>
          <w:shd w:val="clear" w:color="auto" w:fill="FFFFFF"/>
        </w:rPr>
        <w:t xml:space="preserve"> организованных педагогических усилий развития личности. Одни из основных ее задач, главным образом, направлены на здоровье студентов:</w:t>
      </w:r>
      <w:r>
        <w:rPr>
          <w:rFonts w:ascii="Times New Roman" w:hAnsi="Times New Roman" w:cs="Times New Roman"/>
          <w:color w:val="000000"/>
          <w:sz w:val="24"/>
          <w:szCs w:val="24"/>
          <w:shd w:val="clear" w:color="auto" w:fill="FFFFFF"/>
        </w:rPr>
        <w:t xml:space="preserve"> </w:t>
      </w:r>
      <w:r w:rsidRPr="003713EA">
        <w:rPr>
          <w:rFonts w:ascii="Times New Roman" w:hAnsi="Times New Roman" w:cs="Times New Roman"/>
          <w:b/>
          <w:color w:val="000000"/>
          <w:sz w:val="24"/>
          <w:szCs w:val="24"/>
          <w:shd w:val="clear" w:color="auto" w:fill="FFFFFF"/>
        </w:rPr>
        <w:t>1</w:t>
      </w:r>
      <w:r>
        <w:rPr>
          <w:rFonts w:ascii="Times New Roman" w:hAnsi="Times New Roman" w:cs="Times New Roman"/>
          <w:b/>
          <w:color w:val="000000"/>
          <w:sz w:val="24"/>
          <w:szCs w:val="24"/>
          <w:shd w:val="clear" w:color="auto" w:fill="FFFFFF"/>
        </w:rPr>
        <w:t>.</w:t>
      </w:r>
      <w:r>
        <w:rPr>
          <w:rFonts w:ascii="Times New Roman" w:hAnsi="Times New Roman" w:cs="Times New Roman"/>
          <w:color w:val="000000"/>
          <w:sz w:val="24"/>
          <w:szCs w:val="24"/>
          <w:shd w:val="clear" w:color="auto" w:fill="FFFFFF"/>
        </w:rPr>
        <w:t xml:space="preserve"> У</w:t>
      </w:r>
      <w:r w:rsidRPr="003713EA">
        <w:rPr>
          <w:rFonts w:ascii="Times New Roman" w:hAnsi="Times New Roman" w:cs="Times New Roman"/>
          <w:color w:val="000000"/>
          <w:sz w:val="24"/>
          <w:szCs w:val="24"/>
          <w:shd w:val="clear" w:color="auto" w:fill="FFFFFF"/>
        </w:rPr>
        <w:t>крепить</w:t>
      </w:r>
      <w:r>
        <w:rPr>
          <w:rFonts w:ascii="Times New Roman" w:hAnsi="Times New Roman" w:cs="Times New Roman"/>
          <w:color w:val="000000"/>
          <w:sz w:val="24"/>
          <w:szCs w:val="24"/>
          <w:shd w:val="clear" w:color="auto" w:fill="FFFFFF"/>
        </w:rPr>
        <w:t xml:space="preserve"> и сохранить здоровье студентов; </w:t>
      </w:r>
      <w:r w:rsidRPr="003713EA">
        <w:rPr>
          <w:rFonts w:ascii="Times New Roman" w:hAnsi="Times New Roman" w:cs="Times New Roman"/>
          <w:b/>
          <w:color w:val="000000"/>
          <w:sz w:val="24"/>
          <w:szCs w:val="24"/>
          <w:shd w:val="clear" w:color="auto" w:fill="FFFFFF"/>
        </w:rPr>
        <w:t>2</w:t>
      </w:r>
      <w:proofErr w:type="gramStart"/>
      <w:r>
        <w:rPr>
          <w:rFonts w:ascii="Times New Roman" w:hAnsi="Times New Roman" w:cs="Times New Roman"/>
          <w:color w:val="000000"/>
          <w:sz w:val="24"/>
          <w:szCs w:val="24"/>
          <w:shd w:val="clear" w:color="auto" w:fill="FFFFFF"/>
        </w:rPr>
        <w:t xml:space="preserve"> С</w:t>
      </w:r>
      <w:proofErr w:type="gramEnd"/>
      <w:r w:rsidRPr="003713EA">
        <w:rPr>
          <w:rFonts w:ascii="Times New Roman" w:hAnsi="Times New Roman" w:cs="Times New Roman"/>
          <w:color w:val="000000"/>
          <w:sz w:val="24"/>
          <w:szCs w:val="24"/>
          <w:shd w:val="clear" w:color="auto" w:fill="FFFFFF"/>
        </w:rPr>
        <w:t>овершенствовать организацию питания</w:t>
      </w:r>
      <w:r>
        <w:rPr>
          <w:rFonts w:ascii="Times New Roman" w:hAnsi="Times New Roman" w:cs="Times New Roman"/>
          <w:color w:val="000000"/>
          <w:sz w:val="24"/>
          <w:szCs w:val="24"/>
          <w:shd w:val="clear" w:color="auto" w:fill="FFFFFF"/>
        </w:rPr>
        <w:t>;</w:t>
      </w:r>
      <w:r w:rsidRPr="003713EA">
        <w:rPr>
          <w:rFonts w:ascii="Times New Roman" w:hAnsi="Times New Roman" w:cs="Times New Roman"/>
          <w:color w:val="000000"/>
          <w:sz w:val="24"/>
          <w:szCs w:val="24"/>
          <w:shd w:val="clear" w:color="auto" w:fill="FFFFFF"/>
        </w:rPr>
        <w:t xml:space="preserve"> </w:t>
      </w:r>
      <w:r w:rsidRPr="003713EA">
        <w:rPr>
          <w:rFonts w:ascii="Times New Roman" w:hAnsi="Times New Roman" w:cs="Times New Roman"/>
          <w:b/>
          <w:color w:val="000000"/>
          <w:sz w:val="24"/>
          <w:szCs w:val="24"/>
          <w:shd w:val="clear" w:color="auto" w:fill="FFFFFF"/>
        </w:rPr>
        <w:t>3</w:t>
      </w:r>
      <w:r>
        <w:rPr>
          <w:rFonts w:ascii="Times New Roman" w:hAnsi="Times New Roman" w:cs="Times New Roman"/>
          <w:b/>
          <w:color w:val="000000"/>
          <w:sz w:val="24"/>
          <w:szCs w:val="24"/>
          <w:shd w:val="clear" w:color="auto" w:fill="FFFFFF"/>
        </w:rPr>
        <w:t>.</w:t>
      </w:r>
      <w:r>
        <w:rPr>
          <w:rFonts w:ascii="Times New Roman" w:hAnsi="Times New Roman" w:cs="Times New Roman"/>
          <w:color w:val="000000"/>
          <w:sz w:val="24"/>
          <w:szCs w:val="24"/>
          <w:shd w:val="clear" w:color="auto" w:fill="FFFFFF"/>
        </w:rPr>
        <w:t>Р</w:t>
      </w:r>
      <w:r w:rsidRPr="003713EA">
        <w:rPr>
          <w:rFonts w:ascii="Times New Roman" w:hAnsi="Times New Roman" w:cs="Times New Roman"/>
          <w:color w:val="000000"/>
          <w:sz w:val="24"/>
          <w:szCs w:val="24"/>
          <w:shd w:val="clear" w:color="auto" w:fill="FFFFFF"/>
        </w:rPr>
        <w:t>азвить спорт, как средство сохранения здоровья</w:t>
      </w:r>
      <w:r>
        <w:rPr>
          <w:rFonts w:ascii="Times New Roman" w:hAnsi="Times New Roman" w:cs="Times New Roman"/>
          <w:color w:val="000000"/>
          <w:sz w:val="24"/>
          <w:szCs w:val="24"/>
          <w:shd w:val="clear" w:color="auto" w:fill="FFFFFF"/>
        </w:rPr>
        <w:t>;</w:t>
      </w:r>
      <w:r w:rsidRPr="003713EA">
        <w:rPr>
          <w:rFonts w:ascii="Times New Roman" w:hAnsi="Times New Roman" w:cs="Times New Roman"/>
          <w:color w:val="000000"/>
          <w:sz w:val="24"/>
          <w:szCs w:val="24"/>
          <w:shd w:val="clear" w:color="auto" w:fill="FFFFFF"/>
        </w:rPr>
        <w:t xml:space="preserve"> </w:t>
      </w:r>
      <w:r w:rsidRPr="003713EA">
        <w:rPr>
          <w:rFonts w:ascii="Times New Roman" w:hAnsi="Times New Roman" w:cs="Times New Roman"/>
          <w:b/>
          <w:color w:val="000000"/>
          <w:sz w:val="24"/>
          <w:szCs w:val="24"/>
          <w:shd w:val="clear" w:color="auto" w:fill="FFFFFF"/>
        </w:rPr>
        <w:t>4</w:t>
      </w:r>
      <w:r>
        <w:rPr>
          <w:rFonts w:ascii="Times New Roman" w:hAnsi="Times New Roman" w:cs="Times New Roman"/>
          <w:b/>
          <w:color w:val="000000"/>
          <w:sz w:val="24"/>
          <w:szCs w:val="24"/>
          <w:shd w:val="clear" w:color="auto" w:fill="FFFFFF"/>
        </w:rPr>
        <w:t>.</w:t>
      </w:r>
      <w:r>
        <w:rPr>
          <w:rFonts w:ascii="Times New Roman" w:hAnsi="Times New Roman" w:cs="Times New Roman"/>
          <w:color w:val="000000"/>
          <w:sz w:val="24"/>
          <w:szCs w:val="24"/>
          <w:shd w:val="clear" w:color="auto" w:fill="FFFFFF"/>
        </w:rPr>
        <w:t>У</w:t>
      </w:r>
      <w:r w:rsidRPr="003713EA">
        <w:rPr>
          <w:rFonts w:ascii="Times New Roman" w:hAnsi="Times New Roman" w:cs="Times New Roman"/>
          <w:color w:val="000000"/>
          <w:sz w:val="24"/>
          <w:szCs w:val="24"/>
          <w:shd w:val="clear" w:color="auto" w:fill="FFFFFF"/>
        </w:rPr>
        <w:t>лучшить качество обеспечения безопасности в учебных заведениях</w:t>
      </w:r>
      <w:r>
        <w:rPr>
          <w:rFonts w:ascii="Times New Roman" w:hAnsi="Times New Roman" w:cs="Times New Roman"/>
          <w:color w:val="000000"/>
          <w:sz w:val="24"/>
          <w:szCs w:val="24"/>
          <w:shd w:val="clear" w:color="auto" w:fill="FFFFFF"/>
        </w:rPr>
        <w:t xml:space="preserve">; </w:t>
      </w:r>
      <w:r w:rsidRPr="003713EA">
        <w:rPr>
          <w:rFonts w:ascii="Times New Roman" w:hAnsi="Times New Roman" w:cs="Times New Roman"/>
          <w:b/>
          <w:color w:val="000000"/>
          <w:sz w:val="24"/>
          <w:szCs w:val="24"/>
          <w:shd w:val="clear" w:color="auto" w:fill="FFFFFF"/>
        </w:rPr>
        <w:t>5</w:t>
      </w:r>
      <w:r>
        <w:rPr>
          <w:rFonts w:ascii="Times New Roman" w:hAnsi="Times New Roman" w:cs="Times New Roman"/>
          <w:b/>
          <w:color w:val="000000"/>
          <w:sz w:val="24"/>
          <w:szCs w:val="24"/>
          <w:shd w:val="clear" w:color="auto" w:fill="FFFFFF"/>
        </w:rPr>
        <w:t>.</w:t>
      </w:r>
      <w:r>
        <w:rPr>
          <w:rFonts w:ascii="Times New Roman" w:hAnsi="Times New Roman" w:cs="Times New Roman"/>
          <w:color w:val="000000"/>
          <w:sz w:val="24"/>
          <w:szCs w:val="24"/>
          <w:shd w:val="clear" w:color="auto" w:fill="FFFFFF"/>
        </w:rPr>
        <w:t xml:space="preserve"> О</w:t>
      </w:r>
      <w:r w:rsidRPr="003713EA">
        <w:rPr>
          <w:rFonts w:ascii="Times New Roman" w:hAnsi="Times New Roman" w:cs="Times New Roman"/>
          <w:color w:val="000000"/>
          <w:sz w:val="24"/>
          <w:szCs w:val="24"/>
          <w:shd w:val="clear" w:color="auto" w:fill="FFFFFF"/>
        </w:rPr>
        <w:t>беспечить нравственное здоровье студентов</w:t>
      </w:r>
      <w:r>
        <w:rPr>
          <w:rFonts w:ascii="Times New Roman" w:hAnsi="Times New Roman" w:cs="Times New Roman"/>
          <w:color w:val="000000"/>
          <w:sz w:val="24"/>
          <w:szCs w:val="24"/>
          <w:shd w:val="clear" w:color="auto" w:fill="FFFFFF"/>
        </w:rPr>
        <w:t>;</w:t>
      </w:r>
      <w:r w:rsidRPr="003713EA">
        <w:rPr>
          <w:rFonts w:ascii="Times New Roman" w:hAnsi="Times New Roman" w:cs="Times New Roman"/>
          <w:color w:val="000000"/>
          <w:sz w:val="24"/>
          <w:szCs w:val="24"/>
          <w:shd w:val="clear" w:color="auto" w:fill="FFFFFF"/>
        </w:rPr>
        <w:t xml:space="preserve"> </w:t>
      </w:r>
      <w:r w:rsidRPr="003713EA">
        <w:rPr>
          <w:rFonts w:ascii="Times New Roman" w:hAnsi="Times New Roman" w:cs="Times New Roman"/>
          <w:b/>
          <w:color w:val="000000"/>
          <w:sz w:val="24"/>
          <w:szCs w:val="24"/>
          <w:shd w:val="clear" w:color="auto" w:fill="FFFFFF"/>
        </w:rPr>
        <w:t>6</w:t>
      </w:r>
      <w:r>
        <w:rPr>
          <w:rFonts w:ascii="Times New Roman" w:hAnsi="Times New Roman" w:cs="Times New Roman"/>
          <w:b/>
          <w:color w:val="000000"/>
          <w:sz w:val="24"/>
          <w:szCs w:val="24"/>
          <w:shd w:val="clear" w:color="auto" w:fill="FFFFFF"/>
        </w:rPr>
        <w:t>.</w:t>
      </w:r>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П</w:t>
      </w:r>
      <w:r w:rsidRPr="003713EA">
        <w:rPr>
          <w:rFonts w:ascii="Times New Roman" w:hAnsi="Times New Roman" w:cs="Times New Roman"/>
          <w:color w:val="000000"/>
          <w:sz w:val="24"/>
          <w:szCs w:val="24"/>
          <w:shd w:val="clear" w:color="auto" w:fill="FFFFFF"/>
        </w:rPr>
        <w:t>ропогандировать</w:t>
      </w:r>
      <w:proofErr w:type="spellEnd"/>
      <w:r w:rsidRPr="003713EA">
        <w:rPr>
          <w:rFonts w:ascii="Times New Roman" w:hAnsi="Times New Roman" w:cs="Times New Roman"/>
          <w:color w:val="000000"/>
          <w:sz w:val="24"/>
          <w:szCs w:val="24"/>
          <w:shd w:val="clear" w:color="auto" w:fill="FFFFFF"/>
        </w:rPr>
        <w:t xml:space="preserve"> ЗОЖ.</w:t>
      </w:r>
    </w:p>
    <w:p w:rsidR="00CF3B20" w:rsidRDefault="00CF3B20" w:rsidP="00E2059F">
      <w:pPr>
        <w:spacing w:after="0" w:line="240" w:lineRule="auto"/>
        <w:ind w:left="-1276" w:right="-568"/>
        <w:jc w:val="both"/>
        <w:rPr>
          <w:rFonts w:ascii="Times New Roman" w:eastAsia="Times New Roman" w:hAnsi="Times New Roman" w:cs="Times New Roman"/>
          <w:b/>
          <w:color w:val="000000"/>
          <w:sz w:val="24"/>
          <w:szCs w:val="24"/>
          <w:lang w:eastAsia="ru-RU"/>
        </w:rPr>
      </w:pPr>
    </w:p>
    <w:p w:rsidR="000864BA" w:rsidRPr="000864BA" w:rsidRDefault="007725D8" w:rsidP="00E2059F">
      <w:pPr>
        <w:spacing w:after="0" w:line="240" w:lineRule="auto"/>
        <w:ind w:left="-1276" w:right="-568"/>
        <w:rPr>
          <w:rFonts w:ascii="Times New Roman" w:eastAsia="Times New Roman" w:hAnsi="Times New Roman" w:cs="Times New Roman"/>
          <w:color w:val="000000"/>
          <w:sz w:val="24"/>
          <w:szCs w:val="24"/>
          <w:lang w:eastAsia="ru-RU"/>
        </w:rPr>
      </w:pPr>
      <w:r w:rsidRPr="00CC1121">
        <w:rPr>
          <w:rFonts w:ascii="Times New Roman" w:eastAsia="Times New Roman" w:hAnsi="Times New Roman" w:cs="Times New Roman"/>
          <w:b/>
          <w:color w:val="000000"/>
          <w:sz w:val="24"/>
          <w:szCs w:val="24"/>
          <w:lang w:eastAsia="ru-RU"/>
        </w:rPr>
        <w:t xml:space="preserve">12. </w:t>
      </w:r>
      <w:r w:rsidR="000864BA" w:rsidRPr="000864BA">
        <w:rPr>
          <w:rFonts w:ascii="Times New Roman" w:eastAsia="Times New Roman" w:hAnsi="Times New Roman" w:cs="Times New Roman"/>
          <w:b/>
          <w:i/>
          <w:color w:val="000000"/>
          <w:sz w:val="24"/>
          <w:szCs w:val="24"/>
          <w:u w:val="single"/>
          <w:lang w:eastAsia="ru-RU"/>
        </w:rPr>
        <w:t>Гибкость человека (основные характеристики, условия развития гибкости в условиях тренировки).</w:t>
      </w:r>
    </w:p>
    <w:p w:rsidR="007725D8" w:rsidRPr="00CC1121" w:rsidRDefault="00B5364F" w:rsidP="00E2059F">
      <w:pPr>
        <w:spacing w:after="0" w:line="240" w:lineRule="auto"/>
        <w:ind w:left="-1276" w:right="-568"/>
        <w:jc w:val="both"/>
        <w:rPr>
          <w:rFonts w:ascii="Times New Roman" w:eastAsia="Times New Roman" w:hAnsi="Times New Roman" w:cs="Times New Roman"/>
          <w:color w:val="000000"/>
          <w:sz w:val="24"/>
          <w:szCs w:val="24"/>
          <w:lang w:eastAsia="ru-RU"/>
        </w:rPr>
      </w:pPr>
      <w:r w:rsidRPr="00CC1121">
        <w:rPr>
          <w:rFonts w:ascii="Times New Roman" w:eastAsia="Times New Roman" w:hAnsi="Times New Roman" w:cs="Times New Roman"/>
          <w:color w:val="000000"/>
          <w:sz w:val="24"/>
          <w:szCs w:val="24"/>
          <w:lang w:eastAsia="ru-RU"/>
        </w:rPr>
        <w:t>(</w:t>
      </w:r>
      <w:r w:rsidR="007725D8" w:rsidRPr="00CC1121">
        <w:rPr>
          <w:rFonts w:ascii="Times New Roman" w:eastAsia="Times New Roman" w:hAnsi="Times New Roman" w:cs="Times New Roman"/>
          <w:b/>
          <w:color w:val="000000"/>
          <w:sz w:val="24"/>
          <w:szCs w:val="24"/>
          <w:lang w:eastAsia="ru-RU"/>
        </w:rPr>
        <w:t>Гибкост</w:t>
      </w:r>
      <w:proofErr w:type="gramStart"/>
      <w:r w:rsidR="007725D8" w:rsidRPr="00CC1121">
        <w:rPr>
          <w:rFonts w:ascii="Times New Roman" w:eastAsia="Times New Roman" w:hAnsi="Times New Roman" w:cs="Times New Roman"/>
          <w:b/>
          <w:color w:val="000000"/>
          <w:sz w:val="24"/>
          <w:szCs w:val="24"/>
          <w:lang w:eastAsia="ru-RU"/>
        </w:rPr>
        <w:t>ь</w:t>
      </w:r>
      <w:r w:rsidR="007725D8" w:rsidRPr="00CC1121">
        <w:rPr>
          <w:rFonts w:ascii="Times New Roman" w:eastAsia="Times New Roman" w:hAnsi="Times New Roman" w:cs="Times New Roman"/>
          <w:color w:val="000000"/>
          <w:sz w:val="24"/>
          <w:szCs w:val="24"/>
          <w:lang w:eastAsia="ru-RU"/>
        </w:rPr>
        <w:t>-</w:t>
      </w:r>
      <w:proofErr w:type="gramEnd"/>
      <w:r w:rsidR="007725D8" w:rsidRPr="00CC1121">
        <w:rPr>
          <w:rFonts w:ascii="Times New Roman" w:eastAsia="Times New Roman" w:hAnsi="Times New Roman" w:cs="Times New Roman"/>
          <w:color w:val="000000"/>
          <w:sz w:val="24"/>
          <w:szCs w:val="24"/>
          <w:lang w:eastAsia="ru-RU"/>
        </w:rPr>
        <w:t xml:space="preserve"> это физическая способность человека выполнять двигательные действия с необходимой амплитудой движений.</w:t>
      </w:r>
      <w:r w:rsidRPr="00CC1121">
        <w:rPr>
          <w:rFonts w:ascii="Times New Roman" w:eastAsia="Times New Roman" w:hAnsi="Times New Roman" w:cs="Times New Roman"/>
          <w:color w:val="000000"/>
          <w:sz w:val="24"/>
          <w:szCs w:val="24"/>
          <w:lang w:eastAsia="ru-RU"/>
        </w:rPr>
        <w:t>)</w:t>
      </w:r>
    </w:p>
    <w:p w:rsidR="00B5364F" w:rsidRPr="00CC1121" w:rsidRDefault="00B5364F" w:rsidP="00E2059F">
      <w:pPr>
        <w:spacing w:after="0" w:line="240" w:lineRule="auto"/>
        <w:ind w:left="-1276" w:right="-568"/>
        <w:jc w:val="both"/>
        <w:rPr>
          <w:rFonts w:ascii="Times New Roman" w:hAnsi="Times New Roman" w:cs="Times New Roman"/>
          <w:sz w:val="24"/>
          <w:szCs w:val="24"/>
        </w:rPr>
      </w:pPr>
      <w:r w:rsidRPr="00CC1121">
        <w:rPr>
          <w:rFonts w:ascii="Times New Roman" w:hAnsi="Times New Roman" w:cs="Times New Roman"/>
          <w:b/>
          <w:sz w:val="24"/>
          <w:szCs w:val="24"/>
        </w:rPr>
        <w:t>Гибкость</w:t>
      </w:r>
      <w:r w:rsidRPr="00CC1121">
        <w:rPr>
          <w:rFonts w:ascii="Times New Roman" w:hAnsi="Times New Roman" w:cs="Times New Roman"/>
          <w:sz w:val="24"/>
          <w:szCs w:val="24"/>
        </w:rPr>
        <w:t xml:space="preserve"> </w:t>
      </w:r>
      <w:r w:rsidR="007725D8" w:rsidRPr="00CC1121">
        <w:rPr>
          <w:rFonts w:ascii="Times New Roman" w:hAnsi="Times New Roman" w:cs="Times New Roman"/>
          <w:sz w:val="24"/>
          <w:szCs w:val="24"/>
        </w:rPr>
        <w:t xml:space="preserve">характеризуется степенью подвижности звеньев опорно-двигательного аппарата и способностью выполнять движения с большой амплитудой. Это физическое качество </w:t>
      </w:r>
      <w:r w:rsidR="007725D8" w:rsidRPr="00CC1121">
        <w:rPr>
          <w:rFonts w:ascii="Times New Roman" w:hAnsi="Times New Roman" w:cs="Times New Roman"/>
          <w:sz w:val="24"/>
          <w:szCs w:val="24"/>
        </w:rPr>
        <w:cr/>
        <w:t>необходимо развивать с самого раннего детства и систематически. Внешнее проявление гибкости отражает внутренние изменения в мышцах,</w:t>
      </w:r>
      <w:r w:rsidRPr="00CC1121">
        <w:rPr>
          <w:rFonts w:ascii="Times New Roman" w:hAnsi="Times New Roman" w:cs="Times New Roman"/>
          <w:sz w:val="24"/>
          <w:szCs w:val="24"/>
        </w:rPr>
        <w:t xml:space="preserve"> суставах, </w:t>
      </w:r>
      <w:proofErr w:type="spellStart"/>
      <w:proofErr w:type="gramStart"/>
      <w:r w:rsidRPr="00CC1121">
        <w:rPr>
          <w:rFonts w:ascii="Times New Roman" w:hAnsi="Times New Roman" w:cs="Times New Roman"/>
          <w:sz w:val="24"/>
          <w:szCs w:val="24"/>
        </w:rPr>
        <w:t>сердечно-сосудистой</w:t>
      </w:r>
      <w:proofErr w:type="spellEnd"/>
      <w:proofErr w:type="gramEnd"/>
      <w:r w:rsidRPr="00CC1121">
        <w:rPr>
          <w:rFonts w:ascii="Times New Roman" w:hAnsi="Times New Roman" w:cs="Times New Roman"/>
          <w:sz w:val="24"/>
          <w:szCs w:val="24"/>
        </w:rPr>
        <w:t xml:space="preserve">  </w:t>
      </w:r>
      <w:r w:rsidR="007725D8" w:rsidRPr="00CC1121">
        <w:rPr>
          <w:rFonts w:ascii="Times New Roman" w:hAnsi="Times New Roman" w:cs="Times New Roman"/>
          <w:sz w:val="24"/>
          <w:szCs w:val="24"/>
        </w:rPr>
        <w:t>системе.</w:t>
      </w:r>
      <w:r w:rsidRPr="00CC1121">
        <w:rPr>
          <w:rFonts w:ascii="Times New Roman" w:hAnsi="Times New Roman" w:cs="Times New Roman"/>
          <w:sz w:val="24"/>
          <w:szCs w:val="24"/>
        </w:rPr>
        <w:t xml:space="preserve"> </w:t>
      </w:r>
      <w:r w:rsidR="007725D8" w:rsidRPr="00CC1121">
        <w:rPr>
          <w:rFonts w:ascii="Times New Roman" w:hAnsi="Times New Roman" w:cs="Times New Roman"/>
          <w:sz w:val="24"/>
          <w:szCs w:val="24"/>
        </w:rPr>
        <w:t>Гибкость зависит от</w:t>
      </w:r>
      <w:r w:rsidRPr="00CC1121">
        <w:rPr>
          <w:rFonts w:ascii="Times New Roman" w:hAnsi="Times New Roman" w:cs="Times New Roman"/>
          <w:sz w:val="24"/>
          <w:szCs w:val="24"/>
        </w:rPr>
        <w:t xml:space="preserve"> </w:t>
      </w:r>
      <w:r w:rsidR="007725D8" w:rsidRPr="00CC1121">
        <w:rPr>
          <w:rFonts w:ascii="Times New Roman" w:hAnsi="Times New Roman" w:cs="Times New Roman"/>
          <w:sz w:val="24"/>
          <w:szCs w:val="24"/>
        </w:rPr>
        <w:t>ряда факторов: анатомических факторов;</w:t>
      </w:r>
      <w:r w:rsidRPr="00CC1121">
        <w:rPr>
          <w:rFonts w:ascii="Times New Roman" w:hAnsi="Times New Roman" w:cs="Times New Roman"/>
          <w:sz w:val="24"/>
          <w:szCs w:val="24"/>
        </w:rPr>
        <w:t xml:space="preserve"> </w:t>
      </w:r>
      <w:r w:rsidR="007725D8" w:rsidRPr="00CC1121">
        <w:rPr>
          <w:rFonts w:ascii="Times New Roman" w:hAnsi="Times New Roman" w:cs="Times New Roman"/>
          <w:sz w:val="24"/>
          <w:szCs w:val="24"/>
        </w:rPr>
        <w:t>эластических свойств мышц и связок, окружающих суставы;</w:t>
      </w:r>
      <w:r w:rsidRPr="00CC1121">
        <w:rPr>
          <w:rFonts w:ascii="Times New Roman" w:hAnsi="Times New Roman" w:cs="Times New Roman"/>
          <w:sz w:val="24"/>
          <w:szCs w:val="24"/>
        </w:rPr>
        <w:t xml:space="preserve"> </w:t>
      </w:r>
      <w:r w:rsidR="007725D8" w:rsidRPr="00CC1121">
        <w:rPr>
          <w:rFonts w:ascii="Times New Roman" w:hAnsi="Times New Roman" w:cs="Times New Roman"/>
          <w:sz w:val="24"/>
          <w:szCs w:val="24"/>
        </w:rPr>
        <w:t>статических особенностей суставных поверхностей.</w:t>
      </w:r>
    </w:p>
    <w:p w:rsidR="00B5364F" w:rsidRPr="00CC1121" w:rsidRDefault="00B5364F" w:rsidP="00E2059F">
      <w:pPr>
        <w:spacing w:after="0" w:line="240" w:lineRule="auto"/>
        <w:ind w:left="-1276" w:right="-568"/>
        <w:jc w:val="both"/>
        <w:rPr>
          <w:rFonts w:ascii="Times New Roman" w:hAnsi="Times New Roman" w:cs="Times New Roman"/>
          <w:sz w:val="24"/>
          <w:szCs w:val="24"/>
        </w:rPr>
      </w:pPr>
      <w:r w:rsidRPr="00CC1121">
        <w:rPr>
          <w:rFonts w:ascii="Times New Roman" w:hAnsi="Times New Roman" w:cs="Times New Roman"/>
          <w:color w:val="000000"/>
          <w:sz w:val="24"/>
          <w:szCs w:val="24"/>
        </w:rPr>
        <w:t>На гибкость существенно влияют внешние условия:</w:t>
      </w:r>
    </w:p>
    <w:p w:rsidR="00B5364F" w:rsidRPr="00CC1121" w:rsidRDefault="00B5364F" w:rsidP="00E2059F">
      <w:pPr>
        <w:spacing w:after="0" w:line="240" w:lineRule="auto"/>
        <w:ind w:left="-1276" w:right="-568"/>
        <w:rPr>
          <w:rFonts w:ascii="Times New Roman" w:eastAsia="Times New Roman" w:hAnsi="Times New Roman" w:cs="Times New Roman"/>
          <w:color w:val="000000"/>
          <w:sz w:val="24"/>
          <w:szCs w:val="24"/>
          <w:lang w:eastAsia="ru-RU"/>
        </w:rPr>
      </w:pPr>
      <w:r w:rsidRPr="00CC1121">
        <w:rPr>
          <w:rFonts w:ascii="Times New Roman" w:eastAsia="Times New Roman" w:hAnsi="Times New Roman" w:cs="Times New Roman"/>
          <w:b/>
          <w:bCs/>
          <w:color w:val="000000"/>
          <w:sz w:val="24"/>
          <w:szCs w:val="24"/>
          <w:lang w:eastAsia="ru-RU"/>
        </w:rPr>
        <w:t>1.</w:t>
      </w:r>
      <w:r w:rsidRPr="00CC1121">
        <w:rPr>
          <w:rFonts w:ascii="Times New Roman" w:eastAsia="Times New Roman" w:hAnsi="Times New Roman" w:cs="Times New Roman"/>
          <w:color w:val="000000"/>
          <w:sz w:val="24"/>
          <w:szCs w:val="24"/>
          <w:lang w:eastAsia="ru-RU"/>
        </w:rPr>
        <w:t>                      время суток (утром гибкость меньше, чем днем и вечером);</w:t>
      </w:r>
    </w:p>
    <w:p w:rsidR="00B5364F" w:rsidRPr="00CC1121" w:rsidRDefault="00B5364F" w:rsidP="00E2059F">
      <w:pPr>
        <w:spacing w:after="0" w:line="240" w:lineRule="auto"/>
        <w:ind w:left="-1276" w:right="-568"/>
        <w:rPr>
          <w:rFonts w:ascii="Times New Roman" w:eastAsia="Times New Roman" w:hAnsi="Times New Roman" w:cs="Times New Roman"/>
          <w:color w:val="000000"/>
          <w:sz w:val="24"/>
          <w:szCs w:val="24"/>
          <w:lang w:eastAsia="ru-RU"/>
        </w:rPr>
      </w:pPr>
      <w:r w:rsidRPr="00CC1121">
        <w:rPr>
          <w:rFonts w:ascii="Times New Roman" w:eastAsia="Times New Roman" w:hAnsi="Times New Roman" w:cs="Times New Roman"/>
          <w:b/>
          <w:bCs/>
          <w:color w:val="000000"/>
          <w:sz w:val="24"/>
          <w:szCs w:val="24"/>
          <w:lang w:eastAsia="ru-RU"/>
        </w:rPr>
        <w:t>2.</w:t>
      </w:r>
      <w:r w:rsidRPr="00CC1121">
        <w:rPr>
          <w:rFonts w:ascii="Times New Roman" w:eastAsia="Times New Roman" w:hAnsi="Times New Roman" w:cs="Times New Roman"/>
          <w:color w:val="000000"/>
          <w:sz w:val="24"/>
          <w:szCs w:val="24"/>
          <w:lang w:eastAsia="ru-RU"/>
        </w:rPr>
        <w:t>                      температура воздуха (при 20-30 </w:t>
      </w:r>
      <w:proofErr w:type="spellStart"/>
      <w:r w:rsidRPr="00CC1121">
        <w:rPr>
          <w:rFonts w:ascii="Times New Roman" w:eastAsia="Times New Roman" w:hAnsi="Times New Roman" w:cs="Times New Roman"/>
          <w:color w:val="000000"/>
          <w:sz w:val="24"/>
          <w:szCs w:val="24"/>
          <w:vertAlign w:val="superscript"/>
          <w:lang w:eastAsia="ru-RU"/>
        </w:rPr>
        <w:t>о</w:t>
      </w:r>
      <w:r w:rsidRPr="00CC1121">
        <w:rPr>
          <w:rFonts w:ascii="Times New Roman" w:eastAsia="Times New Roman" w:hAnsi="Times New Roman" w:cs="Times New Roman"/>
          <w:color w:val="000000"/>
          <w:sz w:val="24"/>
          <w:szCs w:val="24"/>
          <w:lang w:eastAsia="ru-RU"/>
        </w:rPr>
        <w:t>С</w:t>
      </w:r>
      <w:proofErr w:type="spellEnd"/>
      <w:r w:rsidRPr="00CC1121">
        <w:rPr>
          <w:rFonts w:ascii="Times New Roman" w:eastAsia="Times New Roman" w:hAnsi="Times New Roman" w:cs="Times New Roman"/>
          <w:color w:val="000000"/>
          <w:sz w:val="24"/>
          <w:szCs w:val="24"/>
          <w:lang w:eastAsia="ru-RU"/>
        </w:rPr>
        <w:t xml:space="preserve"> гибкость выше, чем при 5-10 °С);</w:t>
      </w:r>
    </w:p>
    <w:p w:rsidR="00B5364F" w:rsidRPr="00CC1121" w:rsidRDefault="00B5364F" w:rsidP="00E2059F">
      <w:pPr>
        <w:spacing w:after="0" w:line="240" w:lineRule="auto"/>
        <w:ind w:left="-1276" w:right="-568"/>
        <w:rPr>
          <w:rFonts w:ascii="Times New Roman" w:eastAsia="Times New Roman" w:hAnsi="Times New Roman" w:cs="Times New Roman"/>
          <w:color w:val="000000"/>
          <w:sz w:val="24"/>
          <w:szCs w:val="24"/>
          <w:lang w:eastAsia="ru-RU"/>
        </w:rPr>
      </w:pPr>
      <w:r w:rsidRPr="00CC1121">
        <w:rPr>
          <w:rFonts w:ascii="Times New Roman" w:eastAsia="Times New Roman" w:hAnsi="Times New Roman" w:cs="Times New Roman"/>
          <w:b/>
          <w:bCs/>
          <w:color w:val="000000"/>
          <w:sz w:val="24"/>
          <w:szCs w:val="24"/>
          <w:lang w:eastAsia="ru-RU"/>
        </w:rPr>
        <w:t>3.</w:t>
      </w:r>
      <w:r w:rsidRPr="00CC1121">
        <w:rPr>
          <w:rFonts w:ascii="Times New Roman" w:eastAsia="Times New Roman" w:hAnsi="Times New Roman" w:cs="Times New Roman"/>
          <w:color w:val="000000"/>
          <w:sz w:val="24"/>
          <w:szCs w:val="24"/>
          <w:lang w:eastAsia="ru-RU"/>
        </w:rPr>
        <w:t>                      проведена ли разминка (после разминки продолжительностью 20 мин. гибкость выше, чем до разминки);</w:t>
      </w:r>
    </w:p>
    <w:p w:rsidR="00B5364F" w:rsidRPr="00CC1121" w:rsidRDefault="00B5364F" w:rsidP="00E2059F">
      <w:pPr>
        <w:spacing w:after="0" w:line="240" w:lineRule="auto"/>
        <w:ind w:left="-1276" w:right="-568"/>
        <w:rPr>
          <w:rFonts w:ascii="Times New Roman" w:eastAsia="Times New Roman" w:hAnsi="Times New Roman" w:cs="Times New Roman"/>
          <w:color w:val="000000"/>
          <w:sz w:val="24"/>
          <w:szCs w:val="24"/>
          <w:lang w:eastAsia="ru-RU"/>
        </w:rPr>
      </w:pPr>
      <w:r w:rsidRPr="00CC1121">
        <w:rPr>
          <w:rFonts w:ascii="Times New Roman" w:eastAsia="Times New Roman" w:hAnsi="Times New Roman" w:cs="Times New Roman"/>
          <w:b/>
          <w:bCs/>
          <w:color w:val="000000"/>
          <w:sz w:val="24"/>
          <w:szCs w:val="24"/>
          <w:lang w:eastAsia="ru-RU"/>
        </w:rPr>
        <w:t>4.</w:t>
      </w:r>
      <w:r w:rsidRPr="00CC1121">
        <w:rPr>
          <w:rFonts w:ascii="Times New Roman" w:eastAsia="Times New Roman" w:hAnsi="Times New Roman" w:cs="Times New Roman"/>
          <w:color w:val="000000"/>
          <w:sz w:val="24"/>
          <w:szCs w:val="24"/>
          <w:lang w:eastAsia="ru-RU"/>
        </w:rPr>
        <w:t>                      разогрето ли тело (подвижность в суставах увеличивается после 10 мин. нахождения в теплой ванне при температуре воды +40 </w:t>
      </w:r>
      <w:proofErr w:type="spellStart"/>
      <w:r w:rsidRPr="00CC1121">
        <w:rPr>
          <w:rFonts w:ascii="Times New Roman" w:eastAsia="Times New Roman" w:hAnsi="Times New Roman" w:cs="Times New Roman"/>
          <w:color w:val="000000"/>
          <w:sz w:val="24"/>
          <w:szCs w:val="24"/>
          <w:vertAlign w:val="superscript"/>
          <w:lang w:eastAsia="ru-RU"/>
        </w:rPr>
        <w:t>о</w:t>
      </w:r>
      <w:r w:rsidRPr="00CC1121">
        <w:rPr>
          <w:rFonts w:ascii="Times New Roman" w:eastAsia="Times New Roman" w:hAnsi="Times New Roman" w:cs="Times New Roman"/>
          <w:color w:val="000000"/>
          <w:sz w:val="24"/>
          <w:szCs w:val="24"/>
          <w:lang w:eastAsia="ru-RU"/>
        </w:rPr>
        <w:t>С</w:t>
      </w:r>
      <w:proofErr w:type="spellEnd"/>
      <w:r w:rsidRPr="00CC1121">
        <w:rPr>
          <w:rFonts w:ascii="Times New Roman" w:eastAsia="Times New Roman" w:hAnsi="Times New Roman" w:cs="Times New Roman"/>
          <w:color w:val="000000"/>
          <w:sz w:val="24"/>
          <w:szCs w:val="24"/>
          <w:lang w:eastAsia="ru-RU"/>
        </w:rPr>
        <w:t xml:space="preserve"> или после 10 мин. пребывания в сауне).</w:t>
      </w:r>
    </w:p>
    <w:p w:rsidR="00B5364F" w:rsidRPr="00CC1121" w:rsidRDefault="00B5364F" w:rsidP="00E2059F">
      <w:pPr>
        <w:spacing w:after="0" w:line="240" w:lineRule="auto"/>
        <w:ind w:left="-1276" w:right="-568"/>
        <w:rPr>
          <w:rFonts w:ascii="Times New Roman" w:eastAsia="Times New Roman" w:hAnsi="Times New Roman" w:cs="Times New Roman"/>
          <w:color w:val="000000"/>
          <w:sz w:val="24"/>
          <w:szCs w:val="24"/>
          <w:lang w:eastAsia="ru-RU"/>
        </w:rPr>
      </w:pPr>
      <w:r w:rsidRPr="00CC1121">
        <w:rPr>
          <w:rFonts w:ascii="Times New Roman" w:eastAsia="Times New Roman" w:hAnsi="Times New Roman" w:cs="Times New Roman"/>
          <w:color w:val="000000"/>
          <w:sz w:val="24"/>
          <w:szCs w:val="24"/>
          <w:lang w:eastAsia="ru-RU"/>
        </w:rPr>
        <w:t>Положительные эмоции и мотивация улучшают гибкость, а противоположные личностно-психические факторы ухудшают.</w:t>
      </w:r>
    </w:p>
    <w:p w:rsidR="00B5364F" w:rsidRPr="00CC1121" w:rsidRDefault="00B5364F" w:rsidP="00E2059F">
      <w:pPr>
        <w:spacing w:after="0" w:line="240" w:lineRule="auto"/>
        <w:ind w:left="-1276" w:right="-568"/>
        <w:jc w:val="both"/>
        <w:rPr>
          <w:rFonts w:ascii="Times New Roman" w:hAnsi="Times New Roman" w:cs="Times New Roman"/>
          <w:sz w:val="24"/>
          <w:szCs w:val="24"/>
        </w:rPr>
      </w:pPr>
    </w:p>
    <w:p w:rsidR="00CC2A1A" w:rsidRPr="00CC1121" w:rsidRDefault="007725D8" w:rsidP="00E2059F">
      <w:pPr>
        <w:spacing w:after="0" w:line="240" w:lineRule="auto"/>
        <w:ind w:left="-1276" w:right="-568"/>
        <w:jc w:val="both"/>
        <w:rPr>
          <w:rFonts w:ascii="Times New Roman" w:hAnsi="Times New Roman" w:cs="Times New Roman"/>
          <w:sz w:val="24"/>
          <w:szCs w:val="24"/>
        </w:rPr>
      </w:pPr>
      <w:r w:rsidRPr="00CC1121">
        <w:rPr>
          <w:rFonts w:ascii="Times New Roman" w:hAnsi="Times New Roman" w:cs="Times New Roman"/>
          <w:sz w:val="24"/>
          <w:szCs w:val="24"/>
        </w:rPr>
        <w:lastRenderedPageBreak/>
        <w:t>Учитывая, что гибкость определяется развитием подвижности в суставах, у человека можно выделить две основные формы проявления подви</w:t>
      </w:r>
      <w:r w:rsidR="00B5364F" w:rsidRPr="00CC1121">
        <w:rPr>
          <w:rFonts w:ascii="Times New Roman" w:hAnsi="Times New Roman" w:cs="Times New Roman"/>
          <w:sz w:val="24"/>
          <w:szCs w:val="24"/>
        </w:rPr>
        <w:t>жности в суставах:</w:t>
      </w:r>
      <w:r w:rsidR="00B5364F" w:rsidRPr="00CC1121">
        <w:rPr>
          <w:rFonts w:ascii="Times New Roman" w:hAnsi="Times New Roman" w:cs="Times New Roman"/>
          <w:sz w:val="24"/>
          <w:szCs w:val="24"/>
          <w:u w:val="single"/>
        </w:rPr>
        <w:t xml:space="preserve"> подвижность </w:t>
      </w:r>
      <w:r w:rsidRPr="00CC1121">
        <w:rPr>
          <w:rFonts w:ascii="Times New Roman" w:hAnsi="Times New Roman" w:cs="Times New Roman"/>
          <w:sz w:val="24"/>
          <w:szCs w:val="24"/>
          <w:u w:val="single"/>
        </w:rPr>
        <w:t>при пассивных движениях, подвижность при активных движениях.</w:t>
      </w:r>
      <w:r w:rsidR="00B5364F" w:rsidRPr="00CC1121">
        <w:rPr>
          <w:rFonts w:ascii="Times New Roman" w:hAnsi="Times New Roman" w:cs="Times New Roman"/>
          <w:sz w:val="24"/>
          <w:szCs w:val="24"/>
          <w:u w:val="single"/>
        </w:rPr>
        <w:t xml:space="preserve"> </w:t>
      </w:r>
      <w:r w:rsidRPr="00CC1121">
        <w:rPr>
          <w:rFonts w:ascii="Times New Roman" w:hAnsi="Times New Roman" w:cs="Times New Roman"/>
          <w:sz w:val="24"/>
          <w:szCs w:val="24"/>
        </w:rPr>
        <w:t xml:space="preserve">Пассивная подвижность осуществляется под воздействием внешних сил и нередко, до полного </w:t>
      </w:r>
      <w:r w:rsidR="00B5364F" w:rsidRPr="00CC1121">
        <w:rPr>
          <w:rFonts w:ascii="Times New Roman" w:hAnsi="Times New Roman" w:cs="Times New Roman"/>
          <w:sz w:val="24"/>
          <w:szCs w:val="24"/>
        </w:rPr>
        <w:t xml:space="preserve">упора и болевых </w:t>
      </w:r>
      <w:r w:rsidRPr="00CC1121">
        <w:rPr>
          <w:rFonts w:ascii="Times New Roman" w:hAnsi="Times New Roman" w:cs="Times New Roman"/>
          <w:sz w:val="24"/>
          <w:szCs w:val="24"/>
        </w:rPr>
        <w:t>ощущений.</w:t>
      </w:r>
      <w:r w:rsidR="00B5364F" w:rsidRPr="00CC1121">
        <w:rPr>
          <w:rFonts w:ascii="Times New Roman" w:hAnsi="Times New Roman" w:cs="Times New Roman"/>
          <w:sz w:val="24"/>
          <w:szCs w:val="24"/>
        </w:rPr>
        <w:t xml:space="preserve"> </w:t>
      </w:r>
      <w:r w:rsidRPr="00CC1121">
        <w:rPr>
          <w:rFonts w:ascii="Times New Roman" w:hAnsi="Times New Roman" w:cs="Times New Roman"/>
          <w:sz w:val="24"/>
          <w:szCs w:val="24"/>
        </w:rPr>
        <w:t>Активна</w:t>
      </w:r>
      <w:r w:rsidR="00B5364F" w:rsidRPr="00CC1121">
        <w:rPr>
          <w:rFonts w:ascii="Times New Roman" w:hAnsi="Times New Roman" w:cs="Times New Roman"/>
          <w:sz w:val="24"/>
          <w:szCs w:val="24"/>
        </w:rPr>
        <w:t>я подвижность выполняется за счё</w:t>
      </w:r>
      <w:r w:rsidRPr="00CC1121">
        <w:rPr>
          <w:rFonts w:ascii="Times New Roman" w:hAnsi="Times New Roman" w:cs="Times New Roman"/>
          <w:sz w:val="24"/>
          <w:szCs w:val="24"/>
        </w:rPr>
        <w:t xml:space="preserve">т тяги мышц проходящих через сустав. </w:t>
      </w:r>
    </w:p>
    <w:p w:rsidR="003D1E82" w:rsidRPr="00CC1121" w:rsidRDefault="003D1E82" w:rsidP="00E2059F">
      <w:pPr>
        <w:spacing w:after="0" w:line="240" w:lineRule="auto"/>
        <w:ind w:left="-1276" w:right="-568"/>
        <w:jc w:val="both"/>
        <w:rPr>
          <w:rFonts w:ascii="Times New Roman" w:hAnsi="Times New Roman" w:cs="Times New Roman"/>
          <w:sz w:val="24"/>
          <w:szCs w:val="24"/>
        </w:rPr>
      </w:pPr>
    </w:p>
    <w:p w:rsidR="003D1E82" w:rsidRPr="00CC1121" w:rsidRDefault="003D1E82" w:rsidP="00E2059F">
      <w:pPr>
        <w:spacing w:after="0" w:line="240" w:lineRule="auto"/>
        <w:ind w:left="-1276" w:right="-568"/>
        <w:jc w:val="both"/>
        <w:rPr>
          <w:rFonts w:ascii="Times New Roman" w:hAnsi="Times New Roman" w:cs="Times New Roman"/>
          <w:sz w:val="24"/>
          <w:szCs w:val="24"/>
        </w:rPr>
      </w:pPr>
    </w:p>
    <w:p w:rsidR="003D1E82" w:rsidRPr="00CC1121" w:rsidRDefault="003D1E82" w:rsidP="00E2059F">
      <w:pPr>
        <w:keepNext/>
        <w:spacing w:before="240" w:after="60" w:line="240" w:lineRule="auto"/>
        <w:ind w:left="-1276" w:right="-568"/>
        <w:jc w:val="center"/>
        <w:outlineLvl w:val="0"/>
        <w:rPr>
          <w:rFonts w:ascii="Times New Roman" w:eastAsia="Times New Roman" w:hAnsi="Times New Roman" w:cs="Times New Roman"/>
          <w:b/>
          <w:bCs/>
          <w:color w:val="000000"/>
          <w:kern w:val="36"/>
          <w:sz w:val="24"/>
          <w:szCs w:val="24"/>
          <w:lang w:eastAsia="ru-RU"/>
        </w:rPr>
      </w:pPr>
      <w:bookmarkStart w:id="0" w:name="_Toc198881640"/>
      <w:r w:rsidRPr="00CC1121">
        <w:rPr>
          <w:rFonts w:ascii="Times New Roman" w:eastAsia="Times New Roman" w:hAnsi="Times New Roman" w:cs="Times New Roman"/>
          <w:b/>
          <w:bCs/>
          <w:color w:val="000000"/>
          <w:kern w:val="36"/>
          <w:sz w:val="24"/>
          <w:szCs w:val="24"/>
          <w:lang w:eastAsia="ru-RU"/>
        </w:rPr>
        <w:t>Методика развития гибкости</w:t>
      </w:r>
      <w:bookmarkEnd w:id="0"/>
    </w:p>
    <w:p w:rsidR="003D1E82" w:rsidRPr="00CC1121" w:rsidRDefault="003D1E82" w:rsidP="00E2059F">
      <w:pPr>
        <w:spacing w:after="0" w:line="240" w:lineRule="auto"/>
        <w:ind w:left="-1276" w:right="-568"/>
        <w:rPr>
          <w:rFonts w:ascii="Times New Roman" w:eastAsia="Times New Roman" w:hAnsi="Times New Roman" w:cs="Times New Roman"/>
          <w:color w:val="000000"/>
          <w:sz w:val="24"/>
          <w:szCs w:val="24"/>
          <w:lang w:eastAsia="ru-RU"/>
        </w:rPr>
      </w:pPr>
      <w:r w:rsidRPr="00CC1121">
        <w:rPr>
          <w:rFonts w:ascii="Times New Roman" w:eastAsia="Times New Roman" w:hAnsi="Times New Roman" w:cs="Times New Roman"/>
          <w:color w:val="000000"/>
          <w:sz w:val="24"/>
          <w:szCs w:val="24"/>
          <w:lang w:eastAsia="ru-RU"/>
        </w:rPr>
        <w:t xml:space="preserve">Наиболее интенсивно гибкость </w:t>
      </w:r>
      <w:r w:rsidR="00F37524" w:rsidRPr="00CC1121">
        <w:rPr>
          <w:rFonts w:ascii="Times New Roman" w:eastAsia="Times New Roman" w:hAnsi="Times New Roman" w:cs="Times New Roman"/>
          <w:color w:val="000000"/>
          <w:sz w:val="24"/>
          <w:szCs w:val="24"/>
          <w:lang w:eastAsia="ru-RU"/>
        </w:rPr>
        <w:t xml:space="preserve">развивается до 15—17 лет. </w:t>
      </w:r>
      <w:proofErr w:type="gramStart"/>
      <w:r w:rsidR="00F37524" w:rsidRPr="00CC1121">
        <w:rPr>
          <w:rFonts w:ascii="Times New Roman" w:eastAsia="Times New Roman" w:hAnsi="Times New Roman" w:cs="Times New Roman"/>
          <w:color w:val="000000"/>
          <w:sz w:val="24"/>
          <w:szCs w:val="24"/>
          <w:lang w:eastAsia="ru-RU"/>
        </w:rPr>
        <w:t>При чё</w:t>
      </w:r>
      <w:r w:rsidRPr="00CC1121">
        <w:rPr>
          <w:rFonts w:ascii="Times New Roman" w:eastAsia="Times New Roman" w:hAnsi="Times New Roman" w:cs="Times New Roman"/>
          <w:color w:val="000000"/>
          <w:sz w:val="24"/>
          <w:szCs w:val="24"/>
          <w:lang w:eastAsia="ru-RU"/>
        </w:rPr>
        <w:t>м для развития пассивной гибкости сенситивным периодом будет являться возраст 9—10 лет, а для активной — 10—14 лет.</w:t>
      </w:r>
      <w:proofErr w:type="gramEnd"/>
      <w:r w:rsidRPr="00CC1121">
        <w:rPr>
          <w:rFonts w:ascii="Times New Roman" w:eastAsia="Times New Roman" w:hAnsi="Times New Roman" w:cs="Times New Roman"/>
          <w:color w:val="000000"/>
          <w:sz w:val="24"/>
          <w:szCs w:val="24"/>
          <w:lang w:eastAsia="ru-RU"/>
        </w:rPr>
        <w:t xml:space="preserve"> Целенаправленно развитие гибкости должно начинаться с 6— 7 лет. У детей и подростков 9—14 лет это качество развивается почти в 2 раза эффективнее, чем в старшем школьном возрасте.</w:t>
      </w:r>
    </w:p>
    <w:p w:rsidR="003D1E82" w:rsidRPr="00CC1121" w:rsidRDefault="003D1E82" w:rsidP="00E2059F">
      <w:pPr>
        <w:spacing w:after="0" w:line="240" w:lineRule="auto"/>
        <w:ind w:left="-1276" w:right="-568"/>
        <w:rPr>
          <w:rFonts w:ascii="Times New Roman" w:eastAsia="Times New Roman" w:hAnsi="Times New Roman" w:cs="Times New Roman"/>
          <w:color w:val="000000"/>
          <w:sz w:val="24"/>
          <w:szCs w:val="24"/>
          <w:lang w:eastAsia="ru-RU"/>
        </w:rPr>
      </w:pPr>
      <w:r w:rsidRPr="00CC1121">
        <w:rPr>
          <w:rFonts w:ascii="Times New Roman" w:eastAsia="Times New Roman" w:hAnsi="Times New Roman" w:cs="Times New Roman"/>
          <w:color w:val="000000"/>
          <w:sz w:val="24"/>
          <w:szCs w:val="24"/>
          <w:lang w:eastAsia="ru-RU"/>
        </w:rPr>
        <w:t>В физическом воспитании главной является задача обеспечения такой степени всестороннего развития гибкости, которая позволяла бы успешно овладевать основными жизненно важными двигательными действиями (умениями навыками) и с высокой результативностью проявлять остальные двигательные способности — координационные, скоростные, силовые, выносливость.</w:t>
      </w:r>
    </w:p>
    <w:p w:rsidR="003D1E82" w:rsidRPr="00CC1121" w:rsidRDefault="003D1E82" w:rsidP="00E2059F">
      <w:pPr>
        <w:spacing w:after="0" w:line="240" w:lineRule="auto"/>
        <w:ind w:left="-1276" w:right="-568"/>
        <w:rPr>
          <w:rFonts w:ascii="Times New Roman" w:eastAsia="Times New Roman" w:hAnsi="Times New Roman" w:cs="Times New Roman"/>
          <w:color w:val="000000"/>
          <w:sz w:val="24"/>
          <w:szCs w:val="24"/>
          <w:lang w:eastAsia="ru-RU"/>
        </w:rPr>
      </w:pPr>
      <w:r w:rsidRPr="00CC1121">
        <w:rPr>
          <w:rFonts w:ascii="Times New Roman" w:eastAsia="Times New Roman" w:hAnsi="Times New Roman" w:cs="Times New Roman"/>
          <w:color w:val="000000"/>
          <w:sz w:val="24"/>
          <w:szCs w:val="24"/>
          <w:lang w:eastAsia="ru-RU"/>
        </w:rPr>
        <w:t>Основные принципы спортивной тренировки: доступность, систематичность, постепенность. Методические принципы физиче</w:t>
      </w:r>
      <w:r w:rsidR="00F37524" w:rsidRPr="00CC1121">
        <w:rPr>
          <w:rFonts w:ascii="Times New Roman" w:eastAsia="Times New Roman" w:hAnsi="Times New Roman" w:cs="Times New Roman"/>
          <w:color w:val="000000"/>
          <w:sz w:val="24"/>
          <w:szCs w:val="24"/>
          <w:lang w:eastAsia="ru-RU"/>
        </w:rPr>
        <w:t xml:space="preserve">ского воспитания совпадают с </w:t>
      </w:r>
      <w:proofErr w:type="spellStart"/>
      <w:r w:rsidR="00F37524" w:rsidRPr="00CC1121">
        <w:rPr>
          <w:rFonts w:ascii="Times New Roman" w:eastAsia="Times New Roman" w:hAnsi="Times New Roman" w:cs="Times New Roman"/>
          <w:color w:val="000000"/>
          <w:sz w:val="24"/>
          <w:szCs w:val="24"/>
          <w:lang w:eastAsia="ru-RU"/>
        </w:rPr>
        <w:t>общ</w:t>
      </w:r>
      <w:r w:rsidRPr="00CC1121">
        <w:rPr>
          <w:rFonts w:ascii="Times New Roman" w:eastAsia="Times New Roman" w:hAnsi="Times New Roman" w:cs="Times New Roman"/>
          <w:color w:val="000000"/>
          <w:sz w:val="24"/>
          <w:szCs w:val="24"/>
          <w:lang w:eastAsia="ru-RU"/>
        </w:rPr>
        <w:t>едидактическими</w:t>
      </w:r>
      <w:proofErr w:type="spellEnd"/>
      <w:r w:rsidRPr="00CC1121">
        <w:rPr>
          <w:rFonts w:ascii="Times New Roman" w:eastAsia="Times New Roman" w:hAnsi="Times New Roman" w:cs="Times New Roman"/>
          <w:color w:val="000000"/>
          <w:sz w:val="24"/>
          <w:szCs w:val="24"/>
          <w:lang w:eastAsia="ru-RU"/>
        </w:rPr>
        <w:t>, и это оправданно, т.к. физическое воспитание — один из видов педагогического процесса и на него распространяются общие принципы педагогики:</w:t>
      </w:r>
    </w:p>
    <w:p w:rsidR="003D1E82" w:rsidRPr="00CC1121" w:rsidRDefault="003D1E82" w:rsidP="00E2059F">
      <w:pPr>
        <w:spacing w:after="0" w:line="240" w:lineRule="auto"/>
        <w:ind w:left="-1276" w:right="-568"/>
        <w:rPr>
          <w:rFonts w:ascii="Times New Roman" w:eastAsia="Times New Roman" w:hAnsi="Times New Roman" w:cs="Times New Roman"/>
          <w:color w:val="000000"/>
          <w:sz w:val="24"/>
          <w:szCs w:val="24"/>
          <w:lang w:eastAsia="ru-RU"/>
        </w:rPr>
      </w:pPr>
      <w:r w:rsidRPr="00CC1121">
        <w:rPr>
          <w:rFonts w:ascii="Times New Roman" w:eastAsia="Times New Roman" w:hAnsi="Times New Roman" w:cs="Times New Roman"/>
          <w:color w:val="000000"/>
          <w:sz w:val="24"/>
          <w:szCs w:val="24"/>
          <w:lang w:eastAsia="ru-RU"/>
        </w:rPr>
        <w:t>• сознательность и активность, наглядность,</w:t>
      </w:r>
    </w:p>
    <w:p w:rsidR="003D1E82" w:rsidRPr="00CC1121" w:rsidRDefault="003D1E82" w:rsidP="00E2059F">
      <w:pPr>
        <w:spacing w:after="0" w:line="240" w:lineRule="auto"/>
        <w:ind w:left="-1276" w:right="-568"/>
        <w:rPr>
          <w:rFonts w:ascii="Times New Roman" w:eastAsia="Times New Roman" w:hAnsi="Times New Roman" w:cs="Times New Roman"/>
          <w:color w:val="000000"/>
          <w:sz w:val="24"/>
          <w:szCs w:val="24"/>
          <w:lang w:eastAsia="ru-RU"/>
        </w:rPr>
      </w:pPr>
      <w:r w:rsidRPr="00CC1121">
        <w:rPr>
          <w:rFonts w:ascii="Times New Roman" w:eastAsia="Times New Roman" w:hAnsi="Times New Roman" w:cs="Times New Roman"/>
          <w:color w:val="000000"/>
          <w:sz w:val="24"/>
          <w:szCs w:val="24"/>
          <w:lang w:eastAsia="ru-RU"/>
        </w:rPr>
        <w:t>• доступность,</w:t>
      </w:r>
    </w:p>
    <w:p w:rsidR="003D1E82" w:rsidRPr="00CC1121" w:rsidRDefault="003D1E82" w:rsidP="00E2059F">
      <w:pPr>
        <w:spacing w:after="0" w:line="240" w:lineRule="auto"/>
        <w:ind w:left="-1276" w:right="-568"/>
        <w:rPr>
          <w:rFonts w:ascii="Times New Roman" w:eastAsia="Times New Roman" w:hAnsi="Times New Roman" w:cs="Times New Roman"/>
          <w:color w:val="000000"/>
          <w:sz w:val="24"/>
          <w:szCs w:val="24"/>
          <w:lang w:eastAsia="ru-RU"/>
        </w:rPr>
      </w:pPr>
      <w:r w:rsidRPr="00CC1121">
        <w:rPr>
          <w:rFonts w:ascii="Times New Roman" w:eastAsia="Times New Roman" w:hAnsi="Times New Roman" w:cs="Times New Roman"/>
          <w:color w:val="000000"/>
          <w:sz w:val="24"/>
          <w:szCs w:val="24"/>
          <w:lang w:eastAsia="ru-RU"/>
        </w:rPr>
        <w:t>• систематичность,</w:t>
      </w:r>
    </w:p>
    <w:p w:rsidR="003D1E82" w:rsidRPr="00CC1121" w:rsidRDefault="003D1E82" w:rsidP="00E2059F">
      <w:pPr>
        <w:spacing w:after="0" w:line="240" w:lineRule="auto"/>
        <w:ind w:left="-1276" w:right="-568"/>
        <w:rPr>
          <w:rFonts w:ascii="Times New Roman" w:eastAsia="Times New Roman" w:hAnsi="Times New Roman" w:cs="Times New Roman"/>
          <w:color w:val="000000"/>
          <w:sz w:val="24"/>
          <w:szCs w:val="24"/>
          <w:lang w:eastAsia="ru-RU"/>
        </w:rPr>
      </w:pPr>
      <w:r w:rsidRPr="00CC1121">
        <w:rPr>
          <w:rFonts w:ascii="Times New Roman" w:eastAsia="Times New Roman" w:hAnsi="Times New Roman" w:cs="Times New Roman"/>
          <w:color w:val="000000"/>
          <w:sz w:val="24"/>
          <w:szCs w:val="24"/>
          <w:lang w:eastAsia="ru-RU"/>
        </w:rPr>
        <w:t>• динамичность.</w:t>
      </w:r>
    </w:p>
    <w:p w:rsidR="003D1E82" w:rsidRPr="00CC1121" w:rsidRDefault="003D1E82" w:rsidP="00E2059F">
      <w:pPr>
        <w:spacing w:after="0" w:line="240" w:lineRule="auto"/>
        <w:ind w:left="-1276" w:right="-568"/>
        <w:rPr>
          <w:rFonts w:ascii="Times New Roman" w:eastAsia="Times New Roman" w:hAnsi="Times New Roman" w:cs="Times New Roman"/>
          <w:color w:val="000000"/>
          <w:sz w:val="24"/>
          <w:szCs w:val="24"/>
          <w:lang w:eastAsia="ru-RU"/>
        </w:rPr>
      </w:pPr>
      <w:r w:rsidRPr="00CC1121">
        <w:rPr>
          <w:rFonts w:ascii="Times New Roman" w:eastAsia="Times New Roman" w:hAnsi="Times New Roman" w:cs="Times New Roman"/>
          <w:color w:val="000000"/>
          <w:sz w:val="24"/>
          <w:szCs w:val="24"/>
          <w:lang w:eastAsia="ru-RU"/>
        </w:rPr>
        <w:t>Принцип доступности.</w:t>
      </w:r>
    </w:p>
    <w:p w:rsidR="003D1E82" w:rsidRPr="00CC1121" w:rsidRDefault="003D1E82" w:rsidP="00E2059F">
      <w:pPr>
        <w:spacing w:after="0" w:line="240" w:lineRule="auto"/>
        <w:ind w:left="-1276" w:right="-568"/>
        <w:rPr>
          <w:rFonts w:ascii="Times New Roman" w:eastAsia="Times New Roman" w:hAnsi="Times New Roman" w:cs="Times New Roman"/>
          <w:color w:val="000000"/>
          <w:sz w:val="24"/>
          <w:szCs w:val="24"/>
          <w:lang w:eastAsia="ru-RU"/>
        </w:rPr>
      </w:pPr>
      <w:r w:rsidRPr="00CC1121">
        <w:rPr>
          <w:rFonts w:ascii="Times New Roman" w:eastAsia="Times New Roman" w:hAnsi="Times New Roman" w:cs="Times New Roman"/>
          <w:color w:val="000000"/>
          <w:sz w:val="24"/>
          <w:szCs w:val="24"/>
          <w:lang w:eastAsia="ru-RU"/>
        </w:rPr>
        <w:t>Этот принцип обязывает строго учитывать возрастные и половые особенности, уровень подготовленности, а также индивидуальные различия в физических и психических способностях занимающихся.</w:t>
      </w:r>
    </w:p>
    <w:p w:rsidR="003D1E82" w:rsidRPr="00CC1121" w:rsidRDefault="003D1E82" w:rsidP="00E2059F">
      <w:pPr>
        <w:spacing w:after="0" w:line="240" w:lineRule="auto"/>
        <w:ind w:left="-1276" w:right="-568"/>
        <w:rPr>
          <w:rFonts w:ascii="Times New Roman" w:eastAsia="Times New Roman" w:hAnsi="Times New Roman" w:cs="Times New Roman"/>
          <w:color w:val="000000"/>
          <w:sz w:val="24"/>
          <w:szCs w:val="24"/>
          <w:lang w:eastAsia="ru-RU"/>
        </w:rPr>
      </w:pPr>
      <w:r w:rsidRPr="00CC1121">
        <w:rPr>
          <w:rFonts w:ascii="Times New Roman" w:eastAsia="Times New Roman" w:hAnsi="Times New Roman" w:cs="Times New Roman"/>
          <w:color w:val="000000"/>
          <w:sz w:val="24"/>
          <w:szCs w:val="24"/>
          <w:lang w:eastAsia="ru-RU"/>
        </w:rPr>
        <w:t>Границы доступного изменяются по мере развития физических и духовных сил занимающихся: что было недоступным на одном этапе подготовки, становится в дальнейшем легко выполнимым. В соответствии с этим должны изменяться и требования, предъявляемые к их возможностям.</w:t>
      </w:r>
    </w:p>
    <w:p w:rsidR="003D1E82" w:rsidRPr="00CC1121" w:rsidRDefault="003D1E82" w:rsidP="00E2059F">
      <w:pPr>
        <w:spacing w:after="0" w:line="240" w:lineRule="auto"/>
        <w:ind w:left="-1276" w:right="-568"/>
        <w:rPr>
          <w:rFonts w:ascii="Times New Roman" w:eastAsia="Times New Roman" w:hAnsi="Times New Roman" w:cs="Times New Roman"/>
          <w:color w:val="000000"/>
          <w:sz w:val="24"/>
          <w:szCs w:val="24"/>
          <w:lang w:eastAsia="ru-RU"/>
        </w:rPr>
      </w:pPr>
      <w:r w:rsidRPr="00CC1121">
        <w:rPr>
          <w:rFonts w:ascii="Times New Roman" w:eastAsia="Times New Roman" w:hAnsi="Times New Roman" w:cs="Times New Roman"/>
          <w:color w:val="000000"/>
          <w:sz w:val="24"/>
          <w:szCs w:val="24"/>
          <w:lang w:eastAsia="ru-RU"/>
        </w:rPr>
        <w:t>Принцип систематичности.</w:t>
      </w:r>
    </w:p>
    <w:p w:rsidR="003D1E82" w:rsidRPr="00CC1121" w:rsidRDefault="003D1E82" w:rsidP="00E2059F">
      <w:pPr>
        <w:spacing w:after="0" w:line="240" w:lineRule="auto"/>
        <w:ind w:left="-1276" w:right="-568"/>
        <w:rPr>
          <w:rFonts w:ascii="Times New Roman" w:eastAsia="Times New Roman" w:hAnsi="Times New Roman" w:cs="Times New Roman"/>
          <w:color w:val="000000"/>
          <w:sz w:val="24"/>
          <w:szCs w:val="24"/>
          <w:lang w:eastAsia="ru-RU"/>
        </w:rPr>
      </w:pPr>
      <w:r w:rsidRPr="00CC1121">
        <w:rPr>
          <w:rFonts w:ascii="Times New Roman" w:eastAsia="Times New Roman" w:hAnsi="Times New Roman" w:cs="Times New Roman"/>
          <w:color w:val="000000"/>
          <w:sz w:val="24"/>
          <w:szCs w:val="24"/>
          <w:lang w:eastAsia="ru-RU"/>
        </w:rPr>
        <w:t xml:space="preserve">Принцип систематичности — </w:t>
      </w:r>
      <w:proofErr w:type="gramStart"/>
      <w:r w:rsidRPr="00CC1121">
        <w:rPr>
          <w:rFonts w:ascii="Times New Roman" w:eastAsia="Times New Roman" w:hAnsi="Times New Roman" w:cs="Times New Roman"/>
          <w:color w:val="000000"/>
          <w:sz w:val="24"/>
          <w:szCs w:val="24"/>
          <w:lang w:eastAsia="ru-RU"/>
        </w:rPr>
        <w:t>это</w:t>
      </w:r>
      <w:proofErr w:type="gramEnd"/>
      <w:r w:rsidRPr="00CC1121">
        <w:rPr>
          <w:rFonts w:ascii="Times New Roman" w:eastAsia="Times New Roman" w:hAnsi="Times New Roman" w:cs="Times New Roman"/>
          <w:color w:val="000000"/>
          <w:sz w:val="24"/>
          <w:szCs w:val="24"/>
          <w:lang w:eastAsia="ru-RU"/>
        </w:rPr>
        <w:t xml:space="preserve"> прежде всего регулярность занятий, рациональное чередование нагрузок и отдыха.</w:t>
      </w:r>
    </w:p>
    <w:p w:rsidR="003D1E82" w:rsidRPr="00CC1121" w:rsidRDefault="003D1E82" w:rsidP="00E2059F">
      <w:pPr>
        <w:spacing w:after="0" w:line="240" w:lineRule="auto"/>
        <w:ind w:left="-1276" w:right="-568"/>
        <w:rPr>
          <w:rFonts w:ascii="Times New Roman" w:eastAsia="Times New Roman" w:hAnsi="Times New Roman" w:cs="Times New Roman"/>
          <w:color w:val="000000"/>
          <w:sz w:val="24"/>
          <w:szCs w:val="24"/>
          <w:lang w:eastAsia="ru-RU"/>
        </w:rPr>
      </w:pPr>
      <w:r w:rsidRPr="00CC1121">
        <w:rPr>
          <w:rFonts w:ascii="Times New Roman" w:eastAsia="Times New Roman" w:hAnsi="Times New Roman" w:cs="Times New Roman"/>
          <w:color w:val="000000"/>
          <w:sz w:val="24"/>
          <w:szCs w:val="24"/>
          <w:lang w:eastAsia="ru-RU"/>
        </w:rPr>
        <w:t xml:space="preserve">Регулярность занятий предполагает рациональное чередование психофизических нагрузок и отдыха. Любая нагрузка имеет четыре фазы: расходование энергии, восстановление, </w:t>
      </w:r>
      <w:proofErr w:type="spellStart"/>
      <w:r w:rsidRPr="00CC1121">
        <w:rPr>
          <w:rFonts w:ascii="Times New Roman" w:eastAsia="Times New Roman" w:hAnsi="Times New Roman" w:cs="Times New Roman"/>
          <w:color w:val="000000"/>
          <w:sz w:val="24"/>
          <w:szCs w:val="24"/>
          <w:lang w:eastAsia="ru-RU"/>
        </w:rPr>
        <w:t>сверхвосстановление</w:t>
      </w:r>
      <w:proofErr w:type="spellEnd"/>
      <w:r w:rsidRPr="00CC1121">
        <w:rPr>
          <w:rFonts w:ascii="Times New Roman" w:eastAsia="Times New Roman" w:hAnsi="Times New Roman" w:cs="Times New Roman"/>
          <w:color w:val="000000"/>
          <w:sz w:val="24"/>
          <w:szCs w:val="24"/>
          <w:lang w:eastAsia="ru-RU"/>
        </w:rPr>
        <w:t>, возвращение к исходному уровню. Вот почему учебные занятия по физической культуре никогда не проводят в течение двух дней подряд. Кроме того, именно необходимостью соблюдать принцип систематичности объясняется программное требование по дисциплине «Физическая культура» — регулярное посещение всех занятий, предусмотренных учебным расписанием.</w:t>
      </w:r>
      <w:r w:rsidR="00F37524" w:rsidRPr="00CC1121">
        <w:rPr>
          <w:rFonts w:ascii="Times New Roman" w:eastAsia="Times New Roman" w:hAnsi="Times New Roman" w:cs="Times New Roman"/>
          <w:color w:val="000000"/>
          <w:sz w:val="24"/>
          <w:szCs w:val="24"/>
          <w:lang w:eastAsia="ru-RU"/>
        </w:rPr>
        <w:t xml:space="preserve"> </w:t>
      </w:r>
      <w:r w:rsidRPr="00CC1121">
        <w:rPr>
          <w:rFonts w:ascii="Times New Roman" w:eastAsia="Times New Roman" w:hAnsi="Times New Roman" w:cs="Times New Roman"/>
          <w:color w:val="000000"/>
          <w:sz w:val="24"/>
          <w:szCs w:val="24"/>
          <w:lang w:eastAsia="ru-RU"/>
        </w:rPr>
        <w:t>Если за тренировочным занятием последует слишком большой перерыв, то указанный эффект в той или иной мере постепенно утрачивается (редукционная фаза). Это относится, прежде всего, к уровню работоспособности (сформированные умения и навыки сохраняются в течение более длительного времени). Значит, интервал отдыха должен заканчиваться раньше, чем наступает редукционная фаза. Это положение подчеркивает важность принципа систематичности и одной из его сторон — непрерывности учебно-тренировочного процесса.</w:t>
      </w:r>
    </w:p>
    <w:p w:rsidR="003D1E82" w:rsidRPr="00CC1121" w:rsidRDefault="003D1E82" w:rsidP="00E2059F">
      <w:pPr>
        <w:spacing w:after="0" w:line="240" w:lineRule="auto"/>
        <w:ind w:left="-1276" w:right="-568"/>
        <w:rPr>
          <w:rFonts w:ascii="Times New Roman" w:eastAsia="Times New Roman" w:hAnsi="Times New Roman" w:cs="Times New Roman"/>
          <w:color w:val="000000"/>
          <w:sz w:val="24"/>
          <w:szCs w:val="24"/>
          <w:lang w:eastAsia="ru-RU"/>
        </w:rPr>
      </w:pPr>
      <w:r w:rsidRPr="00CC1121">
        <w:rPr>
          <w:rFonts w:ascii="Times New Roman" w:eastAsia="Times New Roman" w:hAnsi="Times New Roman" w:cs="Times New Roman"/>
          <w:color w:val="000000"/>
          <w:sz w:val="24"/>
          <w:szCs w:val="24"/>
          <w:lang w:eastAsia="ru-RU"/>
        </w:rPr>
        <w:t xml:space="preserve">Целесообразным считается развитие гибкости до такой степени, которая допускается нормальным строением суставов, эластичностью связок и мышц. Растяжимость мышечных волокон может повышаться под влиянием физических упражнений. При этом не должна страдать их способность возвращаться в исходное положение. Поэтому необходимо сочетать специальные упражнения для развития гибкости с упражнениями на силу. Гибкость и сила имеют обратную зависимость – гипертрофия мышц в результате односторонних занятий силовыми упражнениями может привести к ограничению подвижности в суставах и уменьшению амплитуды </w:t>
      </w:r>
      <w:r w:rsidRPr="00CC1121">
        <w:rPr>
          <w:rFonts w:ascii="Times New Roman" w:eastAsia="Times New Roman" w:hAnsi="Times New Roman" w:cs="Times New Roman"/>
          <w:color w:val="000000"/>
          <w:sz w:val="24"/>
          <w:szCs w:val="24"/>
          <w:lang w:eastAsia="ru-RU"/>
        </w:rPr>
        <w:lastRenderedPageBreak/>
        <w:t>движений. Поэтому необходимо рационально сочетать упражнения для развития гибкости и силовую подготовку.</w:t>
      </w:r>
    </w:p>
    <w:p w:rsidR="003D1E82" w:rsidRPr="00CC1121" w:rsidRDefault="003D1E82" w:rsidP="00E2059F">
      <w:pPr>
        <w:spacing w:after="0" w:line="240" w:lineRule="auto"/>
        <w:ind w:left="-1276" w:right="-568"/>
        <w:rPr>
          <w:rFonts w:ascii="Times New Roman" w:eastAsia="Times New Roman" w:hAnsi="Times New Roman" w:cs="Times New Roman"/>
          <w:color w:val="000000"/>
          <w:sz w:val="24"/>
          <w:szCs w:val="24"/>
          <w:lang w:eastAsia="ru-RU"/>
        </w:rPr>
      </w:pPr>
      <w:r w:rsidRPr="00CC1121">
        <w:rPr>
          <w:rFonts w:ascii="Times New Roman" w:eastAsia="Times New Roman" w:hAnsi="Times New Roman" w:cs="Times New Roman"/>
          <w:color w:val="000000"/>
          <w:sz w:val="24"/>
          <w:szCs w:val="24"/>
          <w:lang w:eastAsia="ru-RU"/>
        </w:rPr>
        <w:t>К активным движениям по воспитанию гибкости относятся:</w:t>
      </w:r>
    </w:p>
    <w:p w:rsidR="003D1E82" w:rsidRPr="00CC1121" w:rsidRDefault="003D1E82" w:rsidP="00E2059F">
      <w:pPr>
        <w:spacing w:after="0" w:line="240" w:lineRule="auto"/>
        <w:ind w:left="-1276" w:right="-568"/>
        <w:rPr>
          <w:rFonts w:ascii="Times New Roman" w:eastAsia="Times New Roman" w:hAnsi="Times New Roman" w:cs="Times New Roman"/>
          <w:color w:val="000000"/>
          <w:sz w:val="24"/>
          <w:szCs w:val="24"/>
          <w:lang w:eastAsia="ru-RU"/>
        </w:rPr>
      </w:pPr>
      <w:r w:rsidRPr="00CC1121">
        <w:rPr>
          <w:rFonts w:ascii="Times New Roman" w:eastAsia="Times New Roman" w:hAnsi="Times New Roman" w:cs="Times New Roman"/>
          <w:color w:val="000000"/>
          <w:sz w:val="24"/>
          <w:szCs w:val="24"/>
          <w:lang w:eastAsia="ru-RU"/>
        </w:rPr>
        <w:t>         простые движения (наклоны, повороты, выпрямление);</w:t>
      </w:r>
    </w:p>
    <w:p w:rsidR="003D1E82" w:rsidRPr="00CC1121" w:rsidRDefault="003D1E82" w:rsidP="00E2059F">
      <w:pPr>
        <w:spacing w:after="0" w:line="240" w:lineRule="auto"/>
        <w:ind w:left="-1276" w:right="-568"/>
        <w:rPr>
          <w:rFonts w:ascii="Times New Roman" w:eastAsia="Times New Roman" w:hAnsi="Times New Roman" w:cs="Times New Roman"/>
          <w:color w:val="000000"/>
          <w:sz w:val="24"/>
          <w:szCs w:val="24"/>
          <w:lang w:eastAsia="ru-RU"/>
        </w:rPr>
      </w:pPr>
      <w:r w:rsidRPr="00CC1121">
        <w:rPr>
          <w:rFonts w:ascii="Times New Roman" w:eastAsia="Times New Roman" w:hAnsi="Times New Roman" w:cs="Times New Roman"/>
          <w:color w:val="000000"/>
          <w:sz w:val="24"/>
          <w:szCs w:val="24"/>
          <w:lang w:eastAsia="ru-RU"/>
        </w:rPr>
        <w:t>         пружинистые движения (пружинистые наклоны и выпрямление);</w:t>
      </w:r>
    </w:p>
    <w:p w:rsidR="003D1E82" w:rsidRPr="00CC1121" w:rsidRDefault="003D1E82" w:rsidP="00E2059F">
      <w:pPr>
        <w:spacing w:after="0" w:line="240" w:lineRule="auto"/>
        <w:ind w:left="-1276" w:right="-568"/>
        <w:rPr>
          <w:rFonts w:ascii="Times New Roman" w:eastAsia="Times New Roman" w:hAnsi="Times New Roman" w:cs="Times New Roman"/>
          <w:color w:val="000000"/>
          <w:sz w:val="24"/>
          <w:szCs w:val="24"/>
          <w:lang w:eastAsia="ru-RU"/>
        </w:rPr>
      </w:pPr>
      <w:r w:rsidRPr="00CC1121">
        <w:rPr>
          <w:rFonts w:ascii="Times New Roman" w:eastAsia="Times New Roman" w:hAnsi="Times New Roman" w:cs="Times New Roman"/>
          <w:color w:val="000000"/>
          <w:sz w:val="24"/>
          <w:szCs w:val="24"/>
          <w:lang w:eastAsia="ru-RU"/>
        </w:rPr>
        <w:t>         маховые движения.</w:t>
      </w:r>
    </w:p>
    <w:p w:rsidR="003D1E82" w:rsidRPr="00CC1121" w:rsidRDefault="003D1E82" w:rsidP="00E2059F">
      <w:pPr>
        <w:spacing w:after="0" w:line="240" w:lineRule="auto"/>
        <w:ind w:left="-1276" w:right="-568"/>
        <w:rPr>
          <w:rFonts w:ascii="Times New Roman" w:eastAsia="Times New Roman" w:hAnsi="Times New Roman" w:cs="Times New Roman"/>
          <w:color w:val="000000"/>
          <w:sz w:val="24"/>
          <w:szCs w:val="24"/>
          <w:lang w:eastAsia="ru-RU"/>
        </w:rPr>
      </w:pPr>
      <w:r w:rsidRPr="00CC1121">
        <w:rPr>
          <w:rFonts w:ascii="Times New Roman" w:eastAsia="Times New Roman" w:hAnsi="Times New Roman" w:cs="Times New Roman"/>
          <w:color w:val="000000"/>
          <w:sz w:val="24"/>
          <w:szCs w:val="24"/>
          <w:lang w:eastAsia="ru-RU"/>
        </w:rPr>
        <w:t>Степень воздействия этих упражнений примерно соответствует порядку их перечисления. В такой же последовательности их надо включать в комплексы упражнений для разминки или воспитания гибкости.</w:t>
      </w:r>
    </w:p>
    <w:p w:rsidR="003D1E82" w:rsidRPr="00CC1121" w:rsidRDefault="003D1E82" w:rsidP="00E2059F">
      <w:pPr>
        <w:spacing w:after="0" w:line="240" w:lineRule="auto"/>
        <w:ind w:left="-1276" w:right="-568"/>
        <w:rPr>
          <w:rFonts w:ascii="Times New Roman" w:eastAsia="Times New Roman" w:hAnsi="Times New Roman" w:cs="Times New Roman"/>
          <w:color w:val="000000"/>
          <w:sz w:val="24"/>
          <w:szCs w:val="24"/>
          <w:lang w:eastAsia="ru-RU"/>
        </w:rPr>
      </w:pPr>
      <w:r w:rsidRPr="00CC1121">
        <w:rPr>
          <w:rFonts w:ascii="Times New Roman" w:eastAsia="Times New Roman" w:hAnsi="Times New Roman" w:cs="Times New Roman"/>
          <w:color w:val="000000"/>
          <w:sz w:val="24"/>
          <w:szCs w:val="24"/>
          <w:lang w:eastAsia="ru-RU"/>
        </w:rPr>
        <w:t>Пассивные статические упражнения (здесь поза сохраняется за счет внешних сил) несколько менее эффективны, чем динамические.</w:t>
      </w:r>
    </w:p>
    <w:p w:rsidR="003D1E82" w:rsidRPr="00CC1121" w:rsidRDefault="003D1E82" w:rsidP="00E2059F">
      <w:pPr>
        <w:spacing w:after="0" w:line="240" w:lineRule="auto"/>
        <w:ind w:left="-1276" w:right="-568"/>
        <w:rPr>
          <w:rFonts w:ascii="Times New Roman" w:eastAsia="Times New Roman" w:hAnsi="Times New Roman" w:cs="Times New Roman"/>
          <w:color w:val="000000"/>
          <w:sz w:val="24"/>
          <w:szCs w:val="24"/>
          <w:lang w:eastAsia="ru-RU"/>
        </w:rPr>
      </w:pPr>
      <w:r w:rsidRPr="00CC1121">
        <w:rPr>
          <w:rFonts w:ascii="Times New Roman" w:eastAsia="Times New Roman" w:hAnsi="Times New Roman" w:cs="Times New Roman"/>
          <w:color w:val="000000"/>
          <w:sz w:val="24"/>
          <w:szCs w:val="24"/>
          <w:lang w:eastAsia="ru-RU"/>
        </w:rPr>
        <w:t>В динамическом режиме упражнения могут выполняться при относительно плавных маховых движениях с предельным увеличением амплитуды движений. При статическом режиме, по мере выполнения серии упражнений, применяются упражнения типа "</w:t>
      </w:r>
      <w:proofErr w:type="spellStart"/>
      <w:r w:rsidRPr="00CC1121">
        <w:rPr>
          <w:rFonts w:ascii="Times New Roman" w:eastAsia="Times New Roman" w:hAnsi="Times New Roman" w:cs="Times New Roman"/>
          <w:color w:val="000000"/>
          <w:sz w:val="24"/>
          <w:szCs w:val="24"/>
          <w:lang w:eastAsia="ru-RU"/>
        </w:rPr>
        <w:t>самозахвата</w:t>
      </w:r>
      <w:proofErr w:type="spellEnd"/>
      <w:r w:rsidRPr="00CC1121">
        <w:rPr>
          <w:rFonts w:ascii="Times New Roman" w:eastAsia="Times New Roman" w:hAnsi="Times New Roman" w:cs="Times New Roman"/>
          <w:color w:val="000000"/>
          <w:sz w:val="24"/>
          <w:szCs w:val="24"/>
          <w:lang w:eastAsia="ru-RU"/>
        </w:rPr>
        <w:t>", фиксированных наклонов, "</w:t>
      </w:r>
      <w:proofErr w:type="spellStart"/>
      <w:r w:rsidRPr="00CC1121">
        <w:rPr>
          <w:rFonts w:ascii="Times New Roman" w:eastAsia="Times New Roman" w:hAnsi="Times New Roman" w:cs="Times New Roman"/>
          <w:color w:val="000000"/>
          <w:sz w:val="24"/>
          <w:szCs w:val="24"/>
          <w:lang w:eastAsia="ru-RU"/>
        </w:rPr>
        <w:t>полушпагатов</w:t>
      </w:r>
      <w:proofErr w:type="spellEnd"/>
      <w:r w:rsidRPr="00CC1121">
        <w:rPr>
          <w:rFonts w:ascii="Times New Roman" w:eastAsia="Times New Roman" w:hAnsi="Times New Roman" w:cs="Times New Roman"/>
          <w:color w:val="000000"/>
          <w:sz w:val="24"/>
          <w:szCs w:val="24"/>
          <w:lang w:eastAsia="ru-RU"/>
        </w:rPr>
        <w:t>", "шпагатов" и других с максимальным растягиванием определенных мышечных групп.</w:t>
      </w:r>
    </w:p>
    <w:p w:rsidR="003D1E82" w:rsidRPr="00CC1121" w:rsidRDefault="003D1E82" w:rsidP="00E2059F">
      <w:pPr>
        <w:spacing w:after="0" w:line="240" w:lineRule="auto"/>
        <w:ind w:left="-1276" w:right="-568"/>
        <w:rPr>
          <w:rFonts w:ascii="Times New Roman" w:eastAsia="Times New Roman" w:hAnsi="Times New Roman" w:cs="Times New Roman"/>
          <w:color w:val="000000"/>
          <w:sz w:val="24"/>
          <w:szCs w:val="24"/>
          <w:lang w:eastAsia="ru-RU"/>
        </w:rPr>
      </w:pPr>
      <w:r w:rsidRPr="00CC1121">
        <w:rPr>
          <w:rFonts w:ascii="Times New Roman" w:eastAsia="Times New Roman" w:hAnsi="Times New Roman" w:cs="Times New Roman"/>
          <w:color w:val="000000"/>
          <w:sz w:val="24"/>
          <w:szCs w:val="24"/>
          <w:lang w:eastAsia="ru-RU"/>
        </w:rPr>
        <w:t>Основные методические рекомендации при выполнении упражнений для развития гибкости состоят в следующем:</w:t>
      </w:r>
    </w:p>
    <w:p w:rsidR="003D1E82" w:rsidRPr="00CC1121" w:rsidRDefault="003D1E82" w:rsidP="00E2059F">
      <w:pPr>
        <w:spacing w:after="0" w:line="240" w:lineRule="auto"/>
        <w:ind w:left="-1276" w:right="-568"/>
        <w:rPr>
          <w:rFonts w:ascii="Times New Roman" w:eastAsia="Times New Roman" w:hAnsi="Times New Roman" w:cs="Times New Roman"/>
          <w:color w:val="000000"/>
          <w:sz w:val="24"/>
          <w:szCs w:val="24"/>
          <w:lang w:eastAsia="ru-RU"/>
        </w:rPr>
      </w:pPr>
      <w:r w:rsidRPr="00CC1121">
        <w:rPr>
          <w:rFonts w:ascii="Times New Roman" w:eastAsia="Times New Roman" w:hAnsi="Times New Roman" w:cs="Times New Roman"/>
          <w:color w:val="000000"/>
          <w:sz w:val="24"/>
          <w:szCs w:val="24"/>
          <w:lang w:eastAsia="ru-RU"/>
        </w:rPr>
        <w:t>         упражнения следует выполнять после тщательной разминки;</w:t>
      </w:r>
    </w:p>
    <w:p w:rsidR="003D1E82" w:rsidRPr="00CC1121" w:rsidRDefault="003D1E82" w:rsidP="00E2059F">
      <w:pPr>
        <w:spacing w:after="0" w:line="240" w:lineRule="auto"/>
        <w:ind w:left="-1276" w:right="-568"/>
        <w:rPr>
          <w:rFonts w:ascii="Times New Roman" w:eastAsia="Times New Roman" w:hAnsi="Times New Roman" w:cs="Times New Roman"/>
          <w:color w:val="000000"/>
          <w:sz w:val="24"/>
          <w:szCs w:val="24"/>
          <w:lang w:eastAsia="ru-RU"/>
        </w:rPr>
      </w:pPr>
      <w:r w:rsidRPr="00CC1121">
        <w:rPr>
          <w:rFonts w:ascii="Times New Roman" w:eastAsia="Times New Roman" w:hAnsi="Times New Roman" w:cs="Times New Roman"/>
          <w:color w:val="000000"/>
          <w:sz w:val="24"/>
          <w:szCs w:val="24"/>
          <w:lang w:eastAsia="ru-RU"/>
        </w:rPr>
        <w:t>         количество повторений в каждой серии – 30-40;</w:t>
      </w:r>
    </w:p>
    <w:p w:rsidR="003D1E82" w:rsidRPr="00CC1121" w:rsidRDefault="003D1E82" w:rsidP="00E2059F">
      <w:pPr>
        <w:spacing w:after="0" w:line="240" w:lineRule="auto"/>
        <w:ind w:left="-1276" w:right="-568"/>
        <w:rPr>
          <w:rFonts w:ascii="Times New Roman" w:eastAsia="Times New Roman" w:hAnsi="Times New Roman" w:cs="Times New Roman"/>
          <w:color w:val="000000"/>
          <w:sz w:val="24"/>
          <w:szCs w:val="24"/>
          <w:lang w:eastAsia="ru-RU"/>
        </w:rPr>
      </w:pPr>
      <w:r w:rsidRPr="00CC1121">
        <w:rPr>
          <w:rFonts w:ascii="Times New Roman" w:eastAsia="Times New Roman" w:hAnsi="Times New Roman" w:cs="Times New Roman"/>
          <w:color w:val="000000"/>
          <w:sz w:val="24"/>
          <w:szCs w:val="24"/>
          <w:lang w:eastAsia="ru-RU"/>
        </w:rPr>
        <w:t>         продолжительность статических поз – от нескольких до десятков секунд.</w:t>
      </w:r>
    </w:p>
    <w:p w:rsidR="003D1E82" w:rsidRPr="00CC1121" w:rsidRDefault="003D1E82" w:rsidP="00E2059F">
      <w:pPr>
        <w:spacing w:after="0" w:line="240" w:lineRule="auto"/>
        <w:ind w:left="-1276" w:right="-568"/>
        <w:rPr>
          <w:rFonts w:ascii="Times New Roman" w:eastAsia="Times New Roman" w:hAnsi="Times New Roman" w:cs="Times New Roman"/>
          <w:color w:val="000000"/>
          <w:sz w:val="24"/>
          <w:szCs w:val="24"/>
          <w:lang w:eastAsia="ru-RU"/>
        </w:rPr>
      </w:pPr>
      <w:r w:rsidRPr="00CC1121">
        <w:rPr>
          <w:rFonts w:ascii="Times New Roman" w:eastAsia="Times New Roman" w:hAnsi="Times New Roman" w:cs="Times New Roman"/>
          <w:color w:val="000000"/>
          <w:sz w:val="24"/>
          <w:szCs w:val="24"/>
          <w:lang w:eastAsia="ru-RU"/>
        </w:rPr>
        <w:t>Упражнения на гибкость можно включать во все части занятия: в подготовительной части они входят в компоненты разминки; в основной части используются в виде самостоятельного раздела. Или играют вспомогательную роль и выполняются отдельными сериями в интервалах между основными упражнениями; в заключительной части, в условиях утомления, рекомендуется использовать для развития гибкости пассивные упражнения.</w:t>
      </w:r>
    </w:p>
    <w:p w:rsidR="0028373C" w:rsidRPr="00CC1121" w:rsidRDefault="000864BA" w:rsidP="00E2059F">
      <w:pPr>
        <w:tabs>
          <w:tab w:val="left" w:pos="2270"/>
        </w:tabs>
        <w:spacing w:after="0" w:line="240" w:lineRule="auto"/>
        <w:ind w:left="-1276" w:right="-56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p>
    <w:p w:rsidR="000864BA" w:rsidRDefault="0028373C" w:rsidP="00E2059F">
      <w:pPr>
        <w:spacing w:after="0" w:line="240" w:lineRule="auto"/>
        <w:ind w:left="-1276" w:right="-568"/>
        <w:jc w:val="both"/>
        <w:rPr>
          <w:rFonts w:ascii="Times New Roman" w:eastAsia="Times New Roman" w:hAnsi="Times New Roman" w:cs="Times New Roman"/>
          <w:b/>
          <w:color w:val="000000"/>
          <w:sz w:val="24"/>
          <w:szCs w:val="24"/>
          <w:lang w:eastAsia="ru-RU"/>
        </w:rPr>
      </w:pPr>
      <w:r w:rsidRPr="00CC1121">
        <w:rPr>
          <w:rFonts w:ascii="Times New Roman" w:eastAsia="Times New Roman" w:hAnsi="Times New Roman" w:cs="Times New Roman"/>
          <w:b/>
          <w:color w:val="000000"/>
          <w:sz w:val="24"/>
          <w:szCs w:val="24"/>
          <w:lang w:eastAsia="ru-RU"/>
        </w:rPr>
        <w:t>13.</w:t>
      </w:r>
      <w:bookmarkStart w:id="1" w:name="_Toc198881684"/>
      <w:bookmarkEnd w:id="1"/>
      <w:r w:rsidR="000864BA">
        <w:rPr>
          <w:rFonts w:ascii="Times New Roman" w:eastAsia="Times New Roman" w:hAnsi="Times New Roman" w:cs="Times New Roman"/>
          <w:b/>
          <w:color w:val="000000"/>
          <w:sz w:val="24"/>
          <w:szCs w:val="24"/>
          <w:lang w:eastAsia="ru-RU"/>
        </w:rPr>
        <w:t xml:space="preserve"> </w:t>
      </w:r>
      <w:r w:rsidR="000864BA" w:rsidRPr="000864BA">
        <w:rPr>
          <w:rFonts w:ascii="Times New Roman" w:eastAsia="Times New Roman" w:hAnsi="Times New Roman" w:cs="Times New Roman"/>
          <w:b/>
          <w:i/>
          <w:color w:val="000000"/>
          <w:sz w:val="24"/>
          <w:szCs w:val="24"/>
          <w:u w:val="single"/>
          <w:lang w:eastAsia="ru-RU"/>
        </w:rPr>
        <w:t>Средства физической культуры</w:t>
      </w:r>
    </w:p>
    <w:p w:rsidR="003D1E82" w:rsidRPr="00CC1121" w:rsidRDefault="0028373C" w:rsidP="00E2059F">
      <w:pPr>
        <w:spacing w:after="0" w:line="240" w:lineRule="auto"/>
        <w:ind w:left="-1276" w:right="-568"/>
        <w:jc w:val="both"/>
        <w:rPr>
          <w:rFonts w:ascii="Times New Roman" w:eastAsia="Times New Roman" w:hAnsi="Times New Roman" w:cs="Times New Roman"/>
          <w:color w:val="000000"/>
          <w:sz w:val="24"/>
          <w:szCs w:val="24"/>
          <w:lang w:eastAsia="ru-RU"/>
        </w:rPr>
      </w:pPr>
      <w:r w:rsidRPr="00CC1121">
        <w:rPr>
          <w:rFonts w:ascii="Times New Roman" w:eastAsia="Times New Roman" w:hAnsi="Times New Roman" w:cs="Times New Roman"/>
          <w:b/>
          <w:color w:val="000000"/>
          <w:sz w:val="24"/>
          <w:szCs w:val="24"/>
          <w:lang w:eastAsia="ru-RU"/>
        </w:rPr>
        <w:t xml:space="preserve"> </w:t>
      </w:r>
      <w:r w:rsidRPr="00CC1121">
        <w:rPr>
          <w:rFonts w:ascii="Times New Roman" w:eastAsia="Times New Roman" w:hAnsi="Times New Roman" w:cs="Times New Roman"/>
          <w:color w:val="000000"/>
          <w:sz w:val="24"/>
          <w:szCs w:val="24"/>
          <w:lang w:eastAsia="ru-RU"/>
        </w:rPr>
        <w:t xml:space="preserve">В качестве </w:t>
      </w:r>
      <w:r w:rsidRPr="003562B8">
        <w:rPr>
          <w:rFonts w:ascii="Times New Roman" w:eastAsia="Times New Roman" w:hAnsi="Times New Roman" w:cs="Times New Roman"/>
          <w:color w:val="000000"/>
          <w:sz w:val="24"/>
          <w:szCs w:val="24"/>
          <w:u w:val="single"/>
          <w:lang w:eastAsia="ru-RU"/>
        </w:rPr>
        <w:t>основного средства</w:t>
      </w:r>
      <w:r w:rsidRPr="00CC1121">
        <w:rPr>
          <w:rFonts w:ascii="Times New Roman" w:eastAsia="Times New Roman" w:hAnsi="Times New Roman" w:cs="Times New Roman"/>
          <w:color w:val="000000"/>
          <w:sz w:val="24"/>
          <w:szCs w:val="24"/>
          <w:lang w:eastAsia="ru-RU"/>
        </w:rPr>
        <w:t xml:space="preserve"> физической культуры следует назвать физические упражнения. Существует так называемая физиологическая классификация этих упражнений, которая, несмотря на чрезвычайное многообразие мышечной деятельности человека, в определенной степени объединяет отдельные группы упражнений по физиологическим признакам. К средствам физической культуры относятся также оздоровительные силы природы (солнце, воздух и вода) и гигиенические факторы (санитарно-гигиеническое состояние мест занятий, режим труда, отдыха, сна и питания)</w:t>
      </w:r>
      <w:r w:rsidR="00AE6F26" w:rsidRPr="00CC1121">
        <w:rPr>
          <w:rFonts w:ascii="Times New Roman" w:eastAsia="Times New Roman" w:hAnsi="Times New Roman" w:cs="Times New Roman"/>
          <w:color w:val="000000"/>
          <w:sz w:val="24"/>
          <w:szCs w:val="24"/>
          <w:lang w:eastAsia="ru-RU"/>
        </w:rPr>
        <w:t xml:space="preserve">. </w:t>
      </w:r>
    </w:p>
    <w:p w:rsidR="00AE6F26" w:rsidRPr="00CC1121" w:rsidRDefault="00AE6F26" w:rsidP="00E2059F">
      <w:pPr>
        <w:spacing w:after="0" w:line="240" w:lineRule="auto"/>
        <w:ind w:left="-1276" w:right="-568"/>
        <w:jc w:val="both"/>
        <w:rPr>
          <w:rFonts w:ascii="Times New Roman" w:eastAsia="Times New Roman" w:hAnsi="Times New Roman" w:cs="Times New Roman"/>
          <w:color w:val="000000"/>
          <w:sz w:val="24"/>
          <w:szCs w:val="24"/>
          <w:lang w:eastAsia="ru-RU"/>
        </w:rPr>
      </w:pPr>
    </w:p>
    <w:p w:rsidR="000864BA" w:rsidRDefault="00AE6F26" w:rsidP="00E2059F">
      <w:pPr>
        <w:spacing w:after="0" w:line="240" w:lineRule="auto"/>
        <w:ind w:left="-1276" w:right="-568"/>
        <w:jc w:val="both"/>
        <w:rPr>
          <w:rFonts w:ascii="Times New Roman" w:eastAsia="Times New Roman" w:hAnsi="Times New Roman" w:cs="Times New Roman"/>
          <w:b/>
          <w:color w:val="000000"/>
          <w:sz w:val="24"/>
          <w:szCs w:val="24"/>
          <w:lang w:eastAsia="ru-RU"/>
        </w:rPr>
      </w:pPr>
      <w:r w:rsidRPr="00CC1121">
        <w:rPr>
          <w:rFonts w:ascii="Times New Roman" w:eastAsia="Times New Roman" w:hAnsi="Times New Roman" w:cs="Times New Roman"/>
          <w:b/>
          <w:color w:val="000000"/>
          <w:sz w:val="24"/>
          <w:szCs w:val="24"/>
          <w:lang w:eastAsia="ru-RU"/>
        </w:rPr>
        <w:t xml:space="preserve">14. </w:t>
      </w:r>
      <w:r w:rsidR="000864BA">
        <w:rPr>
          <w:rFonts w:ascii="Times New Roman" w:eastAsia="Times New Roman" w:hAnsi="Times New Roman" w:cs="Times New Roman"/>
          <w:b/>
          <w:color w:val="000000"/>
          <w:sz w:val="24"/>
          <w:szCs w:val="24"/>
          <w:lang w:eastAsia="ru-RU"/>
        </w:rPr>
        <w:t xml:space="preserve"> </w:t>
      </w:r>
      <w:r w:rsidR="000864BA" w:rsidRPr="000864BA">
        <w:rPr>
          <w:rFonts w:ascii="Times New Roman" w:eastAsia="Times New Roman" w:hAnsi="Times New Roman" w:cs="Times New Roman"/>
          <w:b/>
          <w:i/>
          <w:color w:val="000000"/>
          <w:sz w:val="24"/>
          <w:szCs w:val="24"/>
          <w:u w:val="single"/>
          <w:lang w:eastAsia="ru-RU"/>
        </w:rPr>
        <w:t>Физическая культура как часть общечеловеческой культуры.</w:t>
      </w:r>
    </w:p>
    <w:p w:rsidR="00246D44" w:rsidRPr="00CC1121" w:rsidRDefault="004D3341" w:rsidP="00E2059F">
      <w:pPr>
        <w:spacing w:after="0" w:line="240" w:lineRule="auto"/>
        <w:ind w:left="-1276" w:right="-568"/>
        <w:jc w:val="both"/>
        <w:rPr>
          <w:rFonts w:ascii="Times New Roman" w:eastAsia="Times New Roman" w:hAnsi="Times New Roman" w:cs="Times New Roman"/>
          <w:color w:val="000000"/>
          <w:sz w:val="24"/>
          <w:szCs w:val="24"/>
          <w:lang w:eastAsia="ru-RU"/>
        </w:rPr>
      </w:pPr>
      <w:r w:rsidRPr="00CC1121">
        <w:rPr>
          <w:rFonts w:ascii="Times New Roman" w:eastAsia="Times New Roman" w:hAnsi="Times New Roman" w:cs="Times New Roman"/>
          <w:b/>
          <w:color w:val="000000"/>
          <w:sz w:val="24"/>
          <w:szCs w:val="24"/>
          <w:lang w:eastAsia="ru-RU"/>
        </w:rPr>
        <w:t>Физическая культура –</w:t>
      </w:r>
      <w:r w:rsidRPr="00CC1121">
        <w:rPr>
          <w:rFonts w:ascii="Times New Roman" w:eastAsia="Times New Roman" w:hAnsi="Times New Roman" w:cs="Times New Roman"/>
          <w:color w:val="000000"/>
          <w:sz w:val="24"/>
          <w:szCs w:val="24"/>
          <w:lang w:eastAsia="ru-RU"/>
        </w:rPr>
        <w:t xml:space="preserve"> </w:t>
      </w:r>
      <w:r w:rsidRPr="00530A30">
        <w:rPr>
          <w:rFonts w:ascii="Times New Roman" w:eastAsia="Times New Roman" w:hAnsi="Times New Roman" w:cs="Times New Roman"/>
          <w:i/>
          <w:color w:val="000000"/>
          <w:sz w:val="24"/>
          <w:szCs w:val="24"/>
          <w:lang w:eastAsia="ru-RU"/>
        </w:rPr>
        <w:t xml:space="preserve">органическая часть общечеловеческой культуры, её особая самостоятельная </w:t>
      </w:r>
      <w:proofErr w:type="spellStart"/>
      <w:r w:rsidRPr="00530A30">
        <w:rPr>
          <w:rFonts w:ascii="Times New Roman" w:eastAsia="Times New Roman" w:hAnsi="Times New Roman" w:cs="Times New Roman"/>
          <w:i/>
          <w:color w:val="000000"/>
          <w:sz w:val="24"/>
          <w:szCs w:val="24"/>
          <w:lang w:eastAsia="ru-RU"/>
        </w:rPr>
        <w:t>область</w:t>
      </w:r>
      <w:proofErr w:type="gramStart"/>
      <w:r w:rsidRPr="00530A30">
        <w:rPr>
          <w:rFonts w:ascii="Times New Roman" w:eastAsia="Times New Roman" w:hAnsi="Times New Roman" w:cs="Times New Roman"/>
          <w:i/>
          <w:color w:val="000000"/>
          <w:sz w:val="24"/>
          <w:szCs w:val="24"/>
          <w:lang w:eastAsia="ru-RU"/>
        </w:rPr>
        <w:t>.</w:t>
      </w:r>
      <w:r w:rsidRPr="00CC1121">
        <w:rPr>
          <w:rFonts w:ascii="Times New Roman" w:eastAsia="Times New Roman" w:hAnsi="Times New Roman" w:cs="Times New Roman"/>
          <w:color w:val="000000"/>
          <w:sz w:val="24"/>
          <w:szCs w:val="24"/>
          <w:lang w:eastAsia="ru-RU"/>
        </w:rPr>
        <w:t>Ф</w:t>
      </w:r>
      <w:proofErr w:type="gramEnd"/>
      <w:r w:rsidRPr="00CC1121">
        <w:rPr>
          <w:rFonts w:ascii="Times New Roman" w:eastAsia="Times New Roman" w:hAnsi="Times New Roman" w:cs="Times New Roman"/>
          <w:color w:val="000000"/>
          <w:sz w:val="24"/>
          <w:szCs w:val="24"/>
          <w:lang w:eastAsia="ru-RU"/>
        </w:rPr>
        <w:t>изическая</w:t>
      </w:r>
      <w:proofErr w:type="spellEnd"/>
      <w:r w:rsidRPr="00CC1121">
        <w:rPr>
          <w:rFonts w:ascii="Times New Roman" w:eastAsia="Times New Roman" w:hAnsi="Times New Roman" w:cs="Times New Roman"/>
          <w:color w:val="000000"/>
          <w:sz w:val="24"/>
          <w:szCs w:val="24"/>
          <w:lang w:eastAsia="ru-RU"/>
        </w:rPr>
        <w:t xml:space="preserve"> культура воздействует на жизненно важные</w:t>
      </w:r>
      <w:r w:rsidR="00530A30">
        <w:rPr>
          <w:rFonts w:ascii="Times New Roman" w:eastAsia="Times New Roman" w:hAnsi="Times New Roman" w:cs="Times New Roman"/>
          <w:color w:val="000000"/>
          <w:sz w:val="24"/>
          <w:szCs w:val="24"/>
          <w:lang w:eastAsia="ru-RU"/>
        </w:rPr>
        <w:t xml:space="preserve">  стороны индивида, полученные </w:t>
      </w:r>
      <w:r w:rsidRPr="00CC1121">
        <w:rPr>
          <w:rFonts w:ascii="Times New Roman" w:eastAsia="Times New Roman" w:hAnsi="Times New Roman" w:cs="Times New Roman"/>
          <w:color w:val="000000"/>
          <w:sz w:val="24"/>
          <w:szCs w:val="24"/>
          <w:lang w:eastAsia="ru-RU"/>
        </w:rPr>
        <w:t xml:space="preserve">в виде  задатков, которые передаются генетически и развиваются в процессе жизни под влиянием воспитания, деятельности и окружающей среды. Физическая культура </w:t>
      </w:r>
      <w:r w:rsidRPr="00CC1121">
        <w:rPr>
          <w:rFonts w:ascii="Times New Roman" w:eastAsia="Times New Roman" w:hAnsi="Times New Roman" w:cs="Times New Roman"/>
          <w:color w:val="000000"/>
          <w:sz w:val="24"/>
          <w:szCs w:val="24"/>
          <w:lang w:eastAsia="ru-RU"/>
        </w:rPr>
        <w:cr/>
        <w:t xml:space="preserve">удовлетворяет социальные потребности в общении, игре, развлечении, в некоторых формах самовыражения личности через социально активную полезную деятельность. Физическую </w:t>
      </w:r>
      <w:r w:rsidRPr="00CC1121">
        <w:rPr>
          <w:rFonts w:ascii="Times New Roman" w:eastAsia="Times New Roman" w:hAnsi="Times New Roman" w:cs="Times New Roman"/>
          <w:color w:val="000000"/>
          <w:sz w:val="24"/>
          <w:szCs w:val="24"/>
          <w:lang w:eastAsia="ru-RU"/>
        </w:rPr>
        <w:cr/>
        <w:t xml:space="preserve">культуру следует рассматривать как особый род культурной деятельности, результаты которой полезны для общества и личности. В социальной жизни в системе образования, </w:t>
      </w:r>
      <w:r w:rsidRPr="00CC1121">
        <w:rPr>
          <w:rFonts w:ascii="Times New Roman" w:eastAsia="Times New Roman" w:hAnsi="Times New Roman" w:cs="Times New Roman"/>
          <w:color w:val="000000"/>
          <w:sz w:val="24"/>
          <w:szCs w:val="24"/>
          <w:lang w:eastAsia="ru-RU"/>
        </w:rPr>
        <w:cr/>
        <w:t xml:space="preserve">воспитания, в сфере организации труда, повседневного быта, здорового отдыха физическая культура проявляет свое воспитательное, образовательное, оздоровительное, </w:t>
      </w:r>
      <w:r w:rsidRPr="00CC1121">
        <w:rPr>
          <w:rFonts w:ascii="Times New Roman" w:eastAsia="Times New Roman" w:hAnsi="Times New Roman" w:cs="Times New Roman"/>
          <w:color w:val="000000"/>
          <w:sz w:val="24"/>
          <w:szCs w:val="24"/>
          <w:lang w:eastAsia="ru-RU"/>
        </w:rPr>
        <w:cr/>
        <w:t>экономическое и общекультурное значение</w:t>
      </w:r>
    </w:p>
    <w:p w:rsidR="00246D44" w:rsidRPr="00CC1121" w:rsidRDefault="00246D44" w:rsidP="00E2059F">
      <w:pPr>
        <w:spacing w:line="240" w:lineRule="auto"/>
        <w:ind w:left="-1276" w:right="-568"/>
        <w:rPr>
          <w:rFonts w:ascii="Times New Roman" w:hAnsi="Times New Roman" w:cs="Times New Roman"/>
          <w:sz w:val="24"/>
          <w:szCs w:val="24"/>
        </w:rPr>
      </w:pPr>
      <w:r w:rsidRPr="00CC1121">
        <w:rPr>
          <w:rFonts w:ascii="Times New Roman" w:hAnsi="Times New Roman" w:cs="Times New Roman"/>
          <w:sz w:val="24"/>
          <w:szCs w:val="24"/>
        </w:rPr>
        <w:t>В своей основе физическая культура имеет целесообразную двигательную деятельность в форме физических упражнений, позволяющих эффективно формировать необходимые умения и навыки, физические способности, оптимизировать состояние здоровья и работоспособность.</w:t>
      </w:r>
      <w:r w:rsidRPr="00CC1121">
        <w:rPr>
          <w:rFonts w:ascii="Times New Roman" w:hAnsi="Times New Roman" w:cs="Times New Roman"/>
          <w:noProof/>
          <w:sz w:val="24"/>
          <w:szCs w:val="24"/>
        </w:rPr>
        <w:t xml:space="preserve"> </w:t>
      </w:r>
    </w:p>
    <w:p w:rsidR="00246D44" w:rsidRPr="00CC1121" w:rsidRDefault="00246D44" w:rsidP="00E2059F">
      <w:pPr>
        <w:spacing w:line="240" w:lineRule="auto"/>
        <w:ind w:left="-1276" w:right="-568"/>
        <w:rPr>
          <w:rFonts w:ascii="Times New Roman" w:hAnsi="Times New Roman" w:cs="Times New Roman"/>
          <w:sz w:val="24"/>
          <w:szCs w:val="24"/>
        </w:rPr>
      </w:pPr>
      <w:r w:rsidRPr="00CC1121">
        <w:rPr>
          <w:rFonts w:ascii="Times New Roman" w:hAnsi="Times New Roman" w:cs="Times New Roman"/>
          <w:sz w:val="24"/>
          <w:szCs w:val="24"/>
        </w:rPr>
        <w:t xml:space="preserve">Физическая культура представлена совокупностью материальных и духовных ценностей. К первым относятся спортивные сооружения, инвентарь, специальное оборудование, спортивная экипировка, медицинское обеспечение. </w:t>
      </w:r>
      <w:proofErr w:type="gramStart"/>
      <w:r w:rsidRPr="00CC1121">
        <w:rPr>
          <w:rFonts w:ascii="Times New Roman" w:hAnsi="Times New Roman" w:cs="Times New Roman"/>
          <w:sz w:val="24"/>
          <w:szCs w:val="24"/>
        </w:rPr>
        <w:t>К</w:t>
      </w:r>
      <w:proofErr w:type="gramEnd"/>
      <w:r w:rsidRPr="00CC1121">
        <w:rPr>
          <w:rFonts w:ascii="Times New Roman" w:hAnsi="Times New Roman" w:cs="Times New Roman"/>
          <w:sz w:val="24"/>
          <w:szCs w:val="24"/>
        </w:rPr>
        <w:t xml:space="preserve"> вторым можно отнести информацию, произведения искусства, разнообразные виды спорта, игры, комплексы физических упражнений, этические нормы, регулирующие поведение человека в процессе </w:t>
      </w:r>
      <w:r w:rsidRPr="00CC1121">
        <w:rPr>
          <w:rFonts w:ascii="Times New Roman" w:hAnsi="Times New Roman" w:cs="Times New Roman"/>
          <w:sz w:val="24"/>
          <w:szCs w:val="24"/>
        </w:rPr>
        <w:lastRenderedPageBreak/>
        <w:t>физкультурно-спортивной деятельности, и др. В развитых формах физическая культура продуцирует эстетические ценности (физкультурные парады, спортивно-показательные выступления и др.).</w:t>
      </w:r>
    </w:p>
    <w:p w:rsidR="00246D44" w:rsidRPr="00CC1121" w:rsidRDefault="00246D44" w:rsidP="00E2059F">
      <w:pPr>
        <w:spacing w:line="240" w:lineRule="auto"/>
        <w:ind w:left="-1276" w:right="-568"/>
        <w:rPr>
          <w:rFonts w:ascii="Times New Roman" w:hAnsi="Times New Roman" w:cs="Times New Roman"/>
          <w:sz w:val="24"/>
          <w:szCs w:val="24"/>
        </w:rPr>
      </w:pPr>
      <w:r w:rsidRPr="00CC1121">
        <w:rPr>
          <w:rFonts w:ascii="Times New Roman" w:hAnsi="Times New Roman" w:cs="Times New Roman"/>
          <w:sz w:val="24"/>
          <w:szCs w:val="24"/>
        </w:rPr>
        <w:t>Результатом деятельности в физической культуре является физическая подготовленность и степень совершенства двигательных умений и навыков</w:t>
      </w:r>
      <w:proofErr w:type="gramStart"/>
      <w:r w:rsidRPr="00CC1121">
        <w:rPr>
          <w:rFonts w:ascii="Times New Roman" w:hAnsi="Times New Roman" w:cs="Times New Roman"/>
          <w:sz w:val="24"/>
          <w:szCs w:val="24"/>
        </w:rPr>
        <w:t xml:space="preserve">,, </w:t>
      </w:r>
      <w:proofErr w:type="gramEnd"/>
      <w:r w:rsidRPr="00CC1121">
        <w:rPr>
          <w:rFonts w:ascii="Times New Roman" w:hAnsi="Times New Roman" w:cs="Times New Roman"/>
          <w:sz w:val="24"/>
          <w:szCs w:val="24"/>
        </w:rPr>
        <w:t>высокий уровень развития жизненных сил, спортивные достижения, нравственное, эстетическое, интеллектуальное развитие.</w:t>
      </w:r>
    </w:p>
    <w:p w:rsidR="00246D44" w:rsidRPr="00CC1121" w:rsidRDefault="00246D44" w:rsidP="00E2059F">
      <w:pPr>
        <w:spacing w:line="240" w:lineRule="auto"/>
        <w:ind w:left="-1276" w:right="-568"/>
        <w:rPr>
          <w:rFonts w:ascii="Times New Roman" w:hAnsi="Times New Roman" w:cs="Times New Roman"/>
          <w:sz w:val="24"/>
          <w:szCs w:val="24"/>
        </w:rPr>
      </w:pPr>
      <w:r w:rsidRPr="00CC1121">
        <w:rPr>
          <w:rFonts w:ascii="Times New Roman" w:hAnsi="Times New Roman" w:cs="Times New Roman"/>
          <w:sz w:val="24"/>
          <w:szCs w:val="24"/>
        </w:rPr>
        <w:t>Итак, физическую культуру следует рассматривать как особый род культурной деятельности, результаты которой полезны для общества и личности. В социальной жизни в системе образования, воспитания, в сфере организации труда, повседневного быта, здорового отдыха физическая культура проявляет свое воспитательное, образовательное, оздоровительное, экономическое и общекультурное значение, способствует возникновению такого социального течения, как физкультурное движение, т.е. совместная деятельность людей по использованию, распространению и приумножению ценностей физической культуры.</w:t>
      </w:r>
    </w:p>
    <w:p w:rsidR="00530A30" w:rsidRDefault="00180837" w:rsidP="00E2059F">
      <w:pPr>
        <w:spacing w:line="240" w:lineRule="auto"/>
        <w:ind w:left="-1276" w:right="-568"/>
        <w:rPr>
          <w:rFonts w:ascii="Times New Roman" w:hAnsi="Times New Roman" w:cs="Times New Roman"/>
          <w:b/>
          <w:i/>
          <w:sz w:val="24"/>
          <w:szCs w:val="24"/>
          <w:u w:val="single"/>
        </w:rPr>
      </w:pPr>
      <w:r w:rsidRPr="00CC1121">
        <w:rPr>
          <w:rFonts w:ascii="Times New Roman" w:hAnsi="Times New Roman" w:cs="Times New Roman"/>
          <w:b/>
          <w:sz w:val="24"/>
          <w:szCs w:val="24"/>
        </w:rPr>
        <w:t>15</w:t>
      </w:r>
      <w:r w:rsidR="00530A30">
        <w:rPr>
          <w:rFonts w:ascii="Times New Roman" w:hAnsi="Times New Roman" w:cs="Times New Roman"/>
          <w:sz w:val="24"/>
          <w:szCs w:val="24"/>
        </w:rPr>
        <w:t xml:space="preserve">. </w:t>
      </w:r>
      <w:r w:rsidR="00530A30" w:rsidRPr="00530A30">
        <w:rPr>
          <w:rFonts w:ascii="Times New Roman" w:eastAsia="Times New Roman" w:hAnsi="Times New Roman" w:cs="Times New Roman"/>
          <w:b/>
          <w:i/>
          <w:color w:val="000000"/>
          <w:sz w:val="24"/>
          <w:szCs w:val="24"/>
          <w:u w:val="single"/>
          <w:lang w:eastAsia="ru-RU"/>
        </w:rPr>
        <w:t>Мышечная система человека. Опорно-двигательный аппарат</w:t>
      </w:r>
    </w:p>
    <w:p w:rsidR="00246D44" w:rsidRPr="00530A30" w:rsidRDefault="00180837" w:rsidP="00E2059F">
      <w:pPr>
        <w:spacing w:line="240" w:lineRule="auto"/>
        <w:ind w:left="-1276" w:right="-568"/>
        <w:rPr>
          <w:rFonts w:ascii="Times New Roman" w:hAnsi="Times New Roman" w:cs="Times New Roman"/>
          <w:b/>
          <w:i/>
          <w:sz w:val="24"/>
          <w:szCs w:val="24"/>
          <w:u w:val="single"/>
        </w:rPr>
      </w:pPr>
      <w:r w:rsidRPr="003562B8">
        <w:rPr>
          <w:rFonts w:ascii="Times New Roman" w:eastAsia="Times New Roman" w:hAnsi="Times New Roman" w:cs="Times New Roman"/>
          <w:color w:val="000000"/>
          <w:sz w:val="24"/>
          <w:szCs w:val="24"/>
          <w:u w:val="single"/>
          <w:lang w:eastAsia="ru-RU"/>
        </w:rPr>
        <w:t>Опорно-двигательный аппарат</w:t>
      </w:r>
      <w:r w:rsidRPr="00CC1121">
        <w:rPr>
          <w:rFonts w:ascii="Times New Roman" w:eastAsia="Times New Roman" w:hAnsi="Times New Roman" w:cs="Times New Roman"/>
          <w:color w:val="000000"/>
          <w:sz w:val="24"/>
          <w:szCs w:val="24"/>
          <w:lang w:eastAsia="ru-RU"/>
        </w:rPr>
        <w:t xml:space="preserve"> является предметом изучения трёх разделов анатомии человека — остеологии, синдесмологии и миологии. Опорно-двигательный аппарат включает костный скеле</w:t>
      </w:r>
      <w:proofErr w:type="gramStart"/>
      <w:r w:rsidRPr="00CC1121">
        <w:rPr>
          <w:rFonts w:ascii="Times New Roman" w:eastAsia="Times New Roman" w:hAnsi="Times New Roman" w:cs="Times New Roman"/>
          <w:color w:val="000000"/>
          <w:sz w:val="24"/>
          <w:szCs w:val="24"/>
          <w:lang w:eastAsia="ru-RU"/>
        </w:rPr>
        <w:t>т(</w:t>
      </w:r>
      <w:proofErr w:type="gramEnd"/>
      <w:r w:rsidRPr="00CC1121">
        <w:rPr>
          <w:rFonts w:ascii="Times New Roman" w:eastAsia="Times New Roman" w:hAnsi="Times New Roman" w:cs="Times New Roman"/>
          <w:color w:val="000000"/>
          <w:sz w:val="24"/>
          <w:szCs w:val="24"/>
          <w:lang w:eastAsia="ru-RU"/>
        </w:rPr>
        <w:t xml:space="preserve">пассивная часть), укреплённый вспомогательными элементами (связками, суставными дисками, менисками и др.), а также мышцы. Кости скелета принимают участие в обмене веществ, являясь хранилищем различных микро- и макроэлементов. Кроме того, Мышечная система человека включает мышцы туловища, шеи, головы, верхних и нижних конечностей. Если пропорции и телосложение определяются в основном костной системой, то контуры фигуры человека в первую очередь </w:t>
      </w:r>
      <w:proofErr w:type="gramStart"/>
      <w:r w:rsidRPr="00CC1121">
        <w:rPr>
          <w:rFonts w:ascii="Times New Roman" w:eastAsia="Times New Roman" w:hAnsi="Times New Roman" w:cs="Times New Roman"/>
          <w:color w:val="000000"/>
          <w:sz w:val="24"/>
          <w:szCs w:val="24"/>
          <w:lang w:eastAsia="ru-RU"/>
        </w:rPr>
        <w:t>зависят от мышц кости содержат</w:t>
      </w:r>
      <w:proofErr w:type="gramEnd"/>
      <w:r w:rsidRPr="00CC1121">
        <w:rPr>
          <w:rFonts w:ascii="Times New Roman" w:eastAsia="Times New Roman" w:hAnsi="Times New Roman" w:cs="Times New Roman"/>
          <w:color w:val="000000"/>
          <w:sz w:val="24"/>
          <w:szCs w:val="24"/>
          <w:lang w:eastAsia="ru-RU"/>
        </w:rPr>
        <w:t xml:space="preserve"> костный мозг, центральный орган кроветворения.</w:t>
      </w:r>
    </w:p>
    <w:p w:rsidR="00530A30" w:rsidRPr="00530A30" w:rsidRDefault="00180837" w:rsidP="00E2059F">
      <w:pPr>
        <w:spacing w:line="240" w:lineRule="auto"/>
        <w:ind w:left="-1276" w:right="-568"/>
        <w:rPr>
          <w:rFonts w:ascii="Times New Roman" w:hAnsi="Times New Roman" w:cs="Times New Roman"/>
          <w:b/>
          <w:i/>
          <w:sz w:val="24"/>
          <w:szCs w:val="24"/>
          <w:u w:val="single"/>
        </w:rPr>
      </w:pPr>
      <w:r w:rsidRPr="00CC1121">
        <w:rPr>
          <w:rFonts w:ascii="Times New Roman" w:hAnsi="Times New Roman" w:cs="Times New Roman"/>
          <w:b/>
          <w:sz w:val="24"/>
          <w:szCs w:val="24"/>
        </w:rPr>
        <w:t>16</w:t>
      </w:r>
      <w:r w:rsidRPr="00530A30">
        <w:rPr>
          <w:rFonts w:ascii="Times New Roman" w:hAnsi="Times New Roman" w:cs="Times New Roman"/>
          <w:b/>
          <w:i/>
          <w:sz w:val="24"/>
          <w:szCs w:val="24"/>
          <w:u w:val="single"/>
        </w:rPr>
        <w:t xml:space="preserve">. </w:t>
      </w:r>
      <w:r w:rsidR="00530A30" w:rsidRPr="00530A30">
        <w:rPr>
          <w:rFonts w:ascii="Times New Roman" w:hAnsi="Times New Roman" w:cs="Times New Roman"/>
          <w:b/>
          <w:i/>
          <w:sz w:val="24"/>
          <w:szCs w:val="24"/>
          <w:u w:val="single"/>
        </w:rPr>
        <w:t xml:space="preserve">  </w:t>
      </w:r>
      <w:r w:rsidR="00530A30" w:rsidRPr="00530A30">
        <w:rPr>
          <w:rFonts w:ascii="Times New Roman" w:eastAsia="Times New Roman" w:hAnsi="Times New Roman" w:cs="Times New Roman"/>
          <w:b/>
          <w:i/>
          <w:color w:val="000000"/>
          <w:sz w:val="24"/>
          <w:szCs w:val="24"/>
          <w:u w:val="single"/>
          <w:lang w:eastAsia="ru-RU"/>
        </w:rPr>
        <w:t>Классификация</w:t>
      </w:r>
      <w:r w:rsidR="00530A30" w:rsidRPr="00530A30">
        <w:rPr>
          <w:rFonts w:ascii="Times New Roman" w:eastAsia="Times New Roman" w:hAnsi="Times New Roman" w:cs="Times New Roman"/>
          <w:b/>
          <w:i/>
          <w:color w:val="000000"/>
          <w:sz w:val="24"/>
          <w:szCs w:val="24"/>
          <w:u w:val="single"/>
          <w:lang w:eastAsia="ru-RU"/>
        </w:rPr>
        <w:tab/>
        <w:t xml:space="preserve">физических упражнений: </w:t>
      </w:r>
      <w:proofErr w:type="gramStart"/>
      <w:r w:rsidR="00530A30" w:rsidRPr="00530A30">
        <w:rPr>
          <w:rFonts w:ascii="Times New Roman" w:eastAsia="Times New Roman" w:hAnsi="Times New Roman" w:cs="Times New Roman"/>
          <w:b/>
          <w:i/>
          <w:color w:val="000000"/>
          <w:sz w:val="24"/>
          <w:szCs w:val="24"/>
          <w:u w:val="single"/>
          <w:lang w:eastAsia="ru-RU"/>
        </w:rPr>
        <w:t>динамические</w:t>
      </w:r>
      <w:proofErr w:type="gramEnd"/>
      <w:r w:rsidR="00530A30" w:rsidRPr="00530A30">
        <w:rPr>
          <w:rFonts w:ascii="Times New Roman" w:eastAsia="Times New Roman" w:hAnsi="Times New Roman" w:cs="Times New Roman"/>
          <w:b/>
          <w:i/>
          <w:color w:val="000000"/>
          <w:sz w:val="24"/>
          <w:szCs w:val="24"/>
          <w:u w:val="single"/>
          <w:lang w:eastAsia="ru-RU"/>
        </w:rPr>
        <w:t xml:space="preserve"> и статические, циклические и ациклические.</w:t>
      </w:r>
    </w:p>
    <w:p w:rsidR="00180837" w:rsidRPr="00CC1121" w:rsidRDefault="00684A0A" w:rsidP="00E2059F">
      <w:pPr>
        <w:spacing w:line="240" w:lineRule="auto"/>
        <w:ind w:left="-1276" w:right="-568"/>
        <w:rPr>
          <w:rFonts w:ascii="Times New Roman" w:hAnsi="Times New Roman" w:cs="Times New Roman"/>
          <w:sz w:val="24"/>
          <w:szCs w:val="24"/>
        </w:rPr>
      </w:pPr>
      <w:r w:rsidRPr="00CC1121">
        <w:rPr>
          <w:rFonts w:ascii="Times New Roman" w:hAnsi="Times New Roman" w:cs="Times New Roman"/>
          <w:sz w:val="24"/>
          <w:szCs w:val="24"/>
        </w:rPr>
        <w:t>Классификация физ</w:t>
      </w:r>
      <w:proofErr w:type="gramStart"/>
      <w:r w:rsidRPr="00CC1121">
        <w:rPr>
          <w:rFonts w:ascii="Times New Roman" w:hAnsi="Times New Roman" w:cs="Times New Roman"/>
          <w:sz w:val="24"/>
          <w:szCs w:val="24"/>
        </w:rPr>
        <w:t>.у</w:t>
      </w:r>
      <w:proofErr w:type="gramEnd"/>
      <w:r w:rsidRPr="00CC1121">
        <w:rPr>
          <w:rFonts w:ascii="Times New Roman" w:hAnsi="Times New Roman" w:cs="Times New Roman"/>
          <w:sz w:val="24"/>
          <w:szCs w:val="24"/>
        </w:rPr>
        <w:t xml:space="preserve">пражнений: </w:t>
      </w:r>
      <w:proofErr w:type="gramStart"/>
      <w:r w:rsidRPr="00CC1121">
        <w:rPr>
          <w:rFonts w:ascii="Times New Roman" w:hAnsi="Times New Roman" w:cs="Times New Roman"/>
          <w:b/>
          <w:sz w:val="24"/>
          <w:szCs w:val="24"/>
          <w:u w:val="single"/>
        </w:rPr>
        <w:t>К циклическим</w:t>
      </w:r>
      <w:r w:rsidRPr="00CC1121">
        <w:rPr>
          <w:rFonts w:ascii="Times New Roman" w:hAnsi="Times New Roman" w:cs="Times New Roman"/>
          <w:b/>
          <w:sz w:val="24"/>
          <w:szCs w:val="24"/>
        </w:rPr>
        <w:t xml:space="preserve"> </w:t>
      </w:r>
      <w:r w:rsidRPr="00CC1121">
        <w:rPr>
          <w:rFonts w:ascii="Times New Roman" w:hAnsi="Times New Roman" w:cs="Times New Roman"/>
          <w:sz w:val="24"/>
          <w:szCs w:val="24"/>
        </w:rPr>
        <w:t>упражнениям относятся: ходьба, бег, плавание, гребля, продвижение на велосипеде, лыжах, коньках и т.д.</w:t>
      </w:r>
      <w:proofErr w:type="gramEnd"/>
      <w:r w:rsidRPr="00CC1121">
        <w:rPr>
          <w:rFonts w:ascii="Times New Roman" w:hAnsi="Times New Roman" w:cs="Times New Roman"/>
          <w:sz w:val="24"/>
          <w:szCs w:val="24"/>
        </w:rPr>
        <w:t xml:space="preserve"> </w:t>
      </w:r>
      <w:r w:rsidRPr="00CC1121">
        <w:rPr>
          <w:rFonts w:ascii="Times New Roman" w:hAnsi="Times New Roman" w:cs="Times New Roman"/>
          <w:b/>
          <w:sz w:val="24"/>
          <w:szCs w:val="24"/>
          <w:u w:val="single"/>
        </w:rPr>
        <w:t>К ациклическим</w:t>
      </w:r>
      <w:r w:rsidRPr="00CC1121">
        <w:rPr>
          <w:rFonts w:ascii="Times New Roman" w:hAnsi="Times New Roman" w:cs="Times New Roman"/>
          <w:sz w:val="24"/>
          <w:szCs w:val="24"/>
        </w:rPr>
        <w:t xml:space="preserve"> упражнениям относятся: метание диска, толкание </w:t>
      </w:r>
      <w:proofErr w:type="spellStart"/>
      <w:r w:rsidRPr="00CC1121">
        <w:rPr>
          <w:rFonts w:ascii="Times New Roman" w:hAnsi="Times New Roman" w:cs="Times New Roman"/>
          <w:sz w:val="24"/>
          <w:szCs w:val="24"/>
        </w:rPr>
        <w:t>цв</w:t>
      </w:r>
      <w:proofErr w:type="spellEnd"/>
      <w:r w:rsidRPr="00CC1121">
        <w:rPr>
          <w:rFonts w:ascii="Times New Roman" w:hAnsi="Times New Roman" w:cs="Times New Roman"/>
          <w:sz w:val="24"/>
          <w:szCs w:val="24"/>
        </w:rPr>
        <w:t xml:space="preserve">. метание молота, прыжки с места, гимнастические упражнения на снаряде, рывок и толчок штанги и др. </w:t>
      </w:r>
      <w:r w:rsidRPr="00CC1121">
        <w:rPr>
          <w:rFonts w:ascii="Times New Roman" w:hAnsi="Times New Roman" w:cs="Times New Roman"/>
          <w:b/>
          <w:sz w:val="24"/>
          <w:szCs w:val="24"/>
          <w:u w:val="single"/>
        </w:rPr>
        <w:t>Динамические</w:t>
      </w:r>
      <w:r w:rsidRPr="00CC1121">
        <w:rPr>
          <w:rFonts w:ascii="Times New Roman" w:hAnsi="Times New Roman" w:cs="Times New Roman"/>
          <w:sz w:val="24"/>
          <w:szCs w:val="24"/>
        </w:rPr>
        <w:t xml:space="preserve"> - упражнения, в процессе выполнения которых «</w:t>
      </w:r>
      <w:r w:rsidR="00F37524" w:rsidRPr="00CC1121">
        <w:rPr>
          <w:rFonts w:ascii="Times New Roman" w:hAnsi="Times New Roman" w:cs="Times New Roman"/>
          <w:sz w:val="24"/>
          <w:szCs w:val="24"/>
        </w:rPr>
        <w:t>м</w:t>
      </w:r>
      <w:r w:rsidRPr="00CC1121">
        <w:rPr>
          <w:rFonts w:ascii="Times New Roman" w:hAnsi="Times New Roman" w:cs="Times New Roman"/>
          <w:sz w:val="24"/>
          <w:szCs w:val="24"/>
        </w:rPr>
        <w:t>ышцы</w:t>
      </w:r>
      <w:proofErr w:type="gramStart"/>
      <w:r w:rsidRPr="00CC1121">
        <w:rPr>
          <w:rFonts w:ascii="Times New Roman" w:hAnsi="Times New Roman" w:cs="Times New Roman"/>
          <w:sz w:val="24"/>
          <w:szCs w:val="24"/>
        </w:rPr>
        <w:t>.</w:t>
      </w:r>
      <w:proofErr w:type="gramEnd"/>
      <w:r w:rsidRPr="00CC1121">
        <w:rPr>
          <w:rFonts w:ascii="Times New Roman" w:hAnsi="Times New Roman" w:cs="Times New Roman"/>
          <w:sz w:val="24"/>
          <w:szCs w:val="24"/>
        </w:rPr>
        <w:t xml:space="preserve"> </w:t>
      </w:r>
      <w:proofErr w:type="gramStart"/>
      <w:r w:rsidRPr="00CC1121">
        <w:rPr>
          <w:rFonts w:ascii="Times New Roman" w:hAnsi="Times New Roman" w:cs="Times New Roman"/>
          <w:sz w:val="24"/>
          <w:szCs w:val="24"/>
        </w:rPr>
        <w:t>с</w:t>
      </w:r>
      <w:proofErr w:type="gramEnd"/>
      <w:r w:rsidRPr="00CC1121">
        <w:rPr>
          <w:rFonts w:ascii="Times New Roman" w:hAnsi="Times New Roman" w:cs="Times New Roman"/>
          <w:sz w:val="24"/>
          <w:szCs w:val="24"/>
        </w:rPr>
        <w:t>окращаясь, укорачиваются или удлиняются.</w:t>
      </w:r>
      <w:r w:rsidR="00F37524" w:rsidRPr="00CC1121">
        <w:rPr>
          <w:rFonts w:ascii="Times New Roman" w:hAnsi="Times New Roman" w:cs="Times New Roman"/>
          <w:sz w:val="24"/>
          <w:szCs w:val="24"/>
        </w:rPr>
        <w:t xml:space="preserve"> </w:t>
      </w:r>
      <w:r w:rsidRPr="00CC1121">
        <w:rPr>
          <w:rFonts w:ascii="Times New Roman" w:hAnsi="Times New Roman" w:cs="Times New Roman"/>
          <w:b/>
          <w:sz w:val="24"/>
          <w:szCs w:val="24"/>
          <w:u w:val="single"/>
        </w:rPr>
        <w:t>Статические (изометрические</w:t>
      </w:r>
      <w:r w:rsidRPr="00CC1121">
        <w:rPr>
          <w:rFonts w:ascii="Times New Roman" w:hAnsi="Times New Roman" w:cs="Times New Roman"/>
          <w:sz w:val="24"/>
          <w:szCs w:val="24"/>
        </w:rPr>
        <w:t>) - упражнения, при выполнении которых длина мышцы при сокращении остаётся неизменной.</w:t>
      </w:r>
    </w:p>
    <w:p w:rsidR="00530A30" w:rsidRPr="00530A30" w:rsidRDefault="00684A0A" w:rsidP="00E2059F">
      <w:pPr>
        <w:spacing w:after="0" w:line="240" w:lineRule="auto"/>
        <w:ind w:left="-1276" w:right="-568"/>
        <w:rPr>
          <w:rFonts w:ascii="Times New Roman" w:eastAsia="Times New Roman" w:hAnsi="Times New Roman" w:cs="Times New Roman"/>
          <w:b/>
          <w:i/>
          <w:sz w:val="24"/>
          <w:szCs w:val="24"/>
          <w:u w:val="single"/>
          <w:lang w:eastAsia="ru-RU"/>
        </w:rPr>
      </w:pPr>
      <w:r w:rsidRPr="00CC1121">
        <w:rPr>
          <w:rFonts w:ascii="Times New Roman" w:hAnsi="Times New Roman" w:cs="Times New Roman"/>
          <w:b/>
          <w:sz w:val="24"/>
          <w:szCs w:val="24"/>
        </w:rPr>
        <w:t>17.</w:t>
      </w:r>
      <w:r w:rsidR="00530A30">
        <w:rPr>
          <w:rFonts w:ascii="Times New Roman" w:hAnsi="Times New Roman" w:cs="Times New Roman"/>
          <w:b/>
          <w:sz w:val="24"/>
          <w:szCs w:val="24"/>
        </w:rPr>
        <w:t xml:space="preserve">   </w:t>
      </w:r>
      <w:r w:rsidR="00530A30" w:rsidRPr="00530A30">
        <w:rPr>
          <w:rFonts w:ascii="Times New Roman" w:eastAsia="Times New Roman" w:hAnsi="Times New Roman" w:cs="Times New Roman"/>
          <w:b/>
          <w:i/>
          <w:color w:val="000000"/>
          <w:sz w:val="24"/>
          <w:szCs w:val="24"/>
          <w:u w:val="single"/>
          <w:lang w:eastAsia="ru-RU"/>
        </w:rPr>
        <w:t>Внешняя среда и её воздействие на организм человека.</w:t>
      </w:r>
    </w:p>
    <w:p w:rsidR="00180837" w:rsidRPr="00CC1121" w:rsidRDefault="00684A0A" w:rsidP="00E2059F">
      <w:pPr>
        <w:spacing w:line="240" w:lineRule="auto"/>
        <w:ind w:left="-1276" w:right="-568"/>
        <w:rPr>
          <w:rFonts w:ascii="Times New Roman" w:eastAsia="Times New Roman" w:hAnsi="Times New Roman" w:cs="Times New Roman"/>
          <w:color w:val="000000"/>
          <w:sz w:val="24"/>
          <w:szCs w:val="24"/>
          <w:lang w:eastAsia="ru-RU"/>
        </w:rPr>
      </w:pPr>
      <w:r w:rsidRPr="00CC1121">
        <w:rPr>
          <w:rFonts w:ascii="Times New Roman" w:hAnsi="Times New Roman" w:cs="Times New Roman"/>
          <w:b/>
          <w:sz w:val="24"/>
          <w:szCs w:val="24"/>
        </w:rPr>
        <w:t xml:space="preserve"> </w:t>
      </w:r>
      <w:proofErr w:type="gramStart"/>
      <w:r w:rsidR="00A92B6E" w:rsidRPr="00CC1121">
        <w:rPr>
          <w:rFonts w:ascii="Times New Roman" w:eastAsia="Times New Roman" w:hAnsi="Times New Roman" w:cs="Times New Roman"/>
          <w:color w:val="000000"/>
          <w:sz w:val="24"/>
          <w:szCs w:val="24"/>
          <w:lang w:eastAsia="ru-RU"/>
        </w:rPr>
        <w:t xml:space="preserve">При изучении многообразных видов его деятельности </w:t>
      </w:r>
      <w:proofErr w:type="spellStart"/>
      <w:r w:rsidR="00A92B6E" w:rsidRPr="00CC1121">
        <w:rPr>
          <w:rFonts w:ascii="Times New Roman" w:eastAsia="Times New Roman" w:hAnsi="Times New Roman" w:cs="Times New Roman"/>
          <w:color w:val="000000"/>
          <w:sz w:val="24"/>
          <w:szCs w:val="24"/>
          <w:lang w:eastAsia="ru-RU"/>
        </w:rPr>
        <w:t>н</w:t>
      </w:r>
      <w:proofErr w:type="spellEnd"/>
      <w:r w:rsidR="00A92B6E" w:rsidRPr="00CC1121">
        <w:rPr>
          <w:rFonts w:ascii="Times New Roman" w:eastAsia="Times New Roman" w:hAnsi="Times New Roman" w:cs="Times New Roman"/>
          <w:color w:val="000000"/>
          <w:sz w:val="24"/>
          <w:szCs w:val="24"/>
          <w:lang w:eastAsia="ru-RU"/>
        </w:rPr>
        <w:t xml:space="preserve"> обойтись без учета влияния природных факторов (барометрическое давление, газовый состав и влажность воздуха, температура окружаю щей среды, солнечная радиация – так называемая физическая окружающая среда), биологических факторов растительного и животного  окружения, а также факторов социальной среды с результатами бытовой, хозяйственной, производственной и творческой деятельности человека</w:t>
      </w:r>
      <w:r w:rsidR="00F37524" w:rsidRPr="00CC1121">
        <w:rPr>
          <w:rFonts w:ascii="Times New Roman" w:eastAsia="Times New Roman" w:hAnsi="Times New Roman" w:cs="Times New Roman"/>
          <w:color w:val="000000"/>
          <w:sz w:val="24"/>
          <w:szCs w:val="24"/>
          <w:lang w:eastAsia="ru-RU"/>
        </w:rPr>
        <w:t>.</w:t>
      </w:r>
      <w:proofErr w:type="gramEnd"/>
      <w:r w:rsidR="00F37524" w:rsidRPr="00CC1121">
        <w:rPr>
          <w:rFonts w:ascii="Times New Roman" w:eastAsia="Times New Roman" w:hAnsi="Times New Roman" w:cs="Times New Roman"/>
          <w:color w:val="000000"/>
          <w:sz w:val="24"/>
          <w:szCs w:val="24"/>
          <w:lang w:eastAsia="ru-RU"/>
        </w:rPr>
        <w:t xml:space="preserve"> </w:t>
      </w:r>
      <w:r w:rsidR="00A92B6E" w:rsidRPr="00CC1121">
        <w:rPr>
          <w:rFonts w:ascii="Times New Roman" w:eastAsia="Times New Roman" w:hAnsi="Times New Roman" w:cs="Times New Roman"/>
          <w:color w:val="000000"/>
          <w:sz w:val="24"/>
          <w:szCs w:val="24"/>
          <w:lang w:eastAsia="ru-RU"/>
        </w:rPr>
        <w:t xml:space="preserve"> Из внешней среды в организм поступают вещества, необходимые для его жизнедеятельности и развития, а также раздражители (полезные и вредные), которые нарушают постоянство внутренней среды. Организм путем  взаимодействия функциональных систем всячески стремится сохранить необходимое постоянство своей внутренней среды.</w:t>
      </w:r>
    </w:p>
    <w:p w:rsidR="00530A30" w:rsidRPr="00530A30" w:rsidRDefault="00A92B6E" w:rsidP="00E2059F">
      <w:pPr>
        <w:spacing w:after="0" w:line="240" w:lineRule="auto"/>
        <w:ind w:left="-1276" w:right="-568"/>
        <w:rPr>
          <w:rFonts w:ascii="Times New Roman" w:eastAsia="Times New Roman" w:hAnsi="Times New Roman" w:cs="Times New Roman"/>
          <w:b/>
          <w:i/>
          <w:sz w:val="24"/>
          <w:szCs w:val="24"/>
          <w:u w:val="single"/>
          <w:lang w:eastAsia="ru-RU"/>
        </w:rPr>
      </w:pPr>
      <w:r w:rsidRPr="00CC1121">
        <w:rPr>
          <w:rFonts w:ascii="Times New Roman" w:hAnsi="Times New Roman" w:cs="Times New Roman"/>
          <w:b/>
          <w:sz w:val="24"/>
          <w:szCs w:val="24"/>
        </w:rPr>
        <w:t>18.</w:t>
      </w:r>
      <w:r w:rsidR="00530A30">
        <w:rPr>
          <w:rFonts w:ascii="Times New Roman" w:hAnsi="Times New Roman" w:cs="Times New Roman"/>
          <w:b/>
          <w:sz w:val="24"/>
          <w:szCs w:val="24"/>
        </w:rPr>
        <w:t xml:space="preserve">  </w:t>
      </w:r>
      <w:r w:rsidR="00530A30">
        <w:rPr>
          <w:rFonts w:ascii="Times New Roman" w:eastAsia="Times New Roman" w:hAnsi="Times New Roman" w:cs="Times New Roman"/>
          <w:b/>
          <w:i/>
          <w:color w:val="000000"/>
          <w:sz w:val="24"/>
          <w:szCs w:val="24"/>
          <w:u w:val="single"/>
          <w:lang w:eastAsia="ru-RU"/>
        </w:rPr>
        <w:t xml:space="preserve">Факторы, </w:t>
      </w:r>
      <w:r w:rsidR="00530A30" w:rsidRPr="00530A30">
        <w:rPr>
          <w:rFonts w:ascii="Times New Roman" w:eastAsia="Times New Roman" w:hAnsi="Times New Roman" w:cs="Times New Roman"/>
          <w:b/>
          <w:i/>
          <w:color w:val="000000"/>
          <w:sz w:val="24"/>
          <w:szCs w:val="24"/>
          <w:u w:val="single"/>
          <w:lang w:eastAsia="ru-RU"/>
        </w:rPr>
        <w:t>определяющие здоровье человека</w:t>
      </w:r>
    </w:p>
    <w:p w:rsidR="00F37524" w:rsidRPr="00CC1121" w:rsidRDefault="00A92B6E" w:rsidP="00E2059F">
      <w:pPr>
        <w:spacing w:line="240" w:lineRule="auto"/>
        <w:ind w:left="-1276" w:right="-568"/>
        <w:rPr>
          <w:rFonts w:ascii="Times New Roman" w:eastAsia="Times New Roman" w:hAnsi="Times New Roman" w:cs="Times New Roman"/>
          <w:sz w:val="24"/>
          <w:szCs w:val="24"/>
          <w:u w:val="single"/>
          <w:lang w:eastAsia="ru-RU"/>
        </w:rPr>
      </w:pPr>
      <w:r w:rsidRPr="00CC1121">
        <w:rPr>
          <w:rFonts w:ascii="Times New Roman" w:eastAsia="Times New Roman" w:hAnsi="Times New Roman" w:cs="Times New Roman"/>
          <w:sz w:val="24"/>
          <w:szCs w:val="24"/>
          <w:lang w:eastAsia="ru-RU"/>
        </w:rPr>
        <w:t xml:space="preserve"> </w:t>
      </w:r>
      <w:r w:rsidR="00F37524" w:rsidRPr="00CC1121">
        <w:rPr>
          <w:rFonts w:ascii="Times New Roman" w:eastAsia="Times New Roman" w:hAnsi="Times New Roman" w:cs="Times New Roman"/>
          <w:sz w:val="24"/>
          <w:szCs w:val="24"/>
          <w:lang w:eastAsia="ru-RU"/>
        </w:rPr>
        <w:t>Здоровь</w:t>
      </w:r>
      <w:proofErr w:type="gramStart"/>
      <w:r w:rsidR="00F37524" w:rsidRPr="00CC1121">
        <w:rPr>
          <w:rFonts w:ascii="Times New Roman" w:eastAsia="Times New Roman" w:hAnsi="Times New Roman" w:cs="Times New Roman"/>
          <w:sz w:val="24"/>
          <w:szCs w:val="24"/>
          <w:lang w:eastAsia="ru-RU"/>
        </w:rPr>
        <w:t>е-</w:t>
      </w:r>
      <w:proofErr w:type="gramEnd"/>
      <w:r w:rsidR="00F37524" w:rsidRPr="00CC1121">
        <w:rPr>
          <w:rFonts w:ascii="Times New Roman" w:eastAsia="Times New Roman" w:hAnsi="Times New Roman" w:cs="Times New Roman"/>
          <w:sz w:val="24"/>
          <w:szCs w:val="24"/>
          <w:lang w:eastAsia="ru-RU"/>
        </w:rPr>
        <w:t xml:space="preserve"> это первая и важнейшая потребность человека, определяющая способность его к труду и обеспечивающая гармоническое развитие личности. </w:t>
      </w:r>
      <w:proofErr w:type="gramStart"/>
      <w:r w:rsidR="00F37524" w:rsidRPr="00CC1121">
        <w:rPr>
          <w:rFonts w:ascii="Times New Roman" w:eastAsia="Times New Roman" w:hAnsi="Times New Roman" w:cs="Times New Roman"/>
          <w:sz w:val="24"/>
          <w:szCs w:val="24"/>
          <w:u w:val="single"/>
          <w:lang w:eastAsia="ru-RU"/>
        </w:rPr>
        <w:t>Факторы</w:t>
      </w:r>
      <w:proofErr w:type="gramEnd"/>
      <w:r w:rsidR="00F37524" w:rsidRPr="00CC1121">
        <w:rPr>
          <w:rFonts w:ascii="Times New Roman" w:eastAsia="Times New Roman" w:hAnsi="Times New Roman" w:cs="Times New Roman"/>
          <w:sz w:val="24"/>
          <w:szCs w:val="24"/>
          <w:u w:val="single"/>
          <w:lang w:eastAsia="ru-RU"/>
        </w:rPr>
        <w:t xml:space="preserve"> определяющие здоровье:</w:t>
      </w:r>
    </w:p>
    <w:p w:rsidR="00F37524" w:rsidRPr="00CC1121" w:rsidRDefault="00F37524" w:rsidP="00E2059F">
      <w:pPr>
        <w:spacing w:line="240" w:lineRule="auto"/>
        <w:ind w:left="-1276" w:right="-568"/>
        <w:rPr>
          <w:rFonts w:ascii="Times New Roman" w:eastAsia="Times New Roman" w:hAnsi="Times New Roman" w:cs="Times New Roman"/>
          <w:sz w:val="24"/>
          <w:szCs w:val="24"/>
          <w:lang w:eastAsia="ru-RU"/>
        </w:rPr>
      </w:pPr>
      <w:r w:rsidRPr="003562B8">
        <w:rPr>
          <w:rFonts w:ascii="Times New Roman" w:eastAsia="Times New Roman" w:hAnsi="Times New Roman" w:cs="Times New Roman"/>
          <w:b/>
          <w:sz w:val="24"/>
          <w:szCs w:val="24"/>
          <w:lang w:eastAsia="ru-RU"/>
        </w:rPr>
        <w:t>1).</w:t>
      </w:r>
      <w:r w:rsidRPr="00CC1121">
        <w:rPr>
          <w:rFonts w:ascii="Times New Roman" w:eastAsia="Times New Roman" w:hAnsi="Times New Roman" w:cs="Times New Roman"/>
          <w:sz w:val="24"/>
          <w:szCs w:val="24"/>
          <w:lang w:eastAsia="ru-RU"/>
        </w:rPr>
        <w:t>Гены</w:t>
      </w:r>
      <w:proofErr w:type="gramStart"/>
      <w:r w:rsidRPr="00CC1121">
        <w:rPr>
          <w:rFonts w:ascii="Times New Roman" w:eastAsia="Times New Roman" w:hAnsi="Times New Roman" w:cs="Times New Roman"/>
          <w:sz w:val="24"/>
          <w:szCs w:val="24"/>
          <w:lang w:eastAsia="ru-RU"/>
        </w:rPr>
        <w:t>.</w:t>
      </w:r>
      <w:proofErr w:type="gramEnd"/>
      <w:r w:rsidRPr="00CC1121">
        <w:rPr>
          <w:rFonts w:ascii="Times New Roman" w:eastAsia="Times New Roman" w:hAnsi="Times New Roman" w:cs="Times New Roman"/>
          <w:sz w:val="24"/>
          <w:szCs w:val="24"/>
          <w:lang w:eastAsia="ru-RU"/>
        </w:rPr>
        <w:t xml:space="preserve"> (</w:t>
      </w:r>
      <w:proofErr w:type="gramStart"/>
      <w:r w:rsidRPr="00CC1121">
        <w:rPr>
          <w:rFonts w:ascii="Times New Roman" w:eastAsia="Times New Roman" w:hAnsi="Times New Roman" w:cs="Times New Roman"/>
          <w:sz w:val="24"/>
          <w:szCs w:val="24"/>
          <w:lang w:eastAsia="ru-RU"/>
        </w:rPr>
        <w:t>н</w:t>
      </w:r>
      <w:proofErr w:type="gramEnd"/>
      <w:r w:rsidRPr="00CC1121">
        <w:rPr>
          <w:rFonts w:ascii="Times New Roman" w:eastAsia="Times New Roman" w:hAnsi="Times New Roman" w:cs="Times New Roman"/>
          <w:sz w:val="24"/>
          <w:szCs w:val="24"/>
          <w:lang w:eastAsia="ru-RU"/>
        </w:rPr>
        <w:t>аследственные болезни и расположенность к ним)</w:t>
      </w:r>
    </w:p>
    <w:p w:rsidR="00F37524" w:rsidRPr="00CC1121" w:rsidRDefault="00F37524" w:rsidP="00E2059F">
      <w:pPr>
        <w:spacing w:line="240" w:lineRule="auto"/>
        <w:ind w:left="-1276" w:right="-568"/>
        <w:rPr>
          <w:rFonts w:ascii="Times New Roman" w:eastAsia="Times New Roman" w:hAnsi="Times New Roman" w:cs="Times New Roman"/>
          <w:sz w:val="24"/>
          <w:szCs w:val="24"/>
          <w:lang w:eastAsia="ru-RU"/>
        </w:rPr>
      </w:pPr>
      <w:r w:rsidRPr="003562B8">
        <w:rPr>
          <w:rFonts w:ascii="Times New Roman" w:eastAsia="Times New Roman" w:hAnsi="Times New Roman" w:cs="Times New Roman"/>
          <w:b/>
          <w:sz w:val="24"/>
          <w:szCs w:val="24"/>
          <w:lang w:eastAsia="ru-RU"/>
        </w:rPr>
        <w:t>2)</w:t>
      </w:r>
      <w:r w:rsidRPr="00CC1121">
        <w:rPr>
          <w:rFonts w:ascii="Times New Roman" w:eastAsia="Times New Roman" w:hAnsi="Times New Roman" w:cs="Times New Roman"/>
          <w:sz w:val="24"/>
          <w:szCs w:val="24"/>
          <w:lang w:eastAsia="ru-RU"/>
        </w:rPr>
        <w:t>Мутационная нагрузк</w:t>
      </w:r>
      <w:proofErr w:type="gramStart"/>
      <w:r w:rsidRPr="00CC1121">
        <w:rPr>
          <w:rFonts w:ascii="Times New Roman" w:eastAsia="Times New Roman" w:hAnsi="Times New Roman" w:cs="Times New Roman"/>
          <w:sz w:val="24"/>
          <w:szCs w:val="24"/>
          <w:lang w:eastAsia="ru-RU"/>
        </w:rPr>
        <w:t>а(</w:t>
      </w:r>
      <w:proofErr w:type="gramEnd"/>
      <w:r w:rsidRPr="00CC1121">
        <w:rPr>
          <w:rFonts w:ascii="Times New Roman" w:eastAsia="Times New Roman" w:hAnsi="Times New Roman" w:cs="Times New Roman"/>
          <w:sz w:val="24"/>
          <w:szCs w:val="24"/>
          <w:lang w:eastAsia="ru-RU"/>
        </w:rPr>
        <w:t>перегрев, переохлаждение, облучение)</w:t>
      </w:r>
    </w:p>
    <w:p w:rsidR="00F37524" w:rsidRPr="00CC1121" w:rsidRDefault="00F37524" w:rsidP="00E2059F">
      <w:pPr>
        <w:spacing w:line="240" w:lineRule="auto"/>
        <w:ind w:left="-1276" w:right="-568"/>
        <w:rPr>
          <w:rFonts w:ascii="Times New Roman" w:eastAsia="Times New Roman" w:hAnsi="Times New Roman" w:cs="Times New Roman"/>
          <w:sz w:val="24"/>
          <w:szCs w:val="24"/>
          <w:lang w:eastAsia="ru-RU"/>
        </w:rPr>
      </w:pPr>
      <w:r w:rsidRPr="003562B8">
        <w:rPr>
          <w:rFonts w:ascii="Times New Roman" w:eastAsia="Times New Roman" w:hAnsi="Times New Roman" w:cs="Times New Roman"/>
          <w:b/>
          <w:sz w:val="24"/>
          <w:szCs w:val="24"/>
          <w:lang w:eastAsia="ru-RU"/>
        </w:rPr>
        <w:t>3)</w:t>
      </w:r>
      <w:r w:rsidRPr="00CC1121">
        <w:rPr>
          <w:rFonts w:ascii="Times New Roman" w:eastAsia="Times New Roman" w:hAnsi="Times New Roman" w:cs="Times New Roman"/>
          <w:sz w:val="24"/>
          <w:szCs w:val="24"/>
          <w:lang w:eastAsia="ru-RU"/>
        </w:rPr>
        <w:t>Биологическая среда</w:t>
      </w:r>
      <w:proofErr w:type="gramStart"/>
      <w:r w:rsidRPr="00CC1121">
        <w:rPr>
          <w:rFonts w:ascii="Times New Roman" w:eastAsia="Times New Roman" w:hAnsi="Times New Roman" w:cs="Times New Roman"/>
          <w:sz w:val="24"/>
          <w:szCs w:val="24"/>
          <w:lang w:eastAsia="ru-RU"/>
        </w:rPr>
        <w:t>.</w:t>
      </w:r>
      <w:proofErr w:type="gramEnd"/>
      <w:r w:rsidRPr="00CC1121">
        <w:rPr>
          <w:rFonts w:ascii="Times New Roman" w:eastAsia="Times New Roman" w:hAnsi="Times New Roman" w:cs="Times New Roman"/>
          <w:sz w:val="24"/>
          <w:szCs w:val="24"/>
          <w:lang w:eastAsia="ru-RU"/>
        </w:rPr>
        <w:t xml:space="preserve"> (</w:t>
      </w:r>
      <w:proofErr w:type="gramStart"/>
      <w:r w:rsidRPr="00CC1121">
        <w:rPr>
          <w:rFonts w:ascii="Times New Roman" w:eastAsia="Times New Roman" w:hAnsi="Times New Roman" w:cs="Times New Roman"/>
          <w:sz w:val="24"/>
          <w:szCs w:val="24"/>
          <w:lang w:eastAsia="ru-RU"/>
        </w:rPr>
        <w:t>п</w:t>
      </w:r>
      <w:proofErr w:type="gramEnd"/>
      <w:r w:rsidRPr="00CC1121">
        <w:rPr>
          <w:rFonts w:ascii="Times New Roman" w:eastAsia="Times New Roman" w:hAnsi="Times New Roman" w:cs="Times New Roman"/>
          <w:sz w:val="24"/>
          <w:szCs w:val="24"/>
          <w:lang w:eastAsia="ru-RU"/>
        </w:rPr>
        <w:t>итание)</w:t>
      </w:r>
    </w:p>
    <w:p w:rsidR="00F37524" w:rsidRPr="00CC1121" w:rsidRDefault="00F37524" w:rsidP="00E2059F">
      <w:pPr>
        <w:spacing w:line="240" w:lineRule="auto"/>
        <w:ind w:left="-1276" w:right="-568"/>
        <w:rPr>
          <w:rFonts w:ascii="Times New Roman" w:eastAsia="Times New Roman" w:hAnsi="Times New Roman" w:cs="Times New Roman"/>
          <w:sz w:val="24"/>
          <w:szCs w:val="24"/>
          <w:lang w:eastAsia="ru-RU"/>
        </w:rPr>
      </w:pPr>
      <w:r w:rsidRPr="003562B8">
        <w:rPr>
          <w:rFonts w:ascii="Times New Roman" w:eastAsia="Times New Roman" w:hAnsi="Times New Roman" w:cs="Times New Roman"/>
          <w:b/>
          <w:sz w:val="24"/>
          <w:szCs w:val="24"/>
          <w:lang w:eastAsia="ru-RU"/>
        </w:rPr>
        <w:t>4)</w:t>
      </w:r>
      <w:r w:rsidRPr="00CC1121">
        <w:rPr>
          <w:rFonts w:ascii="Times New Roman" w:eastAsia="Times New Roman" w:hAnsi="Times New Roman" w:cs="Times New Roman"/>
          <w:sz w:val="24"/>
          <w:szCs w:val="24"/>
          <w:lang w:eastAsia="ru-RU"/>
        </w:rPr>
        <w:t>Социальная сред</w:t>
      </w:r>
      <w:proofErr w:type="gramStart"/>
      <w:r w:rsidRPr="00CC1121">
        <w:rPr>
          <w:rFonts w:ascii="Times New Roman" w:eastAsia="Times New Roman" w:hAnsi="Times New Roman" w:cs="Times New Roman"/>
          <w:sz w:val="24"/>
          <w:szCs w:val="24"/>
          <w:lang w:eastAsia="ru-RU"/>
        </w:rPr>
        <w:t>а(</w:t>
      </w:r>
      <w:proofErr w:type="gramEnd"/>
      <w:r w:rsidRPr="00CC1121">
        <w:rPr>
          <w:rFonts w:ascii="Times New Roman" w:eastAsia="Times New Roman" w:hAnsi="Times New Roman" w:cs="Times New Roman"/>
          <w:sz w:val="24"/>
          <w:szCs w:val="24"/>
          <w:lang w:eastAsia="ru-RU"/>
        </w:rPr>
        <w:t>стрессы ,вредные привычки)</w:t>
      </w:r>
    </w:p>
    <w:p w:rsidR="00A92B6E" w:rsidRPr="00CC1121" w:rsidRDefault="00F37524" w:rsidP="00E2059F">
      <w:pPr>
        <w:spacing w:line="240" w:lineRule="auto"/>
        <w:ind w:left="-1276" w:right="-568"/>
        <w:rPr>
          <w:rFonts w:ascii="Times New Roman" w:eastAsia="Times New Roman" w:hAnsi="Times New Roman" w:cs="Times New Roman"/>
          <w:sz w:val="24"/>
          <w:szCs w:val="24"/>
          <w:lang w:eastAsia="ru-RU"/>
        </w:rPr>
      </w:pPr>
      <w:r w:rsidRPr="003562B8">
        <w:rPr>
          <w:rFonts w:ascii="Times New Roman" w:eastAsia="Times New Roman" w:hAnsi="Times New Roman" w:cs="Times New Roman"/>
          <w:b/>
          <w:sz w:val="24"/>
          <w:szCs w:val="24"/>
          <w:lang w:eastAsia="ru-RU"/>
        </w:rPr>
        <w:lastRenderedPageBreak/>
        <w:t>5)</w:t>
      </w:r>
      <w:r w:rsidRPr="00CC1121">
        <w:rPr>
          <w:rFonts w:ascii="Times New Roman" w:eastAsia="Times New Roman" w:hAnsi="Times New Roman" w:cs="Times New Roman"/>
          <w:sz w:val="24"/>
          <w:szCs w:val="24"/>
          <w:lang w:eastAsia="ru-RU"/>
        </w:rPr>
        <w:t>Образ жизни</w:t>
      </w:r>
    </w:p>
    <w:p w:rsidR="00530A30" w:rsidRPr="00530A30" w:rsidRDefault="00F37524" w:rsidP="00E2059F">
      <w:pPr>
        <w:spacing w:line="240" w:lineRule="auto"/>
        <w:ind w:left="-1276" w:right="-568"/>
        <w:rPr>
          <w:rFonts w:ascii="Times New Roman" w:eastAsia="Times New Roman" w:hAnsi="Times New Roman" w:cs="Times New Roman"/>
          <w:b/>
          <w:i/>
          <w:sz w:val="24"/>
          <w:szCs w:val="24"/>
          <w:u w:val="single"/>
          <w:lang w:eastAsia="ru-RU"/>
        </w:rPr>
      </w:pPr>
      <w:r w:rsidRPr="00CC1121">
        <w:rPr>
          <w:rFonts w:ascii="Times New Roman" w:eastAsia="Times New Roman" w:hAnsi="Times New Roman" w:cs="Times New Roman"/>
          <w:b/>
          <w:sz w:val="24"/>
          <w:szCs w:val="24"/>
          <w:lang w:eastAsia="ru-RU"/>
        </w:rPr>
        <w:t>19</w:t>
      </w:r>
      <w:r w:rsidRPr="00530A30">
        <w:rPr>
          <w:rFonts w:ascii="Times New Roman" w:eastAsia="Times New Roman" w:hAnsi="Times New Roman" w:cs="Times New Roman"/>
          <w:b/>
          <w:i/>
          <w:sz w:val="24"/>
          <w:szCs w:val="24"/>
          <w:u w:val="single"/>
          <w:lang w:eastAsia="ru-RU"/>
        </w:rPr>
        <w:t>.</w:t>
      </w:r>
      <w:r w:rsidR="00530A30" w:rsidRPr="00530A30">
        <w:rPr>
          <w:rFonts w:ascii="Times New Roman" w:eastAsia="Times New Roman" w:hAnsi="Times New Roman" w:cs="Times New Roman"/>
          <w:b/>
          <w:i/>
          <w:sz w:val="24"/>
          <w:szCs w:val="24"/>
          <w:u w:val="single"/>
          <w:lang w:eastAsia="ru-RU"/>
        </w:rPr>
        <w:t xml:space="preserve"> </w:t>
      </w:r>
      <w:r w:rsidR="00530A30" w:rsidRPr="00530A30">
        <w:rPr>
          <w:rFonts w:ascii="Times New Roman" w:eastAsia="Times New Roman" w:hAnsi="Times New Roman" w:cs="Times New Roman"/>
          <w:b/>
          <w:i/>
          <w:color w:val="000000"/>
          <w:sz w:val="24"/>
          <w:szCs w:val="24"/>
          <w:u w:val="single"/>
          <w:lang w:eastAsia="ru-RU"/>
        </w:rPr>
        <w:t>Работоспособность и влияние на неё различных факторов.</w:t>
      </w:r>
    </w:p>
    <w:p w:rsidR="00F37524" w:rsidRPr="00CC1121" w:rsidRDefault="00F37524" w:rsidP="00E2059F">
      <w:pPr>
        <w:spacing w:line="240" w:lineRule="auto"/>
        <w:ind w:left="-1276" w:right="-568"/>
        <w:rPr>
          <w:rFonts w:ascii="Times New Roman" w:eastAsia="Times New Roman" w:hAnsi="Times New Roman" w:cs="Times New Roman"/>
          <w:sz w:val="24"/>
          <w:szCs w:val="24"/>
          <w:lang w:eastAsia="ru-RU"/>
        </w:rPr>
      </w:pPr>
      <w:r w:rsidRPr="00CC1121">
        <w:rPr>
          <w:rFonts w:ascii="Times New Roman" w:hAnsi="Times New Roman" w:cs="Times New Roman"/>
          <w:sz w:val="24"/>
          <w:szCs w:val="24"/>
        </w:rPr>
        <w:t xml:space="preserve"> </w:t>
      </w:r>
      <w:r w:rsidRPr="00CC1121">
        <w:rPr>
          <w:rFonts w:ascii="Times New Roman" w:eastAsia="Times New Roman" w:hAnsi="Times New Roman" w:cs="Times New Roman"/>
          <w:b/>
          <w:sz w:val="24"/>
          <w:szCs w:val="24"/>
          <w:lang w:eastAsia="ru-RU"/>
        </w:rPr>
        <w:t>Работоспособность</w:t>
      </w:r>
      <w:r w:rsidRPr="00CC1121">
        <w:rPr>
          <w:rFonts w:ascii="Times New Roman" w:eastAsia="Times New Roman" w:hAnsi="Times New Roman" w:cs="Times New Roman"/>
          <w:sz w:val="24"/>
          <w:szCs w:val="24"/>
          <w:lang w:eastAsia="ru-RU"/>
        </w:rPr>
        <w:t xml:space="preserve"> - это способность человека выполнять конкретную деятельность в рамках заданных временных лимитов и параметров эффективности. Работоспособность зависит от внешних условий деятельности и психофизиологических резервов человека</w:t>
      </w:r>
      <w:r w:rsidRPr="00CC1121">
        <w:rPr>
          <w:rFonts w:ascii="Times New Roman" w:eastAsia="Times New Roman" w:hAnsi="Times New Roman" w:cs="Times New Roman"/>
          <w:sz w:val="24"/>
          <w:szCs w:val="24"/>
          <w:u w:val="single"/>
          <w:lang w:eastAsia="ru-RU"/>
        </w:rPr>
        <w:t>. Различают максимальную, оптимальную и сниженную работоспособность</w:t>
      </w:r>
      <w:r w:rsidRPr="00CC1121">
        <w:rPr>
          <w:rFonts w:ascii="Times New Roman" w:eastAsia="Times New Roman" w:hAnsi="Times New Roman" w:cs="Times New Roman"/>
          <w:sz w:val="24"/>
          <w:szCs w:val="24"/>
          <w:lang w:eastAsia="ru-RU"/>
        </w:rPr>
        <w:t>. Работоспособность зависит от возможностей человека, адекватных уровню мотивации и поставленной цели. В каждый момент работоспособность определяется воздействием разнообразных внешних и внутренних факторов не только по отдельности, но и в их сочетании. Работоспособность в учебной деятельности в определенной степени зависит от свойств личности, типологической особенности нервной системы, темперамента. Наряду с этим, на нее влияют новизна выполняемой работы, интерес к ней, установка на выполнение определенного конкретного задания, информация и оценка результатов по ходу выполнения работы, усидчивость, аккуратность.</w:t>
      </w:r>
    </w:p>
    <w:p w:rsidR="00530A30" w:rsidRDefault="00F37524" w:rsidP="00E2059F">
      <w:pPr>
        <w:spacing w:line="240" w:lineRule="auto"/>
        <w:ind w:left="-1276" w:right="-568"/>
        <w:rPr>
          <w:rFonts w:ascii="Times New Roman" w:eastAsia="Times New Roman" w:hAnsi="Times New Roman" w:cs="Times New Roman"/>
          <w:sz w:val="24"/>
          <w:szCs w:val="24"/>
          <w:lang w:eastAsia="ru-RU"/>
        </w:rPr>
      </w:pPr>
      <w:r w:rsidRPr="00CC1121">
        <w:rPr>
          <w:rFonts w:ascii="Times New Roman" w:eastAsia="Times New Roman" w:hAnsi="Times New Roman" w:cs="Times New Roman"/>
          <w:b/>
          <w:sz w:val="24"/>
          <w:szCs w:val="24"/>
          <w:lang w:eastAsia="ru-RU"/>
        </w:rPr>
        <w:t>20</w:t>
      </w:r>
      <w:r w:rsidRPr="00CC1121">
        <w:rPr>
          <w:rFonts w:ascii="Times New Roman" w:eastAsia="Times New Roman" w:hAnsi="Times New Roman" w:cs="Times New Roman"/>
          <w:sz w:val="24"/>
          <w:szCs w:val="24"/>
          <w:lang w:eastAsia="ru-RU"/>
        </w:rPr>
        <w:t xml:space="preserve">. </w:t>
      </w:r>
      <w:r w:rsidR="00530A30" w:rsidRPr="00530A30">
        <w:rPr>
          <w:rFonts w:ascii="Times New Roman" w:eastAsia="Times New Roman" w:hAnsi="Times New Roman" w:cs="Times New Roman"/>
          <w:b/>
          <w:i/>
          <w:color w:val="000000"/>
          <w:sz w:val="24"/>
          <w:szCs w:val="24"/>
          <w:u w:val="single"/>
          <w:lang w:eastAsia="ru-RU"/>
        </w:rPr>
        <w:t>Воспитание быстроты.</w:t>
      </w:r>
    </w:p>
    <w:p w:rsidR="00F37524" w:rsidRPr="00CC1121" w:rsidRDefault="00867BF3" w:rsidP="00E2059F">
      <w:pPr>
        <w:spacing w:line="240" w:lineRule="auto"/>
        <w:ind w:left="-1276" w:right="-568"/>
        <w:rPr>
          <w:rFonts w:ascii="Times New Roman" w:eastAsia="Times New Roman" w:hAnsi="Times New Roman" w:cs="Times New Roman"/>
          <w:sz w:val="24"/>
          <w:szCs w:val="24"/>
          <w:lang w:eastAsia="ru-RU"/>
        </w:rPr>
      </w:pPr>
      <w:r w:rsidRPr="00CC1121">
        <w:rPr>
          <w:rFonts w:ascii="Times New Roman" w:eastAsia="Times New Roman" w:hAnsi="Times New Roman" w:cs="Times New Roman"/>
          <w:sz w:val="24"/>
          <w:szCs w:val="24"/>
          <w:lang w:eastAsia="ru-RU"/>
        </w:rPr>
        <w:t xml:space="preserve"> Вопрос №9</w:t>
      </w:r>
    </w:p>
    <w:p w:rsidR="00530A30" w:rsidRPr="00530A30" w:rsidRDefault="00867BF3" w:rsidP="00E2059F">
      <w:pPr>
        <w:spacing w:after="0" w:line="240" w:lineRule="auto"/>
        <w:ind w:left="-1276" w:right="-568"/>
        <w:rPr>
          <w:rFonts w:ascii="Times New Roman" w:eastAsia="Times New Roman" w:hAnsi="Times New Roman" w:cs="Times New Roman"/>
          <w:sz w:val="24"/>
          <w:szCs w:val="24"/>
          <w:lang w:eastAsia="ru-RU"/>
        </w:rPr>
      </w:pPr>
      <w:r w:rsidRPr="00CC1121">
        <w:rPr>
          <w:rFonts w:ascii="Times New Roman" w:eastAsia="Times New Roman" w:hAnsi="Times New Roman" w:cs="Times New Roman"/>
          <w:b/>
          <w:sz w:val="24"/>
          <w:szCs w:val="24"/>
          <w:lang w:eastAsia="ru-RU"/>
        </w:rPr>
        <w:t>21</w:t>
      </w:r>
      <w:r w:rsidRPr="00CC1121">
        <w:rPr>
          <w:rFonts w:ascii="Times New Roman" w:eastAsia="Times New Roman" w:hAnsi="Times New Roman" w:cs="Times New Roman"/>
          <w:sz w:val="24"/>
          <w:szCs w:val="24"/>
          <w:lang w:eastAsia="ru-RU"/>
        </w:rPr>
        <w:t>.</w:t>
      </w:r>
      <w:r w:rsidR="00530A30">
        <w:rPr>
          <w:rFonts w:ascii="Times New Roman" w:eastAsia="Times New Roman" w:hAnsi="Times New Roman" w:cs="Times New Roman"/>
          <w:sz w:val="24"/>
          <w:szCs w:val="24"/>
          <w:lang w:eastAsia="ru-RU"/>
        </w:rPr>
        <w:t xml:space="preserve">  </w:t>
      </w:r>
      <w:r w:rsidR="00530A30" w:rsidRPr="00530A30">
        <w:rPr>
          <w:rFonts w:ascii="Times New Roman" w:eastAsia="Times New Roman" w:hAnsi="Times New Roman" w:cs="Times New Roman"/>
          <w:b/>
          <w:i/>
          <w:color w:val="000000"/>
          <w:sz w:val="24"/>
          <w:szCs w:val="24"/>
          <w:u w:val="single"/>
          <w:lang w:eastAsia="ru-RU"/>
        </w:rPr>
        <w:t>Общая физическая подготовка, её цели и задачи</w:t>
      </w:r>
      <w:r w:rsidR="00530A30" w:rsidRPr="00A24CD2">
        <w:rPr>
          <w:rFonts w:ascii="Times New Roman" w:eastAsia="Times New Roman" w:hAnsi="Times New Roman" w:cs="Times New Roman"/>
          <w:color w:val="000000"/>
          <w:sz w:val="24"/>
          <w:szCs w:val="24"/>
          <w:lang w:eastAsia="ru-RU"/>
        </w:rPr>
        <w:t>.</w:t>
      </w:r>
    </w:p>
    <w:p w:rsidR="00867BF3" w:rsidRPr="00CC1121" w:rsidRDefault="00867BF3" w:rsidP="00E2059F">
      <w:pPr>
        <w:spacing w:line="240" w:lineRule="auto"/>
        <w:ind w:left="-1276" w:right="-568"/>
        <w:rPr>
          <w:rFonts w:ascii="Times New Roman" w:eastAsia="Times New Roman" w:hAnsi="Times New Roman" w:cs="Times New Roman"/>
          <w:sz w:val="24"/>
          <w:szCs w:val="24"/>
          <w:lang w:eastAsia="ru-RU"/>
        </w:rPr>
      </w:pPr>
      <w:r w:rsidRPr="00CC1121">
        <w:rPr>
          <w:rFonts w:ascii="Times New Roman" w:hAnsi="Times New Roman" w:cs="Times New Roman"/>
          <w:sz w:val="24"/>
          <w:szCs w:val="24"/>
        </w:rPr>
        <w:t xml:space="preserve"> </w:t>
      </w:r>
      <w:r w:rsidRPr="00CC1121">
        <w:rPr>
          <w:rFonts w:ascii="Times New Roman" w:eastAsia="Times New Roman" w:hAnsi="Times New Roman" w:cs="Times New Roman"/>
          <w:b/>
          <w:sz w:val="24"/>
          <w:szCs w:val="24"/>
          <w:lang w:eastAsia="ru-RU"/>
        </w:rPr>
        <w:t>Общая физическая подготовка (ОФП)</w:t>
      </w:r>
      <w:r w:rsidRPr="00CC1121">
        <w:rPr>
          <w:rFonts w:ascii="Times New Roman" w:eastAsia="Times New Roman" w:hAnsi="Times New Roman" w:cs="Times New Roman"/>
          <w:sz w:val="24"/>
          <w:szCs w:val="24"/>
          <w:lang w:eastAsia="ru-RU"/>
        </w:rPr>
        <w:t xml:space="preserve"> — это процесс совершенствования двигательных физических качеств, направленных на всестороннее и гармоничное физическое развитие человека. ОФП способствует повышению функциональных возможностей, общей работоспособности, является основой (базой) для специальной подготовки и достижения высоких результатов в избранной сфере деятельности или виде спорта. Перед ОФП могут быть поставлены следующие задачи:1)приобрести выносливость</w:t>
      </w:r>
      <w:proofErr w:type="gramStart"/>
      <w:r w:rsidRPr="00CC1121">
        <w:rPr>
          <w:rFonts w:ascii="Times New Roman" w:eastAsia="Times New Roman" w:hAnsi="Times New Roman" w:cs="Times New Roman"/>
          <w:sz w:val="24"/>
          <w:szCs w:val="24"/>
          <w:lang w:eastAsia="ru-RU"/>
        </w:rPr>
        <w:t>2</w:t>
      </w:r>
      <w:proofErr w:type="gramEnd"/>
      <w:r w:rsidRPr="00CC1121">
        <w:rPr>
          <w:rFonts w:ascii="Times New Roman" w:eastAsia="Times New Roman" w:hAnsi="Times New Roman" w:cs="Times New Roman"/>
          <w:sz w:val="24"/>
          <w:szCs w:val="24"/>
          <w:lang w:eastAsia="ru-RU"/>
        </w:rPr>
        <w:t xml:space="preserve">)повысить быстроту </w:t>
      </w:r>
      <w:proofErr w:type="spellStart"/>
      <w:r w:rsidRPr="00CC1121">
        <w:rPr>
          <w:rFonts w:ascii="Times New Roman" w:eastAsia="Times New Roman" w:hAnsi="Times New Roman" w:cs="Times New Roman"/>
          <w:sz w:val="24"/>
          <w:szCs w:val="24"/>
          <w:lang w:eastAsia="ru-RU"/>
        </w:rPr>
        <w:t>вып-я</w:t>
      </w:r>
      <w:proofErr w:type="spellEnd"/>
      <w:r w:rsidRPr="00CC1121">
        <w:rPr>
          <w:rFonts w:ascii="Times New Roman" w:eastAsia="Times New Roman" w:hAnsi="Times New Roman" w:cs="Times New Roman"/>
          <w:sz w:val="24"/>
          <w:szCs w:val="24"/>
          <w:lang w:eastAsia="ru-RU"/>
        </w:rPr>
        <w:t xml:space="preserve"> работ3)увеличить подвижность основных суставов4)улучшить ловкость5) научиться выполнять движения без излишних напряжений.  </w:t>
      </w:r>
      <w:r w:rsidRPr="00CC1121">
        <w:rPr>
          <w:rFonts w:ascii="Times New Roman" w:eastAsia="Times New Roman" w:hAnsi="Times New Roman" w:cs="Times New Roman"/>
          <w:sz w:val="24"/>
          <w:szCs w:val="24"/>
          <w:u w:val="single"/>
          <w:lang w:eastAsia="ru-RU"/>
        </w:rPr>
        <w:t>Специальная физическая подготовка</w:t>
      </w:r>
      <w:r w:rsidRPr="00CC1121">
        <w:rPr>
          <w:rFonts w:ascii="Times New Roman" w:eastAsia="Times New Roman" w:hAnsi="Times New Roman" w:cs="Times New Roman"/>
          <w:sz w:val="24"/>
          <w:szCs w:val="24"/>
          <w:lang w:eastAsia="ru-RU"/>
        </w:rPr>
        <w:t xml:space="preserve"> — это процесс воспитания физических качеств, обеспечивающий преимущественное развитие тех двигательных способностей, которые необходимы для конкретной спортивной дисциплины. Специальная физическая подготовка весьма разнообразна по своей направленности, однако все ее виды можно свести к двум основным группам: спортивная подготовка; профессионально-прикладная физическая подготовка.</w:t>
      </w:r>
    </w:p>
    <w:p w:rsidR="00530A30" w:rsidRPr="00530A30" w:rsidRDefault="00867BF3" w:rsidP="00E2059F">
      <w:pPr>
        <w:spacing w:line="240" w:lineRule="auto"/>
        <w:ind w:left="-1276" w:right="-568"/>
        <w:rPr>
          <w:rFonts w:ascii="Times New Roman" w:eastAsia="Times New Roman" w:hAnsi="Times New Roman" w:cs="Times New Roman"/>
          <w:sz w:val="24"/>
          <w:szCs w:val="24"/>
          <w:lang w:eastAsia="ru-RU"/>
        </w:rPr>
      </w:pPr>
      <w:r w:rsidRPr="00CC1121">
        <w:rPr>
          <w:rFonts w:ascii="Times New Roman" w:eastAsia="Times New Roman" w:hAnsi="Times New Roman" w:cs="Times New Roman"/>
          <w:b/>
          <w:sz w:val="24"/>
          <w:szCs w:val="24"/>
          <w:lang w:eastAsia="ru-RU"/>
        </w:rPr>
        <w:t>22</w:t>
      </w:r>
      <w:r w:rsidRPr="00CC1121">
        <w:rPr>
          <w:rFonts w:ascii="Times New Roman" w:eastAsia="Times New Roman" w:hAnsi="Times New Roman" w:cs="Times New Roman"/>
          <w:sz w:val="24"/>
          <w:szCs w:val="24"/>
          <w:lang w:eastAsia="ru-RU"/>
        </w:rPr>
        <w:t>.</w:t>
      </w:r>
      <w:r w:rsidR="00530A30">
        <w:rPr>
          <w:rFonts w:ascii="Times New Roman" w:eastAsia="Times New Roman" w:hAnsi="Times New Roman" w:cs="Times New Roman"/>
          <w:sz w:val="24"/>
          <w:szCs w:val="24"/>
          <w:lang w:eastAsia="ru-RU"/>
        </w:rPr>
        <w:t xml:space="preserve">  </w:t>
      </w:r>
      <w:r w:rsidR="00530A30" w:rsidRPr="00530A30">
        <w:rPr>
          <w:rFonts w:ascii="Times New Roman" w:eastAsia="Times New Roman" w:hAnsi="Times New Roman" w:cs="Times New Roman"/>
          <w:b/>
          <w:i/>
          <w:color w:val="000000"/>
          <w:sz w:val="24"/>
          <w:szCs w:val="24"/>
          <w:u w:val="single"/>
          <w:lang w:eastAsia="ru-RU"/>
        </w:rPr>
        <w:t xml:space="preserve">0птимальная двигательная активность и её воздействие на </w:t>
      </w:r>
      <w:proofErr w:type="gramStart"/>
      <w:r w:rsidR="00530A30" w:rsidRPr="00530A30">
        <w:rPr>
          <w:rFonts w:ascii="Times New Roman" w:eastAsia="Times New Roman" w:hAnsi="Times New Roman" w:cs="Times New Roman"/>
          <w:b/>
          <w:i/>
          <w:color w:val="000000"/>
          <w:sz w:val="24"/>
          <w:szCs w:val="24"/>
          <w:u w:val="single"/>
          <w:lang w:eastAsia="ru-RU"/>
        </w:rPr>
        <w:t>здоровье</w:t>
      </w:r>
      <w:proofErr w:type="gramEnd"/>
      <w:r w:rsidR="00530A30" w:rsidRPr="00530A30">
        <w:rPr>
          <w:rFonts w:ascii="Times New Roman" w:eastAsia="Times New Roman" w:hAnsi="Times New Roman" w:cs="Times New Roman"/>
          <w:b/>
          <w:i/>
          <w:color w:val="000000"/>
          <w:sz w:val="24"/>
          <w:szCs w:val="24"/>
          <w:u w:val="single"/>
          <w:lang w:eastAsia="ru-RU"/>
        </w:rPr>
        <w:t xml:space="preserve"> и работоспособность человека</w:t>
      </w:r>
    </w:p>
    <w:p w:rsidR="00CC1121" w:rsidRPr="00CC1121" w:rsidRDefault="00867BF3" w:rsidP="00E2059F">
      <w:pPr>
        <w:spacing w:line="240" w:lineRule="auto"/>
        <w:ind w:left="-1276" w:right="-568"/>
        <w:rPr>
          <w:rFonts w:ascii="Times New Roman" w:hAnsi="Times New Roman" w:cs="Times New Roman"/>
          <w:sz w:val="24"/>
          <w:szCs w:val="24"/>
        </w:rPr>
      </w:pPr>
      <w:r w:rsidRPr="00CC1121">
        <w:rPr>
          <w:rFonts w:ascii="Times New Roman" w:hAnsi="Times New Roman" w:cs="Times New Roman"/>
          <w:sz w:val="24"/>
          <w:szCs w:val="24"/>
        </w:rPr>
        <w:t>Современные сложные условия жизни диктуют более высокие требования к биологическим и социальным возможностям человека. Всестороннее развитие физических способностей людей с помощью организованной двигательной активности (физической тренировки) помогает сосредоточить все внутренние ресурсы организма на достижении поставленной цели, повышает работоспособность, укрепляет здоровье, позволяет в рамках короткого рабочего дня выполнить все намеченные дела.</w:t>
      </w:r>
    </w:p>
    <w:p w:rsidR="00CC1121" w:rsidRPr="00CC1121" w:rsidRDefault="00867BF3" w:rsidP="00E2059F">
      <w:pPr>
        <w:spacing w:line="240" w:lineRule="auto"/>
        <w:ind w:left="-1276" w:right="-568"/>
        <w:rPr>
          <w:rFonts w:ascii="Times New Roman" w:hAnsi="Times New Roman" w:cs="Times New Roman"/>
          <w:sz w:val="24"/>
          <w:szCs w:val="24"/>
        </w:rPr>
      </w:pPr>
      <w:r w:rsidRPr="00CC1121">
        <w:rPr>
          <w:rFonts w:ascii="Times New Roman" w:hAnsi="Times New Roman" w:cs="Times New Roman"/>
          <w:sz w:val="24"/>
          <w:szCs w:val="24"/>
        </w:rPr>
        <w:t xml:space="preserve">Мышцы составляют 40-45% массы тела человека. За время эволюционного развития функция мышечного движения подчинила </w:t>
      </w:r>
      <w:proofErr w:type="spellStart"/>
      <w:r w:rsidRPr="00CC1121">
        <w:rPr>
          <w:rFonts w:ascii="Times New Roman" w:hAnsi="Times New Roman" w:cs="Times New Roman"/>
          <w:sz w:val="24"/>
          <w:szCs w:val="24"/>
        </w:rPr>
        <w:t>себе</w:t>
      </w:r>
      <w:bookmarkStart w:id="2" w:name="263"/>
      <w:bookmarkEnd w:id="2"/>
      <w:r w:rsidRPr="00CC1121">
        <w:rPr>
          <w:rFonts w:ascii="Times New Roman" w:hAnsi="Times New Roman" w:cs="Times New Roman"/>
          <w:sz w:val="24"/>
          <w:szCs w:val="24"/>
        </w:rPr>
        <w:t>строение</w:t>
      </w:r>
      <w:proofErr w:type="spellEnd"/>
      <w:r w:rsidRPr="00CC1121">
        <w:rPr>
          <w:rFonts w:ascii="Times New Roman" w:hAnsi="Times New Roman" w:cs="Times New Roman"/>
          <w:sz w:val="24"/>
          <w:szCs w:val="24"/>
        </w:rPr>
        <w:t>, функции и всю жизнедеятельность других органов, систем организма, поэтому он очень чутко реагирует как на снижение двигательной активности, так и на тяжелые, непосильные физические нагрузки.</w:t>
      </w:r>
      <w:r w:rsidR="00CC1121" w:rsidRPr="00CC1121">
        <w:rPr>
          <w:rFonts w:ascii="Times New Roman" w:hAnsi="Times New Roman" w:cs="Times New Roman"/>
          <w:sz w:val="24"/>
          <w:szCs w:val="24"/>
        </w:rPr>
        <w:t xml:space="preserve"> </w:t>
      </w:r>
    </w:p>
    <w:p w:rsidR="00867BF3" w:rsidRPr="00CC1121" w:rsidRDefault="00867BF3" w:rsidP="00E2059F">
      <w:pPr>
        <w:spacing w:line="240" w:lineRule="auto"/>
        <w:ind w:left="-1276" w:right="-568"/>
        <w:rPr>
          <w:rFonts w:ascii="Times New Roman" w:eastAsia="Times New Roman" w:hAnsi="Times New Roman" w:cs="Times New Roman"/>
          <w:sz w:val="24"/>
          <w:szCs w:val="24"/>
          <w:lang w:eastAsia="ru-RU"/>
        </w:rPr>
      </w:pPr>
      <w:r w:rsidRPr="00CC1121">
        <w:rPr>
          <w:rFonts w:ascii="Times New Roman" w:hAnsi="Times New Roman" w:cs="Times New Roman"/>
          <w:sz w:val="24"/>
          <w:szCs w:val="24"/>
        </w:rPr>
        <w:t>Систематическое, соответствующее полу, возрасту и состоянию здоровья, использование физических нагрузок - один из обязательных факторов здорового режима жизни. Физические нагрузки представляют собой сочетание разнообразных двигательных действий, выполняемых в повседневной жизни, а также организованных или самостоятельных занятий физической культурой и спортом, объединенных термином "двигательная активность". У большого числа людей, занимающихся умственной деятельностью, наблюдается ограничение двигательной активности.</w:t>
      </w:r>
    </w:p>
    <w:p w:rsidR="00AD30B8" w:rsidRDefault="00867BF3" w:rsidP="00E2059F">
      <w:pPr>
        <w:spacing w:line="240" w:lineRule="auto"/>
        <w:ind w:left="-1276" w:right="-568"/>
        <w:rPr>
          <w:rFonts w:ascii="Times New Roman" w:hAnsi="Times New Roman" w:cs="Times New Roman"/>
          <w:sz w:val="24"/>
          <w:szCs w:val="24"/>
        </w:rPr>
      </w:pPr>
      <w:r w:rsidRPr="00CC1121">
        <w:rPr>
          <w:rFonts w:ascii="Times New Roman" w:hAnsi="Times New Roman" w:cs="Times New Roman"/>
          <w:sz w:val="24"/>
          <w:szCs w:val="24"/>
        </w:rPr>
        <w:t xml:space="preserve">Специалист, завершивший </w:t>
      </w:r>
      <w:proofErr w:type="gramStart"/>
      <w:r w:rsidRPr="00CC1121">
        <w:rPr>
          <w:rFonts w:ascii="Times New Roman" w:hAnsi="Times New Roman" w:cs="Times New Roman"/>
          <w:sz w:val="24"/>
          <w:szCs w:val="24"/>
        </w:rPr>
        <w:t>обучение по дисциплине</w:t>
      </w:r>
      <w:proofErr w:type="gramEnd"/>
      <w:r w:rsidRPr="00CC1121">
        <w:rPr>
          <w:rFonts w:ascii="Times New Roman" w:hAnsi="Times New Roman" w:cs="Times New Roman"/>
          <w:sz w:val="24"/>
          <w:szCs w:val="24"/>
        </w:rPr>
        <w:t xml:space="preserve"> "Физическая культура", должен обнаружить </w:t>
      </w:r>
      <w:proofErr w:type="spellStart"/>
      <w:r w:rsidRPr="00CC1121">
        <w:rPr>
          <w:rFonts w:ascii="Times New Roman" w:hAnsi="Times New Roman" w:cs="Times New Roman"/>
          <w:sz w:val="24"/>
          <w:szCs w:val="24"/>
        </w:rPr>
        <w:t>мотивационно-ценностное</w:t>
      </w:r>
      <w:proofErr w:type="spellEnd"/>
      <w:r w:rsidRPr="00CC1121">
        <w:rPr>
          <w:rFonts w:ascii="Times New Roman" w:hAnsi="Times New Roman" w:cs="Times New Roman"/>
          <w:sz w:val="24"/>
          <w:szCs w:val="24"/>
        </w:rPr>
        <w:t xml:space="preserve"> отношение к физической культуре, сформированную потребность в регулярных занятиях физическими упражнениями и спортом, в физическом самосовершенствовании.</w:t>
      </w:r>
    </w:p>
    <w:p w:rsidR="00530A30" w:rsidRPr="00530A30" w:rsidRDefault="00CC1121" w:rsidP="00E2059F">
      <w:pPr>
        <w:spacing w:after="0" w:line="240" w:lineRule="auto"/>
        <w:ind w:left="-1276" w:right="-568"/>
        <w:rPr>
          <w:rFonts w:ascii="Times New Roman" w:eastAsia="Times New Roman" w:hAnsi="Times New Roman" w:cs="Times New Roman"/>
          <w:b/>
          <w:i/>
          <w:sz w:val="24"/>
          <w:szCs w:val="24"/>
          <w:u w:val="single"/>
          <w:lang w:eastAsia="ru-RU"/>
        </w:rPr>
      </w:pPr>
      <w:r w:rsidRPr="00CC1121">
        <w:rPr>
          <w:rFonts w:ascii="Times New Roman" w:hAnsi="Times New Roman" w:cs="Times New Roman"/>
          <w:b/>
          <w:sz w:val="24"/>
          <w:szCs w:val="24"/>
        </w:rPr>
        <w:lastRenderedPageBreak/>
        <w:t>23.</w:t>
      </w:r>
      <w:r w:rsidR="00530A30" w:rsidRPr="00530A30">
        <w:rPr>
          <w:rFonts w:ascii="Times New Roman" w:eastAsia="Times New Roman" w:hAnsi="Times New Roman" w:cs="Times New Roman"/>
          <w:color w:val="000000"/>
          <w:sz w:val="24"/>
          <w:szCs w:val="24"/>
          <w:lang w:eastAsia="ru-RU"/>
        </w:rPr>
        <w:t xml:space="preserve"> </w:t>
      </w:r>
      <w:r w:rsidR="00530A30" w:rsidRPr="00530A30">
        <w:rPr>
          <w:rFonts w:ascii="Times New Roman" w:eastAsia="Times New Roman" w:hAnsi="Times New Roman" w:cs="Times New Roman"/>
          <w:b/>
          <w:i/>
          <w:color w:val="000000"/>
          <w:sz w:val="24"/>
          <w:szCs w:val="24"/>
          <w:u w:val="single"/>
          <w:lang w:eastAsia="ru-RU"/>
        </w:rPr>
        <w:t>Характеристика видов спорта, преимущественно развивающих выносливость человека.</w:t>
      </w:r>
    </w:p>
    <w:p w:rsidR="00AD30B8" w:rsidRPr="00AD30B8" w:rsidRDefault="00AD30B8" w:rsidP="00E2059F">
      <w:pPr>
        <w:spacing w:line="240" w:lineRule="auto"/>
        <w:ind w:left="-1276" w:right="-568"/>
        <w:rPr>
          <w:rFonts w:ascii="Times New Roman" w:hAnsi="Times New Roman" w:cs="Times New Roman"/>
          <w:sz w:val="24"/>
          <w:szCs w:val="24"/>
        </w:rPr>
      </w:pPr>
      <w:r w:rsidRPr="00AD30B8">
        <w:t xml:space="preserve"> </w:t>
      </w:r>
      <w:r w:rsidRPr="00AD30B8">
        <w:rPr>
          <w:rFonts w:ascii="Times New Roman" w:hAnsi="Times New Roman" w:cs="Times New Roman"/>
          <w:sz w:val="24"/>
          <w:szCs w:val="24"/>
        </w:rPr>
        <w:t>Воспитание выносливости в процессе спортивной тренировки - одно из действенных средств достижения высокой работоспособности, которая основана на устойчивости центральной нервной системы и ряда функциональных систем организма к утомлению.</w:t>
      </w:r>
    </w:p>
    <w:p w:rsidR="00AD30B8" w:rsidRPr="00AD30B8" w:rsidRDefault="00AD30B8" w:rsidP="00E2059F">
      <w:pPr>
        <w:spacing w:line="240" w:lineRule="auto"/>
        <w:ind w:left="-1276" w:right="-568"/>
        <w:rPr>
          <w:rFonts w:ascii="Times New Roman" w:hAnsi="Times New Roman" w:cs="Times New Roman"/>
          <w:sz w:val="24"/>
          <w:szCs w:val="24"/>
        </w:rPr>
      </w:pPr>
      <w:r w:rsidRPr="00AD30B8">
        <w:rPr>
          <w:rFonts w:ascii="Times New Roman" w:hAnsi="Times New Roman" w:cs="Times New Roman"/>
          <w:sz w:val="24"/>
          <w:szCs w:val="24"/>
        </w:rPr>
        <w:t xml:space="preserve">Физиологические механизмы этого процесса весьма сложны. Высокая работоспособность обеспечивается благодаря разнообразным сдвигам в организме приспособительного (адаптивного) характера, происходящим под влиянием регулярной тренировки: морфологическому и функциональному развитию мышцы сердца, повышению эластичности стенок кровеносных сосудов, увеличению запаса </w:t>
      </w:r>
      <w:proofErr w:type="spellStart"/>
      <w:r w:rsidRPr="00AD30B8">
        <w:rPr>
          <w:rFonts w:ascii="Times New Roman" w:hAnsi="Times New Roman" w:cs="Times New Roman"/>
          <w:sz w:val="24"/>
          <w:szCs w:val="24"/>
        </w:rPr>
        <w:t>энергетически</w:t>
      </w:r>
      <w:bookmarkStart w:id="3" w:name="323"/>
      <w:bookmarkEnd w:id="3"/>
      <w:r w:rsidRPr="00AD30B8">
        <w:rPr>
          <w:rFonts w:ascii="Times New Roman" w:hAnsi="Times New Roman" w:cs="Times New Roman"/>
          <w:sz w:val="24"/>
          <w:szCs w:val="24"/>
        </w:rPr>
        <w:t>богатых</w:t>
      </w:r>
      <w:proofErr w:type="spellEnd"/>
      <w:r w:rsidRPr="00AD30B8">
        <w:rPr>
          <w:rFonts w:ascii="Times New Roman" w:hAnsi="Times New Roman" w:cs="Times New Roman"/>
          <w:sz w:val="24"/>
          <w:szCs w:val="24"/>
        </w:rPr>
        <w:t xml:space="preserve"> веществ в мышцах и внутренних органах, высокой эффективности и устойчивости работы нервной системы. </w:t>
      </w:r>
      <w:proofErr w:type="gramStart"/>
      <w:r w:rsidRPr="00AD30B8">
        <w:rPr>
          <w:rFonts w:ascii="Times New Roman" w:hAnsi="Times New Roman" w:cs="Times New Roman"/>
          <w:sz w:val="24"/>
          <w:szCs w:val="24"/>
        </w:rPr>
        <w:t xml:space="preserve">К видам спорта, </w:t>
      </w:r>
      <w:proofErr w:type="spellStart"/>
      <w:r w:rsidRPr="00AD30B8">
        <w:rPr>
          <w:rFonts w:ascii="Times New Roman" w:hAnsi="Times New Roman" w:cs="Times New Roman"/>
          <w:sz w:val="24"/>
          <w:szCs w:val="24"/>
        </w:rPr>
        <w:t>акцентированно</w:t>
      </w:r>
      <w:proofErr w:type="spellEnd"/>
      <w:r w:rsidRPr="00AD30B8">
        <w:rPr>
          <w:rFonts w:ascii="Times New Roman" w:hAnsi="Times New Roman" w:cs="Times New Roman"/>
          <w:sz w:val="24"/>
          <w:szCs w:val="24"/>
        </w:rPr>
        <w:t xml:space="preserve"> развивающим общую выносливость, можно отнести все циклические виды спорта, в которых физическая нагрузка продолжается сравнительно долгое время на фоне преимущественного повышения аэробного (кислородного) обмена в организме человека: спортивная ходьба, бег на средние, длинные и сверхдлинные дистанции, велосипедный спорт (шоссейные гонки, кросс, группа классических дистанций на треке), лыжные гонки и биатлон, плавание, большая часть дистанций в конькобежном</w:t>
      </w:r>
      <w:proofErr w:type="gramEnd"/>
      <w:r w:rsidRPr="00AD30B8">
        <w:rPr>
          <w:rFonts w:ascii="Times New Roman" w:hAnsi="Times New Roman" w:cs="Times New Roman"/>
          <w:sz w:val="24"/>
          <w:szCs w:val="24"/>
        </w:rPr>
        <w:t xml:space="preserve"> </w:t>
      </w:r>
      <w:proofErr w:type="gramStart"/>
      <w:r w:rsidRPr="00AD30B8">
        <w:rPr>
          <w:rFonts w:ascii="Times New Roman" w:hAnsi="Times New Roman" w:cs="Times New Roman"/>
          <w:sz w:val="24"/>
          <w:szCs w:val="24"/>
        </w:rPr>
        <w:t>спорте</w:t>
      </w:r>
      <w:proofErr w:type="gramEnd"/>
      <w:r w:rsidRPr="00AD30B8">
        <w:rPr>
          <w:rFonts w:ascii="Times New Roman" w:hAnsi="Times New Roman" w:cs="Times New Roman"/>
          <w:sz w:val="24"/>
          <w:szCs w:val="24"/>
        </w:rPr>
        <w:t>, спортивное ориентирование, триатлон.</w:t>
      </w:r>
    </w:p>
    <w:p w:rsidR="00AD30B8" w:rsidRPr="00AD30B8" w:rsidRDefault="00AD30B8" w:rsidP="00E2059F">
      <w:pPr>
        <w:spacing w:line="240" w:lineRule="auto"/>
        <w:ind w:left="-1276" w:right="-568"/>
        <w:rPr>
          <w:rFonts w:ascii="Times New Roman" w:hAnsi="Times New Roman" w:cs="Times New Roman"/>
          <w:sz w:val="24"/>
          <w:szCs w:val="24"/>
        </w:rPr>
      </w:pPr>
      <w:r w:rsidRPr="00AD30B8">
        <w:rPr>
          <w:rFonts w:ascii="Times New Roman" w:hAnsi="Times New Roman" w:cs="Times New Roman"/>
          <w:sz w:val="24"/>
          <w:szCs w:val="24"/>
        </w:rPr>
        <w:t xml:space="preserve">Высокий уровень общей выносливости - одно из главных свидетельств отличного здоровья человека. С помощью регулярных занятий видами спорта, развивающими общую выносливость, можно в значительной мере улучшить отдельные показатели физического развития: увеличить экскурсию грудной клетки и жизненную емкость легких, значительно уменьшить жировую прослойку, т.е. лишняя масса тела. Такие занятия позволяют практически здоровому человеку, но с пониженными функциональными возможностями </w:t>
      </w:r>
      <w:proofErr w:type="spellStart"/>
      <w:r w:rsidRPr="00AD30B8">
        <w:rPr>
          <w:rFonts w:ascii="Times New Roman" w:hAnsi="Times New Roman" w:cs="Times New Roman"/>
          <w:sz w:val="24"/>
          <w:szCs w:val="24"/>
        </w:rPr>
        <w:t>сердечно-сосудистой</w:t>
      </w:r>
      <w:proofErr w:type="spellEnd"/>
      <w:r w:rsidRPr="00AD30B8">
        <w:rPr>
          <w:rFonts w:ascii="Times New Roman" w:hAnsi="Times New Roman" w:cs="Times New Roman"/>
          <w:sz w:val="24"/>
          <w:szCs w:val="24"/>
        </w:rPr>
        <w:t xml:space="preserve"> и </w:t>
      </w:r>
      <w:proofErr w:type="gramStart"/>
      <w:r w:rsidRPr="00AD30B8">
        <w:rPr>
          <w:rFonts w:ascii="Times New Roman" w:hAnsi="Times New Roman" w:cs="Times New Roman"/>
          <w:sz w:val="24"/>
          <w:szCs w:val="24"/>
        </w:rPr>
        <w:t>дыхательной</w:t>
      </w:r>
      <w:proofErr w:type="gramEnd"/>
      <w:r w:rsidRPr="00AD30B8">
        <w:rPr>
          <w:rFonts w:ascii="Times New Roman" w:hAnsi="Times New Roman" w:cs="Times New Roman"/>
          <w:sz w:val="24"/>
          <w:szCs w:val="24"/>
        </w:rPr>
        <w:t xml:space="preserve"> систем повысить общую работоспособность, противостоять утомлению.</w:t>
      </w:r>
    </w:p>
    <w:p w:rsidR="00AD30B8" w:rsidRPr="00AD30B8" w:rsidRDefault="00AD30B8" w:rsidP="00E2059F">
      <w:pPr>
        <w:spacing w:line="240" w:lineRule="auto"/>
        <w:ind w:left="-1276" w:right="-568"/>
        <w:rPr>
          <w:rFonts w:ascii="Times New Roman" w:hAnsi="Times New Roman" w:cs="Times New Roman"/>
          <w:sz w:val="24"/>
          <w:szCs w:val="24"/>
        </w:rPr>
      </w:pPr>
      <w:r w:rsidRPr="00AD30B8">
        <w:rPr>
          <w:rFonts w:ascii="Times New Roman" w:hAnsi="Times New Roman" w:cs="Times New Roman"/>
          <w:sz w:val="24"/>
          <w:szCs w:val="24"/>
        </w:rPr>
        <w:t>Выносливость важна при подготовке человека к длительному и полноценному труду в любой профессиональной группе. Все жизненно необходимые умения и навыки - быстрое и экономичное пешее передвижение и ходьба на лыжах по пересеченной местности, плавание - осваиваются на занятиях циклическими видами спорта, развивающими общую выносливость.</w:t>
      </w:r>
    </w:p>
    <w:p w:rsidR="00AD30B8" w:rsidRPr="00AD30B8" w:rsidRDefault="00AD30B8" w:rsidP="00E2059F">
      <w:pPr>
        <w:spacing w:line="240" w:lineRule="auto"/>
        <w:ind w:left="-1276" w:right="-568"/>
        <w:rPr>
          <w:rFonts w:ascii="Times New Roman" w:hAnsi="Times New Roman" w:cs="Times New Roman"/>
          <w:sz w:val="24"/>
          <w:szCs w:val="24"/>
        </w:rPr>
      </w:pPr>
      <w:r w:rsidRPr="00AD30B8">
        <w:rPr>
          <w:rFonts w:ascii="Times New Roman" w:hAnsi="Times New Roman" w:cs="Times New Roman"/>
          <w:sz w:val="24"/>
          <w:szCs w:val="24"/>
        </w:rPr>
        <w:t>Таким образом, виды спорта, развивающие общую выносливость, считаются прикладными ко всем профессиональным видам труда. Занятия этими видами спорта, проводимые с низкой интенсивностью</w:t>
      </w:r>
      <w:bookmarkStart w:id="4" w:name="324"/>
      <w:bookmarkEnd w:id="4"/>
      <w:r w:rsidRPr="00AD30B8">
        <w:rPr>
          <w:rFonts w:ascii="Times New Roman" w:hAnsi="Times New Roman" w:cs="Times New Roman"/>
          <w:sz w:val="24"/>
          <w:szCs w:val="24"/>
        </w:rPr>
        <w:t xml:space="preserve"> (пульс до 130 удар/мин), но сравнительно длительное время, - прекрасное средство активного отдыха, восстановления работоспособности.</w:t>
      </w:r>
    </w:p>
    <w:p w:rsidR="00D45205" w:rsidRPr="00D45205" w:rsidRDefault="00AD30B8" w:rsidP="00E2059F">
      <w:pPr>
        <w:spacing w:line="240" w:lineRule="auto"/>
        <w:ind w:left="-1276" w:right="-568"/>
        <w:rPr>
          <w:rFonts w:ascii="Times New Roman" w:hAnsi="Times New Roman" w:cs="Times New Roman"/>
          <w:b/>
          <w:i/>
          <w:sz w:val="24"/>
          <w:szCs w:val="24"/>
          <w:u w:val="single"/>
        </w:rPr>
      </w:pPr>
      <w:r w:rsidRPr="00AD30B8">
        <w:rPr>
          <w:rFonts w:ascii="Times New Roman" w:hAnsi="Times New Roman" w:cs="Times New Roman"/>
          <w:b/>
          <w:sz w:val="24"/>
          <w:szCs w:val="24"/>
        </w:rPr>
        <w:t>24</w:t>
      </w:r>
      <w:r w:rsidRPr="00285023">
        <w:rPr>
          <w:rFonts w:ascii="Times New Roman" w:hAnsi="Times New Roman" w:cs="Times New Roman"/>
          <w:sz w:val="24"/>
          <w:szCs w:val="24"/>
        </w:rPr>
        <w:t xml:space="preserve">. </w:t>
      </w:r>
      <w:r w:rsidR="00D45205">
        <w:rPr>
          <w:rFonts w:ascii="Times New Roman" w:hAnsi="Times New Roman" w:cs="Times New Roman"/>
          <w:sz w:val="24"/>
          <w:szCs w:val="24"/>
        </w:rPr>
        <w:t xml:space="preserve"> </w:t>
      </w:r>
      <w:r w:rsidR="00D45205" w:rsidRPr="00D45205">
        <w:rPr>
          <w:rFonts w:ascii="Times New Roman" w:eastAsia="Times New Roman" w:hAnsi="Times New Roman" w:cs="Times New Roman"/>
          <w:b/>
          <w:i/>
          <w:color w:val="000000"/>
          <w:sz w:val="24"/>
          <w:szCs w:val="24"/>
          <w:u w:val="single"/>
          <w:lang w:eastAsia="ru-RU"/>
        </w:rPr>
        <w:t>Виды спорта, преимущественно развивающие ловкость человека</w:t>
      </w:r>
    </w:p>
    <w:p w:rsidR="00AD30B8" w:rsidRDefault="00285023" w:rsidP="00E2059F">
      <w:pPr>
        <w:spacing w:line="240" w:lineRule="auto"/>
        <w:ind w:left="-1276" w:right="-568"/>
        <w:rPr>
          <w:rFonts w:ascii="Times New Roman" w:hAnsi="Times New Roman" w:cs="Times New Roman"/>
          <w:sz w:val="24"/>
          <w:szCs w:val="24"/>
        </w:rPr>
      </w:pPr>
      <w:r w:rsidRPr="00285023">
        <w:rPr>
          <w:rFonts w:ascii="Times New Roman" w:hAnsi="Times New Roman" w:cs="Times New Roman"/>
          <w:sz w:val="24"/>
          <w:szCs w:val="24"/>
        </w:rPr>
        <w:t xml:space="preserve">Ловкость развивают такие виды спорта, какими являются спортивная акробатика, гимнастика спортивная и художественная, прыжки в воду, на батуте, прыжки на лыжах, </w:t>
      </w:r>
      <w:r w:rsidRPr="00285023">
        <w:rPr>
          <w:rFonts w:ascii="Times New Roman" w:hAnsi="Times New Roman" w:cs="Times New Roman"/>
          <w:sz w:val="24"/>
          <w:szCs w:val="24"/>
        </w:rPr>
        <w:cr/>
        <w:t xml:space="preserve">слалом, </w:t>
      </w:r>
      <w:proofErr w:type="spellStart"/>
      <w:r w:rsidRPr="00285023">
        <w:rPr>
          <w:rFonts w:ascii="Times New Roman" w:hAnsi="Times New Roman" w:cs="Times New Roman"/>
          <w:sz w:val="24"/>
          <w:szCs w:val="24"/>
        </w:rPr>
        <w:t>фрейстайл</w:t>
      </w:r>
      <w:proofErr w:type="spellEnd"/>
      <w:r w:rsidRPr="00285023">
        <w:rPr>
          <w:rFonts w:ascii="Times New Roman" w:hAnsi="Times New Roman" w:cs="Times New Roman"/>
          <w:sz w:val="24"/>
          <w:szCs w:val="24"/>
        </w:rPr>
        <w:t>, фиг</w:t>
      </w:r>
      <w:r>
        <w:rPr>
          <w:rFonts w:ascii="Times New Roman" w:hAnsi="Times New Roman" w:cs="Times New Roman"/>
          <w:sz w:val="24"/>
          <w:szCs w:val="24"/>
        </w:rPr>
        <w:t xml:space="preserve">урное катание и спортивные игры. </w:t>
      </w:r>
      <w:r w:rsidRPr="00285023">
        <w:rPr>
          <w:rFonts w:ascii="Times New Roman" w:hAnsi="Times New Roman" w:cs="Times New Roman"/>
          <w:sz w:val="24"/>
          <w:szCs w:val="24"/>
        </w:rPr>
        <w:t xml:space="preserve">Все эти виды (кроме спортивных игр) не оказывают значительного действия на </w:t>
      </w:r>
      <w:proofErr w:type="spellStart"/>
      <w:r w:rsidRPr="00285023">
        <w:rPr>
          <w:rFonts w:ascii="Times New Roman" w:hAnsi="Times New Roman" w:cs="Times New Roman"/>
          <w:sz w:val="24"/>
          <w:szCs w:val="24"/>
        </w:rPr>
        <w:t>сердечно-сосудистую</w:t>
      </w:r>
      <w:proofErr w:type="spellEnd"/>
      <w:r w:rsidRPr="00285023">
        <w:rPr>
          <w:rFonts w:ascii="Times New Roman" w:hAnsi="Times New Roman" w:cs="Times New Roman"/>
          <w:sz w:val="24"/>
          <w:szCs w:val="24"/>
        </w:rPr>
        <w:t xml:space="preserve"> и </w:t>
      </w:r>
      <w:proofErr w:type="gramStart"/>
      <w:r w:rsidRPr="00285023">
        <w:rPr>
          <w:rFonts w:ascii="Times New Roman" w:hAnsi="Times New Roman" w:cs="Times New Roman"/>
          <w:sz w:val="24"/>
          <w:szCs w:val="24"/>
        </w:rPr>
        <w:t>дыхательную</w:t>
      </w:r>
      <w:proofErr w:type="gramEnd"/>
      <w:r w:rsidRPr="00285023">
        <w:rPr>
          <w:rFonts w:ascii="Times New Roman" w:hAnsi="Times New Roman" w:cs="Times New Roman"/>
          <w:sz w:val="24"/>
          <w:szCs w:val="24"/>
        </w:rPr>
        <w:t xml:space="preserve"> системы, но предъяв</w:t>
      </w:r>
      <w:r>
        <w:rPr>
          <w:rFonts w:ascii="Times New Roman" w:hAnsi="Times New Roman" w:cs="Times New Roman"/>
          <w:sz w:val="24"/>
          <w:szCs w:val="24"/>
        </w:rPr>
        <w:t xml:space="preserve">ляют значительные требования к </w:t>
      </w:r>
      <w:r w:rsidRPr="00285023">
        <w:rPr>
          <w:rFonts w:ascii="Times New Roman" w:hAnsi="Times New Roman" w:cs="Times New Roman"/>
          <w:sz w:val="24"/>
          <w:szCs w:val="24"/>
        </w:rPr>
        <w:t>подготовке нервно-мышечного аппарата, к волевым качествам спортсменов</w:t>
      </w:r>
      <w:r>
        <w:rPr>
          <w:rFonts w:ascii="Times New Roman" w:hAnsi="Times New Roman" w:cs="Times New Roman"/>
          <w:sz w:val="24"/>
          <w:szCs w:val="24"/>
        </w:rPr>
        <w:t>.</w:t>
      </w:r>
    </w:p>
    <w:tbl>
      <w:tblPr>
        <w:tblpPr w:leftFromText="45" w:rightFromText="45" w:vertAnchor="text" w:horzAnchor="margin" w:tblpY="101"/>
        <w:tblW w:w="9750" w:type="dxa"/>
        <w:tblCellSpacing w:w="15" w:type="dxa"/>
        <w:tblCellMar>
          <w:top w:w="30" w:type="dxa"/>
          <w:left w:w="30" w:type="dxa"/>
          <w:bottom w:w="30" w:type="dxa"/>
          <w:right w:w="30" w:type="dxa"/>
        </w:tblCellMar>
        <w:tblLook w:val="04A0"/>
      </w:tblPr>
      <w:tblGrid>
        <w:gridCol w:w="9750"/>
      </w:tblGrid>
      <w:tr w:rsidR="00C5155B" w:rsidRPr="00C5155B" w:rsidTr="00C5155B">
        <w:trPr>
          <w:tblCellSpacing w:w="15" w:type="dxa"/>
        </w:trPr>
        <w:tc>
          <w:tcPr>
            <w:tcW w:w="9690" w:type="dxa"/>
            <w:hideMark/>
          </w:tcPr>
          <w:p w:rsidR="00C5155B" w:rsidRPr="00C5155B" w:rsidRDefault="00C5155B" w:rsidP="00E2059F">
            <w:pPr>
              <w:ind w:left="-1276" w:right="-568"/>
            </w:pPr>
          </w:p>
        </w:tc>
      </w:tr>
    </w:tbl>
    <w:p w:rsidR="00D45205" w:rsidRPr="00D45205" w:rsidRDefault="00D45205" w:rsidP="00E2059F">
      <w:pPr>
        <w:ind w:left="-1276" w:right="-568"/>
        <w:rPr>
          <w:b/>
          <w:i/>
          <w:sz w:val="24"/>
          <w:szCs w:val="24"/>
          <w:u w:val="single"/>
        </w:rPr>
      </w:pPr>
      <w:r>
        <w:rPr>
          <w:b/>
          <w:sz w:val="24"/>
          <w:szCs w:val="24"/>
        </w:rPr>
        <w:t xml:space="preserve">       </w:t>
      </w:r>
      <w:r w:rsidR="00C5155B" w:rsidRPr="00C5155B">
        <w:rPr>
          <w:b/>
          <w:sz w:val="24"/>
          <w:szCs w:val="24"/>
        </w:rPr>
        <w:t>25.</w:t>
      </w:r>
      <w:bookmarkStart w:id="5" w:name="toppp"/>
      <w:r w:rsidR="00C5155B">
        <w:rPr>
          <w:b/>
          <w:sz w:val="24"/>
          <w:szCs w:val="24"/>
        </w:rPr>
        <w:t xml:space="preserve"> </w:t>
      </w:r>
      <w:r w:rsidRPr="00D45205">
        <w:rPr>
          <w:rFonts w:ascii="Times New Roman" w:eastAsia="Times New Roman" w:hAnsi="Times New Roman" w:cs="Times New Roman"/>
          <w:b/>
          <w:i/>
          <w:color w:val="000000"/>
          <w:sz w:val="24"/>
          <w:szCs w:val="24"/>
          <w:u w:val="single"/>
          <w:lang w:eastAsia="ru-RU"/>
        </w:rPr>
        <w:t>Средства физической культуры, обеспечивающие работоспособность человека.</w:t>
      </w:r>
    </w:p>
    <w:p w:rsidR="00C5155B" w:rsidRPr="003562B8" w:rsidRDefault="00C5155B" w:rsidP="00E2059F">
      <w:pPr>
        <w:ind w:left="-1276" w:right="-568"/>
        <w:rPr>
          <w:rFonts w:ascii="Times New Roman" w:hAnsi="Times New Roman" w:cs="Times New Roman"/>
          <w:b/>
          <w:sz w:val="24"/>
          <w:szCs w:val="24"/>
        </w:rPr>
      </w:pPr>
      <w:r w:rsidRPr="003562B8">
        <w:rPr>
          <w:rFonts w:ascii="Times New Roman" w:hAnsi="Times New Roman" w:cs="Times New Roman"/>
          <w:sz w:val="24"/>
          <w:szCs w:val="24"/>
          <w:u w:val="single"/>
        </w:rPr>
        <w:t>В качестве основного средства физической</w:t>
      </w:r>
      <w:r w:rsidRPr="003562B8">
        <w:rPr>
          <w:rFonts w:ascii="Times New Roman" w:hAnsi="Times New Roman" w:cs="Times New Roman"/>
          <w:sz w:val="24"/>
          <w:szCs w:val="24"/>
        </w:rPr>
        <w:t xml:space="preserve"> культуры следует назвать физические упражнения. Существует так называемая физиологическая классификация этих упражнений, которая, несмотря на чрезвычайное многообразие мышечной деятельности человека, в определенной степени объединяет отдельные группы упражнений по физиологическим признакам. К средствам физической культуры относятся также оздоровительные силы природы (солнце, воздух и вода) и гигиенические факторы (санитарно-гигиеническое состояние мест занятий, режим труда, отдыха, сна и питания). Устойчивость организма к действию неблагоприятных факторов зависит от врожденных и приобретенных свойств. Эта устойчивость достаточно лабильна и поддается </w:t>
      </w:r>
      <w:proofErr w:type="gramStart"/>
      <w:r w:rsidRPr="003562B8">
        <w:rPr>
          <w:rFonts w:ascii="Times New Roman" w:hAnsi="Times New Roman" w:cs="Times New Roman"/>
          <w:sz w:val="24"/>
          <w:szCs w:val="24"/>
        </w:rPr>
        <w:t>тренировке</w:t>
      </w:r>
      <w:proofErr w:type="gramEnd"/>
      <w:r w:rsidRPr="003562B8">
        <w:rPr>
          <w:rFonts w:ascii="Times New Roman" w:hAnsi="Times New Roman" w:cs="Times New Roman"/>
          <w:sz w:val="24"/>
          <w:szCs w:val="24"/>
        </w:rPr>
        <w:t xml:space="preserve"> как средствами мышечных нагрузок, так и различными внешними </w:t>
      </w:r>
      <w:r w:rsidRPr="003562B8">
        <w:rPr>
          <w:rFonts w:ascii="Times New Roman" w:hAnsi="Times New Roman" w:cs="Times New Roman"/>
          <w:sz w:val="24"/>
          <w:szCs w:val="24"/>
        </w:rPr>
        <w:lastRenderedPageBreak/>
        <w:t>воздействиями (температурным режимом, уровнем кислорода, углекислого газа и т.д.). Отмечено, например, что физическая тренировка за счет совершенствования ряда физиологических механизмов повышает устойчивость к перегреванию, переохлаждению, гипоксии, действию некоторых токсических веществ, снижает заболеваемость и повышает работоспособность.</w:t>
      </w:r>
    </w:p>
    <w:p w:rsidR="00C5155B" w:rsidRPr="003562B8" w:rsidRDefault="00C5155B" w:rsidP="00E2059F">
      <w:pPr>
        <w:ind w:left="-1276" w:right="-568"/>
        <w:rPr>
          <w:rFonts w:ascii="Times New Roman" w:hAnsi="Times New Roman" w:cs="Times New Roman"/>
          <w:b/>
          <w:sz w:val="24"/>
          <w:szCs w:val="24"/>
        </w:rPr>
      </w:pPr>
      <w:r w:rsidRPr="003562B8">
        <w:rPr>
          <w:rFonts w:ascii="Times New Roman" w:hAnsi="Times New Roman" w:cs="Times New Roman"/>
          <w:sz w:val="24"/>
          <w:szCs w:val="24"/>
        </w:rPr>
        <w:t>У людей, которые систематически активно занимаются физическими упражнениями, существенно повышается психическая, умственная и эмоциональная устойчивость при выполнении напряженной умственной или физической деятельности.</w:t>
      </w:r>
    </w:p>
    <w:p w:rsidR="00C5155B" w:rsidRPr="003562B8" w:rsidRDefault="00C5155B" w:rsidP="00E2059F">
      <w:pPr>
        <w:ind w:left="-1276" w:right="-568"/>
        <w:rPr>
          <w:rFonts w:ascii="Times New Roman" w:hAnsi="Times New Roman" w:cs="Times New Roman"/>
          <w:b/>
          <w:sz w:val="24"/>
          <w:szCs w:val="24"/>
        </w:rPr>
      </w:pPr>
      <w:r w:rsidRPr="003562B8">
        <w:rPr>
          <w:rFonts w:ascii="Times New Roman" w:hAnsi="Times New Roman" w:cs="Times New Roman"/>
          <w:sz w:val="24"/>
          <w:szCs w:val="24"/>
        </w:rPr>
        <w:t>К числу основных физических (или двигательных) качеств, обеспечивающих высокий уровень физической работоспособности человека, обычно относят силу, быстроту и выносливость, которые проявляются, как правило, в определенных соотношениях в зависимости от условий выполнения той или иной двигательной деятельности, ее характера, специфики, продолжительности, мощности и интенсивности. Названные физические качества дополняются такими понятиями, как гибкость и ловкость, зачастую во многом определяющие успешность выполнения некоторых видов физических упражнений.</w:t>
      </w:r>
    </w:p>
    <w:p w:rsidR="00C5155B" w:rsidRPr="003562B8" w:rsidRDefault="00C5155B" w:rsidP="00E2059F">
      <w:pPr>
        <w:ind w:left="-1276" w:right="-568"/>
        <w:rPr>
          <w:rFonts w:ascii="Times New Roman" w:hAnsi="Times New Roman" w:cs="Times New Roman"/>
          <w:sz w:val="24"/>
          <w:szCs w:val="24"/>
        </w:rPr>
      </w:pPr>
      <w:r w:rsidRPr="003562B8">
        <w:rPr>
          <w:rFonts w:ascii="Times New Roman" w:hAnsi="Times New Roman" w:cs="Times New Roman"/>
          <w:sz w:val="24"/>
          <w:szCs w:val="24"/>
        </w:rPr>
        <w:t>В повышении уровня физической и умственной работоспособности важную роль играет специальный комплекс оздоровительно-гигиенических мероприятий. Регулярные занятия физическими упражнениями, одновременно являясь действенной формой отдыха, в процессе напряженной учебной деятельности способствуют снятию нервно-психических напряжений, а систематическая мышечная деятельность повышает психическую, умственную и эмоциональную устойчивость организма.</w:t>
      </w:r>
    </w:p>
    <w:p w:rsidR="00D45205" w:rsidRPr="00D45205" w:rsidRDefault="00C5155B" w:rsidP="00E2059F">
      <w:pPr>
        <w:spacing w:after="0" w:line="240" w:lineRule="auto"/>
        <w:ind w:left="-1276" w:right="-568"/>
        <w:rPr>
          <w:rFonts w:ascii="Times New Roman" w:eastAsia="Times New Roman" w:hAnsi="Times New Roman" w:cs="Times New Roman"/>
          <w:b/>
          <w:i/>
          <w:sz w:val="24"/>
          <w:szCs w:val="24"/>
          <w:u w:val="single"/>
          <w:lang w:eastAsia="ru-RU"/>
        </w:rPr>
      </w:pPr>
      <w:r w:rsidRPr="00482762">
        <w:rPr>
          <w:b/>
          <w:sz w:val="24"/>
          <w:szCs w:val="24"/>
        </w:rPr>
        <w:t>26.</w:t>
      </w:r>
      <w:r w:rsidR="00D45205">
        <w:rPr>
          <w:b/>
          <w:sz w:val="24"/>
          <w:szCs w:val="24"/>
        </w:rPr>
        <w:t xml:space="preserve">  </w:t>
      </w:r>
      <w:r w:rsidR="00D45205" w:rsidRPr="00D45205">
        <w:rPr>
          <w:rFonts w:ascii="Times New Roman" w:eastAsia="Times New Roman" w:hAnsi="Times New Roman" w:cs="Times New Roman"/>
          <w:b/>
          <w:i/>
          <w:color w:val="000000"/>
          <w:sz w:val="24"/>
          <w:szCs w:val="24"/>
          <w:u w:val="single"/>
          <w:lang w:eastAsia="ru-RU"/>
        </w:rPr>
        <w:t>0лимпийские игры (цели, задачи, основные отличия от других видов соревнований).</w:t>
      </w:r>
    </w:p>
    <w:p w:rsidR="00D45205" w:rsidRDefault="00D45205" w:rsidP="00E2059F">
      <w:pPr>
        <w:ind w:left="-1276" w:right="-568"/>
        <w:rPr>
          <w:b/>
          <w:sz w:val="24"/>
          <w:szCs w:val="24"/>
        </w:rPr>
      </w:pPr>
    </w:p>
    <w:p w:rsidR="00C5155B" w:rsidRPr="003562B8" w:rsidRDefault="00482762" w:rsidP="00E2059F">
      <w:pPr>
        <w:ind w:left="-1276" w:right="-568"/>
        <w:rPr>
          <w:rFonts w:ascii="Times New Roman" w:hAnsi="Times New Roman" w:cs="Times New Roman"/>
          <w:sz w:val="24"/>
          <w:szCs w:val="24"/>
        </w:rPr>
      </w:pPr>
      <w:r w:rsidRPr="00482762">
        <w:t xml:space="preserve"> </w:t>
      </w:r>
      <w:r w:rsidRPr="003562B8">
        <w:rPr>
          <w:rFonts w:ascii="Times New Roman" w:hAnsi="Times New Roman" w:cs="Times New Roman"/>
          <w:sz w:val="24"/>
          <w:szCs w:val="24"/>
        </w:rPr>
        <w:t xml:space="preserve">Олимпийские игры являются соревнованиями между спортсменами в индивидуальных или командных видах, а не между странами. Они объединяют спортсменов, которых национальные олимпийские комитеты отобрали для этой цели, заявки которых были приняты МОК, и выступающих под техническим руководством соответствующей Международной </w:t>
      </w:r>
      <w:r w:rsidRPr="003562B8">
        <w:rPr>
          <w:rFonts w:ascii="Times New Roman" w:hAnsi="Times New Roman" w:cs="Times New Roman"/>
          <w:sz w:val="24"/>
          <w:szCs w:val="24"/>
        </w:rPr>
        <w:cr/>
        <w:t>спортивной федерации. Цель олимпиады: выявление наиболее одаренных и талантливых людей на основе конкурса специальных соревнований</w:t>
      </w:r>
      <w:proofErr w:type="gramStart"/>
      <w:r w:rsidRPr="003562B8">
        <w:rPr>
          <w:rFonts w:ascii="Times New Roman" w:hAnsi="Times New Roman" w:cs="Times New Roman"/>
          <w:sz w:val="24"/>
          <w:szCs w:val="24"/>
        </w:rPr>
        <w:t xml:space="preserve">,, </w:t>
      </w:r>
      <w:proofErr w:type="gramEnd"/>
      <w:r w:rsidRPr="003562B8">
        <w:rPr>
          <w:rFonts w:ascii="Times New Roman" w:hAnsi="Times New Roman" w:cs="Times New Roman"/>
          <w:sz w:val="24"/>
          <w:szCs w:val="24"/>
        </w:rPr>
        <w:t>формировать стремление вести ЗОЖ и т. д.</w:t>
      </w:r>
    </w:p>
    <w:p w:rsidR="00D45205" w:rsidRPr="00D45205" w:rsidRDefault="00D45205" w:rsidP="00E2059F">
      <w:pPr>
        <w:ind w:left="-1276" w:right="-568"/>
        <w:rPr>
          <w:b/>
          <w:i/>
          <w:sz w:val="24"/>
          <w:szCs w:val="24"/>
          <w:u w:val="single"/>
        </w:rPr>
      </w:pPr>
      <w:r>
        <w:rPr>
          <w:b/>
          <w:sz w:val="24"/>
          <w:szCs w:val="24"/>
        </w:rPr>
        <w:t xml:space="preserve">          </w:t>
      </w:r>
      <w:r w:rsidR="00A969CA">
        <w:rPr>
          <w:b/>
          <w:sz w:val="24"/>
          <w:szCs w:val="24"/>
        </w:rPr>
        <w:t>27.</w:t>
      </w:r>
      <w:r w:rsidR="00EF4D31">
        <w:rPr>
          <w:b/>
          <w:sz w:val="24"/>
          <w:szCs w:val="24"/>
        </w:rPr>
        <w:t xml:space="preserve"> </w:t>
      </w:r>
      <w:r>
        <w:rPr>
          <w:b/>
          <w:sz w:val="24"/>
          <w:szCs w:val="24"/>
        </w:rPr>
        <w:t xml:space="preserve"> </w:t>
      </w:r>
      <w:r w:rsidRPr="00D45205">
        <w:rPr>
          <w:rFonts w:ascii="Times New Roman" w:eastAsia="Times New Roman" w:hAnsi="Times New Roman" w:cs="Times New Roman"/>
          <w:b/>
          <w:i/>
          <w:color w:val="000000"/>
          <w:sz w:val="24"/>
          <w:szCs w:val="24"/>
          <w:u w:val="single"/>
          <w:lang w:eastAsia="ru-RU"/>
        </w:rPr>
        <w:t>Воспитание выносливости (средства и методы, основные характеристики видов спорта, система подсчёта результатов).</w:t>
      </w:r>
    </w:p>
    <w:p w:rsidR="00EF4D31" w:rsidRDefault="00EF4D31" w:rsidP="00E2059F">
      <w:pPr>
        <w:ind w:left="-1276" w:right="-568"/>
        <w:rPr>
          <w:rFonts w:ascii="Tahoma" w:hAnsi="Tahoma" w:cs="Tahoma"/>
          <w:color w:val="000000"/>
          <w:sz w:val="24"/>
          <w:szCs w:val="24"/>
          <w:shd w:val="clear" w:color="auto" w:fill="FFFFFF"/>
        </w:rPr>
      </w:pPr>
      <w:r w:rsidRPr="00EF4D31">
        <w:rPr>
          <w:rFonts w:ascii="Tahoma" w:hAnsi="Tahoma" w:cs="Tahoma"/>
          <w:b/>
          <w:color w:val="000000"/>
          <w:sz w:val="24"/>
          <w:szCs w:val="24"/>
          <w:shd w:val="clear" w:color="auto" w:fill="FFFFFF"/>
        </w:rPr>
        <w:t>Выносливость</w:t>
      </w:r>
      <w:r w:rsidRPr="00EF4D31">
        <w:rPr>
          <w:rFonts w:ascii="Tahoma" w:hAnsi="Tahoma" w:cs="Tahoma"/>
          <w:color w:val="000000"/>
          <w:sz w:val="24"/>
          <w:szCs w:val="24"/>
          <w:shd w:val="clear" w:color="auto" w:fill="FFFFFF"/>
        </w:rPr>
        <w:t xml:space="preserve"> - </w:t>
      </w:r>
      <w:r w:rsidRPr="003562B8">
        <w:rPr>
          <w:rFonts w:ascii="Times New Roman" w:hAnsi="Times New Roman" w:cs="Times New Roman"/>
          <w:color w:val="000000"/>
          <w:sz w:val="24"/>
          <w:szCs w:val="24"/>
          <w:shd w:val="clear" w:color="auto" w:fill="FFFFFF"/>
        </w:rPr>
        <w:t>это способность противостоять физическому утомлению в процессе мышечной деятельности.</w:t>
      </w:r>
      <w:r w:rsidRPr="003562B8">
        <w:rPr>
          <w:rFonts w:ascii="Times New Roman" w:hAnsi="Times New Roman" w:cs="Times New Roman"/>
          <w:color w:val="000000"/>
          <w:sz w:val="24"/>
          <w:szCs w:val="24"/>
        </w:rPr>
        <w:br/>
      </w:r>
      <w:r w:rsidR="00DD03C8" w:rsidRPr="003562B8">
        <w:rPr>
          <w:rFonts w:ascii="Times New Roman" w:hAnsi="Times New Roman" w:cs="Times New Roman"/>
          <w:color w:val="000000"/>
          <w:sz w:val="24"/>
          <w:szCs w:val="24"/>
          <w:shd w:val="clear" w:color="auto" w:fill="FFFFFF"/>
        </w:rPr>
        <w:t xml:space="preserve">Оценкой </w:t>
      </w:r>
      <w:r w:rsidRPr="003562B8">
        <w:rPr>
          <w:rFonts w:ascii="Times New Roman" w:hAnsi="Times New Roman" w:cs="Times New Roman"/>
          <w:color w:val="000000"/>
          <w:sz w:val="24"/>
          <w:szCs w:val="24"/>
          <w:shd w:val="clear" w:color="auto" w:fill="FFFFFF"/>
        </w:rPr>
        <w:t>выносливости является время, в течение которого осуществляется мышечная деятельность определенного характера и интенсивности.</w:t>
      </w:r>
    </w:p>
    <w:p w:rsidR="00D45205" w:rsidRDefault="00EF4D31" w:rsidP="00E2059F">
      <w:pPr>
        <w:ind w:left="-1276" w:right="-568"/>
        <w:rPr>
          <w:rFonts w:ascii="Times New Roman" w:hAnsi="Times New Roman" w:cs="Times New Roman"/>
          <w:color w:val="000000"/>
          <w:sz w:val="24"/>
          <w:szCs w:val="24"/>
          <w:shd w:val="clear" w:color="auto" w:fill="FFFFFF"/>
        </w:rPr>
      </w:pPr>
      <w:r w:rsidRPr="003562B8">
        <w:rPr>
          <w:rFonts w:ascii="Times New Roman" w:hAnsi="Times New Roman" w:cs="Times New Roman"/>
          <w:color w:val="000000"/>
          <w:sz w:val="24"/>
          <w:szCs w:val="24"/>
          <w:shd w:val="clear" w:color="auto" w:fill="FFFFFF"/>
        </w:rPr>
        <w:t>Хорошо развивают выносливость бег, плавание, лыжи. Но это однобокая выносливость. А вот комплексную (универсальную) выносливость лучше всего развивают виды спорта подобные рукопашному бою. Именно в таких видах спорта комбинируются нагрузки постоянного движения с резкими изменениями темпа и быстрой смене точек приложения нагрузок.</w:t>
      </w:r>
    </w:p>
    <w:p w:rsidR="00D45205" w:rsidRDefault="00A969CA" w:rsidP="00E2059F">
      <w:pPr>
        <w:ind w:left="-1276" w:right="-568"/>
        <w:rPr>
          <w:rFonts w:ascii="Times New Roman" w:hAnsi="Times New Roman" w:cs="Times New Roman"/>
          <w:b/>
          <w:i/>
          <w:color w:val="000000"/>
          <w:sz w:val="24"/>
          <w:szCs w:val="24"/>
          <w:u w:val="single"/>
          <w:shd w:val="clear" w:color="auto" w:fill="FFFFFF"/>
        </w:rPr>
      </w:pPr>
      <w:r w:rsidRPr="00A969CA">
        <w:rPr>
          <w:b/>
          <w:sz w:val="24"/>
          <w:szCs w:val="24"/>
        </w:rPr>
        <w:t>28.</w:t>
      </w:r>
      <w:r w:rsidR="00100039">
        <w:rPr>
          <w:b/>
          <w:sz w:val="24"/>
          <w:szCs w:val="24"/>
        </w:rPr>
        <w:t xml:space="preserve">  </w:t>
      </w:r>
      <w:r w:rsidR="00D45205" w:rsidRPr="00D45205">
        <w:rPr>
          <w:rFonts w:ascii="Times New Roman" w:eastAsia="Times New Roman" w:hAnsi="Times New Roman" w:cs="Times New Roman"/>
          <w:b/>
          <w:i/>
          <w:color w:val="000000"/>
          <w:sz w:val="24"/>
          <w:szCs w:val="24"/>
          <w:u w:val="single"/>
          <w:lang w:eastAsia="ru-RU"/>
        </w:rPr>
        <w:t>Методические принципы физического воспитания (перечислить и привести примеры).</w:t>
      </w:r>
    </w:p>
    <w:p w:rsidR="00D45205" w:rsidRDefault="00100039" w:rsidP="00E2059F">
      <w:pPr>
        <w:ind w:left="-1276" w:right="-568"/>
        <w:rPr>
          <w:rFonts w:ascii="Times New Roman" w:hAnsi="Times New Roman" w:cs="Times New Roman"/>
          <w:b/>
          <w:i/>
          <w:color w:val="000000"/>
          <w:sz w:val="24"/>
          <w:szCs w:val="24"/>
          <w:u w:val="single"/>
          <w:shd w:val="clear" w:color="auto" w:fill="FFFFFF"/>
        </w:rPr>
      </w:pPr>
      <w:r w:rsidRPr="00E81BAC">
        <w:rPr>
          <w:b/>
          <w:sz w:val="24"/>
          <w:szCs w:val="24"/>
        </w:rPr>
        <w:t>Физическое воспитание</w:t>
      </w:r>
      <w:r>
        <w:rPr>
          <w:sz w:val="24"/>
          <w:szCs w:val="24"/>
        </w:rPr>
        <w:t xml:space="preserve"> – </w:t>
      </w:r>
      <w:r w:rsidRPr="003562B8">
        <w:rPr>
          <w:rFonts w:ascii="Times New Roman" w:hAnsi="Times New Roman" w:cs="Times New Roman"/>
          <w:sz w:val="24"/>
          <w:szCs w:val="24"/>
        </w:rPr>
        <w:t>обучение движениям и управление развитием физических качеств человека.</w:t>
      </w:r>
    </w:p>
    <w:p w:rsidR="00100039" w:rsidRPr="00D45205" w:rsidRDefault="00100039" w:rsidP="00E2059F">
      <w:pPr>
        <w:ind w:left="-1276" w:right="-568"/>
        <w:rPr>
          <w:rFonts w:ascii="Times New Roman" w:hAnsi="Times New Roman" w:cs="Times New Roman"/>
          <w:b/>
          <w:i/>
          <w:color w:val="000000"/>
          <w:sz w:val="24"/>
          <w:szCs w:val="24"/>
          <w:u w:val="single"/>
          <w:shd w:val="clear" w:color="auto" w:fill="FFFFFF"/>
        </w:rPr>
      </w:pPr>
      <w:r w:rsidRPr="003562B8">
        <w:rPr>
          <w:rFonts w:ascii="Times New Roman" w:hAnsi="Times New Roman" w:cs="Times New Roman"/>
          <w:sz w:val="24"/>
          <w:szCs w:val="24"/>
          <w:u w:val="single"/>
        </w:rPr>
        <w:lastRenderedPageBreak/>
        <w:t>Методические принципы физ. воспитания</w:t>
      </w:r>
      <w:r w:rsidRPr="003562B8">
        <w:rPr>
          <w:rFonts w:ascii="Times New Roman" w:hAnsi="Times New Roman" w:cs="Times New Roman"/>
          <w:sz w:val="24"/>
          <w:szCs w:val="24"/>
        </w:rPr>
        <w:t>:  1. Сознательность и активность; 2.Наглядность; 3. Доступность; 4.Систематичность; 5.Динамичность</w:t>
      </w:r>
    </w:p>
    <w:p w:rsidR="00100039" w:rsidRPr="003562B8" w:rsidRDefault="00100039" w:rsidP="00E2059F">
      <w:pPr>
        <w:ind w:left="-1276" w:right="-568"/>
        <w:rPr>
          <w:rFonts w:ascii="Times New Roman" w:hAnsi="Times New Roman" w:cs="Times New Roman"/>
          <w:sz w:val="24"/>
          <w:szCs w:val="24"/>
        </w:rPr>
      </w:pPr>
      <w:r w:rsidRPr="003562B8">
        <w:rPr>
          <w:rFonts w:ascii="Times New Roman" w:hAnsi="Times New Roman" w:cs="Times New Roman"/>
          <w:sz w:val="24"/>
          <w:szCs w:val="24"/>
          <w:u w:val="single"/>
        </w:rPr>
        <w:t xml:space="preserve">Примеры:  </w:t>
      </w:r>
      <w:r w:rsidRPr="003562B8">
        <w:rPr>
          <w:rFonts w:ascii="Times New Roman" w:hAnsi="Times New Roman" w:cs="Times New Roman"/>
          <w:sz w:val="24"/>
          <w:szCs w:val="24"/>
        </w:rPr>
        <w:t>1. Желание укрепить здоровье, внести коррекцию в телосложен</w:t>
      </w:r>
      <w:r w:rsidR="00B67CDC" w:rsidRPr="003562B8">
        <w:rPr>
          <w:rFonts w:ascii="Times New Roman" w:hAnsi="Times New Roman" w:cs="Times New Roman"/>
          <w:sz w:val="24"/>
          <w:szCs w:val="24"/>
        </w:rPr>
        <w:t>ие, достичь высоких результатов</w:t>
      </w:r>
      <w:r w:rsidRPr="003562B8">
        <w:rPr>
          <w:rFonts w:ascii="Times New Roman" w:hAnsi="Times New Roman" w:cs="Times New Roman"/>
          <w:sz w:val="24"/>
          <w:szCs w:val="24"/>
        </w:rPr>
        <w:t>;</w:t>
      </w:r>
      <w:r w:rsidR="00B67CDC" w:rsidRPr="003562B8">
        <w:rPr>
          <w:rFonts w:ascii="Times New Roman" w:hAnsi="Times New Roman" w:cs="Times New Roman"/>
          <w:sz w:val="24"/>
          <w:szCs w:val="24"/>
        </w:rPr>
        <w:t xml:space="preserve">  </w:t>
      </w:r>
      <w:r w:rsidRPr="003562B8">
        <w:rPr>
          <w:rFonts w:ascii="Times New Roman" w:hAnsi="Times New Roman" w:cs="Times New Roman"/>
          <w:sz w:val="24"/>
          <w:szCs w:val="24"/>
        </w:rPr>
        <w:t xml:space="preserve"> 2.Создать правильное представление, образ двигательного задания</w:t>
      </w:r>
      <w:r w:rsidR="00B67CDC" w:rsidRPr="003562B8">
        <w:rPr>
          <w:rFonts w:ascii="Times New Roman" w:hAnsi="Times New Roman" w:cs="Times New Roman"/>
          <w:sz w:val="24"/>
          <w:szCs w:val="24"/>
        </w:rPr>
        <w:t>, в спортивных движениях важную роль играет ритм;   3.Строго учитывать возрастные и половые  особенности, уровень подготовленности, а также индивидуальные различия в физ. и психических способностей занимающихся;   4. Регулярность занятий, рациональное чередование нагрузок и отдыха;   5. В постепенном упражнении двигательных задач, в нарастании объёма и интенсивности нагрузок, регулярно обновлять учётный материал, увеличивать объём и интенсивность нагрузок.</w:t>
      </w:r>
    </w:p>
    <w:p w:rsidR="00D45205" w:rsidRDefault="00B67CDC" w:rsidP="00E2059F">
      <w:pPr>
        <w:ind w:left="-1276" w:right="-568"/>
        <w:rPr>
          <w:b/>
          <w:sz w:val="24"/>
          <w:szCs w:val="24"/>
        </w:rPr>
      </w:pPr>
      <w:r w:rsidRPr="00B67CDC">
        <w:rPr>
          <w:b/>
          <w:sz w:val="24"/>
          <w:szCs w:val="24"/>
        </w:rPr>
        <w:t>29</w:t>
      </w:r>
      <w:r>
        <w:rPr>
          <w:b/>
          <w:sz w:val="24"/>
          <w:szCs w:val="24"/>
        </w:rPr>
        <w:t>.</w:t>
      </w:r>
      <w:r w:rsidR="00D45205">
        <w:rPr>
          <w:b/>
          <w:sz w:val="24"/>
          <w:szCs w:val="24"/>
        </w:rPr>
        <w:t xml:space="preserve"> </w:t>
      </w:r>
      <w:r w:rsidR="00D45205" w:rsidRPr="00D45205">
        <w:rPr>
          <w:rFonts w:ascii="Times New Roman" w:eastAsia="Times New Roman" w:hAnsi="Times New Roman" w:cs="Times New Roman"/>
          <w:b/>
          <w:i/>
          <w:color w:val="000000"/>
          <w:sz w:val="24"/>
          <w:szCs w:val="24"/>
          <w:u w:val="single"/>
          <w:lang w:eastAsia="ru-RU"/>
        </w:rPr>
        <w:t>Воспитание силы в условиях тренировочной деятельности</w:t>
      </w:r>
    </w:p>
    <w:p w:rsidR="00E57ED0" w:rsidRPr="003562B8" w:rsidRDefault="00E57ED0" w:rsidP="00E2059F">
      <w:pPr>
        <w:ind w:left="-1276" w:right="-568"/>
        <w:rPr>
          <w:rFonts w:ascii="Times New Roman" w:hAnsi="Times New Roman" w:cs="Times New Roman"/>
          <w:sz w:val="24"/>
          <w:szCs w:val="24"/>
        </w:rPr>
      </w:pPr>
      <w:r>
        <w:rPr>
          <w:b/>
          <w:sz w:val="24"/>
          <w:szCs w:val="24"/>
        </w:rPr>
        <w:t xml:space="preserve"> </w:t>
      </w:r>
      <w:r w:rsidRPr="003562B8">
        <w:rPr>
          <w:rFonts w:ascii="Times New Roman" w:hAnsi="Times New Roman" w:cs="Times New Roman"/>
          <w:sz w:val="24"/>
          <w:szCs w:val="24"/>
        </w:rPr>
        <w:t>Регулярные занятия физическими упражнениями в условиях тренировочной деятельности развиваются различные группы мышц опорно-двигательной системы. Общее гармоническое развитие всех мышечных групп</w:t>
      </w:r>
      <w:r w:rsidR="00B67CDC" w:rsidRPr="003562B8">
        <w:rPr>
          <w:rFonts w:ascii="Times New Roman" w:hAnsi="Times New Roman" w:cs="Times New Roman"/>
          <w:b/>
          <w:sz w:val="24"/>
          <w:szCs w:val="24"/>
        </w:rPr>
        <w:t xml:space="preserve"> </w:t>
      </w:r>
      <w:r w:rsidRPr="003562B8">
        <w:rPr>
          <w:rFonts w:ascii="Times New Roman" w:hAnsi="Times New Roman" w:cs="Times New Roman"/>
          <w:sz w:val="24"/>
          <w:szCs w:val="24"/>
        </w:rPr>
        <w:t xml:space="preserve">опорно-двигательного аппарата человека. Путём использования избирательных силовых упражнений.  </w:t>
      </w:r>
      <w:proofErr w:type="gramStart"/>
      <w:r w:rsidRPr="003562B8">
        <w:rPr>
          <w:rFonts w:ascii="Times New Roman" w:hAnsi="Times New Roman" w:cs="Times New Roman"/>
          <w:sz w:val="24"/>
          <w:szCs w:val="24"/>
        </w:rPr>
        <w:t>Важное  значение</w:t>
      </w:r>
      <w:proofErr w:type="gramEnd"/>
      <w:r w:rsidRPr="003562B8">
        <w:rPr>
          <w:rFonts w:ascii="Times New Roman" w:hAnsi="Times New Roman" w:cs="Times New Roman"/>
          <w:sz w:val="24"/>
          <w:szCs w:val="24"/>
        </w:rPr>
        <w:t xml:space="preserve">  имеют объём и содержание. Они должны обеспечивать пропорциональное развитие различных мышечных групп. Вторая задача разностороннее развитие силовых способностей в единстве с освоением жизненно важных двигательных действи</w:t>
      </w:r>
      <w:proofErr w:type="gramStart"/>
      <w:r w:rsidRPr="003562B8">
        <w:rPr>
          <w:rFonts w:ascii="Times New Roman" w:hAnsi="Times New Roman" w:cs="Times New Roman"/>
          <w:sz w:val="24"/>
          <w:szCs w:val="24"/>
        </w:rPr>
        <w:t>й(</w:t>
      </w:r>
      <w:proofErr w:type="gramEnd"/>
      <w:r w:rsidRPr="003562B8">
        <w:rPr>
          <w:rFonts w:ascii="Times New Roman" w:hAnsi="Times New Roman" w:cs="Times New Roman"/>
          <w:sz w:val="24"/>
          <w:szCs w:val="24"/>
        </w:rPr>
        <w:t xml:space="preserve"> умений и навыков) Данная задача предполагает развитие силовых способностей всех основных видов. </w:t>
      </w:r>
    </w:p>
    <w:p w:rsidR="00D45205" w:rsidRPr="00D45205" w:rsidRDefault="00E57ED0" w:rsidP="00E2059F">
      <w:pPr>
        <w:ind w:left="-1276" w:right="-568"/>
        <w:rPr>
          <w:b/>
          <w:i/>
          <w:sz w:val="24"/>
          <w:szCs w:val="24"/>
          <w:u w:val="single"/>
        </w:rPr>
      </w:pPr>
      <w:r w:rsidRPr="00D45205">
        <w:rPr>
          <w:sz w:val="24"/>
          <w:szCs w:val="24"/>
        </w:rPr>
        <w:t xml:space="preserve">30.  </w:t>
      </w:r>
      <w:bookmarkEnd w:id="5"/>
      <w:r w:rsidR="00D45205" w:rsidRPr="00D45205">
        <w:rPr>
          <w:sz w:val="24"/>
          <w:szCs w:val="24"/>
        </w:rPr>
        <w:t xml:space="preserve"> </w:t>
      </w:r>
      <w:r w:rsidR="00D45205" w:rsidRPr="00D45205">
        <w:rPr>
          <w:rFonts w:ascii="Times New Roman" w:eastAsia="Times New Roman" w:hAnsi="Times New Roman" w:cs="Times New Roman"/>
          <w:b/>
          <w:i/>
          <w:color w:val="000000"/>
          <w:sz w:val="24"/>
          <w:szCs w:val="24"/>
          <w:u w:val="single"/>
          <w:lang w:eastAsia="ru-RU"/>
        </w:rPr>
        <w:t>Основные задачи лечебной физической культуры</w:t>
      </w:r>
    </w:p>
    <w:p w:rsidR="00D45205" w:rsidRDefault="004857CF" w:rsidP="00E2059F">
      <w:pPr>
        <w:ind w:left="-1276" w:right="-568"/>
        <w:rPr>
          <w:rFonts w:ascii="Times New Roman" w:hAnsi="Times New Roman" w:cs="Times New Roman"/>
          <w:color w:val="000000"/>
          <w:sz w:val="24"/>
          <w:szCs w:val="24"/>
        </w:rPr>
      </w:pPr>
      <w:r w:rsidRPr="00D45205">
        <w:rPr>
          <w:rFonts w:ascii="Times New Roman" w:hAnsi="Times New Roman" w:cs="Times New Roman"/>
          <w:bCs/>
          <w:color w:val="252525"/>
          <w:sz w:val="24"/>
          <w:szCs w:val="24"/>
          <w:shd w:val="clear" w:color="auto" w:fill="FFFFFF"/>
        </w:rPr>
        <w:t>Лечебная физическая культура</w:t>
      </w:r>
      <w:r w:rsidRPr="00D45205">
        <w:rPr>
          <w:rStyle w:val="apple-converted-space"/>
          <w:rFonts w:ascii="Times New Roman" w:hAnsi="Times New Roman" w:cs="Times New Roman"/>
          <w:color w:val="252525"/>
          <w:sz w:val="24"/>
          <w:szCs w:val="24"/>
          <w:shd w:val="clear" w:color="auto" w:fill="FFFFFF"/>
        </w:rPr>
        <w:t> </w:t>
      </w:r>
      <w:r w:rsidRPr="00D45205">
        <w:rPr>
          <w:rFonts w:ascii="Times New Roman" w:hAnsi="Times New Roman" w:cs="Times New Roman"/>
          <w:color w:val="252525"/>
          <w:sz w:val="24"/>
          <w:szCs w:val="24"/>
          <w:shd w:val="clear" w:color="auto" w:fill="FFFFFF"/>
        </w:rPr>
        <w:t>(ЛФК) — метод</w:t>
      </w:r>
      <w:r w:rsidRPr="00D45205">
        <w:rPr>
          <w:rStyle w:val="apple-converted-space"/>
          <w:rFonts w:ascii="Times New Roman" w:hAnsi="Times New Roman" w:cs="Times New Roman"/>
          <w:color w:val="252525"/>
          <w:sz w:val="24"/>
          <w:szCs w:val="24"/>
          <w:shd w:val="clear" w:color="auto" w:fill="FFFFFF"/>
        </w:rPr>
        <w:t> </w:t>
      </w:r>
      <w:r w:rsidRPr="00D45205">
        <w:rPr>
          <w:rFonts w:ascii="Times New Roman" w:hAnsi="Times New Roman" w:cs="Times New Roman"/>
          <w:sz w:val="24"/>
          <w:szCs w:val="24"/>
        </w:rPr>
        <w:t>лечения,</w:t>
      </w:r>
      <w:r w:rsidRPr="00D45205">
        <w:rPr>
          <w:rFonts w:ascii="Times New Roman" w:hAnsi="Times New Roman" w:cs="Times New Roman"/>
          <w:color w:val="252525"/>
          <w:sz w:val="24"/>
          <w:szCs w:val="24"/>
          <w:shd w:val="clear" w:color="auto" w:fill="FFFFFF"/>
        </w:rPr>
        <w:t xml:space="preserve"> состоящий в применении физических упражнений и естественных факторов природы к больному человеку с лечебно-профилактическими целями. </w:t>
      </w:r>
      <w:proofErr w:type="spellStart"/>
      <w:r w:rsidRPr="00D45205">
        <w:rPr>
          <w:rFonts w:ascii="Times New Roman" w:hAnsi="Times New Roman" w:cs="Times New Roman"/>
          <w:color w:val="000000"/>
          <w:sz w:val="24"/>
          <w:szCs w:val="24"/>
        </w:rPr>
        <w:t>Лфк</w:t>
      </w:r>
      <w:proofErr w:type="spellEnd"/>
      <w:r w:rsidRPr="00D45205">
        <w:rPr>
          <w:rFonts w:ascii="Times New Roman" w:hAnsi="Times New Roman" w:cs="Times New Roman"/>
          <w:color w:val="000000"/>
          <w:sz w:val="24"/>
          <w:szCs w:val="24"/>
        </w:rPr>
        <w:t xml:space="preserve"> способствует более быстрому восстановлению работоспособности после заболеваний, предохраняет от возникновения ряда патологических процессов, которые развиваются при недостаточной физ. активности человека, вследствие чего является обязательным лечебным и профилактическим мероприятием во всех зв</w:t>
      </w:r>
      <w:r w:rsidR="00DC2053" w:rsidRPr="00D45205">
        <w:rPr>
          <w:rFonts w:ascii="Times New Roman" w:hAnsi="Times New Roman" w:cs="Times New Roman"/>
          <w:color w:val="000000"/>
          <w:sz w:val="24"/>
          <w:szCs w:val="24"/>
        </w:rPr>
        <w:t>еньях совет здравоохранения. ЛФК</w:t>
      </w:r>
      <w:r w:rsidRPr="00D45205">
        <w:rPr>
          <w:rFonts w:ascii="Times New Roman" w:hAnsi="Times New Roman" w:cs="Times New Roman"/>
          <w:color w:val="000000"/>
          <w:sz w:val="24"/>
          <w:szCs w:val="24"/>
        </w:rPr>
        <w:t xml:space="preserve"> является методом общего воздействия на организм больного. </w:t>
      </w:r>
      <w:proofErr w:type="spellStart"/>
      <w:r w:rsidRPr="00D45205">
        <w:rPr>
          <w:rFonts w:ascii="Times New Roman" w:hAnsi="Times New Roman" w:cs="Times New Roman"/>
          <w:color w:val="000000"/>
          <w:sz w:val="24"/>
          <w:szCs w:val="24"/>
        </w:rPr>
        <w:t>Лфк</w:t>
      </w:r>
      <w:proofErr w:type="spellEnd"/>
      <w:r w:rsidRPr="00D45205">
        <w:rPr>
          <w:rFonts w:ascii="Times New Roman" w:hAnsi="Times New Roman" w:cs="Times New Roman"/>
          <w:color w:val="000000"/>
          <w:sz w:val="24"/>
          <w:szCs w:val="24"/>
        </w:rPr>
        <w:t xml:space="preserve"> является методом активного, функционального лечения. Систематическое выполнение больным физических упражнений развивает функциональные резервы, как пораженной системы, так и всего организма в конечном итоге приводит к повышению функциональной адаптации больного.</w:t>
      </w:r>
    </w:p>
    <w:p w:rsidR="00D45205" w:rsidRPr="00D45205" w:rsidRDefault="004857CF" w:rsidP="00E2059F">
      <w:pPr>
        <w:ind w:left="-1276" w:right="-568"/>
        <w:rPr>
          <w:rFonts w:ascii="Times New Roman" w:hAnsi="Times New Roman" w:cs="Times New Roman"/>
          <w:i/>
          <w:color w:val="000000"/>
          <w:sz w:val="24"/>
          <w:szCs w:val="24"/>
          <w:u w:val="single"/>
        </w:rPr>
      </w:pPr>
      <w:r>
        <w:rPr>
          <w:b/>
          <w:sz w:val="24"/>
          <w:szCs w:val="24"/>
        </w:rPr>
        <w:t>31</w:t>
      </w:r>
      <w:r w:rsidRPr="00D45205">
        <w:rPr>
          <w:i/>
          <w:sz w:val="24"/>
          <w:szCs w:val="24"/>
          <w:u w:val="single"/>
        </w:rPr>
        <w:t xml:space="preserve">. </w:t>
      </w:r>
      <w:r w:rsidR="00D45205" w:rsidRPr="00D45205">
        <w:rPr>
          <w:rFonts w:ascii="Times New Roman" w:eastAsia="Times New Roman" w:hAnsi="Times New Roman" w:cs="Times New Roman"/>
          <w:i/>
          <w:color w:val="000000"/>
          <w:sz w:val="24"/>
          <w:szCs w:val="24"/>
          <w:u w:val="single"/>
          <w:lang w:eastAsia="ru-RU"/>
        </w:rPr>
        <w:t>Изменения в состоянии мышечной системы под влиянием физической нагрузки.</w:t>
      </w:r>
    </w:p>
    <w:p w:rsidR="00100039" w:rsidRDefault="002016B5" w:rsidP="00E2059F">
      <w:pPr>
        <w:ind w:left="-1276" w:right="-568"/>
        <w:rPr>
          <w:rFonts w:ascii="Times New Roman" w:hAnsi="Times New Roman" w:cs="Times New Roman"/>
          <w:sz w:val="24"/>
          <w:szCs w:val="24"/>
        </w:rPr>
      </w:pPr>
      <w:r>
        <w:rPr>
          <w:sz w:val="24"/>
          <w:szCs w:val="24"/>
        </w:rPr>
        <w:t xml:space="preserve"> </w:t>
      </w:r>
      <w:r w:rsidRPr="00DC2053">
        <w:rPr>
          <w:rFonts w:ascii="Times New Roman" w:hAnsi="Times New Roman" w:cs="Times New Roman"/>
          <w:color w:val="333333"/>
          <w:sz w:val="24"/>
          <w:szCs w:val="24"/>
          <w:shd w:val="clear" w:color="auto" w:fill="FFFFFF"/>
        </w:rPr>
        <w:t xml:space="preserve">Спортивная тренировка увеличивает силу мышц, эластичность, характер проявления силы и другие их функциональные качества. </w:t>
      </w:r>
      <w:r w:rsidRPr="00DC2053">
        <w:rPr>
          <w:rStyle w:val="apple-converted-space"/>
          <w:rFonts w:ascii="Times New Roman" w:hAnsi="Times New Roman" w:cs="Times New Roman"/>
          <w:color w:val="333333"/>
          <w:sz w:val="24"/>
          <w:szCs w:val="24"/>
          <w:shd w:val="clear" w:color="auto" w:fill="FFFFFF"/>
        </w:rPr>
        <w:t> </w:t>
      </w:r>
      <w:r w:rsidRPr="00DC2053">
        <w:rPr>
          <w:rFonts w:ascii="Times New Roman" w:hAnsi="Times New Roman" w:cs="Times New Roman"/>
          <w:color w:val="333333"/>
          <w:sz w:val="24"/>
          <w:szCs w:val="24"/>
          <w:shd w:val="clear" w:color="auto" w:fill="FFFFFF"/>
        </w:rPr>
        <w:t>Вместе с тем иногда, несмотря на регулярные тренировочные занятия, сила мышц начинает снижаться</w:t>
      </w:r>
      <w:r w:rsidRPr="00DC2053">
        <w:rPr>
          <w:rStyle w:val="apple-converted-space"/>
          <w:rFonts w:ascii="Times New Roman" w:hAnsi="Times New Roman" w:cs="Times New Roman"/>
          <w:color w:val="333333"/>
          <w:sz w:val="24"/>
          <w:szCs w:val="24"/>
          <w:shd w:val="clear" w:color="auto" w:fill="FFFFFF"/>
        </w:rPr>
        <w:t>.  </w:t>
      </w:r>
      <w:r w:rsidRPr="00DC2053">
        <w:rPr>
          <w:rFonts w:ascii="Times New Roman" w:hAnsi="Times New Roman" w:cs="Times New Roman"/>
          <w:color w:val="333333"/>
          <w:sz w:val="24"/>
          <w:szCs w:val="24"/>
          <w:shd w:val="clear" w:color="auto" w:fill="FFFFFF"/>
        </w:rPr>
        <w:t>Поэтому очень важно знать, какие изменения происходят в мышцах под влиянием физической нагрузки.</w:t>
      </w:r>
      <w:r w:rsidR="00E81BAC" w:rsidRPr="00DC2053">
        <w:rPr>
          <w:rFonts w:ascii="Times New Roman" w:hAnsi="Times New Roman" w:cs="Times New Roman"/>
          <w:sz w:val="24"/>
          <w:szCs w:val="24"/>
        </w:rPr>
        <w:t xml:space="preserve"> При нагрузках преимущественно динамического характера вес и объем мышц также увеличи</w:t>
      </w:r>
      <w:r w:rsidR="00DC2053" w:rsidRPr="00DC2053">
        <w:rPr>
          <w:rFonts w:ascii="Times New Roman" w:hAnsi="Times New Roman" w:cs="Times New Roman"/>
          <w:sz w:val="24"/>
          <w:szCs w:val="24"/>
        </w:rPr>
        <w:t>ваются, но в меньшей степени, п</w:t>
      </w:r>
      <w:r w:rsidR="00E81BAC" w:rsidRPr="00DC2053">
        <w:rPr>
          <w:rFonts w:ascii="Times New Roman" w:hAnsi="Times New Roman" w:cs="Times New Roman"/>
          <w:sz w:val="24"/>
          <w:szCs w:val="24"/>
        </w:rPr>
        <w:t>роисходит удлинение м</w:t>
      </w:r>
      <w:r w:rsidR="00DC2053" w:rsidRPr="00DC2053">
        <w:rPr>
          <w:rFonts w:ascii="Times New Roman" w:hAnsi="Times New Roman" w:cs="Times New Roman"/>
          <w:sz w:val="24"/>
          <w:szCs w:val="24"/>
        </w:rPr>
        <w:t>ышечной части и укорочение сухо</w:t>
      </w:r>
      <w:r w:rsidR="00E81BAC" w:rsidRPr="00DC2053">
        <w:rPr>
          <w:rFonts w:ascii="Times New Roman" w:hAnsi="Times New Roman" w:cs="Times New Roman"/>
          <w:sz w:val="24"/>
          <w:szCs w:val="24"/>
        </w:rPr>
        <w:t xml:space="preserve">жильной. </w:t>
      </w:r>
      <w:r w:rsidR="00DC2053" w:rsidRPr="00DC2053">
        <w:rPr>
          <w:rFonts w:ascii="Times New Roman" w:hAnsi="Times New Roman" w:cs="Times New Roman"/>
          <w:sz w:val="24"/>
          <w:szCs w:val="24"/>
        </w:rPr>
        <w:t xml:space="preserve"> </w:t>
      </w:r>
      <w:r w:rsidR="00E81BAC" w:rsidRPr="00DC2053">
        <w:rPr>
          <w:rFonts w:ascii="Times New Roman" w:hAnsi="Times New Roman" w:cs="Times New Roman"/>
          <w:sz w:val="24"/>
          <w:szCs w:val="24"/>
        </w:rPr>
        <w:t xml:space="preserve">Мышечные волокна располагаются </w:t>
      </w:r>
      <w:proofErr w:type="gramStart"/>
      <w:r w:rsidR="00E81BAC" w:rsidRPr="00DC2053">
        <w:rPr>
          <w:rFonts w:ascii="Times New Roman" w:hAnsi="Times New Roman" w:cs="Times New Roman"/>
          <w:sz w:val="24"/>
          <w:szCs w:val="24"/>
        </w:rPr>
        <w:t>более параллельно</w:t>
      </w:r>
      <w:proofErr w:type="gramEnd"/>
      <w:r w:rsidR="00E81BAC" w:rsidRPr="00DC2053">
        <w:rPr>
          <w:rFonts w:ascii="Times New Roman" w:hAnsi="Times New Roman" w:cs="Times New Roman"/>
          <w:sz w:val="24"/>
          <w:szCs w:val="24"/>
        </w:rPr>
        <w:t>,</w:t>
      </w:r>
      <w:r w:rsidR="00DC2053" w:rsidRPr="00DC2053">
        <w:rPr>
          <w:rFonts w:ascii="Times New Roman" w:hAnsi="Times New Roman" w:cs="Times New Roman"/>
          <w:sz w:val="24"/>
          <w:szCs w:val="24"/>
        </w:rPr>
        <w:t xml:space="preserve"> Чередование сокращений и расслаблений мышцы не нарушает кровообращения в ней, количество капилляров увеличивается, При умеренных нагрузках мышцы увеличиваются в объеме, в них улучшается кровоснабжение, открываются резервные капилляры, утолщаются мышечные волокна.</w:t>
      </w:r>
    </w:p>
    <w:p w:rsidR="00D45205" w:rsidRPr="00D45205" w:rsidRDefault="00DC2053" w:rsidP="00E2059F">
      <w:pPr>
        <w:spacing w:after="0" w:line="240" w:lineRule="auto"/>
        <w:ind w:left="-1276" w:right="-568"/>
        <w:rPr>
          <w:rFonts w:ascii="Times New Roman" w:eastAsia="Times New Roman" w:hAnsi="Times New Roman" w:cs="Times New Roman"/>
          <w:b/>
          <w:i/>
          <w:color w:val="000000"/>
          <w:sz w:val="24"/>
          <w:szCs w:val="24"/>
          <w:u w:val="single"/>
          <w:lang w:eastAsia="ru-RU"/>
        </w:rPr>
      </w:pPr>
      <w:r w:rsidRPr="00DC2053">
        <w:rPr>
          <w:b/>
          <w:sz w:val="24"/>
        </w:rPr>
        <w:t>32</w:t>
      </w:r>
      <w:r w:rsidRPr="00D45205">
        <w:rPr>
          <w:i/>
          <w:sz w:val="24"/>
          <w:u w:val="single"/>
        </w:rPr>
        <w:t xml:space="preserve">. </w:t>
      </w:r>
      <w:r w:rsidR="00F56B98" w:rsidRPr="00D45205">
        <w:rPr>
          <w:i/>
          <w:sz w:val="24"/>
          <w:u w:val="single"/>
        </w:rPr>
        <w:t xml:space="preserve"> </w:t>
      </w:r>
      <w:r w:rsidR="00D45205" w:rsidRPr="00D45205">
        <w:rPr>
          <w:rFonts w:ascii="Times New Roman" w:eastAsia="Times New Roman" w:hAnsi="Times New Roman" w:cs="Times New Roman"/>
          <w:b/>
          <w:i/>
          <w:color w:val="000000"/>
          <w:sz w:val="24"/>
          <w:szCs w:val="24"/>
          <w:u w:val="single"/>
          <w:lang w:eastAsia="ru-RU"/>
        </w:rPr>
        <w:t>Воспитание выносливости (методика и основные характеристики)</w:t>
      </w:r>
    </w:p>
    <w:p w:rsidR="00F56B98" w:rsidRPr="003562B8" w:rsidRDefault="00F56B98" w:rsidP="00E2059F">
      <w:pPr>
        <w:ind w:left="-1276" w:right="-568"/>
        <w:rPr>
          <w:rFonts w:ascii="Times New Roman" w:hAnsi="Times New Roman" w:cs="Times New Roman"/>
          <w:sz w:val="24"/>
          <w:szCs w:val="24"/>
        </w:rPr>
      </w:pPr>
      <w:r w:rsidRPr="003562B8">
        <w:rPr>
          <w:rFonts w:ascii="Times New Roman" w:hAnsi="Times New Roman" w:cs="Times New Roman"/>
          <w:b/>
          <w:sz w:val="24"/>
          <w:szCs w:val="24"/>
        </w:rPr>
        <w:t>Выносливость</w:t>
      </w:r>
      <w:r w:rsidRPr="003562B8">
        <w:rPr>
          <w:rFonts w:ascii="Times New Roman" w:hAnsi="Times New Roman" w:cs="Times New Roman"/>
          <w:sz w:val="24"/>
          <w:szCs w:val="24"/>
        </w:rPr>
        <w:t>-это способность противостоять физическому утомлению в процессе мышечной деятельности. Различают общую и специальную выносливость.</w:t>
      </w:r>
    </w:p>
    <w:p w:rsidR="00F56B98" w:rsidRPr="003562B8" w:rsidRDefault="00F56B98" w:rsidP="00E2059F">
      <w:pPr>
        <w:ind w:left="-1276" w:right="-568"/>
        <w:rPr>
          <w:rStyle w:val="a4"/>
          <w:rFonts w:ascii="Times New Roman" w:hAnsi="Times New Roman" w:cs="Times New Roman"/>
          <w:color w:val="000000"/>
          <w:sz w:val="24"/>
          <w:szCs w:val="24"/>
        </w:rPr>
      </w:pPr>
      <w:r w:rsidRPr="003562B8">
        <w:rPr>
          <w:rFonts w:ascii="Times New Roman" w:hAnsi="Times New Roman" w:cs="Times New Roman"/>
          <w:b/>
          <w:sz w:val="24"/>
          <w:szCs w:val="24"/>
        </w:rPr>
        <w:lastRenderedPageBreak/>
        <w:t>Общая выносливост</w:t>
      </w:r>
      <w:proofErr w:type="gramStart"/>
      <w:r w:rsidRPr="003562B8">
        <w:rPr>
          <w:rFonts w:ascii="Times New Roman" w:hAnsi="Times New Roman" w:cs="Times New Roman"/>
          <w:b/>
          <w:sz w:val="24"/>
          <w:szCs w:val="24"/>
        </w:rPr>
        <w:t>ь</w:t>
      </w:r>
      <w:r w:rsidRPr="003562B8">
        <w:rPr>
          <w:rFonts w:ascii="Times New Roman" w:hAnsi="Times New Roman" w:cs="Times New Roman"/>
          <w:sz w:val="24"/>
          <w:szCs w:val="24"/>
        </w:rPr>
        <w:t>-</w:t>
      </w:r>
      <w:proofErr w:type="gramEnd"/>
      <w:r w:rsidRPr="003562B8">
        <w:rPr>
          <w:rFonts w:ascii="Times New Roman" w:hAnsi="Times New Roman" w:cs="Times New Roman"/>
          <w:sz w:val="24"/>
          <w:szCs w:val="24"/>
        </w:rPr>
        <w:t xml:space="preserve"> это способность длительно  выполнять работу умеренной интенсивности при глобальном функционировании мышечной системы.</w:t>
      </w:r>
      <w:r w:rsidRPr="003562B8">
        <w:rPr>
          <w:rFonts w:ascii="Times New Roman" w:hAnsi="Times New Roman" w:cs="Times New Roman"/>
          <w:color w:val="000000"/>
          <w:sz w:val="24"/>
          <w:szCs w:val="24"/>
        </w:rPr>
        <w:t xml:space="preserve"> </w:t>
      </w:r>
      <w:r w:rsidRPr="003562B8">
        <w:rPr>
          <w:rStyle w:val="a4"/>
          <w:rFonts w:ascii="Times New Roman" w:hAnsi="Times New Roman" w:cs="Times New Roman"/>
          <w:color w:val="000000"/>
          <w:sz w:val="24"/>
          <w:szCs w:val="24"/>
        </w:rPr>
        <w:t xml:space="preserve"> </w:t>
      </w:r>
    </w:p>
    <w:p w:rsidR="00F56B98" w:rsidRPr="003562B8" w:rsidRDefault="00F56B98" w:rsidP="00E2059F">
      <w:pPr>
        <w:ind w:left="-1276" w:right="-568"/>
        <w:rPr>
          <w:rFonts w:ascii="Times New Roman" w:hAnsi="Times New Roman" w:cs="Times New Roman"/>
          <w:color w:val="000000"/>
          <w:sz w:val="24"/>
          <w:szCs w:val="24"/>
        </w:rPr>
      </w:pPr>
      <w:r w:rsidRPr="003562B8">
        <w:rPr>
          <w:rFonts w:ascii="Times New Roman" w:hAnsi="Times New Roman" w:cs="Times New Roman"/>
          <w:b/>
          <w:sz w:val="24"/>
          <w:szCs w:val="24"/>
        </w:rPr>
        <w:t>Специальная выносливост</w:t>
      </w:r>
      <w:proofErr w:type="gramStart"/>
      <w:r w:rsidRPr="003562B8">
        <w:rPr>
          <w:rFonts w:ascii="Times New Roman" w:hAnsi="Times New Roman" w:cs="Times New Roman"/>
          <w:b/>
          <w:sz w:val="24"/>
          <w:szCs w:val="24"/>
        </w:rPr>
        <w:t>ь</w:t>
      </w:r>
      <w:r w:rsidRPr="003562B8">
        <w:rPr>
          <w:rFonts w:ascii="Times New Roman" w:hAnsi="Times New Roman" w:cs="Times New Roman"/>
          <w:sz w:val="24"/>
          <w:szCs w:val="24"/>
        </w:rPr>
        <w:t>-</w:t>
      </w:r>
      <w:proofErr w:type="gramEnd"/>
      <w:r w:rsidRPr="003562B8">
        <w:rPr>
          <w:rFonts w:ascii="Times New Roman" w:hAnsi="Times New Roman" w:cs="Times New Roman"/>
          <w:sz w:val="24"/>
          <w:szCs w:val="24"/>
        </w:rPr>
        <w:t xml:space="preserve"> это  </w:t>
      </w:r>
      <w:r w:rsidRPr="003562B8">
        <w:rPr>
          <w:rFonts w:ascii="Times New Roman" w:hAnsi="Times New Roman" w:cs="Times New Roman"/>
          <w:color w:val="000000"/>
          <w:sz w:val="24"/>
          <w:szCs w:val="24"/>
        </w:rPr>
        <w:t>способность спортсмена эффективно выполнять специфическую нагрузку в течение времени, обусловленного требованиями его специализации.</w:t>
      </w:r>
    </w:p>
    <w:p w:rsidR="00F56B98" w:rsidRPr="003562B8" w:rsidRDefault="00F56B98" w:rsidP="00E2059F">
      <w:pPr>
        <w:ind w:left="-1276" w:right="-568"/>
        <w:rPr>
          <w:rFonts w:ascii="Times New Roman" w:hAnsi="Times New Roman" w:cs="Times New Roman"/>
          <w:sz w:val="24"/>
          <w:szCs w:val="24"/>
        </w:rPr>
      </w:pPr>
      <w:r w:rsidRPr="003562B8">
        <w:rPr>
          <w:rFonts w:ascii="Times New Roman" w:hAnsi="Times New Roman" w:cs="Times New Roman"/>
          <w:b/>
          <w:sz w:val="24"/>
          <w:szCs w:val="24"/>
        </w:rPr>
        <w:t xml:space="preserve">Методика: </w:t>
      </w:r>
      <w:r w:rsidR="00B22A28" w:rsidRPr="003562B8">
        <w:rPr>
          <w:rFonts w:ascii="Times New Roman" w:hAnsi="Times New Roman" w:cs="Times New Roman"/>
          <w:sz w:val="24"/>
          <w:szCs w:val="24"/>
        </w:rPr>
        <w:t xml:space="preserve"> для развития общей выносливости наиболее широко применяются циклические упражнения продолжительностью 10-15 мин.</w:t>
      </w:r>
    </w:p>
    <w:p w:rsidR="00B22A28" w:rsidRPr="003562B8" w:rsidRDefault="00B22A28" w:rsidP="00E2059F">
      <w:pPr>
        <w:pStyle w:val="a3"/>
        <w:numPr>
          <w:ilvl w:val="0"/>
          <w:numId w:val="4"/>
        </w:numPr>
        <w:ind w:left="-1276" w:right="-568" w:firstLine="0"/>
        <w:rPr>
          <w:rFonts w:ascii="Times New Roman" w:hAnsi="Times New Roman" w:cs="Times New Roman"/>
          <w:b/>
          <w:sz w:val="24"/>
          <w:szCs w:val="24"/>
          <w:u w:val="single"/>
        </w:rPr>
      </w:pPr>
      <w:r w:rsidRPr="003562B8">
        <w:rPr>
          <w:rFonts w:ascii="Times New Roman" w:hAnsi="Times New Roman" w:cs="Times New Roman"/>
          <w:b/>
          <w:sz w:val="24"/>
          <w:szCs w:val="24"/>
          <w:u w:val="single"/>
        </w:rPr>
        <w:t xml:space="preserve">Доступность.  </w:t>
      </w:r>
      <w:r w:rsidRPr="003562B8">
        <w:rPr>
          <w:rFonts w:ascii="Times New Roman" w:hAnsi="Times New Roman" w:cs="Times New Roman"/>
          <w:sz w:val="24"/>
          <w:szCs w:val="24"/>
        </w:rPr>
        <w:t xml:space="preserve">Сущность правила состоит в том, что нагрузочные требования должны соответствовать возможностям </w:t>
      </w:r>
      <w:proofErr w:type="spellStart"/>
      <w:r w:rsidRPr="003562B8">
        <w:rPr>
          <w:rFonts w:ascii="Times New Roman" w:hAnsi="Times New Roman" w:cs="Times New Roman"/>
          <w:sz w:val="24"/>
          <w:szCs w:val="24"/>
        </w:rPr>
        <w:t>занимающхся</w:t>
      </w:r>
      <w:proofErr w:type="spellEnd"/>
      <w:r w:rsidRPr="003562B8">
        <w:rPr>
          <w:rFonts w:ascii="Times New Roman" w:hAnsi="Times New Roman" w:cs="Times New Roman"/>
          <w:sz w:val="24"/>
          <w:szCs w:val="24"/>
        </w:rPr>
        <w:t xml:space="preserve">. Учитываются возраст, пол и уровень общей подготовленности; </w:t>
      </w:r>
    </w:p>
    <w:p w:rsidR="00B22A28" w:rsidRPr="003562B8" w:rsidRDefault="00B22A28" w:rsidP="00E2059F">
      <w:pPr>
        <w:pStyle w:val="a3"/>
        <w:numPr>
          <w:ilvl w:val="0"/>
          <w:numId w:val="4"/>
        </w:numPr>
        <w:ind w:left="-1276" w:right="-568" w:firstLine="0"/>
        <w:rPr>
          <w:rFonts w:ascii="Times New Roman" w:hAnsi="Times New Roman" w:cs="Times New Roman"/>
          <w:b/>
          <w:sz w:val="24"/>
          <w:szCs w:val="24"/>
          <w:u w:val="single"/>
        </w:rPr>
      </w:pPr>
      <w:r w:rsidRPr="003562B8">
        <w:rPr>
          <w:rFonts w:ascii="Times New Roman" w:hAnsi="Times New Roman" w:cs="Times New Roman"/>
          <w:b/>
          <w:sz w:val="24"/>
          <w:szCs w:val="24"/>
          <w:u w:val="single"/>
        </w:rPr>
        <w:t>Систематичность.</w:t>
      </w:r>
      <w:r w:rsidRPr="003562B8">
        <w:rPr>
          <w:rFonts w:ascii="Times New Roman" w:hAnsi="Times New Roman" w:cs="Times New Roman"/>
          <w:sz w:val="24"/>
          <w:szCs w:val="24"/>
        </w:rPr>
        <w:t xml:space="preserve"> Эффективность физ. упражнений, т.е. влияние их на организм человека во многом определяется системой и последовательностью воздействий нагрузочных требований</w:t>
      </w:r>
    </w:p>
    <w:p w:rsidR="00B22A28" w:rsidRPr="003562B8" w:rsidRDefault="00B22A28" w:rsidP="00E2059F">
      <w:pPr>
        <w:pStyle w:val="a3"/>
        <w:numPr>
          <w:ilvl w:val="0"/>
          <w:numId w:val="4"/>
        </w:numPr>
        <w:ind w:left="-1276" w:right="-568" w:firstLine="0"/>
        <w:rPr>
          <w:rFonts w:ascii="Times New Roman" w:hAnsi="Times New Roman" w:cs="Times New Roman"/>
          <w:b/>
          <w:sz w:val="24"/>
          <w:szCs w:val="24"/>
          <w:u w:val="single"/>
        </w:rPr>
      </w:pPr>
      <w:r w:rsidRPr="003562B8">
        <w:rPr>
          <w:rFonts w:ascii="Times New Roman" w:hAnsi="Times New Roman" w:cs="Times New Roman"/>
          <w:b/>
          <w:sz w:val="24"/>
          <w:szCs w:val="24"/>
          <w:u w:val="single"/>
        </w:rPr>
        <w:t xml:space="preserve">Постепенность. </w:t>
      </w:r>
      <w:r w:rsidRPr="003562B8">
        <w:rPr>
          <w:rFonts w:ascii="Times New Roman" w:hAnsi="Times New Roman" w:cs="Times New Roman"/>
          <w:sz w:val="24"/>
          <w:szCs w:val="24"/>
        </w:rPr>
        <w:t xml:space="preserve"> Это правило выражает общую тенденцию систематического повышения нагрузочных требований.</w:t>
      </w:r>
    </w:p>
    <w:p w:rsidR="00D45205" w:rsidRPr="00D45205" w:rsidRDefault="00B22A28" w:rsidP="00E2059F">
      <w:pPr>
        <w:spacing w:after="0" w:line="240" w:lineRule="auto"/>
        <w:ind w:left="-1276" w:right="-568"/>
        <w:rPr>
          <w:rFonts w:ascii="Times New Roman" w:eastAsia="Times New Roman" w:hAnsi="Times New Roman" w:cs="Times New Roman"/>
          <w:b/>
          <w:i/>
          <w:sz w:val="24"/>
          <w:szCs w:val="24"/>
          <w:u w:val="single"/>
          <w:lang w:eastAsia="ru-RU"/>
        </w:rPr>
      </w:pPr>
      <w:r w:rsidRPr="003562B8">
        <w:rPr>
          <w:rFonts w:ascii="Times New Roman" w:hAnsi="Times New Roman" w:cs="Times New Roman"/>
          <w:b/>
          <w:sz w:val="24"/>
          <w:szCs w:val="24"/>
        </w:rPr>
        <w:t xml:space="preserve">33. </w:t>
      </w:r>
      <w:r w:rsidR="00EE4437" w:rsidRPr="003562B8">
        <w:rPr>
          <w:rFonts w:ascii="Times New Roman" w:hAnsi="Times New Roman" w:cs="Times New Roman"/>
          <w:b/>
          <w:sz w:val="24"/>
          <w:szCs w:val="24"/>
        </w:rPr>
        <w:t xml:space="preserve"> </w:t>
      </w:r>
      <w:r w:rsidR="00D45205">
        <w:rPr>
          <w:rFonts w:ascii="Times New Roman" w:hAnsi="Times New Roman" w:cs="Times New Roman"/>
          <w:b/>
          <w:sz w:val="24"/>
          <w:szCs w:val="24"/>
        </w:rPr>
        <w:t xml:space="preserve"> </w:t>
      </w:r>
      <w:r w:rsidR="00D45205" w:rsidRPr="00D45205">
        <w:rPr>
          <w:rFonts w:ascii="Times New Roman" w:eastAsia="Times New Roman" w:hAnsi="Times New Roman" w:cs="Times New Roman"/>
          <w:b/>
          <w:i/>
          <w:color w:val="000000"/>
          <w:sz w:val="24"/>
          <w:szCs w:val="24"/>
          <w:u w:val="single"/>
          <w:lang w:eastAsia="ru-RU"/>
        </w:rPr>
        <w:t>Общие основы обучения движениям</w:t>
      </w:r>
    </w:p>
    <w:p w:rsidR="00B22A28" w:rsidRPr="003562B8" w:rsidRDefault="00EE4437" w:rsidP="00E2059F">
      <w:pPr>
        <w:ind w:left="-1276" w:right="-568"/>
        <w:rPr>
          <w:rFonts w:ascii="Times New Roman" w:hAnsi="Times New Roman" w:cs="Times New Roman"/>
          <w:color w:val="000000"/>
          <w:sz w:val="24"/>
          <w:szCs w:val="24"/>
          <w:shd w:val="clear" w:color="auto" w:fill="FFFFFF"/>
        </w:rPr>
      </w:pPr>
      <w:r w:rsidRPr="003562B8">
        <w:rPr>
          <w:rFonts w:ascii="Times New Roman" w:hAnsi="Times New Roman" w:cs="Times New Roman"/>
          <w:color w:val="000000"/>
          <w:sz w:val="24"/>
          <w:szCs w:val="24"/>
          <w:shd w:val="clear" w:color="auto" w:fill="FFFFFF"/>
        </w:rPr>
        <w:t>При обучении двигательным действиям ставится задача довести до определенной степени совершенства двигательные умения, навыки и связанные с ними знания.</w:t>
      </w:r>
    </w:p>
    <w:p w:rsidR="00EE4437" w:rsidRPr="003562B8" w:rsidRDefault="00EE4437" w:rsidP="00E2059F">
      <w:pPr>
        <w:ind w:left="-1276" w:right="-568"/>
        <w:rPr>
          <w:rFonts w:ascii="Times New Roman" w:hAnsi="Times New Roman" w:cs="Times New Roman"/>
          <w:sz w:val="24"/>
          <w:szCs w:val="24"/>
        </w:rPr>
      </w:pPr>
      <w:r w:rsidRPr="003562B8">
        <w:rPr>
          <w:rFonts w:ascii="Times New Roman" w:hAnsi="Times New Roman" w:cs="Times New Roman"/>
          <w:sz w:val="24"/>
          <w:szCs w:val="24"/>
        </w:rPr>
        <w:t xml:space="preserve">Процесс обучения двигательному действию включает три этапа: </w:t>
      </w:r>
    </w:p>
    <w:p w:rsidR="00EE4437" w:rsidRPr="00EE4437" w:rsidRDefault="00EE4437" w:rsidP="00E2059F">
      <w:pPr>
        <w:ind w:left="-1276" w:right="-568"/>
        <w:rPr>
          <w:sz w:val="24"/>
        </w:rPr>
      </w:pPr>
      <w:r w:rsidRPr="004A764A">
        <w:rPr>
          <w:rFonts w:ascii="Arial" w:hAnsi="Arial" w:cs="Arial"/>
          <w:b/>
          <w:color w:val="000000"/>
          <w:sz w:val="23"/>
          <w:szCs w:val="23"/>
        </w:rPr>
        <w:t>Первый этап</w:t>
      </w:r>
      <w:r>
        <w:rPr>
          <w:rFonts w:ascii="Arial" w:hAnsi="Arial" w:cs="Arial"/>
          <w:color w:val="000000"/>
          <w:sz w:val="23"/>
          <w:szCs w:val="23"/>
        </w:rPr>
        <w:t xml:space="preserve"> —</w:t>
      </w:r>
      <w:r w:rsidR="004A764A">
        <w:rPr>
          <w:rFonts w:ascii="Arial" w:hAnsi="Arial" w:cs="Arial"/>
          <w:color w:val="000000"/>
          <w:sz w:val="23"/>
          <w:szCs w:val="23"/>
        </w:rPr>
        <w:t xml:space="preserve"> </w:t>
      </w:r>
      <w:r w:rsidRPr="004A764A">
        <w:rPr>
          <w:rFonts w:ascii="Arial" w:hAnsi="Arial" w:cs="Arial"/>
          <w:i/>
          <w:color w:val="000000"/>
          <w:sz w:val="23"/>
          <w:szCs w:val="23"/>
        </w:rPr>
        <w:t>ознакомление, первоначальное разучивание движения</w:t>
      </w:r>
      <w:r>
        <w:rPr>
          <w:rFonts w:ascii="Arial" w:hAnsi="Arial" w:cs="Arial"/>
          <w:color w:val="000000"/>
          <w:sz w:val="23"/>
          <w:szCs w:val="23"/>
        </w:rPr>
        <w:t xml:space="preserve">. </w:t>
      </w:r>
      <w:r w:rsidRPr="004A764A">
        <w:rPr>
          <w:rFonts w:ascii="Arial" w:hAnsi="Arial" w:cs="Arial"/>
          <w:color w:val="000000"/>
          <w:sz w:val="23"/>
          <w:szCs w:val="23"/>
          <w:u w:val="single"/>
        </w:rPr>
        <w:t>Цель</w:t>
      </w:r>
      <w:r>
        <w:rPr>
          <w:rFonts w:ascii="Arial" w:hAnsi="Arial" w:cs="Arial"/>
          <w:color w:val="000000"/>
          <w:sz w:val="23"/>
          <w:szCs w:val="23"/>
        </w:rPr>
        <w:t xml:space="preserve"> </w:t>
      </w:r>
      <w:proofErr w:type="gramStart"/>
      <w:r>
        <w:rPr>
          <w:rFonts w:ascii="Arial" w:hAnsi="Arial" w:cs="Arial"/>
          <w:color w:val="000000"/>
          <w:sz w:val="23"/>
          <w:szCs w:val="23"/>
        </w:rPr>
        <w:t>—о</w:t>
      </w:r>
      <w:proofErr w:type="gramEnd"/>
      <w:r>
        <w:rPr>
          <w:rFonts w:ascii="Arial" w:hAnsi="Arial" w:cs="Arial"/>
          <w:color w:val="000000"/>
          <w:sz w:val="23"/>
          <w:szCs w:val="23"/>
        </w:rPr>
        <w:t>бучить основам техники двигательного действия, добиться выполнения его хотя бы в приближенной форме. Для этого требуется решить следующие задачи:</w:t>
      </w:r>
      <w:r w:rsidR="004A764A">
        <w:rPr>
          <w:rFonts w:ascii="Arial" w:hAnsi="Arial" w:cs="Arial"/>
          <w:color w:val="000000"/>
          <w:sz w:val="23"/>
          <w:szCs w:val="23"/>
        </w:rPr>
        <w:t xml:space="preserve"> </w:t>
      </w:r>
    </w:p>
    <w:p w:rsidR="004A764A" w:rsidRPr="004A764A" w:rsidRDefault="004A764A" w:rsidP="00E2059F">
      <w:pPr>
        <w:pStyle w:val="a7"/>
        <w:ind w:left="-1276" w:right="-568"/>
        <w:rPr>
          <w:rFonts w:ascii="Arial" w:hAnsi="Arial" w:cs="Arial"/>
          <w:color w:val="000000"/>
        </w:rPr>
      </w:pPr>
      <w:r w:rsidRPr="004A764A">
        <w:rPr>
          <w:rFonts w:ascii="Arial" w:hAnsi="Arial" w:cs="Arial"/>
          <w:color w:val="000000"/>
        </w:rPr>
        <w:t>• создать общее представление о двигательном действии;</w:t>
      </w:r>
    </w:p>
    <w:p w:rsidR="004A764A" w:rsidRPr="004A764A" w:rsidRDefault="004A764A" w:rsidP="00E2059F">
      <w:pPr>
        <w:pStyle w:val="a7"/>
        <w:ind w:left="-1276" w:right="-568"/>
        <w:rPr>
          <w:rFonts w:ascii="Arial" w:hAnsi="Arial" w:cs="Arial"/>
          <w:color w:val="000000"/>
        </w:rPr>
      </w:pPr>
      <w:r w:rsidRPr="004A764A">
        <w:rPr>
          <w:rFonts w:ascii="Arial" w:hAnsi="Arial" w:cs="Arial"/>
          <w:color w:val="000000"/>
        </w:rPr>
        <w:t>• научить частям (элементам) техники этого действия;</w:t>
      </w:r>
    </w:p>
    <w:p w:rsidR="004A764A" w:rsidRPr="004A764A" w:rsidRDefault="004A764A" w:rsidP="00E2059F">
      <w:pPr>
        <w:pStyle w:val="a7"/>
        <w:ind w:left="-1276" w:right="-568"/>
        <w:rPr>
          <w:rFonts w:ascii="Arial" w:hAnsi="Arial" w:cs="Arial"/>
          <w:color w:val="000000"/>
        </w:rPr>
      </w:pPr>
      <w:r w:rsidRPr="004A764A">
        <w:rPr>
          <w:rFonts w:ascii="Arial" w:hAnsi="Arial" w:cs="Arial"/>
          <w:color w:val="000000"/>
        </w:rPr>
        <w:t>• сформировать общий ритм двигательного акта;</w:t>
      </w:r>
    </w:p>
    <w:p w:rsidR="002C2AEC" w:rsidRDefault="004A764A" w:rsidP="00E2059F">
      <w:pPr>
        <w:pStyle w:val="a7"/>
        <w:ind w:left="-1276" w:right="-568"/>
        <w:rPr>
          <w:rFonts w:ascii="Arial" w:hAnsi="Arial" w:cs="Arial"/>
          <w:color w:val="000000"/>
        </w:rPr>
      </w:pPr>
      <w:r w:rsidRPr="004A764A">
        <w:rPr>
          <w:rFonts w:ascii="Arial" w:hAnsi="Arial" w:cs="Arial"/>
          <w:color w:val="000000"/>
        </w:rPr>
        <w:t>• предупредить или сразу же устранить неправильные движения и грубые искажения техники действия.</w:t>
      </w:r>
    </w:p>
    <w:p w:rsidR="004A764A" w:rsidRPr="002C2AEC" w:rsidRDefault="004A764A" w:rsidP="00E2059F">
      <w:pPr>
        <w:pStyle w:val="a7"/>
        <w:ind w:left="-1276" w:right="-568"/>
        <w:rPr>
          <w:rFonts w:ascii="Arial" w:hAnsi="Arial" w:cs="Arial"/>
          <w:color w:val="000000"/>
        </w:rPr>
      </w:pPr>
      <w:r w:rsidRPr="004A764A">
        <w:rPr>
          <w:rFonts w:ascii="Verdana" w:hAnsi="Verdana"/>
          <w:i/>
          <w:color w:val="000000"/>
          <w:sz w:val="21"/>
          <w:szCs w:val="21"/>
          <w:shd w:val="clear" w:color="auto" w:fill="FFFFFF"/>
        </w:rPr>
        <w:t>Краткая характеристика этапа: замедленное выполнение; нестабильный итог; невысокая устойчивость, непрочное запоминание; осознанный контроль действий</w:t>
      </w:r>
    </w:p>
    <w:p w:rsidR="004A764A" w:rsidRDefault="004A764A" w:rsidP="00E2059F">
      <w:pPr>
        <w:pStyle w:val="a7"/>
        <w:ind w:left="-1276" w:right="-568"/>
        <w:rPr>
          <w:rFonts w:ascii="Arial" w:hAnsi="Arial" w:cs="Arial"/>
          <w:color w:val="000000"/>
        </w:rPr>
      </w:pPr>
      <w:r w:rsidRPr="004A764A">
        <w:rPr>
          <w:rFonts w:ascii="Arial" w:hAnsi="Arial" w:cs="Arial"/>
          <w:b/>
          <w:color w:val="000000"/>
        </w:rPr>
        <w:t>Второй эта</w:t>
      </w:r>
      <w:proofErr w:type="gramStart"/>
      <w:r w:rsidRPr="004A764A">
        <w:rPr>
          <w:rFonts w:ascii="Arial" w:hAnsi="Arial" w:cs="Arial"/>
          <w:b/>
          <w:color w:val="000000"/>
        </w:rPr>
        <w:t>п-</w:t>
      </w:r>
      <w:proofErr w:type="gramEnd"/>
      <w:r w:rsidRPr="004A764A">
        <w:rPr>
          <w:rFonts w:ascii="Arial" w:hAnsi="Arial" w:cs="Arial"/>
          <w:color w:val="000000"/>
        </w:rPr>
        <w:t xml:space="preserve"> </w:t>
      </w:r>
      <w:r w:rsidRPr="004A764A">
        <w:rPr>
          <w:rFonts w:ascii="Arial" w:hAnsi="Arial" w:cs="Arial"/>
          <w:i/>
          <w:color w:val="000000"/>
        </w:rPr>
        <w:t>углубленное детализированное разучивание, формирование двигательного умения.</w:t>
      </w:r>
      <w:r w:rsidRPr="004A764A">
        <w:rPr>
          <w:rFonts w:ascii="Arial" w:hAnsi="Arial" w:cs="Arial"/>
          <w:color w:val="000000"/>
        </w:rPr>
        <w:t xml:space="preserve"> </w:t>
      </w:r>
      <w:r w:rsidRPr="004A764A">
        <w:rPr>
          <w:rFonts w:ascii="Arial" w:hAnsi="Arial" w:cs="Arial"/>
          <w:color w:val="000000"/>
          <w:u w:val="single"/>
        </w:rPr>
        <w:t xml:space="preserve">Цель </w:t>
      </w:r>
      <w:r w:rsidRPr="004A764A">
        <w:rPr>
          <w:rFonts w:ascii="Arial" w:hAnsi="Arial" w:cs="Arial"/>
          <w:color w:val="000000"/>
        </w:rPr>
        <w:t>– углубленно понять закономерности движения; уточнить технику действий.</w:t>
      </w:r>
    </w:p>
    <w:p w:rsidR="004A764A" w:rsidRPr="004A764A" w:rsidRDefault="004A764A" w:rsidP="00E2059F">
      <w:pPr>
        <w:pStyle w:val="a7"/>
        <w:ind w:left="-1276" w:right="-568"/>
        <w:rPr>
          <w:rFonts w:ascii="Arial" w:hAnsi="Arial" w:cs="Arial"/>
          <w:i/>
          <w:color w:val="000000"/>
        </w:rPr>
      </w:pPr>
      <w:r w:rsidRPr="004A764A">
        <w:rPr>
          <w:rFonts w:ascii="Verdana" w:hAnsi="Verdana"/>
          <w:i/>
          <w:color w:val="000000"/>
          <w:sz w:val="21"/>
          <w:szCs w:val="21"/>
          <w:shd w:val="clear" w:color="auto" w:fill="FFFFFF"/>
        </w:rPr>
        <w:t>Краткая характеристика этапа: невысокая быстрота, нестабильный</w:t>
      </w:r>
      <w:r>
        <w:rPr>
          <w:rFonts w:ascii="Verdana" w:hAnsi="Verdana"/>
          <w:i/>
          <w:color w:val="000000"/>
          <w:sz w:val="21"/>
          <w:szCs w:val="21"/>
          <w:shd w:val="clear" w:color="auto" w:fill="FFFFFF"/>
        </w:rPr>
        <w:t xml:space="preserve"> </w:t>
      </w:r>
      <w:r w:rsidRPr="004A764A">
        <w:rPr>
          <w:rFonts w:ascii="Verdana" w:hAnsi="Verdana"/>
          <w:i/>
          <w:color w:val="000000"/>
          <w:sz w:val="21"/>
          <w:szCs w:val="21"/>
          <w:shd w:val="clear" w:color="auto" w:fill="FFFFFF"/>
        </w:rPr>
        <w:t>итог; невысокая устойчивость; непрочное запоминание; осознанный контроль действия</w:t>
      </w:r>
      <w:r>
        <w:rPr>
          <w:rFonts w:ascii="Verdana" w:hAnsi="Verdana"/>
          <w:i/>
          <w:color w:val="000000"/>
          <w:sz w:val="21"/>
          <w:szCs w:val="21"/>
          <w:shd w:val="clear" w:color="auto" w:fill="FFFFFF"/>
        </w:rPr>
        <w:t>.</w:t>
      </w:r>
    </w:p>
    <w:p w:rsidR="004A764A" w:rsidRDefault="004A764A" w:rsidP="00E2059F">
      <w:pPr>
        <w:pStyle w:val="a7"/>
        <w:ind w:left="-1276" w:right="-568"/>
        <w:rPr>
          <w:rFonts w:ascii="Arial" w:hAnsi="Arial" w:cs="Arial"/>
          <w:color w:val="000000"/>
        </w:rPr>
      </w:pPr>
      <w:r w:rsidRPr="004A764A">
        <w:rPr>
          <w:rFonts w:ascii="Arial" w:hAnsi="Arial" w:cs="Arial"/>
          <w:b/>
          <w:color w:val="000000"/>
        </w:rPr>
        <w:t>Третий эта</w:t>
      </w:r>
      <w:proofErr w:type="gramStart"/>
      <w:r w:rsidRPr="004A764A">
        <w:rPr>
          <w:rFonts w:ascii="Arial" w:hAnsi="Arial" w:cs="Arial"/>
          <w:b/>
          <w:color w:val="000000"/>
        </w:rPr>
        <w:t>п</w:t>
      </w:r>
      <w:r w:rsidRPr="004A764A">
        <w:rPr>
          <w:rFonts w:ascii="Arial" w:hAnsi="Arial" w:cs="Arial"/>
          <w:color w:val="000000"/>
        </w:rPr>
        <w:t>-</w:t>
      </w:r>
      <w:proofErr w:type="gramEnd"/>
      <w:r w:rsidRPr="004A764A">
        <w:rPr>
          <w:rFonts w:ascii="Arial" w:hAnsi="Arial" w:cs="Arial"/>
          <w:color w:val="000000"/>
        </w:rPr>
        <w:t xml:space="preserve"> </w:t>
      </w:r>
      <w:r w:rsidRPr="004A764A">
        <w:rPr>
          <w:rFonts w:ascii="Arial" w:hAnsi="Arial" w:cs="Arial"/>
          <w:i/>
          <w:color w:val="000000"/>
        </w:rPr>
        <w:t>формирование двигательного навыка, достижение двигательного мастерства.</w:t>
      </w:r>
      <w:r>
        <w:rPr>
          <w:rFonts w:ascii="Arial" w:hAnsi="Arial" w:cs="Arial"/>
          <w:i/>
          <w:color w:val="000000"/>
        </w:rPr>
        <w:t xml:space="preserve"> </w:t>
      </w:r>
      <w:r>
        <w:rPr>
          <w:rFonts w:ascii="Arial" w:hAnsi="Arial" w:cs="Arial"/>
          <w:color w:val="000000"/>
        </w:rPr>
        <w:t>Закрепить навык и усовершенствовать технику движений, чтобы повысить результат.</w:t>
      </w:r>
    </w:p>
    <w:p w:rsidR="002C2AEC" w:rsidRDefault="004A764A" w:rsidP="00E2059F">
      <w:pPr>
        <w:pStyle w:val="a7"/>
        <w:ind w:left="-1276" w:right="-568"/>
        <w:rPr>
          <w:rFonts w:ascii="Verdana" w:hAnsi="Verdana"/>
          <w:i/>
          <w:color w:val="000000"/>
          <w:sz w:val="21"/>
          <w:szCs w:val="21"/>
          <w:shd w:val="clear" w:color="auto" w:fill="FFFFFF"/>
        </w:rPr>
      </w:pPr>
      <w:r w:rsidRPr="004A764A">
        <w:rPr>
          <w:rFonts w:ascii="Verdana" w:hAnsi="Verdana"/>
          <w:i/>
          <w:color w:val="000000"/>
          <w:sz w:val="21"/>
          <w:szCs w:val="21"/>
          <w:shd w:val="clear" w:color="auto" w:fill="FFFFFF"/>
        </w:rPr>
        <w:t>Краткая характеристика этапа: высокая быстрота, стабильный итог, высокая устойчивость, прочное запоминание, автоматизм двигательного действия</w:t>
      </w:r>
      <w:r>
        <w:rPr>
          <w:rFonts w:ascii="Verdana" w:hAnsi="Verdana"/>
          <w:i/>
          <w:color w:val="000000"/>
          <w:sz w:val="21"/>
          <w:szCs w:val="21"/>
          <w:shd w:val="clear" w:color="auto" w:fill="FFFFFF"/>
        </w:rPr>
        <w:t>.</w:t>
      </w:r>
    </w:p>
    <w:p w:rsidR="002C2AEC" w:rsidRPr="002C2AEC" w:rsidRDefault="004A764A" w:rsidP="00E2059F">
      <w:pPr>
        <w:pStyle w:val="a7"/>
        <w:ind w:left="-1276" w:right="-568"/>
        <w:rPr>
          <w:rFonts w:ascii="Verdana" w:hAnsi="Verdana"/>
          <w:b/>
          <w:i/>
          <w:color w:val="000000"/>
          <w:sz w:val="21"/>
          <w:szCs w:val="21"/>
          <w:u w:val="single"/>
          <w:shd w:val="clear" w:color="auto" w:fill="FFFFFF"/>
        </w:rPr>
      </w:pPr>
      <w:r w:rsidRPr="004A764A">
        <w:rPr>
          <w:rFonts w:ascii="Verdana" w:hAnsi="Verdana"/>
          <w:b/>
          <w:color w:val="000000"/>
          <w:sz w:val="21"/>
          <w:szCs w:val="21"/>
          <w:shd w:val="clear" w:color="auto" w:fill="FFFFFF"/>
        </w:rPr>
        <w:t>34</w:t>
      </w:r>
      <w:r w:rsidRPr="002C2AEC">
        <w:rPr>
          <w:b/>
          <w:i/>
          <w:color w:val="000000"/>
          <w:u w:val="single"/>
          <w:shd w:val="clear" w:color="auto" w:fill="FFFFFF"/>
        </w:rPr>
        <w:t>.</w:t>
      </w:r>
      <w:r w:rsidR="007E5D1F" w:rsidRPr="002C2AEC">
        <w:rPr>
          <w:b/>
          <w:i/>
          <w:color w:val="000000"/>
          <w:u w:val="single"/>
          <w:shd w:val="clear" w:color="auto" w:fill="FFFFFF"/>
        </w:rPr>
        <w:t xml:space="preserve"> </w:t>
      </w:r>
      <w:r w:rsidR="002C2AEC" w:rsidRPr="002C2AEC">
        <w:rPr>
          <w:b/>
          <w:i/>
          <w:color w:val="000000"/>
          <w:u w:val="single"/>
        </w:rPr>
        <w:t>Воспитание гибкости (методика, особенности тренировки)</w:t>
      </w:r>
    </w:p>
    <w:p w:rsidR="008C3F04" w:rsidRPr="003562B8" w:rsidRDefault="007E5D1F" w:rsidP="00E2059F">
      <w:pPr>
        <w:ind w:left="-1276" w:right="-568"/>
        <w:rPr>
          <w:rFonts w:ascii="Times New Roman" w:hAnsi="Times New Roman" w:cs="Times New Roman"/>
          <w:sz w:val="24"/>
          <w:szCs w:val="24"/>
        </w:rPr>
      </w:pPr>
      <w:r w:rsidRPr="003562B8">
        <w:rPr>
          <w:rFonts w:ascii="Times New Roman" w:hAnsi="Times New Roman" w:cs="Times New Roman"/>
          <w:sz w:val="24"/>
          <w:szCs w:val="24"/>
          <w:u w:val="single"/>
        </w:rPr>
        <w:lastRenderedPageBreak/>
        <w:t>Основным методом развития гибкости</w:t>
      </w:r>
      <w:r w:rsidRPr="003562B8">
        <w:rPr>
          <w:rFonts w:ascii="Times New Roman" w:hAnsi="Times New Roman" w:cs="Times New Roman"/>
          <w:sz w:val="24"/>
          <w:szCs w:val="24"/>
        </w:rPr>
        <w:t xml:space="preserve"> является повторный метод, где упражнения на растягивание выполняются сериями. В качестве развития и совершенствования гибкости используются также игровой и </w:t>
      </w:r>
      <w:proofErr w:type="gramStart"/>
      <w:r w:rsidRPr="003562B8">
        <w:rPr>
          <w:rFonts w:ascii="Times New Roman" w:hAnsi="Times New Roman" w:cs="Times New Roman"/>
          <w:sz w:val="24"/>
          <w:szCs w:val="24"/>
        </w:rPr>
        <w:t>соревновательный</w:t>
      </w:r>
      <w:proofErr w:type="gramEnd"/>
      <w:r w:rsidRPr="003562B8">
        <w:rPr>
          <w:rFonts w:ascii="Times New Roman" w:hAnsi="Times New Roman" w:cs="Times New Roman"/>
          <w:sz w:val="24"/>
          <w:szCs w:val="24"/>
        </w:rPr>
        <w:t xml:space="preserve"> методы. Упражнения на гибкость  рекомендуется включать в утреннюю зарядку, в подготовительную часть занятий. Упражнения на гибкость важно сочетать с упражнениями на силу </w:t>
      </w:r>
      <w:r w:rsidR="008C3F04" w:rsidRPr="003562B8">
        <w:rPr>
          <w:rFonts w:ascii="Times New Roman" w:hAnsi="Times New Roman" w:cs="Times New Roman"/>
          <w:sz w:val="24"/>
          <w:szCs w:val="24"/>
        </w:rPr>
        <w:t>и расслабление мышц Нагрузку в упражнения на гибкость в отдельных занятиях   и в течение года следует увеличивать за счёт увеличения количества упражнений и числа их повторений</w:t>
      </w:r>
      <w:proofErr w:type="gramStart"/>
      <w:r w:rsidR="008C3F04" w:rsidRPr="003562B8">
        <w:rPr>
          <w:rFonts w:ascii="Times New Roman" w:hAnsi="Times New Roman" w:cs="Times New Roman"/>
          <w:sz w:val="24"/>
          <w:szCs w:val="24"/>
        </w:rPr>
        <w:t xml:space="preserve"> </w:t>
      </w:r>
      <w:r w:rsidRPr="003562B8">
        <w:rPr>
          <w:rFonts w:ascii="Times New Roman" w:hAnsi="Times New Roman" w:cs="Times New Roman"/>
          <w:sz w:val="24"/>
          <w:szCs w:val="24"/>
        </w:rPr>
        <w:t>.</w:t>
      </w:r>
      <w:proofErr w:type="gramEnd"/>
      <w:r w:rsidRPr="003562B8">
        <w:rPr>
          <w:rFonts w:ascii="Times New Roman" w:hAnsi="Times New Roman" w:cs="Times New Roman"/>
          <w:sz w:val="24"/>
          <w:szCs w:val="24"/>
        </w:rPr>
        <w:t xml:space="preserve"> Упражнения на гибкость на одном занятии рекомендуется выполнять в такой последовательности: вначале упражнения для суставов верхних конечностей, затем дл</w:t>
      </w:r>
      <w:r w:rsidR="008C3F04" w:rsidRPr="003562B8">
        <w:rPr>
          <w:rFonts w:ascii="Times New Roman" w:hAnsi="Times New Roman" w:cs="Times New Roman"/>
          <w:sz w:val="24"/>
          <w:szCs w:val="24"/>
        </w:rPr>
        <w:t>я туловища и нижних конечностей.</w:t>
      </w:r>
    </w:p>
    <w:p w:rsidR="002C2AEC" w:rsidRPr="002C2AEC" w:rsidRDefault="002C2AEC" w:rsidP="00E2059F">
      <w:pPr>
        <w:ind w:left="-1276" w:right="-568"/>
        <w:rPr>
          <w:b/>
          <w:i/>
          <w:u w:val="single"/>
        </w:rPr>
      </w:pPr>
      <w:r>
        <w:rPr>
          <w:b/>
        </w:rPr>
        <w:t xml:space="preserve">      </w:t>
      </w:r>
      <w:r w:rsidR="00E217CA" w:rsidRPr="00E217CA">
        <w:rPr>
          <w:b/>
        </w:rPr>
        <w:t>35</w:t>
      </w:r>
      <w:r w:rsidR="00E217CA">
        <w:rPr>
          <w:b/>
        </w:rPr>
        <w:t xml:space="preserve"> .</w:t>
      </w:r>
      <w:r>
        <w:rPr>
          <w:b/>
        </w:rPr>
        <w:t xml:space="preserve">  </w:t>
      </w:r>
      <w:r w:rsidRPr="002C2AEC">
        <w:rPr>
          <w:rFonts w:ascii="Times New Roman" w:eastAsia="Times New Roman" w:hAnsi="Times New Roman" w:cs="Times New Roman"/>
          <w:b/>
          <w:i/>
          <w:color w:val="000000"/>
          <w:sz w:val="24"/>
          <w:szCs w:val="24"/>
          <w:u w:val="single"/>
          <w:lang w:eastAsia="ru-RU"/>
        </w:rPr>
        <w:t>Факторы, определяющие здоровье человека</w:t>
      </w:r>
    </w:p>
    <w:p w:rsidR="008C3F04" w:rsidRPr="003562B8" w:rsidRDefault="00BC4F32" w:rsidP="00E2059F">
      <w:pPr>
        <w:ind w:left="-1276" w:right="-568"/>
        <w:rPr>
          <w:rFonts w:ascii="Times New Roman" w:hAnsi="Times New Roman" w:cs="Times New Roman"/>
          <w:sz w:val="24"/>
          <w:szCs w:val="24"/>
        </w:rPr>
      </w:pPr>
      <w:r>
        <w:rPr>
          <w:b/>
        </w:rPr>
        <w:t xml:space="preserve"> </w:t>
      </w:r>
      <w:r w:rsidR="00E217CA" w:rsidRPr="00E217CA">
        <w:rPr>
          <w:b/>
          <w:sz w:val="24"/>
          <w:szCs w:val="24"/>
        </w:rPr>
        <w:t>Здоровый образ жизни</w:t>
      </w:r>
      <w:r w:rsidR="00E217CA" w:rsidRPr="00E217CA">
        <w:rPr>
          <w:sz w:val="24"/>
          <w:szCs w:val="24"/>
        </w:rPr>
        <w:t xml:space="preserve"> </w:t>
      </w:r>
      <w:r w:rsidR="00E217CA" w:rsidRPr="003562B8">
        <w:rPr>
          <w:rFonts w:ascii="Times New Roman" w:hAnsi="Times New Roman" w:cs="Times New Roman"/>
          <w:sz w:val="24"/>
          <w:szCs w:val="24"/>
        </w:rPr>
        <w:t xml:space="preserve">— образ жизни человека, направленный на профилактику болезней и укрепление здоровья. </w:t>
      </w:r>
    </w:p>
    <w:p w:rsidR="00BC4F32" w:rsidRPr="003562B8" w:rsidRDefault="00BC4F32" w:rsidP="00E2059F">
      <w:pPr>
        <w:ind w:left="-1276" w:right="-568"/>
        <w:rPr>
          <w:rFonts w:ascii="Times New Roman" w:hAnsi="Times New Roman" w:cs="Times New Roman"/>
          <w:sz w:val="24"/>
          <w:szCs w:val="24"/>
          <w:u w:val="single"/>
        </w:rPr>
      </w:pPr>
      <w:r w:rsidRPr="003562B8">
        <w:rPr>
          <w:rFonts w:ascii="Times New Roman" w:hAnsi="Times New Roman" w:cs="Times New Roman"/>
          <w:sz w:val="24"/>
          <w:szCs w:val="24"/>
          <w:u w:val="single"/>
        </w:rPr>
        <w:t>Факторы,</w:t>
      </w:r>
      <w:r w:rsidR="008C3F04" w:rsidRPr="003562B8">
        <w:rPr>
          <w:rFonts w:ascii="Times New Roman" w:hAnsi="Times New Roman" w:cs="Times New Roman"/>
          <w:sz w:val="24"/>
          <w:szCs w:val="24"/>
          <w:u w:val="single"/>
        </w:rPr>
        <w:t xml:space="preserve"> определяющие здоровье человека:</w:t>
      </w:r>
    </w:p>
    <w:p w:rsidR="00E90D24" w:rsidRDefault="00BC4F32" w:rsidP="00E2059F">
      <w:pPr>
        <w:tabs>
          <w:tab w:val="left" w:pos="3522"/>
        </w:tabs>
        <w:ind w:left="-1276" w:right="-568"/>
        <w:rPr>
          <w:rFonts w:ascii="Times New Roman" w:hAnsi="Times New Roman" w:cs="Times New Roman"/>
          <w:sz w:val="24"/>
          <w:szCs w:val="24"/>
        </w:rPr>
      </w:pPr>
      <w:r w:rsidRPr="003562B8">
        <w:rPr>
          <w:rFonts w:ascii="Times New Roman" w:hAnsi="Times New Roman" w:cs="Times New Roman"/>
          <w:b/>
          <w:sz w:val="24"/>
          <w:szCs w:val="24"/>
        </w:rPr>
        <w:t>1)</w:t>
      </w:r>
      <w:r w:rsidRPr="003562B8">
        <w:rPr>
          <w:rFonts w:ascii="Times New Roman" w:hAnsi="Times New Roman" w:cs="Times New Roman"/>
          <w:sz w:val="24"/>
          <w:szCs w:val="24"/>
        </w:rPr>
        <w:t xml:space="preserve"> факторы образа жизни (50% в общей доле влияния); </w:t>
      </w:r>
      <w:r w:rsidRPr="003562B8">
        <w:rPr>
          <w:rFonts w:ascii="Times New Roman" w:hAnsi="Times New Roman" w:cs="Times New Roman"/>
          <w:b/>
          <w:sz w:val="24"/>
          <w:szCs w:val="24"/>
        </w:rPr>
        <w:t>2)</w:t>
      </w:r>
      <w:r w:rsidRPr="003562B8">
        <w:rPr>
          <w:rFonts w:ascii="Times New Roman" w:hAnsi="Times New Roman" w:cs="Times New Roman"/>
          <w:sz w:val="24"/>
          <w:szCs w:val="24"/>
        </w:rPr>
        <w:t xml:space="preserve"> факторы внешней среды (20% в общей доле влияния); </w:t>
      </w:r>
      <w:r w:rsidRPr="003562B8">
        <w:rPr>
          <w:rFonts w:ascii="Times New Roman" w:hAnsi="Times New Roman" w:cs="Times New Roman"/>
          <w:b/>
          <w:sz w:val="24"/>
          <w:szCs w:val="24"/>
        </w:rPr>
        <w:t>3)</w:t>
      </w:r>
      <w:r w:rsidRPr="003562B8">
        <w:rPr>
          <w:rFonts w:ascii="Times New Roman" w:hAnsi="Times New Roman" w:cs="Times New Roman"/>
          <w:sz w:val="24"/>
          <w:szCs w:val="24"/>
        </w:rPr>
        <w:t xml:space="preserve"> биологические факторы (наследственность) (20% в общей доле влияния); </w:t>
      </w:r>
      <w:r w:rsidRPr="003562B8">
        <w:rPr>
          <w:rFonts w:ascii="Times New Roman" w:hAnsi="Times New Roman" w:cs="Times New Roman"/>
          <w:b/>
          <w:sz w:val="24"/>
          <w:szCs w:val="24"/>
        </w:rPr>
        <w:t>4)</w:t>
      </w:r>
      <w:r w:rsidRPr="003562B8">
        <w:rPr>
          <w:rFonts w:ascii="Times New Roman" w:hAnsi="Times New Roman" w:cs="Times New Roman"/>
          <w:sz w:val="24"/>
          <w:szCs w:val="24"/>
        </w:rPr>
        <w:t xml:space="preserve"> факторы медицинского обслуживания (10% в общей доле влияния).</w:t>
      </w:r>
      <w:r w:rsidR="003562B8">
        <w:rPr>
          <w:rFonts w:ascii="Times New Roman" w:hAnsi="Times New Roman" w:cs="Times New Roman"/>
          <w:sz w:val="24"/>
          <w:szCs w:val="24"/>
        </w:rPr>
        <w:t xml:space="preserve"> </w:t>
      </w:r>
      <w:r w:rsidRPr="003562B8">
        <w:rPr>
          <w:rFonts w:ascii="Times New Roman" w:hAnsi="Times New Roman" w:cs="Times New Roman"/>
          <w:sz w:val="24"/>
          <w:szCs w:val="24"/>
        </w:rPr>
        <w:t xml:space="preserve">К основным факторам образа жизни, укрепляющие здоровье, относятся: отсутствие вредных привычек; рациональное питание; адекватная физическая нагрузка; здоровый психологический климат; внимательное отношение к своему здоровью; сексуальное поведение, направленное на создание семьи и </w:t>
      </w:r>
      <w:proofErr w:type="spellStart"/>
      <w:r w:rsidRPr="003562B8">
        <w:rPr>
          <w:rFonts w:ascii="Times New Roman" w:hAnsi="Times New Roman" w:cs="Times New Roman"/>
          <w:sz w:val="24"/>
          <w:szCs w:val="24"/>
        </w:rPr>
        <w:t>деторождения</w:t>
      </w:r>
      <w:proofErr w:type="gramStart"/>
      <w:r w:rsidRPr="003562B8">
        <w:rPr>
          <w:rFonts w:ascii="Times New Roman" w:hAnsi="Times New Roman" w:cs="Times New Roman"/>
          <w:sz w:val="24"/>
          <w:szCs w:val="24"/>
        </w:rPr>
        <w:t>.К</w:t>
      </w:r>
      <w:proofErr w:type="spellEnd"/>
      <w:proofErr w:type="gramEnd"/>
      <w:r w:rsidRPr="003562B8">
        <w:rPr>
          <w:rFonts w:ascii="Times New Roman" w:hAnsi="Times New Roman" w:cs="Times New Roman"/>
          <w:sz w:val="24"/>
          <w:szCs w:val="24"/>
        </w:rPr>
        <w:t xml:space="preserve"> основным факторам образа жизни, ухудшающим здоровье, относятся: курение, алкоголь, наркомания, токсикомания, злоупотребление лекарственными средствами; </w:t>
      </w:r>
      <w:r w:rsidRPr="003562B8">
        <w:rPr>
          <w:rFonts w:ascii="Times New Roman" w:hAnsi="Times New Roman" w:cs="Times New Roman"/>
          <w:sz w:val="24"/>
          <w:szCs w:val="24"/>
        </w:rPr>
        <w:cr/>
        <w:t xml:space="preserve">несбалансированное в количественном и качественном отношении питание; гиподинамия, </w:t>
      </w:r>
      <w:proofErr w:type="spellStart"/>
      <w:r w:rsidRPr="003562B8">
        <w:rPr>
          <w:rFonts w:ascii="Times New Roman" w:hAnsi="Times New Roman" w:cs="Times New Roman"/>
          <w:sz w:val="24"/>
          <w:szCs w:val="24"/>
        </w:rPr>
        <w:t>гипердинамия</w:t>
      </w:r>
      <w:proofErr w:type="spellEnd"/>
      <w:r w:rsidRPr="003562B8">
        <w:rPr>
          <w:rFonts w:ascii="Times New Roman" w:hAnsi="Times New Roman" w:cs="Times New Roman"/>
          <w:sz w:val="24"/>
          <w:szCs w:val="24"/>
        </w:rPr>
        <w:t xml:space="preserve">; </w:t>
      </w:r>
      <w:r w:rsidR="00786BD6" w:rsidRPr="003562B8">
        <w:rPr>
          <w:rFonts w:ascii="Times New Roman" w:hAnsi="Times New Roman" w:cs="Times New Roman"/>
          <w:sz w:val="24"/>
          <w:szCs w:val="24"/>
        </w:rPr>
        <w:t xml:space="preserve"> </w:t>
      </w:r>
      <w:r w:rsidRPr="003562B8">
        <w:rPr>
          <w:rFonts w:ascii="Times New Roman" w:hAnsi="Times New Roman" w:cs="Times New Roman"/>
          <w:sz w:val="24"/>
          <w:szCs w:val="24"/>
        </w:rPr>
        <w:t xml:space="preserve">стрессовые ситуации; недостаточная медицинская активность; сексуальное поведение, способствующее возникновению половых заболеваний и </w:t>
      </w:r>
      <w:proofErr w:type="spellStart"/>
      <w:r w:rsidRPr="003562B8">
        <w:rPr>
          <w:rFonts w:ascii="Times New Roman" w:hAnsi="Times New Roman" w:cs="Times New Roman"/>
          <w:sz w:val="24"/>
          <w:szCs w:val="24"/>
        </w:rPr>
        <w:t>непланируемой</w:t>
      </w:r>
      <w:proofErr w:type="spellEnd"/>
      <w:r w:rsidRPr="003562B8">
        <w:rPr>
          <w:rFonts w:ascii="Times New Roman" w:hAnsi="Times New Roman" w:cs="Times New Roman"/>
          <w:sz w:val="24"/>
          <w:szCs w:val="24"/>
        </w:rPr>
        <w:t xml:space="preserve"> беременности. К основным факторам внешней среды, определяющим здоровье, относятся: условия обучения и труда, факторы производства, материально-бытовые условия, климатические и природные условия, степень чистоты среды обитания и т.д. К основным биологическим факторам, детерминирующим здоровье, относятся наследственность, возрастные, половые и конституциональные особенности организма. Факторы медицинской помощи определяются качеством медицинского обслуживания населения.</w:t>
      </w:r>
    </w:p>
    <w:p w:rsidR="002C2AEC" w:rsidRPr="00E90D24" w:rsidRDefault="00786BD6" w:rsidP="00E2059F">
      <w:pPr>
        <w:tabs>
          <w:tab w:val="left" w:pos="3522"/>
        </w:tabs>
        <w:ind w:left="-1276" w:right="-568"/>
        <w:rPr>
          <w:rFonts w:ascii="Times New Roman" w:hAnsi="Times New Roman" w:cs="Times New Roman"/>
          <w:b/>
          <w:i/>
          <w:sz w:val="24"/>
          <w:szCs w:val="24"/>
          <w:u w:val="single"/>
        </w:rPr>
      </w:pPr>
      <w:r w:rsidRPr="00786BD6">
        <w:rPr>
          <w:b/>
          <w:sz w:val="24"/>
          <w:szCs w:val="24"/>
        </w:rPr>
        <w:t>36.</w:t>
      </w:r>
      <w:r>
        <w:rPr>
          <w:b/>
          <w:sz w:val="24"/>
          <w:szCs w:val="24"/>
        </w:rPr>
        <w:t xml:space="preserve"> </w:t>
      </w:r>
      <w:r w:rsidR="002C2AEC">
        <w:rPr>
          <w:b/>
          <w:sz w:val="24"/>
          <w:szCs w:val="24"/>
        </w:rPr>
        <w:t xml:space="preserve"> </w:t>
      </w:r>
      <w:r w:rsidR="00E90D24">
        <w:rPr>
          <w:b/>
          <w:sz w:val="24"/>
          <w:szCs w:val="24"/>
        </w:rPr>
        <w:t xml:space="preserve"> </w:t>
      </w:r>
      <w:r w:rsidR="00E90D24" w:rsidRPr="00E90D24">
        <w:rPr>
          <w:rFonts w:ascii="Times New Roman" w:eastAsia="Times New Roman" w:hAnsi="Times New Roman" w:cs="Times New Roman"/>
          <w:b/>
          <w:i/>
          <w:color w:val="000000"/>
          <w:sz w:val="24"/>
          <w:szCs w:val="24"/>
          <w:u w:val="single"/>
          <w:lang w:eastAsia="ru-RU"/>
        </w:rPr>
        <w:t>Использование словесных и сенсорных методов при обучении движениям</w:t>
      </w:r>
    </w:p>
    <w:p w:rsidR="00786BD6" w:rsidRDefault="00786BD6" w:rsidP="00E2059F">
      <w:pPr>
        <w:tabs>
          <w:tab w:val="left" w:pos="3522"/>
        </w:tabs>
        <w:ind w:left="-1276" w:right="-568"/>
        <w:rPr>
          <w:sz w:val="24"/>
          <w:szCs w:val="24"/>
        </w:rPr>
      </w:pPr>
      <w:r w:rsidRPr="003562B8">
        <w:rPr>
          <w:rFonts w:ascii="Times New Roman" w:hAnsi="Times New Roman" w:cs="Times New Roman"/>
          <w:sz w:val="24"/>
          <w:szCs w:val="24"/>
        </w:rPr>
        <w:t>Словесные и сенсорные методы предполагают широкое использование  слова и чувствительной информации. Благодаря слову можно сообщать необходимые знания, активизировать и углубить восприятие, поставить задание и сформулировать отношение к нему. Можно руководить процессом выполнения задания, анализировать и оценивать результаты. Посредством сенсорных методов обеспечивается  наглядность, которая в физическом воспитании понимается  весьма широко. Это не только  визуальное восприятие, но и  слуховые и мышечные ощущения.</w:t>
      </w:r>
    </w:p>
    <w:p w:rsidR="00786BD6" w:rsidRDefault="00786BD6" w:rsidP="00E2059F">
      <w:pPr>
        <w:tabs>
          <w:tab w:val="left" w:pos="3522"/>
        </w:tabs>
        <w:ind w:left="-1276" w:right="-568"/>
        <w:rPr>
          <w:sz w:val="24"/>
          <w:szCs w:val="24"/>
        </w:rPr>
      </w:pPr>
      <w:r>
        <w:rPr>
          <w:b/>
          <w:sz w:val="24"/>
          <w:szCs w:val="24"/>
        </w:rPr>
        <w:t>-</w:t>
      </w:r>
      <w:r w:rsidRPr="003102CB">
        <w:rPr>
          <w:b/>
          <w:i/>
          <w:sz w:val="24"/>
          <w:szCs w:val="24"/>
        </w:rPr>
        <w:t xml:space="preserve">метод направленного « </w:t>
      </w:r>
      <w:proofErr w:type="spellStart"/>
      <w:r w:rsidRPr="003102CB">
        <w:rPr>
          <w:b/>
          <w:i/>
          <w:sz w:val="24"/>
          <w:szCs w:val="24"/>
        </w:rPr>
        <w:t>прочувствования</w:t>
      </w:r>
      <w:proofErr w:type="spellEnd"/>
      <w:r w:rsidRPr="003102CB">
        <w:rPr>
          <w:b/>
          <w:i/>
          <w:sz w:val="24"/>
          <w:szCs w:val="24"/>
        </w:rPr>
        <w:t xml:space="preserve">» </w:t>
      </w:r>
      <w:r>
        <w:rPr>
          <w:sz w:val="24"/>
          <w:szCs w:val="24"/>
        </w:rPr>
        <w:t>движений, при котором обращается внимание на мышечные ощущения при различных вариантах выполнения двигательного задания.</w:t>
      </w:r>
    </w:p>
    <w:p w:rsidR="00786BD6" w:rsidRDefault="00786BD6" w:rsidP="00E2059F">
      <w:pPr>
        <w:tabs>
          <w:tab w:val="left" w:pos="3522"/>
        </w:tabs>
        <w:ind w:left="-1276" w:right="-568"/>
        <w:rPr>
          <w:sz w:val="24"/>
          <w:szCs w:val="24"/>
        </w:rPr>
      </w:pPr>
      <w:r>
        <w:rPr>
          <w:b/>
          <w:sz w:val="24"/>
          <w:szCs w:val="24"/>
        </w:rPr>
        <w:t>-</w:t>
      </w:r>
      <w:r w:rsidRPr="003102CB">
        <w:rPr>
          <w:b/>
          <w:i/>
          <w:sz w:val="24"/>
          <w:szCs w:val="24"/>
        </w:rPr>
        <w:t>метод ориентирования</w:t>
      </w:r>
      <w:r>
        <w:rPr>
          <w:sz w:val="24"/>
          <w:szCs w:val="24"/>
        </w:rPr>
        <w:t>, т.е. введение в задания предметных ориентирово</w:t>
      </w:r>
      <w:proofErr w:type="gramStart"/>
      <w:r>
        <w:rPr>
          <w:sz w:val="24"/>
          <w:szCs w:val="24"/>
        </w:rPr>
        <w:t>к(</w:t>
      </w:r>
      <w:proofErr w:type="gramEnd"/>
      <w:r>
        <w:rPr>
          <w:sz w:val="24"/>
          <w:szCs w:val="24"/>
        </w:rPr>
        <w:t xml:space="preserve"> флажков, мишеней, специальной разметки зала)</w:t>
      </w:r>
    </w:p>
    <w:p w:rsidR="00E90D24" w:rsidRDefault="00786BD6" w:rsidP="00E2059F">
      <w:pPr>
        <w:tabs>
          <w:tab w:val="left" w:pos="3522"/>
        </w:tabs>
        <w:ind w:left="-1276" w:right="-568"/>
        <w:rPr>
          <w:sz w:val="24"/>
          <w:szCs w:val="24"/>
        </w:rPr>
      </w:pPr>
      <w:r>
        <w:rPr>
          <w:b/>
          <w:sz w:val="24"/>
          <w:szCs w:val="24"/>
        </w:rPr>
        <w:lastRenderedPageBreak/>
        <w:t>-</w:t>
      </w:r>
      <w:r w:rsidRPr="003102CB">
        <w:rPr>
          <w:b/>
          <w:i/>
          <w:sz w:val="24"/>
          <w:szCs w:val="24"/>
        </w:rPr>
        <w:t>метод</w:t>
      </w:r>
      <w:r w:rsidR="003102CB" w:rsidRPr="003102CB">
        <w:rPr>
          <w:b/>
          <w:i/>
          <w:sz w:val="24"/>
          <w:szCs w:val="24"/>
        </w:rPr>
        <w:t xml:space="preserve"> лидирования и текущего сенсорного программирования</w:t>
      </w:r>
      <w:r w:rsidR="003102CB" w:rsidRPr="003102CB">
        <w:rPr>
          <w:sz w:val="24"/>
          <w:szCs w:val="24"/>
        </w:rPr>
        <w:t>,</w:t>
      </w:r>
      <w:r w:rsidR="003102CB">
        <w:rPr>
          <w:sz w:val="24"/>
          <w:szCs w:val="24"/>
        </w:rPr>
        <w:t xml:space="preserve"> в котором часто используется электронная аппаратура.</w:t>
      </w:r>
    </w:p>
    <w:p w:rsidR="00E90D24" w:rsidRPr="00E90D24" w:rsidRDefault="003102CB" w:rsidP="00E2059F">
      <w:pPr>
        <w:tabs>
          <w:tab w:val="left" w:pos="3522"/>
        </w:tabs>
        <w:ind w:left="-1276" w:right="-568"/>
        <w:rPr>
          <w:sz w:val="24"/>
          <w:szCs w:val="24"/>
        </w:rPr>
      </w:pPr>
      <w:r>
        <w:rPr>
          <w:b/>
          <w:sz w:val="24"/>
          <w:szCs w:val="24"/>
        </w:rPr>
        <w:t>37.</w:t>
      </w:r>
      <w:r w:rsidR="00E90D24">
        <w:rPr>
          <w:b/>
          <w:sz w:val="24"/>
          <w:szCs w:val="24"/>
        </w:rPr>
        <w:t xml:space="preserve"> </w:t>
      </w:r>
      <w:r w:rsidR="00E90D24" w:rsidRPr="00E90D24">
        <w:rPr>
          <w:rFonts w:ascii="Times New Roman" w:eastAsia="Times New Roman" w:hAnsi="Times New Roman" w:cs="Times New Roman"/>
          <w:b/>
          <w:color w:val="000000"/>
          <w:sz w:val="24"/>
          <w:szCs w:val="24"/>
          <w:u w:val="single"/>
          <w:lang w:eastAsia="ru-RU"/>
        </w:rPr>
        <w:t>Физические качества человека: ловкость (основные характеристики, особенности проявления в различных видах спорта)</w:t>
      </w:r>
    </w:p>
    <w:p w:rsidR="003102CB" w:rsidRDefault="00AA43CD" w:rsidP="00E2059F">
      <w:pPr>
        <w:tabs>
          <w:tab w:val="left" w:pos="3522"/>
        </w:tabs>
        <w:ind w:left="-1276" w:right="-568"/>
        <w:rPr>
          <w:sz w:val="24"/>
          <w:szCs w:val="24"/>
        </w:rPr>
      </w:pPr>
      <w:r>
        <w:rPr>
          <w:b/>
          <w:sz w:val="24"/>
          <w:szCs w:val="24"/>
        </w:rPr>
        <w:t>Ловкость-</w:t>
      </w:r>
      <w:r w:rsidRPr="003562B8">
        <w:rPr>
          <w:rFonts w:ascii="Times New Roman" w:hAnsi="Times New Roman" w:cs="Times New Roman"/>
          <w:sz w:val="24"/>
          <w:szCs w:val="24"/>
        </w:rPr>
        <w:t xml:space="preserve">это способность быстро и точно экономно и находчиво решать различные двигательные задачи. Обычно для развития ловкости применяют  </w:t>
      </w:r>
      <w:proofErr w:type="gramStart"/>
      <w:r w:rsidRPr="003562B8">
        <w:rPr>
          <w:rFonts w:ascii="Times New Roman" w:hAnsi="Times New Roman" w:cs="Times New Roman"/>
          <w:sz w:val="24"/>
          <w:szCs w:val="24"/>
        </w:rPr>
        <w:t>повторный</w:t>
      </w:r>
      <w:proofErr w:type="gramEnd"/>
      <w:r w:rsidRPr="003562B8">
        <w:rPr>
          <w:rFonts w:ascii="Times New Roman" w:hAnsi="Times New Roman" w:cs="Times New Roman"/>
          <w:sz w:val="24"/>
          <w:szCs w:val="24"/>
        </w:rPr>
        <w:t xml:space="preserve"> и игровой методы. Интервалы отдыха должны обеспечивать достаточно полное восстановление организма. Наиболее распространённым средством при развитии ловкости являются акробатические упражнения, спортивные и подвижные игры. В процессе развития ловкости используются разнообразные  методические приёмы: </w:t>
      </w:r>
      <w:proofErr w:type="gramStart"/>
      <w:r w:rsidRPr="003562B8">
        <w:rPr>
          <w:rFonts w:ascii="Times New Roman" w:hAnsi="Times New Roman" w:cs="Times New Roman"/>
          <w:sz w:val="24"/>
          <w:szCs w:val="24"/>
        </w:rPr>
        <w:t>-в</w:t>
      </w:r>
      <w:proofErr w:type="gramEnd"/>
      <w:r w:rsidRPr="003562B8">
        <w:rPr>
          <w:rFonts w:ascii="Times New Roman" w:hAnsi="Times New Roman" w:cs="Times New Roman"/>
          <w:sz w:val="24"/>
          <w:szCs w:val="24"/>
        </w:rPr>
        <w:t>ыполнение привычных упражнений из непривычных исходных положений(  бросок баскетбольного мяча из положения сидя);</w:t>
      </w:r>
      <w:r>
        <w:rPr>
          <w:sz w:val="24"/>
          <w:szCs w:val="24"/>
        </w:rPr>
        <w:t xml:space="preserve"> </w:t>
      </w:r>
    </w:p>
    <w:p w:rsidR="00AA43CD" w:rsidRPr="003562B8" w:rsidRDefault="00AA43CD" w:rsidP="00E2059F">
      <w:pPr>
        <w:tabs>
          <w:tab w:val="left" w:pos="3522"/>
        </w:tabs>
        <w:ind w:left="-1276" w:right="-568"/>
        <w:rPr>
          <w:rFonts w:ascii="Times New Roman" w:hAnsi="Times New Roman" w:cs="Times New Roman"/>
          <w:sz w:val="24"/>
          <w:szCs w:val="24"/>
        </w:rPr>
      </w:pPr>
      <w:r w:rsidRPr="003562B8">
        <w:rPr>
          <w:b/>
          <w:sz w:val="24"/>
          <w:szCs w:val="24"/>
        </w:rPr>
        <w:t>-</w:t>
      </w:r>
      <w:r w:rsidRPr="003562B8">
        <w:rPr>
          <w:rFonts w:ascii="Times New Roman" w:hAnsi="Times New Roman" w:cs="Times New Roman"/>
          <w:sz w:val="24"/>
          <w:szCs w:val="24"/>
        </w:rPr>
        <w:t xml:space="preserve">усложнение условий выполнения обычных </w:t>
      </w:r>
      <w:proofErr w:type="spellStart"/>
      <w:r w:rsidRPr="003562B8">
        <w:rPr>
          <w:rFonts w:ascii="Times New Roman" w:hAnsi="Times New Roman" w:cs="Times New Roman"/>
          <w:sz w:val="24"/>
          <w:szCs w:val="24"/>
        </w:rPr>
        <w:t>упражнениц</w:t>
      </w:r>
      <w:proofErr w:type="spellEnd"/>
      <w:r w:rsidRPr="003562B8">
        <w:rPr>
          <w:rFonts w:ascii="Times New Roman" w:hAnsi="Times New Roman" w:cs="Times New Roman"/>
          <w:sz w:val="24"/>
          <w:szCs w:val="24"/>
        </w:rPr>
        <w:t xml:space="preserve">; </w:t>
      </w:r>
    </w:p>
    <w:p w:rsidR="00AA43CD" w:rsidRPr="003562B8" w:rsidRDefault="00AA43CD" w:rsidP="00E2059F">
      <w:pPr>
        <w:tabs>
          <w:tab w:val="left" w:pos="3522"/>
        </w:tabs>
        <w:ind w:left="-1276" w:right="-568"/>
        <w:rPr>
          <w:rFonts w:ascii="Times New Roman" w:hAnsi="Times New Roman" w:cs="Times New Roman"/>
          <w:sz w:val="24"/>
          <w:szCs w:val="24"/>
        </w:rPr>
      </w:pPr>
      <w:r w:rsidRPr="003562B8">
        <w:rPr>
          <w:rFonts w:ascii="Times New Roman" w:hAnsi="Times New Roman" w:cs="Times New Roman"/>
          <w:b/>
          <w:sz w:val="24"/>
          <w:szCs w:val="24"/>
        </w:rPr>
        <w:t>-</w:t>
      </w:r>
      <w:r w:rsidRPr="003562B8">
        <w:rPr>
          <w:rFonts w:ascii="Times New Roman" w:hAnsi="Times New Roman" w:cs="Times New Roman"/>
          <w:sz w:val="24"/>
          <w:szCs w:val="24"/>
        </w:rPr>
        <w:t>изменение скорости и темпа движений;</w:t>
      </w:r>
    </w:p>
    <w:p w:rsidR="00E90D24" w:rsidRDefault="00AA43CD" w:rsidP="00E2059F">
      <w:pPr>
        <w:tabs>
          <w:tab w:val="left" w:pos="3522"/>
        </w:tabs>
        <w:ind w:left="-1276" w:right="-568"/>
        <w:rPr>
          <w:rFonts w:ascii="Times New Roman" w:hAnsi="Times New Roman" w:cs="Times New Roman"/>
          <w:sz w:val="24"/>
          <w:szCs w:val="24"/>
        </w:rPr>
      </w:pPr>
      <w:r w:rsidRPr="003562B8">
        <w:rPr>
          <w:rFonts w:ascii="Times New Roman" w:hAnsi="Times New Roman" w:cs="Times New Roman"/>
          <w:b/>
          <w:sz w:val="24"/>
          <w:szCs w:val="24"/>
        </w:rPr>
        <w:t>-</w:t>
      </w:r>
      <w:r w:rsidRPr="003562B8">
        <w:rPr>
          <w:rFonts w:ascii="Times New Roman" w:hAnsi="Times New Roman" w:cs="Times New Roman"/>
          <w:sz w:val="24"/>
          <w:szCs w:val="24"/>
        </w:rPr>
        <w:t>изменение пространственных границ выполнения упражнени</w:t>
      </w:r>
      <w:proofErr w:type="gramStart"/>
      <w:r w:rsidRPr="003562B8">
        <w:rPr>
          <w:rFonts w:ascii="Times New Roman" w:hAnsi="Times New Roman" w:cs="Times New Roman"/>
          <w:sz w:val="24"/>
          <w:szCs w:val="24"/>
        </w:rPr>
        <w:t>й(</w:t>
      </w:r>
      <w:proofErr w:type="gramEnd"/>
      <w:r w:rsidRPr="003562B8">
        <w:rPr>
          <w:rFonts w:ascii="Times New Roman" w:hAnsi="Times New Roman" w:cs="Times New Roman"/>
          <w:sz w:val="24"/>
          <w:szCs w:val="24"/>
        </w:rPr>
        <w:t>уменьшение размеров поля)</w:t>
      </w:r>
    </w:p>
    <w:p w:rsidR="00E90D24" w:rsidRDefault="00E90D24" w:rsidP="00E2059F">
      <w:pPr>
        <w:tabs>
          <w:tab w:val="left" w:pos="3522"/>
        </w:tabs>
        <w:ind w:left="-1276" w:right="-568"/>
        <w:rPr>
          <w:b/>
          <w:sz w:val="24"/>
          <w:szCs w:val="24"/>
        </w:rPr>
      </w:pPr>
    </w:p>
    <w:p w:rsidR="00E90D24" w:rsidRPr="00E90D24" w:rsidRDefault="00AA43CD" w:rsidP="00E2059F">
      <w:pPr>
        <w:tabs>
          <w:tab w:val="left" w:pos="3522"/>
        </w:tabs>
        <w:ind w:left="-1276" w:right="-568"/>
        <w:rPr>
          <w:rFonts w:ascii="Times New Roman" w:hAnsi="Times New Roman" w:cs="Times New Roman"/>
          <w:b/>
          <w:i/>
          <w:sz w:val="24"/>
          <w:szCs w:val="24"/>
          <w:u w:val="single"/>
        </w:rPr>
      </w:pPr>
      <w:r>
        <w:rPr>
          <w:b/>
          <w:sz w:val="24"/>
          <w:szCs w:val="24"/>
        </w:rPr>
        <w:t>38</w:t>
      </w:r>
      <w:r w:rsidRPr="00E90D24">
        <w:rPr>
          <w:b/>
          <w:i/>
          <w:sz w:val="24"/>
          <w:szCs w:val="24"/>
          <w:u w:val="single"/>
        </w:rPr>
        <w:t>.</w:t>
      </w:r>
      <w:r w:rsidR="00CE6DDA" w:rsidRPr="00E90D24">
        <w:rPr>
          <w:b/>
          <w:i/>
          <w:sz w:val="24"/>
          <w:szCs w:val="24"/>
          <w:u w:val="single"/>
        </w:rPr>
        <w:t xml:space="preserve"> </w:t>
      </w:r>
      <w:r w:rsidR="00E90D24" w:rsidRPr="00E90D24">
        <w:rPr>
          <w:b/>
          <w:i/>
          <w:sz w:val="24"/>
          <w:szCs w:val="24"/>
          <w:u w:val="single"/>
        </w:rPr>
        <w:t xml:space="preserve"> </w:t>
      </w:r>
      <w:r w:rsidR="00E90D24" w:rsidRPr="00E90D24">
        <w:rPr>
          <w:rFonts w:ascii="Times New Roman" w:eastAsia="Times New Roman" w:hAnsi="Times New Roman" w:cs="Times New Roman"/>
          <w:b/>
          <w:i/>
          <w:color w:val="000000"/>
          <w:sz w:val="24"/>
          <w:szCs w:val="24"/>
          <w:u w:val="single"/>
          <w:lang w:eastAsia="ru-RU"/>
        </w:rPr>
        <w:t>Изменение функциональных возможностей организма человека средствами физической культуры.</w:t>
      </w:r>
    </w:p>
    <w:p w:rsidR="00AA43CD" w:rsidRDefault="00CE6DDA" w:rsidP="00E2059F">
      <w:pPr>
        <w:tabs>
          <w:tab w:val="left" w:pos="3522"/>
        </w:tabs>
        <w:ind w:left="-1276" w:right="-568"/>
        <w:rPr>
          <w:sz w:val="24"/>
          <w:szCs w:val="24"/>
        </w:rPr>
      </w:pPr>
      <w:r>
        <w:rPr>
          <w:sz w:val="24"/>
          <w:szCs w:val="24"/>
        </w:rPr>
        <w:t xml:space="preserve"> Систематически занятия физическими упражнениями в условиях напряжённой учебной деятельности снимают нервно-психические напряжения, а систематическая мышечная деятельность повышает психическую, умственную и эмоциональную устойчивость организма при напряжённой учебной работе.</w:t>
      </w:r>
    </w:p>
    <w:p w:rsidR="00E90D24" w:rsidRPr="00E90D24" w:rsidRDefault="00CE6DDA" w:rsidP="00E2059F">
      <w:pPr>
        <w:tabs>
          <w:tab w:val="left" w:pos="3522"/>
        </w:tabs>
        <w:ind w:left="-1276" w:right="-568"/>
        <w:rPr>
          <w:b/>
          <w:i/>
          <w:sz w:val="24"/>
          <w:szCs w:val="24"/>
          <w:u w:val="single"/>
        </w:rPr>
      </w:pPr>
      <w:r>
        <w:rPr>
          <w:b/>
          <w:sz w:val="24"/>
          <w:szCs w:val="24"/>
        </w:rPr>
        <w:t xml:space="preserve">39.  </w:t>
      </w:r>
      <w:r w:rsidR="00E90D24" w:rsidRPr="00E90D24">
        <w:rPr>
          <w:rFonts w:ascii="Times New Roman" w:eastAsia="Times New Roman" w:hAnsi="Times New Roman" w:cs="Times New Roman"/>
          <w:b/>
          <w:i/>
          <w:color w:val="000000"/>
          <w:sz w:val="24"/>
          <w:szCs w:val="24"/>
          <w:u w:val="single"/>
          <w:lang w:eastAsia="ru-RU"/>
        </w:rPr>
        <w:t>Методический принцип доступности</w:t>
      </w:r>
    </w:p>
    <w:p w:rsidR="00762E53" w:rsidRDefault="00CE6DDA" w:rsidP="00E2059F">
      <w:pPr>
        <w:tabs>
          <w:tab w:val="left" w:pos="3522"/>
        </w:tabs>
        <w:ind w:left="-1276" w:right="-568"/>
        <w:rPr>
          <w:sz w:val="24"/>
          <w:szCs w:val="24"/>
        </w:rPr>
      </w:pPr>
      <w:r w:rsidRPr="003562B8">
        <w:rPr>
          <w:b/>
          <w:sz w:val="24"/>
          <w:szCs w:val="24"/>
        </w:rPr>
        <w:t>1.</w:t>
      </w:r>
      <w:r>
        <w:rPr>
          <w:sz w:val="24"/>
          <w:szCs w:val="24"/>
        </w:rPr>
        <w:t xml:space="preserve"> Определение меры </w:t>
      </w:r>
      <w:proofErr w:type="gramStart"/>
      <w:r>
        <w:rPr>
          <w:sz w:val="24"/>
          <w:szCs w:val="24"/>
        </w:rPr>
        <w:t>доступного</w:t>
      </w:r>
      <w:proofErr w:type="gramEnd"/>
      <w:r>
        <w:rPr>
          <w:sz w:val="24"/>
          <w:szCs w:val="24"/>
        </w:rPr>
        <w:t xml:space="preserve">; </w:t>
      </w:r>
      <w:r w:rsidRPr="003562B8">
        <w:rPr>
          <w:b/>
          <w:sz w:val="24"/>
          <w:szCs w:val="24"/>
        </w:rPr>
        <w:t xml:space="preserve">2. </w:t>
      </w:r>
      <w:r>
        <w:rPr>
          <w:sz w:val="24"/>
          <w:szCs w:val="24"/>
        </w:rPr>
        <w:t>Методические условия доступности</w:t>
      </w:r>
      <w:r w:rsidRPr="003562B8">
        <w:rPr>
          <w:b/>
          <w:sz w:val="24"/>
          <w:szCs w:val="24"/>
        </w:rPr>
        <w:t>; 3.</w:t>
      </w:r>
      <w:r>
        <w:rPr>
          <w:sz w:val="24"/>
          <w:szCs w:val="24"/>
        </w:rPr>
        <w:t xml:space="preserve"> Индивидуализация общего направления и част</w:t>
      </w:r>
      <w:r w:rsidR="00762E53">
        <w:rPr>
          <w:sz w:val="24"/>
          <w:szCs w:val="24"/>
        </w:rPr>
        <w:t xml:space="preserve">ных путей </w:t>
      </w:r>
      <w:r>
        <w:rPr>
          <w:sz w:val="24"/>
          <w:szCs w:val="24"/>
        </w:rPr>
        <w:t xml:space="preserve"> </w:t>
      </w:r>
      <w:proofErr w:type="spellStart"/>
      <w:r>
        <w:rPr>
          <w:sz w:val="24"/>
          <w:szCs w:val="24"/>
        </w:rPr>
        <w:t>физ-ого</w:t>
      </w:r>
      <w:proofErr w:type="spellEnd"/>
      <w:r>
        <w:rPr>
          <w:sz w:val="24"/>
          <w:szCs w:val="24"/>
        </w:rPr>
        <w:t xml:space="preserve"> воспитания.</w:t>
      </w:r>
    </w:p>
    <w:p w:rsidR="00E90D24" w:rsidRDefault="00762E53" w:rsidP="00E2059F">
      <w:pPr>
        <w:tabs>
          <w:tab w:val="left" w:pos="3522"/>
        </w:tabs>
        <w:ind w:left="-1276" w:right="-568"/>
        <w:rPr>
          <w:rFonts w:ascii="Times New Roman" w:hAnsi="Times New Roman" w:cs="Times New Roman"/>
          <w:color w:val="444444"/>
          <w:sz w:val="24"/>
          <w:szCs w:val="24"/>
          <w:shd w:val="clear" w:color="auto" w:fill="FFFFFF"/>
        </w:rPr>
      </w:pPr>
      <w:r w:rsidRPr="003562B8">
        <w:rPr>
          <w:rFonts w:ascii="Times New Roman" w:hAnsi="Times New Roman" w:cs="Times New Roman"/>
          <w:color w:val="444444"/>
          <w:sz w:val="24"/>
          <w:szCs w:val="24"/>
          <w:shd w:val="clear" w:color="auto" w:fill="FFFFFF"/>
        </w:rPr>
        <w:t xml:space="preserve">Этот принцип обязывает строго учитывать возрастные и половые особенности, уровень подготовленности, а также индивидуальные различия в физических и психических способностях занимающихся. Доступность не означает отсутствие трудностей в учебно-тренировочном процессе, а предполагает посильную меру этих трудностей, которые могут быть успешно преодолены. Занимающийся в этом процессе — не пассивный субъект, а </w:t>
      </w:r>
      <w:proofErr w:type="gramStart"/>
      <w:r w:rsidRPr="003562B8">
        <w:rPr>
          <w:rFonts w:ascii="Times New Roman" w:hAnsi="Times New Roman" w:cs="Times New Roman"/>
          <w:color w:val="444444"/>
          <w:sz w:val="24"/>
          <w:szCs w:val="24"/>
          <w:shd w:val="clear" w:color="auto" w:fill="FFFFFF"/>
        </w:rPr>
        <w:t>активно действующее</w:t>
      </w:r>
      <w:proofErr w:type="gramEnd"/>
      <w:r w:rsidRPr="003562B8">
        <w:rPr>
          <w:rFonts w:ascii="Times New Roman" w:hAnsi="Times New Roman" w:cs="Times New Roman"/>
          <w:color w:val="444444"/>
          <w:sz w:val="24"/>
          <w:szCs w:val="24"/>
          <w:shd w:val="clear" w:color="auto" w:fill="FFFFFF"/>
        </w:rPr>
        <w:t xml:space="preserve"> лицо. Принцип доступности в практике физического воспитания студентов предусматривает определение посильного упражнения, задания, оптимальных методических условий для их реализации. Уровень доступности заданий связан с необходимостью преодоления некоторой частью студентов объективных </w:t>
      </w:r>
      <w:proofErr w:type="gramStart"/>
      <w:r w:rsidRPr="003562B8">
        <w:rPr>
          <w:rFonts w:ascii="Times New Roman" w:hAnsi="Times New Roman" w:cs="Times New Roman"/>
          <w:color w:val="444444"/>
          <w:sz w:val="24"/>
          <w:szCs w:val="24"/>
          <w:shd w:val="clear" w:color="auto" w:fill="FFFFFF"/>
        </w:rPr>
        <w:t>трудностей</w:t>
      </w:r>
      <w:proofErr w:type="gramEnd"/>
      <w:r w:rsidRPr="003562B8">
        <w:rPr>
          <w:rFonts w:ascii="Times New Roman" w:hAnsi="Times New Roman" w:cs="Times New Roman"/>
          <w:color w:val="444444"/>
          <w:sz w:val="24"/>
          <w:szCs w:val="24"/>
          <w:shd w:val="clear" w:color="auto" w:fill="FFFFFF"/>
        </w:rPr>
        <w:t xml:space="preserve"> при достижении установленных программой нормативных требований.</w:t>
      </w:r>
    </w:p>
    <w:p w:rsidR="00E90D24" w:rsidRPr="00E90D24" w:rsidRDefault="008B7321" w:rsidP="00E2059F">
      <w:pPr>
        <w:tabs>
          <w:tab w:val="left" w:pos="3522"/>
        </w:tabs>
        <w:ind w:left="-1276" w:right="-568"/>
        <w:rPr>
          <w:rFonts w:ascii="Times New Roman" w:hAnsi="Times New Roman" w:cs="Times New Roman"/>
          <w:b/>
          <w:i/>
          <w:color w:val="444444"/>
          <w:sz w:val="24"/>
          <w:szCs w:val="24"/>
          <w:u w:val="single"/>
          <w:shd w:val="clear" w:color="auto" w:fill="FFFFFF"/>
        </w:rPr>
      </w:pPr>
      <w:r w:rsidRPr="008B7321">
        <w:rPr>
          <w:b/>
          <w:sz w:val="24"/>
          <w:szCs w:val="24"/>
        </w:rPr>
        <w:t>40.</w:t>
      </w:r>
      <w:r w:rsidR="00E90D24">
        <w:rPr>
          <w:b/>
          <w:sz w:val="24"/>
          <w:szCs w:val="24"/>
        </w:rPr>
        <w:t xml:space="preserve"> </w:t>
      </w:r>
      <w:proofErr w:type="spellStart"/>
      <w:r w:rsidR="00E90D24" w:rsidRPr="00E90D24">
        <w:rPr>
          <w:rFonts w:ascii="Times New Roman" w:eastAsia="Times New Roman" w:hAnsi="Times New Roman" w:cs="Times New Roman"/>
          <w:b/>
          <w:i/>
          <w:color w:val="000000"/>
          <w:sz w:val="24"/>
          <w:szCs w:val="24"/>
          <w:u w:val="single"/>
          <w:lang w:eastAsia="ru-RU"/>
        </w:rPr>
        <w:t>Измененйе</w:t>
      </w:r>
      <w:proofErr w:type="spellEnd"/>
      <w:r w:rsidR="00E90D24" w:rsidRPr="00E90D24">
        <w:rPr>
          <w:rFonts w:ascii="Times New Roman" w:eastAsia="Times New Roman" w:hAnsi="Times New Roman" w:cs="Times New Roman"/>
          <w:b/>
          <w:i/>
          <w:color w:val="000000"/>
          <w:sz w:val="24"/>
          <w:szCs w:val="24"/>
          <w:u w:val="single"/>
          <w:lang w:eastAsia="ru-RU"/>
        </w:rPr>
        <w:t xml:space="preserve"> показателя частоты сердечных сокращений (ЧСС) человека при физической нагрузке.</w:t>
      </w:r>
    </w:p>
    <w:p w:rsidR="00E90D24" w:rsidRDefault="008B7321" w:rsidP="00E2059F">
      <w:pPr>
        <w:tabs>
          <w:tab w:val="left" w:pos="3522"/>
        </w:tabs>
        <w:ind w:left="-1276" w:right="-568"/>
        <w:rPr>
          <w:rFonts w:ascii="Times New Roman" w:hAnsi="Times New Roman" w:cs="Times New Roman"/>
          <w:sz w:val="24"/>
          <w:szCs w:val="24"/>
        </w:rPr>
      </w:pPr>
      <w:r>
        <w:rPr>
          <w:sz w:val="24"/>
          <w:szCs w:val="24"/>
        </w:rPr>
        <w:t xml:space="preserve"> </w:t>
      </w:r>
      <w:r w:rsidRPr="00F76CD7">
        <w:rPr>
          <w:b/>
          <w:sz w:val="24"/>
          <w:szCs w:val="24"/>
        </w:rPr>
        <w:t>Изменение показателей частоты сердечных сокращений (ЧСС</w:t>
      </w:r>
      <w:r w:rsidRPr="008B7321">
        <w:rPr>
          <w:sz w:val="24"/>
          <w:szCs w:val="24"/>
        </w:rPr>
        <w:t xml:space="preserve">) </w:t>
      </w:r>
      <w:r w:rsidRPr="003562B8">
        <w:rPr>
          <w:rFonts w:ascii="Times New Roman" w:hAnsi="Times New Roman" w:cs="Times New Roman"/>
          <w:sz w:val="24"/>
          <w:szCs w:val="24"/>
        </w:rPr>
        <w:t xml:space="preserve">человека при физической </w:t>
      </w:r>
      <w:proofErr w:type="spellStart"/>
      <w:r w:rsidRPr="003562B8">
        <w:rPr>
          <w:rFonts w:ascii="Times New Roman" w:hAnsi="Times New Roman" w:cs="Times New Roman"/>
          <w:sz w:val="24"/>
          <w:szCs w:val="24"/>
        </w:rPr>
        <w:t>нагрузке</w:t>
      </w:r>
      <w:proofErr w:type="gramStart"/>
      <w:r w:rsidRPr="003562B8">
        <w:rPr>
          <w:rFonts w:ascii="Times New Roman" w:hAnsi="Times New Roman" w:cs="Times New Roman"/>
          <w:sz w:val="24"/>
          <w:szCs w:val="24"/>
        </w:rPr>
        <w:t>.Ч</w:t>
      </w:r>
      <w:proofErr w:type="gramEnd"/>
      <w:r w:rsidRPr="003562B8">
        <w:rPr>
          <w:rFonts w:ascii="Times New Roman" w:hAnsi="Times New Roman" w:cs="Times New Roman"/>
          <w:sz w:val="24"/>
          <w:szCs w:val="24"/>
        </w:rPr>
        <w:t>астота</w:t>
      </w:r>
      <w:proofErr w:type="spellEnd"/>
      <w:r w:rsidRPr="003562B8">
        <w:rPr>
          <w:rFonts w:ascii="Times New Roman" w:hAnsi="Times New Roman" w:cs="Times New Roman"/>
          <w:sz w:val="24"/>
          <w:szCs w:val="24"/>
        </w:rPr>
        <w:t xml:space="preserve"> сердечных сокращений (ЧСС) зависит от многих факторов, включая возраст, пол, положение тела, условия окружающей среды. Она выше в вертикальном положении </w:t>
      </w:r>
      <w:proofErr w:type="gramStart"/>
      <w:r w:rsidRPr="003562B8">
        <w:rPr>
          <w:rFonts w:ascii="Times New Roman" w:hAnsi="Times New Roman" w:cs="Times New Roman"/>
          <w:sz w:val="24"/>
          <w:szCs w:val="24"/>
        </w:rPr>
        <w:t>по</w:t>
      </w:r>
      <w:proofErr w:type="gramEnd"/>
      <w:r w:rsidRPr="003562B8">
        <w:rPr>
          <w:rFonts w:ascii="Times New Roman" w:hAnsi="Times New Roman" w:cs="Times New Roman"/>
          <w:sz w:val="24"/>
          <w:szCs w:val="24"/>
        </w:rPr>
        <w:t xml:space="preserve"> </w:t>
      </w:r>
      <w:r w:rsidRPr="003562B8">
        <w:rPr>
          <w:rFonts w:ascii="Times New Roman" w:hAnsi="Times New Roman" w:cs="Times New Roman"/>
          <w:sz w:val="24"/>
          <w:szCs w:val="24"/>
        </w:rPr>
        <w:cr/>
        <w:t xml:space="preserve">сравнению с </w:t>
      </w:r>
      <w:proofErr w:type="gramStart"/>
      <w:r w:rsidRPr="003562B8">
        <w:rPr>
          <w:rFonts w:ascii="Times New Roman" w:hAnsi="Times New Roman" w:cs="Times New Roman"/>
          <w:sz w:val="24"/>
          <w:szCs w:val="24"/>
        </w:rPr>
        <w:t>горизонтальном</w:t>
      </w:r>
      <w:proofErr w:type="gramEnd"/>
      <w:r w:rsidRPr="003562B8">
        <w:rPr>
          <w:rFonts w:ascii="Times New Roman" w:hAnsi="Times New Roman" w:cs="Times New Roman"/>
          <w:sz w:val="24"/>
          <w:szCs w:val="24"/>
        </w:rPr>
        <w:t xml:space="preserve">, уменьшается с возрастом. ЧСС покоя лежа-60 ударов в минуту; стоя-65. По сравнению с положением лежа в положении сидя ЧСС увеличивается </w:t>
      </w:r>
      <w:proofErr w:type="gramStart"/>
      <w:r w:rsidRPr="003562B8">
        <w:rPr>
          <w:rFonts w:ascii="Times New Roman" w:hAnsi="Times New Roman" w:cs="Times New Roman"/>
          <w:sz w:val="24"/>
          <w:szCs w:val="24"/>
        </w:rPr>
        <w:t>на</w:t>
      </w:r>
      <w:proofErr w:type="gramEnd"/>
      <w:r w:rsidRPr="003562B8">
        <w:rPr>
          <w:rFonts w:ascii="Times New Roman" w:hAnsi="Times New Roman" w:cs="Times New Roman"/>
          <w:sz w:val="24"/>
          <w:szCs w:val="24"/>
        </w:rPr>
        <w:t xml:space="preserve"> </w:t>
      </w:r>
      <w:r w:rsidRPr="003562B8">
        <w:rPr>
          <w:rFonts w:ascii="Times New Roman" w:hAnsi="Times New Roman" w:cs="Times New Roman"/>
          <w:sz w:val="24"/>
          <w:szCs w:val="24"/>
        </w:rPr>
        <w:cr/>
        <w:t xml:space="preserve">10%, стоя на 20–30%. В среднем ЧСС составляет около 65 в минуту, однако </w:t>
      </w:r>
      <w:proofErr w:type="gramStart"/>
      <w:r w:rsidRPr="003562B8">
        <w:rPr>
          <w:rFonts w:ascii="Times New Roman" w:hAnsi="Times New Roman" w:cs="Times New Roman"/>
          <w:sz w:val="24"/>
          <w:szCs w:val="24"/>
        </w:rPr>
        <w:t>наблюдается ее значительны</w:t>
      </w:r>
      <w:proofErr w:type="gramEnd"/>
      <w:r w:rsidRPr="003562B8">
        <w:rPr>
          <w:rFonts w:ascii="Times New Roman" w:hAnsi="Times New Roman" w:cs="Times New Roman"/>
          <w:sz w:val="24"/>
          <w:szCs w:val="24"/>
        </w:rPr>
        <w:t xml:space="preserve"> </w:t>
      </w:r>
      <w:r w:rsidRPr="003562B8">
        <w:rPr>
          <w:rFonts w:ascii="Times New Roman" w:hAnsi="Times New Roman" w:cs="Times New Roman"/>
          <w:sz w:val="24"/>
          <w:szCs w:val="24"/>
        </w:rPr>
        <w:lastRenderedPageBreak/>
        <w:t xml:space="preserve">колебания. У женщин этот показатель на 7–8 </w:t>
      </w:r>
      <w:proofErr w:type="spellStart"/>
      <w:r w:rsidRPr="003562B8">
        <w:rPr>
          <w:rFonts w:ascii="Times New Roman" w:hAnsi="Times New Roman" w:cs="Times New Roman"/>
          <w:sz w:val="24"/>
          <w:szCs w:val="24"/>
        </w:rPr>
        <w:t>выше</w:t>
      </w:r>
      <w:proofErr w:type="gramStart"/>
      <w:r w:rsidRPr="003562B8">
        <w:rPr>
          <w:rFonts w:ascii="Times New Roman" w:hAnsi="Times New Roman" w:cs="Times New Roman"/>
          <w:sz w:val="24"/>
          <w:szCs w:val="24"/>
        </w:rPr>
        <w:t>.Ч</w:t>
      </w:r>
      <w:proofErr w:type="gramEnd"/>
      <w:r w:rsidRPr="003562B8">
        <w:rPr>
          <w:rFonts w:ascii="Times New Roman" w:hAnsi="Times New Roman" w:cs="Times New Roman"/>
          <w:sz w:val="24"/>
          <w:szCs w:val="24"/>
        </w:rPr>
        <w:t>СС</w:t>
      </w:r>
      <w:proofErr w:type="spellEnd"/>
      <w:r w:rsidRPr="003562B8">
        <w:rPr>
          <w:rFonts w:ascii="Times New Roman" w:hAnsi="Times New Roman" w:cs="Times New Roman"/>
          <w:sz w:val="24"/>
          <w:szCs w:val="24"/>
        </w:rPr>
        <w:t xml:space="preserve"> подвержена </w:t>
      </w:r>
      <w:r w:rsidRPr="003562B8">
        <w:rPr>
          <w:rFonts w:ascii="Times New Roman" w:hAnsi="Times New Roman" w:cs="Times New Roman"/>
          <w:sz w:val="24"/>
          <w:szCs w:val="24"/>
        </w:rPr>
        <w:cr/>
        <w:t xml:space="preserve">суточным колебаниям. Во время сна она снижена на 2–7, в течение 3 часов после приема пищи – возрастает, особенно, если пища богата белками, что связано с поступлением </w:t>
      </w:r>
      <w:r w:rsidRPr="003562B8">
        <w:rPr>
          <w:rFonts w:ascii="Times New Roman" w:hAnsi="Times New Roman" w:cs="Times New Roman"/>
          <w:sz w:val="24"/>
          <w:szCs w:val="24"/>
        </w:rPr>
        <w:cr/>
        <w:t xml:space="preserve">крови к органам брюшной полости. Температура окружающей среды оказывает влияние на ЧСС, которая увеличивается в линейной зависимости от эффективной </w:t>
      </w:r>
      <w:proofErr w:type="spellStart"/>
      <w:r w:rsidRPr="003562B8">
        <w:rPr>
          <w:rFonts w:ascii="Times New Roman" w:hAnsi="Times New Roman" w:cs="Times New Roman"/>
          <w:sz w:val="24"/>
          <w:szCs w:val="24"/>
        </w:rPr>
        <w:t>температуры</w:t>
      </w:r>
      <w:proofErr w:type="gramStart"/>
      <w:r w:rsidRPr="003562B8">
        <w:rPr>
          <w:rFonts w:ascii="Times New Roman" w:hAnsi="Times New Roman" w:cs="Times New Roman"/>
          <w:sz w:val="24"/>
          <w:szCs w:val="24"/>
        </w:rPr>
        <w:t>.У</w:t>
      </w:r>
      <w:proofErr w:type="spellEnd"/>
      <w:proofErr w:type="gramEnd"/>
      <w:r w:rsidRPr="003562B8">
        <w:rPr>
          <w:rFonts w:ascii="Times New Roman" w:hAnsi="Times New Roman" w:cs="Times New Roman"/>
          <w:sz w:val="24"/>
          <w:szCs w:val="24"/>
        </w:rPr>
        <w:t xml:space="preserve"> </w:t>
      </w:r>
      <w:r w:rsidRPr="003562B8">
        <w:rPr>
          <w:rFonts w:ascii="Times New Roman" w:hAnsi="Times New Roman" w:cs="Times New Roman"/>
          <w:sz w:val="24"/>
          <w:szCs w:val="24"/>
        </w:rPr>
        <w:cr/>
        <w:t>тренированных лиц ЧСС в покое ниже, чем у нетренированных и составляет около 50–55 ударов в минуту.</w:t>
      </w:r>
      <w:r w:rsidR="005F5A88" w:rsidRPr="003562B8">
        <w:rPr>
          <w:rFonts w:ascii="Times New Roman" w:hAnsi="Times New Roman" w:cs="Times New Roman"/>
          <w:sz w:val="24"/>
          <w:szCs w:val="24"/>
        </w:rPr>
        <w:t xml:space="preserve"> </w:t>
      </w:r>
      <w:r w:rsidRPr="003562B8">
        <w:rPr>
          <w:rFonts w:ascii="Times New Roman" w:hAnsi="Times New Roman" w:cs="Times New Roman"/>
          <w:sz w:val="24"/>
          <w:szCs w:val="24"/>
        </w:rPr>
        <w:t xml:space="preserve">Физические нагрузки приводят к увеличению ЧСС, необходимого для обеспечения возрастания минутного объема сердца, причем существует ряд закономерностей позволяющих </w:t>
      </w:r>
      <w:r w:rsidRPr="003562B8">
        <w:rPr>
          <w:rFonts w:ascii="Times New Roman" w:hAnsi="Times New Roman" w:cs="Times New Roman"/>
          <w:sz w:val="24"/>
          <w:szCs w:val="24"/>
        </w:rPr>
        <w:cr/>
        <w:t>использовать этот показатель как один из важнейших при проведении нагрузочных тестов.</w:t>
      </w:r>
      <w:r w:rsidR="005F5A88" w:rsidRPr="003562B8">
        <w:rPr>
          <w:rFonts w:ascii="Times New Roman" w:hAnsi="Times New Roman" w:cs="Times New Roman"/>
          <w:sz w:val="24"/>
          <w:szCs w:val="24"/>
        </w:rPr>
        <w:t xml:space="preserve"> </w:t>
      </w:r>
      <w:r w:rsidRPr="003562B8">
        <w:rPr>
          <w:rFonts w:ascii="Times New Roman" w:hAnsi="Times New Roman" w:cs="Times New Roman"/>
          <w:sz w:val="24"/>
          <w:szCs w:val="24"/>
        </w:rPr>
        <w:t>Отмечается линейная зависимость между ЧСС и интенсивностью работы в пределах 80–90% максимальной предельности нагрузок</w:t>
      </w:r>
      <w:proofErr w:type="gramStart"/>
      <w:r w:rsidRPr="003562B8">
        <w:rPr>
          <w:rFonts w:ascii="Times New Roman" w:hAnsi="Times New Roman" w:cs="Times New Roman"/>
          <w:sz w:val="24"/>
          <w:szCs w:val="24"/>
        </w:rPr>
        <w:t xml:space="preserve"> П</w:t>
      </w:r>
      <w:proofErr w:type="gramEnd"/>
      <w:r w:rsidRPr="003562B8">
        <w:rPr>
          <w:rFonts w:ascii="Times New Roman" w:hAnsi="Times New Roman" w:cs="Times New Roman"/>
          <w:sz w:val="24"/>
          <w:szCs w:val="24"/>
        </w:rPr>
        <w:t xml:space="preserve">ри легкой физической нагрузке первоначально ЧСС </w:t>
      </w:r>
      <w:r w:rsidRPr="003562B8">
        <w:rPr>
          <w:rFonts w:ascii="Times New Roman" w:hAnsi="Times New Roman" w:cs="Times New Roman"/>
          <w:sz w:val="24"/>
          <w:szCs w:val="24"/>
        </w:rPr>
        <w:cr/>
        <w:t xml:space="preserve">значительно увеличивается, однако постепенно снижается до уровня, который сохраняется в течение всего периода стабильной нагрузки. При более интенсивных нагрузках </w:t>
      </w:r>
      <w:r w:rsidRPr="003562B8">
        <w:rPr>
          <w:rFonts w:ascii="Times New Roman" w:hAnsi="Times New Roman" w:cs="Times New Roman"/>
          <w:sz w:val="24"/>
          <w:szCs w:val="24"/>
        </w:rPr>
        <w:cr/>
        <w:t xml:space="preserve">имеется тенденция к увеличению ЧСС, причем при максимальной работе она нарастает </w:t>
      </w:r>
      <w:proofErr w:type="gramStart"/>
      <w:r w:rsidRPr="003562B8">
        <w:rPr>
          <w:rFonts w:ascii="Times New Roman" w:hAnsi="Times New Roman" w:cs="Times New Roman"/>
          <w:sz w:val="24"/>
          <w:szCs w:val="24"/>
        </w:rPr>
        <w:t>до</w:t>
      </w:r>
      <w:proofErr w:type="gramEnd"/>
      <w:r w:rsidRPr="003562B8">
        <w:rPr>
          <w:rFonts w:ascii="Times New Roman" w:hAnsi="Times New Roman" w:cs="Times New Roman"/>
          <w:sz w:val="24"/>
          <w:szCs w:val="24"/>
        </w:rPr>
        <w:t xml:space="preserve"> предельно достижимой. Эта величина зависит от тренированности, возраста, пола и </w:t>
      </w:r>
      <w:r w:rsidRPr="003562B8">
        <w:rPr>
          <w:rFonts w:ascii="Times New Roman" w:hAnsi="Times New Roman" w:cs="Times New Roman"/>
          <w:sz w:val="24"/>
          <w:szCs w:val="24"/>
        </w:rPr>
        <w:cr/>
        <w:t xml:space="preserve">других факторов. У тренированных людей частота сердечных сокращений достигает 180 уд/мин. При работе переменной мощности можно говорить о диапазоне частоты сокращений </w:t>
      </w:r>
      <w:r w:rsidRPr="003562B8">
        <w:rPr>
          <w:rFonts w:ascii="Times New Roman" w:hAnsi="Times New Roman" w:cs="Times New Roman"/>
          <w:sz w:val="24"/>
          <w:szCs w:val="24"/>
        </w:rPr>
        <w:cr/>
        <w:t>130–180 уд/мин, в зависимости от изменения мощности.</w:t>
      </w:r>
      <w:r w:rsidR="005F5A88" w:rsidRPr="003562B8">
        <w:rPr>
          <w:rFonts w:ascii="Times New Roman" w:hAnsi="Times New Roman" w:cs="Times New Roman"/>
          <w:sz w:val="24"/>
          <w:szCs w:val="24"/>
        </w:rPr>
        <w:t xml:space="preserve"> </w:t>
      </w:r>
      <w:r w:rsidRPr="003562B8">
        <w:rPr>
          <w:rFonts w:ascii="Times New Roman" w:hAnsi="Times New Roman" w:cs="Times New Roman"/>
          <w:sz w:val="24"/>
          <w:szCs w:val="24"/>
        </w:rPr>
        <w:t xml:space="preserve">Оптимальная частота 180 уд/мин при различной нагрузке. Следует отметить, что работа сердца при очень </w:t>
      </w:r>
      <w:proofErr w:type="gramStart"/>
      <w:r w:rsidRPr="003562B8">
        <w:rPr>
          <w:rFonts w:ascii="Times New Roman" w:hAnsi="Times New Roman" w:cs="Times New Roman"/>
          <w:sz w:val="24"/>
          <w:szCs w:val="24"/>
        </w:rPr>
        <w:t>большой</w:t>
      </w:r>
      <w:proofErr w:type="gramEnd"/>
      <w:r w:rsidRPr="003562B8">
        <w:rPr>
          <w:rFonts w:ascii="Times New Roman" w:hAnsi="Times New Roman" w:cs="Times New Roman"/>
          <w:sz w:val="24"/>
          <w:szCs w:val="24"/>
        </w:rPr>
        <w:t xml:space="preserve"> </w:t>
      </w:r>
      <w:r w:rsidRPr="003562B8">
        <w:rPr>
          <w:rFonts w:ascii="Times New Roman" w:hAnsi="Times New Roman" w:cs="Times New Roman"/>
          <w:sz w:val="24"/>
          <w:szCs w:val="24"/>
        </w:rPr>
        <w:cr/>
        <w:t xml:space="preserve">частоте сокращений (200 и более) становится </w:t>
      </w:r>
      <w:proofErr w:type="gramStart"/>
      <w:r w:rsidRPr="003562B8">
        <w:rPr>
          <w:rFonts w:ascii="Times New Roman" w:hAnsi="Times New Roman" w:cs="Times New Roman"/>
          <w:sz w:val="24"/>
          <w:szCs w:val="24"/>
        </w:rPr>
        <w:t xml:space="preserve">менее </w:t>
      </w:r>
      <w:r w:rsidR="005F5A88" w:rsidRPr="003562B8">
        <w:rPr>
          <w:rFonts w:ascii="Times New Roman" w:hAnsi="Times New Roman" w:cs="Times New Roman"/>
          <w:sz w:val="24"/>
          <w:szCs w:val="24"/>
        </w:rPr>
        <w:t xml:space="preserve"> </w:t>
      </w:r>
      <w:r w:rsidRPr="003562B8">
        <w:rPr>
          <w:rFonts w:ascii="Times New Roman" w:hAnsi="Times New Roman" w:cs="Times New Roman"/>
          <w:sz w:val="24"/>
          <w:szCs w:val="24"/>
        </w:rPr>
        <w:t>эффективнее</w:t>
      </w:r>
      <w:proofErr w:type="gramEnd"/>
      <w:r w:rsidRPr="003562B8">
        <w:rPr>
          <w:rFonts w:ascii="Times New Roman" w:hAnsi="Times New Roman" w:cs="Times New Roman"/>
          <w:sz w:val="24"/>
          <w:szCs w:val="24"/>
        </w:rPr>
        <w:t xml:space="preserve">, так как значительно сокращается время наполнения желудочков и уменьшается ударный объем сердца, что </w:t>
      </w:r>
      <w:r w:rsidRPr="003562B8">
        <w:rPr>
          <w:rFonts w:ascii="Times New Roman" w:hAnsi="Times New Roman" w:cs="Times New Roman"/>
          <w:sz w:val="24"/>
          <w:szCs w:val="24"/>
        </w:rPr>
        <w:cr/>
        <w:t>может привести к патологии.</w:t>
      </w:r>
    </w:p>
    <w:p w:rsidR="00E90D24" w:rsidRPr="00E90D24" w:rsidRDefault="00F76CD7" w:rsidP="00E2059F">
      <w:pPr>
        <w:tabs>
          <w:tab w:val="left" w:pos="3522"/>
        </w:tabs>
        <w:ind w:left="-1276" w:right="-568"/>
        <w:rPr>
          <w:rFonts w:ascii="Times New Roman" w:hAnsi="Times New Roman" w:cs="Times New Roman"/>
          <w:b/>
          <w:i/>
          <w:sz w:val="24"/>
          <w:szCs w:val="24"/>
          <w:u w:val="single"/>
        </w:rPr>
      </w:pPr>
      <w:r w:rsidRPr="00F76CD7">
        <w:rPr>
          <w:b/>
          <w:sz w:val="24"/>
          <w:szCs w:val="24"/>
        </w:rPr>
        <w:t>41.</w:t>
      </w:r>
      <w:r w:rsidR="00E90D24" w:rsidRPr="00E90D24">
        <w:rPr>
          <w:rFonts w:ascii="Times New Roman" w:eastAsia="Times New Roman" w:hAnsi="Times New Roman" w:cs="Times New Roman"/>
          <w:color w:val="000000"/>
          <w:sz w:val="24"/>
          <w:szCs w:val="24"/>
          <w:lang w:eastAsia="ru-RU"/>
        </w:rPr>
        <w:t xml:space="preserve"> </w:t>
      </w:r>
      <w:r w:rsidR="00E90D24" w:rsidRPr="00E90D24">
        <w:rPr>
          <w:rFonts w:ascii="Times New Roman" w:eastAsia="Times New Roman" w:hAnsi="Times New Roman" w:cs="Times New Roman"/>
          <w:b/>
          <w:i/>
          <w:color w:val="000000"/>
          <w:sz w:val="24"/>
          <w:szCs w:val="24"/>
          <w:u w:val="single"/>
          <w:lang w:eastAsia="ru-RU"/>
        </w:rPr>
        <w:t>Воспитание ловкости (координация движений, определение темпа и ритма движения).</w:t>
      </w:r>
    </w:p>
    <w:p w:rsidR="00F76CD7" w:rsidRPr="003562B8" w:rsidRDefault="00F76CD7" w:rsidP="00E2059F">
      <w:pPr>
        <w:tabs>
          <w:tab w:val="left" w:pos="3522"/>
        </w:tabs>
        <w:ind w:left="-1276" w:right="-568"/>
        <w:rPr>
          <w:rFonts w:ascii="Times New Roman" w:hAnsi="Times New Roman" w:cs="Times New Roman"/>
          <w:sz w:val="24"/>
          <w:szCs w:val="24"/>
        </w:rPr>
      </w:pPr>
      <w:r>
        <w:rPr>
          <w:b/>
          <w:sz w:val="24"/>
          <w:szCs w:val="24"/>
        </w:rPr>
        <w:t xml:space="preserve"> </w:t>
      </w:r>
      <w:r w:rsidRPr="00F76CD7">
        <w:rPr>
          <w:b/>
          <w:sz w:val="24"/>
          <w:szCs w:val="24"/>
        </w:rPr>
        <w:t>Ловкость</w:t>
      </w:r>
      <w:r w:rsidR="005F5A88">
        <w:rPr>
          <w:b/>
          <w:sz w:val="24"/>
          <w:szCs w:val="24"/>
        </w:rPr>
        <w:t xml:space="preserve"> </w:t>
      </w:r>
      <w:r w:rsidRPr="003562B8">
        <w:rPr>
          <w:rFonts w:ascii="Times New Roman" w:hAnsi="Times New Roman" w:cs="Times New Roman"/>
          <w:b/>
          <w:sz w:val="24"/>
          <w:szCs w:val="24"/>
        </w:rPr>
        <w:t>-</w:t>
      </w:r>
      <w:r w:rsidR="005F5A88" w:rsidRPr="003562B8">
        <w:rPr>
          <w:rFonts w:ascii="Times New Roman" w:hAnsi="Times New Roman" w:cs="Times New Roman"/>
          <w:b/>
          <w:sz w:val="24"/>
          <w:szCs w:val="24"/>
        </w:rPr>
        <w:t xml:space="preserve"> </w:t>
      </w:r>
      <w:r w:rsidRPr="003562B8">
        <w:rPr>
          <w:rFonts w:ascii="Times New Roman" w:hAnsi="Times New Roman" w:cs="Times New Roman"/>
          <w:sz w:val="24"/>
          <w:szCs w:val="24"/>
        </w:rPr>
        <w:t>одно из наиболее важных двигательных качеств, необходимых человеку. Ловкость проявляется в усвоении новых движений и комбинаций, умений быстро переключиться с одного движения на другое и с одного темпа на другой. Ловкость-это высокоразвитая координация движений. Ловкость, как двигательное качество, включает в себя:</w:t>
      </w:r>
    </w:p>
    <w:p w:rsidR="00F76CD7" w:rsidRDefault="005F5A88" w:rsidP="00E2059F">
      <w:pPr>
        <w:tabs>
          <w:tab w:val="left" w:pos="3522"/>
        </w:tabs>
        <w:ind w:left="-1276" w:right="-568"/>
        <w:rPr>
          <w:i/>
          <w:sz w:val="24"/>
          <w:szCs w:val="24"/>
        </w:rPr>
      </w:pPr>
      <w:r>
        <w:rPr>
          <w:i/>
          <w:sz w:val="24"/>
          <w:szCs w:val="24"/>
        </w:rPr>
        <w:t>Координаци</w:t>
      </w:r>
      <w:r w:rsidR="00F76CD7">
        <w:rPr>
          <w:i/>
          <w:sz w:val="24"/>
          <w:szCs w:val="24"/>
        </w:rPr>
        <w:t>о</w:t>
      </w:r>
      <w:r>
        <w:rPr>
          <w:i/>
          <w:sz w:val="24"/>
          <w:szCs w:val="24"/>
        </w:rPr>
        <w:t>н</w:t>
      </w:r>
      <w:r w:rsidR="00F76CD7">
        <w:rPr>
          <w:i/>
          <w:sz w:val="24"/>
          <w:szCs w:val="24"/>
        </w:rPr>
        <w:t>ные способност</w:t>
      </w:r>
      <w:proofErr w:type="gramStart"/>
      <w:r w:rsidR="00F76CD7">
        <w:rPr>
          <w:i/>
          <w:sz w:val="24"/>
          <w:szCs w:val="24"/>
        </w:rPr>
        <w:t>и(</w:t>
      </w:r>
      <w:proofErr w:type="gramEnd"/>
      <w:r w:rsidR="00F76CD7">
        <w:rPr>
          <w:i/>
          <w:sz w:val="24"/>
          <w:szCs w:val="24"/>
        </w:rPr>
        <w:t>согласование и перестроение движени0</w:t>
      </w:r>
    </w:p>
    <w:p w:rsidR="00F76CD7" w:rsidRDefault="00F76CD7" w:rsidP="00E2059F">
      <w:pPr>
        <w:tabs>
          <w:tab w:val="left" w:pos="3522"/>
        </w:tabs>
        <w:ind w:left="-1276" w:right="-568"/>
        <w:rPr>
          <w:i/>
          <w:sz w:val="24"/>
          <w:szCs w:val="24"/>
        </w:rPr>
      </w:pPr>
      <w:r>
        <w:rPr>
          <w:i/>
          <w:sz w:val="24"/>
          <w:szCs w:val="24"/>
        </w:rPr>
        <w:t>-Разнообразие реакци</w:t>
      </w:r>
      <w:proofErr w:type="gramStart"/>
      <w:r>
        <w:rPr>
          <w:i/>
          <w:sz w:val="24"/>
          <w:szCs w:val="24"/>
        </w:rPr>
        <w:t>и(</w:t>
      </w:r>
      <w:proofErr w:type="gramEnd"/>
      <w:r>
        <w:rPr>
          <w:i/>
          <w:sz w:val="24"/>
          <w:szCs w:val="24"/>
        </w:rPr>
        <w:t xml:space="preserve"> зрительно-моторная, переключен</w:t>
      </w:r>
      <w:r w:rsidR="005F5A88">
        <w:rPr>
          <w:i/>
          <w:sz w:val="24"/>
          <w:szCs w:val="24"/>
        </w:rPr>
        <w:t>и</w:t>
      </w:r>
      <w:r>
        <w:rPr>
          <w:i/>
          <w:sz w:val="24"/>
          <w:szCs w:val="24"/>
        </w:rPr>
        <w:t>е внимания)</w:t>
      </w:r>
    </w:p>
    <w:p w:rsidR="00F76CD7" w:rsidRDefault="00F76CD7" w:rsidP="00E2059F">
      <w:pPr>
        <w:tabs>
          <w:tab w:val="left" w:pos="3522"/>
        </w:tabs>
        <w:ind w:left="-1276" w:right="-568"/>
        <w:rPr>
          <w:i/>
          <w:sz w:val="24"/>
          <w:szCs w:val="24"/>
        </w:rPr>
      </w:pPr>
      <w:r>
        <w:rPr>
          <w:i/>
          <w:sz w:val="24"/>
          <w:szCs w:val="24"/>
        </w:rPr>
        <w:t xml:space="preserve">-Чувства </w:t>
      </w:r>
      <w:proofErr w:type="gramStart"/>
      <w:r>
        <w:rPr>
          <w:i/>
          <w:sz w:val="24"/>
          <w:szCs w:val="24"/>
        </w:rPr>
        <w:t xml:space="preserve">( </w:t>
      </w:r>
      <w:proofErr w:type="gramEnd"/>
      <w:r>
        <w:rPr>
          <w:i/>
          <w:sz w:val="24"/>
          <w:szCs w:val="24"/>
        </w:rPr>
        <w:t>равновесия, времени и пространств, ориентации, ритм)</w:t>
      </w:r>
    </w:p>
    <w:p w:rsidR="00F76CD7" w:rsidRDefault="00F76CD7" w:rsidP="00E2059F">
      <w:pPr>
        <w:tabs>
          <w:tab w:val="left" w:pos="3522"/>
        </w:tabs>
        <w:ind w:left="-1276" w:right="-568"/>
        <w:rPr>
          <w:sz w:val="24"/>
          <w:szCs w:val="24"/>
        </w:rPr>
      </w:pPr>
      <w:r>
        <w:rPr>
          <w:sz w:val="24"/>
          <w:szCs w:val="24"/>
        </w:rPr>
        <w:t>Формирование ловкости в спорте предполагает воспитание следующих способностей:</w:t>
      </w:r>
    </w:p>
    <w:p w:rsidR="00F76CD7" w:rsidRDefault="00F76CD7" w:rsidP="00E2059F">
      <w:pPr>
        <w:pStyle w:val="a3"/>
        <w:numPr>
          <w:ilvl w:val="0"/>
          <w:numId w:val="5"/>
        </w:numPr>
        <w:tabs>
          <w:tab w:val="left" w:pos="3522"/>
        </w:tabs>
        <w:ind w:left="-1276" w:right="-568" w:firstLine="0"/>
        <w:rPr>
          <w:sz w:val="24"/>
          <w:szCs w:val="24"/>
        </w:rPr>
      </w:pPr>
      <w:r>
        <w:rPr>
          <w:sz w:val="24"/>
          <w:szCs w:val="24"/>
        </w:rPr>
        <w:t>Быстро осваивать сложные по координации двигательные действия;</w:t>
      </w:r>
    </w:p>
    <w:p w:rsidR="00F76CD7" w:rsidRPr="00A664A7" w:rsidRDefault="00F76CD7" w:rsidP="00E2059F">
      <w:pPr>
        <w:pStyle w:val="a3"/>
        <w:numPr>
          <w:ilvl w:val="0"/>
          <w:numId w:val="5"/>
        </w:numPr>
        <w:tabs>
          <w:tab w:val="left" w:pos="3522"/>
        </w:tabs>
        <w:ind w:left="-1276" w:right="-568" w:firstLine="0"/>
        <w:rPr>
          <w:sz w:val="24"/>
          <w:szCs w:val="24"/>
        </w:rPr>
      </w:pPr>
      <w:r w:rsidRPr="00A664A7">
        <w:rPr>
          <w:sz w:val="24"/>
          <w:szCs w:val="24"/>
        </w:rPr>
        <w:t>Перестраивать двигательную деятельность в соответствии с требованиями меняющейся обстановки</w:t>
      </w:r>
      <w:r w:rsidR="00A664A7" w:rsidRPr="00A664A7">
        <w:rPr>
          <w:sz w:val="24"/>
          <w:szCs w:val="24"/>
        </w:rPr>
        <w:t>;</w:t>
      </w:r>
    </w:p>
    <w:p w:rsidR="00A664A7" w:rsidRPr="00A664A7" w:rsidRDefault="00A664A7" w:rsidP="00E2059F">
      <w:pPr>
        <w:pStyle w:val="a3"/>
        <w:numPr>
          <w:ilvl w:val="0"/>
          <w:numId w:val="5"/>
        </w:numPr>
        <w:tabs>
          <w:tab w:val="left" w:pos="3522"/>
        </w:tabs>
        <w:ind w:left="-1276" w:right="-568" w:firstLine="0"/>
        <w:rPr>
          <w:sz w:val="24"/>
          <w:szCs w:val="24"/>
        </w:rPr>
      </w:pPr>
      <w:r>
        <w:rPr>
          <w:sz w:val="24"/>
          <w:szCs w:val="24"/>
        </w:rPr>
        <w:t>Чётко воспринимать пространственные и силовые параметры движения</w:t>
      </w:r>
    </w:p>
    <w:p w:rsidR="00E90D24" w:rsidRDefault="00A664A7" w:rsidP="00E2059F">
      <w:pPr>
        <w:tabs>
          <w:tab w:val="left" w:pos="3522"/>
        </w:tabs>
        <w:ind w:left="-1276" w:right="-568"/>
        <w:rPr>
          <w:rFonts w:ascii="Times New Roman" w:hAnsi="Times New Roman" w:cs="Times New Roman"/>
          <w:sz w:val="24"/>
          <w:szCs w:val="24"/>
        </w:rPr>
      </w:pPr>
      <w:r w:rsidRPr="003562B8">
        <w:rPr>
          <w:rFonts w:ascii="Times New Roman" w:hAnsi="Times New Roman" w:cs="Times New Roman"/>
          <w:sz w:val="24"/>
          <w:szCs w:val="24"/>
        </w:rPr>
        <w:t xml:space="preserve">В видах </w:t>
      </w:r>
      <w:proofErr w:type="gramStart"/>
      <w:r w:rsidRPr="003562B8">
        <w:rPr>
          <w:rFonts w:ascii="Times New Roman" w:hAnsi="Times New Roman" w:cs="Times New Roman"/>
          <w:sz w:val="24"/>
          <w:szCs w:val="24"/>
        </w:rPr>
        <w:t>спорта</w:t>
      </w:r>
      <w:proofErr w:type="gramEnd"/>
      <w:r w:rsidRPr="003562B8">
        <w:rPr>
          <w:rFonts w:ascii="Times New Roman" w:hAnsi="Times New Roman" w:cs="Times New Roman"/>
          <w:sz w:val="24"/>
          <w:szCs w:val="24"/>
        </w:rPr>
        <w:t xml:space="preserve"> для которых характерна быстрая смена условий деятельности и большая изменчивость действий, важно сократить время между сигналом к выполнению и началом движения. В быстро изменяющейся обстановке необходима большая ловкость для того, чтобы реагировать быстро, целесообразно </w:t>
      </w:r>
      <w:r w:rsidRPr="003562B8">
        <w:rPr>
          <w:rFonts w:ascii="Times New Roman" w:hAnsi="Times New Roman" w:cs="Times New Roman"/>
          <w:sz w:val="24"/>
          <w:szCs w:val="24"/>
        </w:rPr>
        <w:lastRenderedPageBreak/>
        <w:t>и последовательно. Здесь мерой оценки ловкости может служить способность к быстрой адаптаци</w:t>
      </w:r>
      <w:proofErr w:type="gramStart"/>
      <w:r w:rsidRPr="003562B8">
        <w:rPr>
          <w:rFonts w:ascii="Times New Roman" w:hAnsi="Times New Roman" w:cs="Times New Roman"/>
          <w:sz w:val="24"/>
          <w:szCs w:val="24"/>
        </w:rPr>
        <w:t>и(</w:t>
      </w:r>
      <w:proofErr w:type="gramEnd"/>
      <w:r w:rsidRPr="003562B8">
        <w:rPr>
          <w:rFonts w:ascii="Times New Roman" w:hAnsi="Times New Roman" w:cs="Times New Roman"/>
          <w:sz w:val="24"/>
          <w:szCs w:val="24"/>
        </w:rPr>
        <w:t>находчивость).</w:t>
      </w:r>
    </w:p>
    <w:p w:rsidR="00E90D24" w:rsidRPr="00E90D24" w:rsidRDefault="00A664A7" w:rsidP="00E2059F">
      <w:pPr>
        <w:tabs>
          <w:tab w:val="left" w:pos="3522"/>
        </w:tabs>
        <w:ind w:left="-1276" w:right="-568"/>
        <w:rPr>
          <w:rFonts w:ascii="Times New Roman" w:hAnsi="Times New Roman" w:cs="Times New Roman"/>
          <w:i/>
          <w:sz w:val="24"/>
          <w:szCs w:val="24"/>
          <w:u w:val="single"/>
        </w:rPr>
      </w:pPr>
      <w:r w:rsidRPr="00A664A7">
        <w:rPr>
          <w:b/>
          <w:sz w:val="24"/>
          <w:szCs w:val="24"/>
        </w:rPr>
        <w:t>42</w:t>
      </w:r>
      <w:r w:rsidRPr="00E90D24">
        <w:rPr>
          <w:i/>
          <w:sz w:val="24"/>
          <w:szCs w:val="24"/>
          <w:u w:val="single"/>
        </w:rPr>
        <w:t>.</w:t>
      </w:r>
      <w:r w:rsidR="00E90D24" w:rsidRPr="00E90D24">
        <w:rPr>
          <w:i/>
          <w:sz w:val="24"/>
          <w:szCs w:val="24"/>
          <w:u w:val="single"/>
        </w:rPr>
        <w:t xml:space="preserve"> </w:t>
      </w:r>
      <w:r w:rsidR="00E90D24" w:rsidRPr="00E90D24">
        <w:rPr>
          <w:rFonts w:ascii="Times New Roman" w:eastAsia="Times New Roman" w:hAnsi="Times New Roman" w:cs="Times New Roman"/>
          <w:i/>
          <w:color w:val="000000"/>
          <w:sz w:val="24"/>
          <w:szCs w:val="24"/>
          <w:u w:val="single"/>
          <w:lang w:eastAsia="ru-RU"/>
        </w:rPr>
        <w:t>Методический принцип систематичности в тренировочной деятельности.</w:t>
      </w:r>
    </w:p>
    <w:p w:rsidR="00A664A7" w:rsidRPr="003562B8" w:rsidRDefault="00E15CF5" w:rsidP="00E2059F">
      <w:pPr>
        <w:tabs>
          <w:tab w:val="left" w:pos="3522"/>
        </w:tabs>
        <w:ind w:left="-1276" w:right="-568"/>
        <w:rPr>
          <w:rFonts w:ascii="Times New Roman" w:hAnsi="Times New Roman" w:cs="Times New Roman"/>
          <w:sz w:val="24"/>
          <w:szCs w:val="24"/>
        </w:rPr>
      </w:pPr>
      <w:r>
        <w:rPr>
          <w:b/>
          <w:sz w:val="24"/>
          <w:szCs w:val="24"/>
        </w:rPr>
        <w:t xml:space="preserve"> </w:t>
      </w:r>
      <w:r w:rsidRPr="00E15CF5">
        <w:rPr>
          <w:b/>
          <w:sz w:val="24"/>
          <w:szCs w:val="24"/>
        </w:rPr>
        <w:t>Принцип систематичност</w:t>
      </w:r>
      <w:proofErr w:type="gramStart"/>
      <w:r w:rsidRPr="00E15CF5">
        <w:rPr>
          <w:b/>
          <w:sz w:val="24"/>
          <w:szCs w:val="24"/>
        </w:rPr>
        <w:t>и-</w:t>
      </w:r>
      <w:proofErr w:type="gramEnd"/>
      <w:r>
        <w:rPr>
          <w:sz w:val="24"/>
          <w:szCs w:val="24"/>
        </w:rPr>
        <w:t xml:space="preserve"> </w:t>
      </w:r>
      <w:r w:rsidRPr="003562B8">
        <w:rPr>
          <w:rFonts w:ascii="Times New Roman" w:hAnsi="Times New Roman" w:cs="Times New Roman"/>
          <w:sz w:val="24"/>
          <w:szCs w:val="24"/>
        </w:rPr>
        <w:t xml:space="preserve">это прежде всего регулярность занятий, рациональное чередование нагрузок и отдыха. Регулярность занятий предполагает рациональное чередование психофизических нагрузок и отдыха. Любая нагрузка имеет 4 фазы: расходование энергии, восстановление, </w:t>
      </w:r>
      <w:proofErr w:type="spellStart"/>
      <w:r w:rsidRPr="003562B8">
        <w:rPr>
          <w:rFonts w:ascii="Times New Roman" w:hAnsi="Times New Roman" w:cs="Times New Roman"/>
          <w:sz w:val="24"/>
          <w:szCs w:val="24"/>
        </w:rPr>
        <w:t>сверхвосстановление</w:t>
      </w:r>
      <w:proofErr w:type="spellEnd"/>
      <w:r w:rsidRPr="003562B8">
        <w:rPr>
          <w:rFonts w:ascii="Times New Roman" w:hAnsi="Times New Roman" w:cs="Times New Roman"/>
          <w:sz w:val="24"/>
          <w:szCs w:val="24"/>
        </w:rPr>
        <w:t>, возвращение к исходному уровню. Принцип систематичности при проведении учебно-тренировочных занятий во многом обеспечивает последовательность в усвоении учебного материала. Принцип обеспечивает непрерывность учебно-тренировочного процесса при оптимальном чередовании нагрузок и отдыха. Повторяемость и вариативность в</w:t>
      </w:r>
      <w:r w:rsidR="00CC4167" w:rsidRPr="003562B8">
        <w:rPr>
          <w:rFonts w:ascii="Times New Roman" w:hAnsi="Times New Roman" w:cs="Times New Roman"/>
          <w:sz w:val="24"/>
          <w:szCs w:val="24"/>
        </w:rPr>
        <w:t xml:space="preserve"> </w:t>
      </w:r>
      <w:r w:rsidRPr="003562B8">
        <w:rPr>
          <w:rFonts w:ascii="Times New Roman" w:hAnsi="Times New Roman" w:cs="Times New Roman"/>
          <w:sz w:val="24"/>
          <w:szCs w:val="24"/>
        </w:rPr>
        <w:t>применение различных упражнений и зад</w:t>
      </w:r>
      <w:r w:rsidR="00CC4167" w:rsidRPr="003562B8">
        <w:rPr>
          <w:rFonts w:ascii="Times New Roman" w:hAnsi="Times New Roman" w:cs="Times New Roman"/>
          <w:sz w:val="24"/>
          <w:szCs w:val="24"/>
        </w:rPr>
        <w:t>аний в оптимальных временных от</w:t>
      </w:r>
      <w:r w:rsidRPr="003562B8">
        <w:rPr>
          <w:rFonts w:ascii="Times New Roman" w:hAnsi="Times New Roman" w:cs="Times New Roman"/>
          <w:sz w:val="24"/>
          <w:szCs w:val="24"/>
        </w:rPr>
        <w:t>резках также</w:t>
      </w:r>
      <w:r w:rsidR="00CC4167" w:rsidRPr="003562B8">
        <w:rPr>
          <w:rFonts w:ascii="Times New Roman" w:hAnsi="Times New Roman" w:cs="Times New Roman"/>
          <w:sz w:val="24"/>
          <w:szCs w:val="24"/>
        </w:rPr>
        <w:t xml:space="preserve"> являются обязательными составляющими принципа непрерывности. Последовательность.</w:t>
      </w:r>
    </w:p>
    <w:p w:rsidR="00E90D24" w:rsidRPr="00E90D24" w:rsidRDefault="00CC4167" w:rsidP="00E2059F">
      <w:pPr>
        <w:tabs>
          <w:tab w:val="left" w:pos="3522"/>
        </w:tabs>
        <w:ind w:left="-1276" w:right="-568"/>
        <w:rPr>
          <w:b/>
          <w:i/>
          <w:sz w:val="24"/>
          <w:szCs w:val="24"/>
          <w:u w:val="single"/>
        </w:rPr>
      </w:pPr>
      <w:r>
        <w:rPr>
          <w:b/>
          <w:sz w:val="24"/>
          <w:szCs w:val="24"/>
        </w:rPr>
        <w:t>43</w:t>
      </w:r>
      <w:r w:rsidRPr="00E90D24">
        <w:rPr>
          <w:b/>
          <w:i/>
          <w:sz w:val="24"/>
          <w:szCs w:val="24"/>
          <w:u w:val="single"/>
        </w:rPr>
        <w:t>.</w:t>
      </w:r>
      <w:r w:rsidR="00D558F7" w:rsidRPr="00E90D24">
        <w:rPr>
          <w:b/>
          <w:i/>
          <w:sz w:val="24"/>
          <w:szCs w:val="24"/>
          <w:u w:val="single"/>
        </w:rPr>
        <w:t xml:space="preserve"> </w:t>
      </w:r>
      <w:r w:rsidR="00E90D24" w:rsidRPr="00E90D24">
        <w:rPr>
          <w:b/>
          <w:i/>
          <w:sz w:val="24"/>
          <w:szCs w:val="24"/>
          <w:u w:val="single"/>
        </w:rPr>
        <w:t xml:space="preserve"> </w:t>
      </w:r>
      <w:r w:rsidR="00E90D24" w:rsidRPr="00E90D24">
        <w:rPr>
          <w:rFonts w:ascii="Times New Roman" w:eastAsia="Times New Roman" w:hAnsi="Times New Roman" w:cs="Times New Roman"/>
          <w:b/>
          <w:i/>
          <w:color w:val="000000"/>
          <w:sz w:val="24"/>
          <w:szCs w:val="24"/>
          <w:u w:val="single"/>
          <w:lang w:eastAsia="ru-RU"/>
        </w:rPr>
        <w:t>Воспитание гибкости</w:t>
      </w:r>
    </w:p>
    <w:p w:rsidR="00CC4167" w:rsidRPr="003562B8" w:rsidRDefault="00D558F7" w:rsidP="00E2059F">
      <w:pPr>
        <w:tabs>
          <w:tab w:val="left" w:pos="3522"/>
        </w:tabs>
        <w:ind w:left="-1276" w:right="-568"/>
        <w:rPr>
          <w:rFonts w:ascii="Times New Roman" w:hAnsi="Times New Roman" w:cs="Times New Roman"/>
          <w:sz w:val="24"/>
          <w:szCs w:val="24"/>
        </w:rPr>
      </w:pPr>
      <w:r w:rsidRPr="003562B8">
        <w:rPr>
          <w:rFonts w:ascii="Times New Roman" w:hAnsi="Times New Roman" w:cs="Times New Roman"/>
          <w:sz w:val="24"/>
          <w:szCs w:val="24"/>
        </w:rPr>
        <w:t xml:space="preserve">Для развития и совершенствования гибкости важно определить оптимальные пропорции в использовании упражнений на растягивание, а также правильную дозировку нагрузок. Упражнения на гибкость важно сочетать с упражнениями на силу и расслабление. Комплексное использование силовых упражнений и упражнений на расслабление повышает прочность мышечно-связочного аппарата. Нагрузку в упражнениях на гибкость в отдельных занятиях и в течение года следует увеличивать за счёт увеличения кол-ва </w:t>
      </w:r>
      <w:proofErr w:type="spellStart"/>
      <w:r w:rsidRPr="003562B8">
        <w:rPr>
          <w:rFonts w:ascii="Times New Roman" w:hAnsi="Times New Roman" w:cs="Times New Roman"/>
          <w:sz w:val="24"/>
          <w:szCs w:val="24"/>
        </w:rPr>
        <w:t>упр-ий</w:t>
      </w:r>
      <w:proofErr w:type="spellEnd"/>
      <w:r w:rsidRPr="003562B8">
        <w:rPr>
          <w:rFonts w:ascii="Times New Roman" w:hAnsi="Times New Roman" w:cs="Times New Roman"/>
          <w:sz w:val="24"/>
          <w:szCs w:val="24"/>
        </w:rPr>
        <w:t xml:space="preserve"> и числа их повторения. На начальном этапе работы над развитием гибкости достаточно 3-х занятий в неделю.</w:t>
      </w:r>
    </w:p>
    <w:p w:rsidR="00E90D24" w:rsidRPr="00E90D24" w:rsidRDefault="00D558F7" w:rsidP="00E2059F">
      <w:pPr>
        <w:tabs>
          <w:tab w:val="left" w:pos="3522"/>
        </w:tabs>
        <w:ind w:left="-1276" w:right="-568"/>
        <w:rPr>
          <w:b/>
          <w:i/>
          <w:sz w:val="24"/>
          <w:szCs w:val="24"/>
          <w:u w:val="single"/>
        </w:rPr>
      </w:pPr>
      <w:r>
        <w:rPr>
          <w:b/>
          <w:sz w:val="24"/>
          <w:szCs w:val="24"/>
        </w:rPr>
        <w:t>44.</w:t>
      </w:r>
      <w:r>
        <w:rPr>
          <w:sz w:val="24"/>
          <w:szCs w:val="24"/>
        </w:rPr>
        <w:t xml:space="preserve"> </w:t>
      </w:r>
      <w:r w:rsidR="00E90D24" w:rsidRPr="00E90D24">
        <w:rPr>
          <w:rFonts w:ascii="Times New Roman" w:eastAsia="Times New Roman" w:hAnsi="Times New Roman" w:cs="Times New Roman"/>
          <w:b/>
          <w:i/>
          <w:color w:val="000000"/>
          <w:sz w:val="24"/>
          <w:szCs w:val="24"/>
          <w:u w:val="single"/>
          <w:lang w:eastAsia="ru-RU"/>
        </w:rPr>
        <w:t>Воспитание гибкости</w:t>
      </w:r>
      <w:r w:rsidR="00E90D24" w:rsidRPr="00E90D24">
        <w:rPr>
          <w:rFonts w:ascii="Times New Roman" w:eastAsia="Times New Roman" w:hAnsi="Times New Roman" w:cs="Times New Roman"/>
          <w:b/>
          <w:bCs/>
          <w:i/>
          <w:color w:val="000000"/>
          <w:sz w:val="24"/>
          <w:szCs w:val="24"/>
          <w:u w:val="single"/>
          <w:lang w:eastAsia="ru-RU"/>
        </w:rPr>
        <w:t xml:space="preserve"> Основные противопоказания применения массажа и </w:t>
      </w:r>
      <w:proofErr w:type="spellStart"/>
      <w:r w:rsidR="00E90D24" w:rsidRPr="00E90D24">
        <w:rPr>
          <w:rFonts w:ascii="Times New Roman" w:eastAsia="Times New Roman" w:hAnsi="Times New Roman" w:cs="Times New Roman"/>
          <w:b/>
          <w:bCs/>
          <w:i/>
          <w:color w:val="000000"/>
          <w:sz w:val="24"/>
          <w:szCs w:val="24"/>
          <w:u w:val="single"/>
          <w:lang w:eastAsia="ru-RU"/>
        </w:rPr>
        <w:t>самомассажа</w:t>
      </w:r>
      <w:proofErr w:type="spellEnd"/>
      <w:r w:rsidR="00E90D24" w:rsidRPr="00E90D24">
        <w:rPr>
          <w:rFonts w:ascii="Times New Roman" w:eastAsia="Times New Roman" w:hAnsi="Times New Roman" w:cs="Times New Roman"/>
          <w:b/>
          <w:bCs/>
          <w:i/>
          <w:color w:val="000000"/>
          <w:sz w:val="24"/>
          <w:szCs w:val="24"/>
          <w:u w:val="single"/>
          <w:lang w:eastAsia="ru-RU"/>
        </w:rPr>
        <w:t>.</w:t>
      </w:r>
    </w:p>
    <w:p w:rsidR="00D558F7" w:rsidRPr="003562B8" w:rsidRDefault="00266B14" w:rsidP="00E2059F">
      <w:pPr>
        <w:tabs>
          <w:tab w:val="left" w:pos="3522"/>
        </w:tabs>
        <w:ind w:left="-1276" w:right="-568"/>
        <w:rPr>
          <w:rFonts w:ascii="Times New Roman" w:hAnsi="Times New Roman" w:cs="Times New Roman"/>
          <w:color w:val="252525"/>
          <w:sz w:val="24"/>
          <w:szCs w:val="24"/>
          <w:shd w:val="clear" w:color="auto" w:fill="FFFFFF"/>
        </w:rPr>
      </w:pPr>
      <w:r w:rsidRPr="00266B14">
        <w:rPr>
          <w:b/>
          <w:sz w:val="24"/>
          <w:szCs w:val="24"/>
        </w:rPr>
        <w:t>Масса</w:t>
      </w:r>
      <w:proofErr w:type="gramStart"/>
      <w:r w:rsidRPr="00266B14">
        <w:rPr>
          <w:b/>
          <w:sz w:val="24"/>
          <w:szCs w:val="24"/>
        </w:rPr>
        <w:t>ж</w:t>
      </w:r>
      <w:r>
        <w:rPr>
          <w:b/>
          <w:sz w:val="24"/>
          <w:szCs w:val="24"/>
        </w:rPr>
        <w:t>-</w:t>
      </w:r>
      <w:proofErr w:type="gramEnd"/>
      <w:r w:rsidRPr="00266B14">
        <w:rPr>
          <w:rFonts w:ascii="Arial" w:hAnsi="Arial" w:cs="Arial"/>
          <w:color w:val="252525"/>
          <w:shd w:val="clear" w:color="auto" w:fill="FFFFFF"/>
        </w:rPr>
        <w:t xml:space="preserve"> </w:t>
      </w:r>
      <w:r w:rsidRPr="003562B8">
        <w:rPr>
          <w:rFonts w:ascii="Times New Roman" w:hAnsi="Times New Roman" w:cs="Times New Roman"/>
          <w:color w:val="252525"/>
          <w:sz w:val="24"/>
          <w:szCs w:val="24"/>
          <w:shd w:val="clear" w:color="auto" w:fill="FFFFFF"/>
        </w:rPr>
        <w:t>совокупность приёмов механического и</w:t>
      </w:r>
      <w:r w:rsidRPr="003562B8">
        <w:rPr>
          <w:rStyle w:val="apple-converted-space"/>
          <w:rFonts w:ascii="Times New Roman" w:hAnsi="Times New Roman" w:cs="Times New Roman"/>
          <w:color w:val="252525"/>
          <w:sz w:val="24"/>
          <w:szCs w:val="24"/>
          <w:shd w:val="clear" w:color="auto" w:fill="FFFFFF"/>
        </w:rPr>
        <w:t> </w:t>
      </w:r>
      <w:r w:rsidRPr="003562B8">
        <w:rPr>
          <w:rFonts w:ascii="Times New Roman" w:hAnsi="Times New Roman" w:cs="Times New Roman"/>
          <w:sz w:val="24"/>
          <w:szCs w:val="24"/>
          <w:shd w:val="clear" w:color="auto" w:fill="FFFFFF"/>
        </w:rPr>
        <w:t>рефлекторного</w:t>
      </w:r>
      <w:r w:rsidRPr="003562B8">
        <w:rPr>
          <w:rStyle w:val="apple-converted-space"/>
          <w:rFonts w:ascii="Times New Roman" w:hAnsi="Times New Roman" w:cs="Times New Roman"/>
          <w:color w:val="252525"/>
          <w:sz w:val="24"/>
          <w:szCs w:val="24"/>
          <w:shd w:val="clear" w:color="auto" w:fill="FFFFFF"/>
        </w:rPr>
        <w:t> </w:t>
      </w:r>
      <w:r w:rsidRPr="003562B8">
        <w:rPr>
          <w:rFonts w:ascii="Times New Roman" w:hAnsi="Times New Roman" w:cs="Times New Roman"/>
          <w:color w:val="252525"/>
          <w:sz w:val="24"/>
          <w:szCs w:val="24"/>
          <w:shd w:val="clear" w:color="auto" w:fill="FFFFFF"/>
        </w:rPr>
        <w:t>воздействия на</w:t>
      </w:r>
      <w:r w:rsidR="005F5A88" w:rsidRPr="003562B8">
        <w:rPr>
          <w:rFonts w:ascii="Times New Roman" w:hAnsi="Times New Roman" w:cs="Times New Roman"/>
          <w:color w:val="252525"/>
          <w:sz w:val="24"/>
          <w:szCs w:val="24"/>
          <w:shd w:val="clear" w:color="auto" w:fill="FFFFFF"/>
        </w:rPr>
        <w:t xml:space="preserve"> </w:t>
      </w:r>
      <w:r w:rsidRPr="003562B8">
        <w:rPr>
          <w:rFonts w:ascii="Times New Roman" w:hAnsi="Times New Roman" w:cs="Times New Roman"/>
          <w:sz w:val="24"/>
          <w:szCs w:val="24"/>
          <w:shd w:val="clear" w:color="auto" w:fill="FFFFFF"/>
        </w:rPr>
        <w:t>ткани</w:t>
      </w:r>
      <w:r w:rsidRPr="003562B8">
        <w:rPr>
          <w:rStyle w:val="apple-converted-space"/>
          <w:rFonts w:ascii="Times New Roman" w:hAnsi="Times New Roman" w:cs="Times New Roman"/>
          <w:color w:val="252525"/>
          <w:sz w:val="24"/>
          <w:szCs w:val="24"/>
          <w:shd w:val="clear" w:color="auto" w:fill="FFFFFF"/>
        </w:rPr>
        <w:t> </w:t>
      </w:r>
      <w:r w:rsidRPr="003562B8">
        <w:rPr>
          <w:rFonts w:ascii="Times New Roman" w:hAnsi="Times New Roman" w:cs="Times New Roman"/>
          <w:color w:val="252525"/>
          <w:sz w:val="24"/>
          <w:szCs w:val="24"/>
          <w:shd w:val="clear" w:color="auto" w:fill="FFFFFF"/>
        </w:rPr>
        <w:t>и</w:t>
      </w:r>
      <w:r w:rsidRPr="003562B8">
        <w:rPr>
          <w:rStyle w:val="apple-converted-space"/>
          <w:rFonts w:ascii="Times New Roman" w:hAnsi="Times New Roman" w:cs="Times New Roman"/>
          <w:color w:val="252525"/>
          <w:sz w:val="24"/>
          <w:szCs w:val="24"/>
          <w:shd w:val="clear" w:color="auto" w:fill="FFFFFF"/>
        </w:rPr>
        <w:t> </w:t>
      </w:r>
      <w:r w:rsidRPr="003562B8">
        <w:rPr>
          <w:rFonts w:ascii="Times New Roman" w:hAnsi="Times New Roman" w:cs="Times New Roman"/>
          <w:sz w:val="24"/>
          <w:szCs w:val="24"/>
          <w:shd w:val="clear" w:color="auto" w:fill="FFFFFF"/>
        </w:rPr>
        <w:t>органы</w:t>
      </w:r>
      <w:r w:rsidRPr="003562B8">
        <w:rPr>
          <w:rStyle w:val="apple-converted-space"/>
          <w:rFonts w:ascii="Times New Roman" w:hAnsi="Times New Roman" w:cs="Times New Roman"/>
          <w:color w:val="252525"/>
          <w:sz w:val="24"/>
          <w:szCs w:val="24"/>
          <w:shd w:val="clear" w:color="auto" w:fill="FFFFFF"/>
        </w:rPr>
        <w:t> </w:t>
      </w:r>
      <w:r w:rsidRPr="003562B8">
        <w:rPr>
          <w:rFonts w:ascii="Times New Roman" w:hAnsi="Times New Roman" w:cs="Times New Roman"/>
          <w:color w:val="252525"/>
          <w:sz w:val="24"/>
          <w:szCs w:val="24"/>
          <w:shd w:val="clear" w:color="auto" w:fill="FFFFFF"/>
        </w:rPr>
        <w:t>в виде растирания,</w:t>
      </w:r>
      <w:r w:rsidRPr="003562B8">
        <w:rPr>
          <w:rStyle w:val="apple-converted-space"/>
          <w:rFonts w:ascii="Times New Roman" w:hAnsi="Times New Roman" w:cs="Times New Roman"/>
          <w:color w:val="252525"/>
          <w:sz w:val="24"/>
          <w:szCs w:val="24"/>
          <w:shd w:val="clear" w:color="auto" w:fill="FFFFFF"/>
        </w:rPr>
        <w:t> </w:t>
      </w:r>
      <w:r w:rsidRPr="003562B8">
        <w:rPr>
          <w:rFonts w:ascii="Times New Roman" w:hAnsi="Times New Roman" w:cs="Times New Roman"/>
          <w:sz w:val="24"/>
          <w:szCs w:val="24"/>
          <w:shd w:val="clear" w:color="auto" w:fill="FFFFFF"/>
        </w:rPr>
        <w:t>давления</w:t>
      </w:r>
      <w:r w:rsidRPr="003562B8">
        <w:rPr>
          <w:rFonts w:ascii="Times New Roman" w:hAnsi="Times New Roman" w:cs="Times New Roman"/>
          <w:color w:val="252525"/>
          <w:sz w:val="24"/>
          <w:szCs w:val="24"/>
          <w:shd w:val="clear" w:color="auto" w:fill="FFFFFF"/>
        </w:rPr>
        <w:t>,</w:t>
      </w:r>
      <w:r w:rsidRPr="003562B8">
        <w:rPr>
          <w:rStyle w:val="apple-converted-space"/>
          <w:rFonts w:ascii="Times New Roman" w:hAnsi="Times New Roman" w:cs="Times New Roman"/>
          <w:color w:val="252525"/>
          <w:sz w:val="24"/>
          <w:szCs w:val="24"/>
          <w:shd w:val="clear" w:color="auto" w:fill="FFFFFF"/>
        </w:rPr>
        <w:t> </w:t>
      </w:r>
      <w:r w:rsidRPr="003562B8">
        <w:rPr>
          <w:rFonts w:ascii="Times New Roman" w:hAnsi="Times New Roman" w:cs="Times New Roman"/>
          <w:sz w:val="24"/>
          <w:szCs w:val="24"/>
          <w:shd w:val="clear" w:color="auto" w:fill="FFFFFF"/>
        </w:rPr>
        <w:t>вибрации</w:t>
      </w:r>
      <w:r w:rsidRPr="003562B8">
        <w:rPr>
          <w:rFonts w:ascii="Times New Roman" w:hAnsi="Times New Roman" w:cs="Times New Roman"/>
          <w:color w:val="252525"/>
          <w:sz w:val="24"/>
          <w:szCs w:val="24"/>
          <w:shd w:val="clear" w:color="auto" w:fill="FFFFFF"/>
        </w:rPr>
        <w:t>, проводимых непосредственно на поверхности тела человека как руками, так и специальными аппаратами через воздушную, водную или иную среду с целью достижения лечебного или иного эффекта.</w:t>
      </w:r>
    </w:p>
    <w:p w:rsidR="00266B14" w:rsidRPr="003562B8" w:rsidRDefault="00266B14" w:rsidP="00E2059F">
      <w:pPr>
        <w:tabs>
          <w:tab w:val="left" w:pos="3522"/>
        </w:tabs>
        <w:ind w:left="-1276" w:right="-568"/>
        <w:rPr>
          <w:rFonts w:ascii="Times New Roman" w:hAnsi="Times New Roman" w:cs="Times New Roman"/>
          <w:sz w:val="24"/>
          <w:szCs w:val="24"/>
        </w:rPr>
      </w:pPr>
      <w:r w:rsidRPr="003562B8">
        <w:rPr>
          <w:rFonts w:ascii="Times New Roman" w:hAnsi="Times New Roman" w:cs="Times New Roman"/>
          <w:sz w:val="24"/>
          <w:szCs w:val="24"/>
        </w:rPr>
        <w:t xml:space="preserve">Массаж и </w:t>
      </w:r>
      <w:proofErr w:type="spellStart"/>
      <w:r w:rsidRPr="003562B8">
        <w:rPr>
          <w:rFonts w:ascii="Times New Roman" w:hAnsi="Times New Roman" w:cs="Times New Roman"/>
          <w:sz w:val="24"/>
          <w:szCs w:val="24"/>
        </w:rPr>
        <w:t>самомассаж</w:t>
      </w:r>
      <w:proofErr w:type="spellEnd"/>
      <w:r w:rsidRPr="003562B8">
        <w:rPr>
          <w:rFonts w:ascii="Times New Roman" w:hAnsi="Times New Roman" w:cs="Times New Roman"/>
          <w:sz w:val="24"/>
          <w:szCs w:val="24"/>
        </w:rPr>
        <w:t xml:space="preserve"> противопоказаны при острых лихорадочных состояниях, острых воспалительных процессах, при болезнях крови, гнойных процессах любой локализации, различных заболеваний кож</w:t>
      </w:r>
      <w:proofErr w:type="gramStart"/>
      <w:r w:rsidRPr="003562B8">
        <w:rPr>
          <w:rFonts w:ascii="Times New Roman" w:hAnsi="Times New Roman" w:cs="Times New Roman"/>
          <w:sz w:val="24"/>
          <w:szCs w:val="24"/>
        </w:rPr>
        <w:t>и(</w:t>
      </w:r>
      <w:proofErr w:type="gramEnd"/>
      <w:r w:rsidRPr="003562B8">
        <w:rPr>
          <w:rFonts w:ascii="Times New Roman" w:hAnsi="Times New Roman" w:cs="Times New Roman"/>
          <w:sz w:val="24"/>
          <w:szCs w:val="24"/>
        </w:rPr>
        <w:t xml:space="preserve"> инфекционной, грибковой) остром воспалении, значительном варикозном расширении вен.</w:t>
      </w:r>
    </w:p>
    <w:p w:rsidR="00E90D24" w:rsidRDefault="00266B14" w:rsidP="00E2059F">
      <w:pPr>
        <w:tabs>
          <w:tab w:val="left" w:pos="3522"/>
        </w:tabs>
        <w:ind w:left="-1276" w:right="-568"/>
        <w:rPr>
          <w:rFonts w:ascii="Times New Roman" w:hAnsi="Times New Roman" w:cs="Times New Roman"/>
          <w:sz w:val="24"/>
          <w:szCs w:val="24"/>
        </w:rPr>
      </w:pPr>
      <w:proofErr w:type="gramStart"/>
      <w:r w:rsidRPr="003562B8">
        <w:rPr>
          <w:rFonts w:ascii="Times New Roman" w:hAnsi="Times New Roman" w:cs="Times New Roman"/>
          <w:sz w:val="24"/>
          <w:szCs w:val="24"/>
          <w:u w:val="single"/>
        </w:rPr>
        <w:t xml:space="preserve">Противопоказания </w:t>
      </w:r>
      <w:r w:rsidRPr="003562B8">
        <w:rPr>
          <w:rFonts w:ascii="Times New Roman" w:hAnsi="Times New Roman" w:cs="Times New Roman"/>
          <w:sz w:val="24"/>
          <w:szCs w:val="24"/>
        </w:rPr>
        <w:t xml:space="preserve">к </w:t>
      </w:r>
      <w:proofErr w:type="spellStart"/>
      <w:r w:rsidRPr="003562B8">
        <w:rPr>
          <w:rFonts w:ascii="Times New Roman" w:hAnsi="Times New Roman" w:cs="Times New Roman"/>
          <w:sz w:val="24"/>
          <w:szCs w:val="24"/>
        </w:rPr>
        <w:t>сасомассажу</w:t>
      </w:r>
      <w:proofErr w:type="spellEnd"/>
      <w:r w:rsidRPr="003562B8">
        <w:rPr>
          <w:rFonts w:ascii="Times New Roman" w:hAnsi="Times New Roman" w:cs="Times New Roman"/>
          <w:sz w:val="24"/>
          <w:szCs w:val="24"/>
        </w:rPr>
        <w:t>: нестерпимая боль после травмы, психические заболевания, недостаточность кровообращения, тошнота, рвота; лёгочная, сердечная, почечная, печёночная недостаточность.</w:t>
      </w:r>
      <w:proofErr w:type="gramEnd"/>
    </w:p>
    <w:p w:rsidR="00E90D24" w:rsidRPr="00E90D24" w:rsidRDefault="00266B14" w:rsidP="00E2059F">
      <w:pPr>
        <w:tabs>
          <w:tab w:val="left" w:pos="3522"/>
        </w:tabs>
        <w:ind w:left="-1276" w:right="-568"/>
        <w:rPr>
          <w:rFonts w:ascii="Times New Roman" w:hAnsi="Times New Roman" w:cs="Times New Roman"/>
          <w:sz w:val="24"/>
          <w:szCs w:val="24"/>
        </w:rPr>
      </w:pPr>
      <w:r w:rsidRPr="00266B14">
        <w:rPr>
          <w:b/>
          <w:sz w:val="24"/>
          <w:szCs w:val="24"/>
        </w:rPr>
        <w:t>45.</w:t>
      </w:r>
      <w:r w:rsidR="00E43FDB">
        <w:rPr>
          <w:b/>
          <w:sz w:val="24"/>
          <w:szCs w:val="24"/>
        </w:rPr>
        <w:t xml:space="preserve"> </w:t>
      </w:r>
      <w:r w:rsidR="00E90D24">
        <w:rPr>
          <w:rFonts w:ascii="Times New Roman" w:eastAsia="Times New Roman" w:hAnsi="Times New Roman" w:cs="Times New Roman"/>
          <w:b/>
          <w:bCs/>
          <w:i/>
          <w:color w:val="000000"/>
          <w:sz w:val="24"/>
          <w:szCs w:val="24"/>
          <w:u w:val="single"/>
          <w:lang w:eastAsia="ru-RU"/>
        </w:rPr>
        <w:t xml:space="preserve">Методический принцип постепенности </w:t>
      </w:r>
      <w:r w:rsidR="00E90D24" w:rsidRPr="00E90D24">
        <w:rPr>
          <w:rFonts w:ascii="Times New Roman" w:eastAsia="Times New Roman" w:hAnsi="Times New Roman" w:cs="Times New Roman"/>
          <w:b/>
          <w:bCs/>
          <w:i/>
          <w:color w:val="000000"/>
          <w:sz w:val="24"/>
          <w:szCs w:val="24"/>
          <w:u w:val="single"/>
          <w:lang w:eastAsia="ru-RU"/>
        </w:rPr>
        <w:t>в</w:t>
      </w:r>
      <w:r w:rsidR="00E90D24">
        <w:rPr>
          <w:rFonts w:ascii="Times New Roman" w:eastAsia="Times New Roman" w:hAnsi="Times New Roman" w:cs="Times New Roman"/>
          <w:b/>
          <w:bCs/>
          <w:i/>
          <w:color w:val="000000"/>
          <w:sz w:val="24"/>
          <w:szCs w:val="24"/>
          <w:u w:val="single"/>
          <w:lang w:eastAsia="ru-RU"/>
        </w:rPr>
        <w:t xml:space="preserve"> </w:t>
      </w:r>
      <w:r w:rsidR="00E90D24" w:rsidRPr="00E90D24">
        <w:rPr>
          <w:rFonts w:ascii="Times New Roman" w:eastAsia="Times New Roman" w:hAnsi="Times New Roman" w:cs="Times New Roman"/>
          <w:b/>
          <w:bCs/>
          <w:i/>
          <w:color w:val="000000"/>
          <w:sz w:val="24"/>
          <w:szCs w:val="24"/>
          <w:u w:val="single"/>
          <w:lang w:eastAsia="ru-RU"/>
        </w:rPr>
        <w:t>тренировочной</w:t>
      </w:r>
      <w:r w:rsidR="00E90D24">
        <w:rPr>
          <w:rFonts w:ascii="Times New Roman" w:hAnsi="Times New Roman" w:cs="Times New Roman"/>
          <w:sz w:val="24"/>
          <w:szCs w:val="24"/>
        </w:rPr>
        <w:t xml:space="preserve"> </w:t>
      </w:r>
      <w:r w:rsidR="00E90D24" w:rsidRPr="00E90D24">
        <w:rPr>
          <w:rFonts w:ascii="Times New Roman" w:eastAsia="Times New Roman" w:hAnsi="Times New Roman" w:cs="Times New Roman"/>
          <w:b/>
          <w:bCs/>
          <w:i/>
          <w:color w:val="000000"/>
          <w:sz w:val="24"/>
          <w:szCs w:val="24"/>
          <w:u w:val="single"/>
          <w:lang w:eastAsia="ru-RU"/>
        </w:rPr>
        <w:t>деятельности.</w:t>
      </w:r>
    </w:p>
    <w:p w:rsidR="00E43FDB" w:rsidRDefault="003B6616" w:rsidP="00E2059F">
      <w:pPr>
        <w:tabs>
          <w:tab w:val="left" w:pos="3522"/>
        </w:tabs>
        <w:ind w:left="-1276" w:right="-568"/>
        <w:rPr>
          <w:sz w:val="24"/>
          <w:szCs w:val="24"/>
        </w:rPr>
      </w:pPr>
      <w:r w:rsidRPr="003562B8">
        <w:rPr>
          <w:rFonts w:ascii="Times New Roman" w:hAnsi="Times New Roman" w:cs="Times New Roman"/>
          <w:sz w:val="24"/>
          <w:szCs w:val="24"/>
        </w:rPr>
        <w:t>Принцип постепенности тренировочного процесса предусматривает постепенное повышение нагрузки,</w:t>
      </w:r>
      <w:r w:rsidR="00A35CCA" w:rsidRPr="003562B8">
        <w:rPr>
          <w:rFonts w:ascii="Times New Roman" w:hAnsi="Times New Roman" w:cs="Times New Roman"/>
          <w:sz w:val="24"/>
          <w:szCs w:val="24"/>
        </w:rPr>
        <w:t xml:space="preserve"> </w:t>
      </w:r>
      <w:r w:rsidRPr="003562B8">
        <w:rPr>
          <w:rFonts w:ascii="Times New Roman" w:hAnsi="Times New Roman" w:cs="Times New Roman"/>
          <w:sz w:val="24"/>
          <w:szCs w:val="24"/>
        </w:rPr>
        <w:t>увеличение объёма и интенсивности тренировочной работы и постепенное усложнение технических и тактических заданий на действия.</w:t>
      </w:r>
    </w:p>
    <w:p w:rsidR="00E43FDB" w:rsidRPr="003562B8" w:rsidRDefault="003B6616" w:rsidP="00E2059F">
      <w:pPr>
        <w:tabs>
          <w:tab w:val="left" w:pos="3522"/>
        </w:tabs>
        <w:ind w:left="-1276" w:right="-568"/>
        <w:rPr>
          <w:rFonts w:ascii="Times New Roman" w:hAnsi="Times New Roman" w:cs="Times New Roman"/>
          <w:sz w:val="24"/>
          <w:szCs w:val="24"/>
        </w:rPr>
      </w:pPr>
      <w:r w:rsidRPr="003562B8">
        <w:rPr>
          <w:rFonts w:ascii="Times New Roman" w:hAnsi="Times New Roman" w:cs="Times New Roman"/>
          <w:sz w:val="24"/>
          <w:szCs w:val="24"/>
        </w:rPr>
        <w:t>Постепенность изменения и перестройки органов и систем, улучшение их</w:t>
      </w:r>
      <w:r w:rsidR="00A35CCA" w:rsidRPr="003562B8">
        <w:rPr>
          <w:rFonts w:ascii="Times New Roman" w:hAnsi="Times New Roman" w:cs="Times New Roman"/>
          <w:sz w:val="24"/>
          <w:szCs w:val="24"/>
        </w:rPr>
        <w:t xml:space="preserve"> функц</w:t>
      </w:r>
      <w:r w:rsidRPr="003562B8">
        <w:rPr>
          <w:rFonts w:ascii="Times New Roman" w:hAnsi="Times New Roman" w:cs="Times New Roman"/>
          <w:sz w:val="24"/>
          <w:szCs w:val="24"/>
        </w:rPr>
        <w:t>ий происходит длительно под влиянием систематической круглогодичной и многолетней тренировки с использованием всех средств и методов всесторонней общей и специальной физической, технической, тактической, моральной и волевой подготовки</w:t>
      </w:r>
      <w:r w:rsidR="00A35CCA" w:rsidRPr="003562B8">
        <w:rPr>
          <w:rFonts w:ascii="Times New Roman" w:hAnsi="Times New Roman" w:cs="Times New Roman"/>
          <w:sz w:val="24"/>
          <w:szCs w:val="24"/>
        </w:rPr>
        <w:t xml:space="preserve"> спортсмена. Постепенное повышение тренировочных нагрузок достигается увеличением кол-ва и продолжительности занятий, усилением интенсивности выполнения упражнений, приёмов и действий за счёт изменения дистанции, роста, быстроты и частоты проведения приёмов.</w:t>
      </w:r>
    </w:p>
    <w:p w:rsidR="00E90D24" w:rsidRPr="003B7685" w:rsidRDefault="00A35CCA" w:rsidP="00E2059F">
      <w:pPr>
        <w:ind w:left="-1276" w:right="-568"/>
        <w:rPr>
          <w:rFonts w:ascii="Times New Roman" w:hAnsi="Times New Roman" w:cs="Times New Roman"/>
          <w:b/>
          <w:i/>
          <w:sz w:val="24"/>
          <w:szCs w:val="24"/>
          <w:u w:val="single"/>
        </w:rPr>
      </w:pPr>
      <w:r w:rsidRPr="00A35CCA">
        <w:rPr>
          <w:b/>
          <w:sz w:val="24"/>
          <w:szCs w:val="24"/>
        </w:rPr>
        <w:lastRenderedPageBreak/>
        <w:t>46</w:t>
      </w:r>
      <w:r w:rsidRPr="003B7685">
        <w:rPr>
          <w:rFonts w:ascii="Times New Roman" w:hAnsi="Times New Roman" w:cs="Times New Roman"/>
          <w:b/>
          <w:sz w:val="24"/>
          <w:szCs w:val="24"/>
        </w:rPr>
        <w:t xml:space="preserve">. </w:t>
      </w:r>
      <w:r w:rsidR="003B7685" w:rsidRPr="003B7685">
        <w:rPr>
          <w:rFonts w:ascii="Times New Roman" w:hAnsi="Times New Roman" w:cs="Times New Roman"/>
          <w:b/>
          <w:i/>
          <w:sz w:val="24"/>
          <w:szCs w:val="24"/>
          <w:u w:val="single"/>
        </w:rPr>
        <w:t>Методические принципы сознательности</w:t>
      </w:r>
      <w:r w:rsidR="003B7685" w:rsidRPr="003B7685">
        <w:rPr>
          <w:rFonts w:ascii="Times New Roman" w:hAnsi="Times New Roman" w:cs="Times New Roman"/>
          <w:b/>
          <w:i/>
          <w:sz w:val="24"/>
          <w:szCs w:val="24"/>
          <w:u w:val="single"/>
        </w:rPr>
        <w:tab/>
      </w:r>
      <w:r w:rsidR="003B7685">
        <w:rPr>
          <w:rFonts w:ascii="Times New Roman" w:hAnsi="Times New Roman" w:cs="Times New Roman"/>
          <w:b/>
          <w:i/>
          <w:sz w:val="24"/>
          <w:szCs w:val="24"/>
          <w:u w:val="single"/>
        </w:rPr>
        <w:t xml:space="preserve"> и  </w:t>
      </w:r>
      <w:r w:rsidR="003B7685" w:rsidRPr="003B7685">
        <w:rPr>
          <w:rFonts w:ascii="Times New Roman" w:hAnsi="Times New Roman" w:cs="Times New Roman"/>
          <w:b/>
          <w:i/>
          <w:sz w:val="24"/>
          <w:szCs w:val="24"/>
          <w:u w:val="single"/>
        </w:rPr>
        <w:t>активности в</w:t>
      </w:r>
      <w:r w:rsidR="003B7685">
        <w:rPr>
          <w:rFonts w:ascii="Times New Roman" w:hAnsi="Times New Roman" w:cs="Times New Roman"/>
          <w:b/>
          <w:i/>
          <w:sz w:val="24"/>
          <w:szCs w:val="24"/>
          <w:u w:val="single"/>
        </w:rPr>
        <w:t xml:space="preserve"> </w:t>
      </w:r>
      <w:r w:rsidR="003B7685" w:rsidRPr="003B7685">
        <w:rPr>
          <w:rFonts w:ascii="Times New Roman" w:hAnsi="Times New Roman" w:cs="Times New Roman"/>
          <w:b/>
          <w:i/>
          <w:sz w:val="24"/>
          <w:szCs w:val="24"/>
          <w:u w:val="single"/>
        </w:rPr>
        <w:t>тренировочной деятельности</w:t>
      </w:r>
      <w:proofErr w:type="gramStart"/>
      <w:r w:rsidR="003B7685" w:rsidRPr="003B7685">
        <w:rPr>
          <w:rFonts w:ascii="Times New Roman" w:hAnsi="Times New Roman" w:cs="Times New Roman"/>
          <w:b/>
          <w:i/>
          <w:sz w:val="24"/>
          <w:szCs w:val="24"/>
          <w:u w:val="single"/>
        </w:rPr>
        <w:t xml:space="preserve">  .</w:t>
      </w:r>
      <w:proofErr w:type="gramEnd"/>
    </w:p>
    <w:p w:rsidR="00A35CCA" w:rsidRDefault="009C0092" w:rsidP="00E2059F">
      <w:pPr>
        <w:tabs>
          <w:tab w:val="left" w:pos="3522"/>
        </w:tabs>
        <w:ind w:left="-1276" w:right="-568"/>
        <w:rPr>
          <w:sz w:val="24"/>
          <w:szCs w:val="24"/>
        </w:rPr>
      </w:pPr>
      <w:r w:rsidRPr="003562B8">
        <w:rPr>
          <w:rFonts w:ascii="Times New Roman" w:hAnsi="Times New Roman" w:cs="Times New Roman"/>
          <w:sz w:val="24"/>
          <w:szCs w:val="24"/>
        </w:rPr>
        <w:t>Результативность педагогического процесса  во многом определяется тем, насколько сознательно и активно относятся к делу сами воспитываемые. Понимание существа заданий, их активное и заинтересованное выполнение, ускоряет ход обучения, способствует результативности совершаемых действий, обуславливают творческое использование знаний, умений и навыков в жизни. Принципы сознательности и активности раскрываются в следующих требованиях:</w:t>
      </w:r>
      <w:r>
        <w:rPr>
          <w:sz w:val="24"/>
          <w:szCs w:val="24"/>
        </w:rPr>
        <w:t xml:space="preserve"> </w:t>
      </w:r>
    </w:p>
    <w:p w:rsidR="009C0092" w:rsidRDefault="009C0092" w:rsidP="00E2059F">
      <w:pPr>
        <w:tabs>
          <w:tab w:val="left" w:pos="3522"/>
        </w:tabs>
        <w:ind w:left="-1276" w:right="-568"/>
        <w:rPr>
          <w:sz w:val="24"/>
          <w:szCs w:val="24"/>
        </w:rPr>
      </w:pPr>
      <w:r>
        <w:rPr>
          <w:b/>
          <w:sz w:val="24"/>
          <w:szCs w:val="24"/>
        </w:rPr>
        <w:t>1.</w:t>
      </w:r>
      <w:r>
        <w:rPr>
          <w:sz w:val="24"/>
          <w:szCs w:val="24"/>
        </w:rPr>
        <w:t xml:space="preserve"> Формировать осмысленное отношение и устойчивый интерес к цели и конкретным задачам занятий;</w:t>
      </w:r>
    </w:p>
    <w:p w:rsidR="009C0092" w:rsidRDefault="009C0092" w:rsidP="00E2059F">
      <w:pPr>
        <w:tabs>
          <w:tab w:val="left" w:pos="3522"/>
        </w:tabs>
        <w:ind w:left="-1276" w:right="-568"/>
        <w:rPr>
          <w:sz w:val="24"/>
          <w:szCs w:val="24"/>
        </w:rPr>
      </w:pPr>
      <w:r>
        <w:rPr>
          <w:b/>
          <w:sz w:val="24"/>
          <w:szCs w:val="24"/>
        </w:rPr>
        <w:t>2.</w:t>
      </w:r>
      <w:r>
        <w:rPr>
          <w:sz w:val="24"/>
          <w:szCs w:val="24"/>
        </w:rPr>
        <w:t>Стимулировать сознательный анализ, самоконтроль и рациональное использование сил при выполнении физ. упр.;</w:t>
      </w:r>
    </w:p>
    <w:p w:rsidR="003B7685" w:rsidRDefault="009C0092" w:rsidP="00E2059F">
      <w:pPr>
        <w:tabs>
          <w:tab w:val="left" w:pos="3522"/>
        </w:tabs>
        <w:ind w:left="-1276" w:right="-568"/>
        <w:rPr>
          <w:sz w:val="24"/>
          <w:szCs w:val="24"/>
        </w:rPr>
      </w:pPr>
      <w:r>
        <w:rPr>
          <w:b/>
          <w:sz w:val="24"/>
          <w:szCs w:val="24"/>
        </w:rPr>
        <w:t>3.</w:t>
      </w:r>
      <w:r>
        <w:rPr>
          <w:sz w:val="24"/>
          <w:szCs w:val="24"/>
        </w:rPr>
        <w:t>Воспитывать инициативность, самостоятельность и творческое отношение к заданиям</w:t>
      </w:r>
    </w:p>
    <w:p w:rsidR="003B7685" w:rsidRPr="003B7685" w:rsidRDefault="003B7685" w:rsidP="00E2059F">
      <w:pPr>
        <w:tabs>
          <w:tab w:val="left" w:pos="3522"/>
        </w:tabs>
        <w:ind w:left="-1276" w:right="-568"/>
        <w:rPr>
          <w:sz w:val="24"/>
          <w:szCs w:val="24"/>
        </w:rPr>
      </w:pPr>
      <w:r>
        <w:rPr>
          <w:b/>
          <w:sz w:val="24"/>
          <w:szCs w:val="24"/>
        </w:rPr>
        <w:t xml:space="preserve">          </w:t>
      </w:r>
      <w:r w:rsidR="009C0092">
        <w:rPr>
          <w:b/>
          <w:sz w:val="24"/>
          <w:szCs w:val="24"/>
        </w:rPr>
        <w:t>47.</w:t>
      </w:r>
      <w:r>
        <w:rPr>
          <w:b/>
          <w:sz w:val="24"/>
          <w:szCs w:val="24"/>
        </w:rPr>
        <w:t xml:space="preserve"> </w:t>
      </w:r>
      <w:r w:rsidRPr="003B7685">
        <w:rPr>
          <w:rFonts w:ascii="Times New Roman" w:eastAsia="Times New Roman" w:hAnsi="Times New Roman" w:cs="Times New Roman"/>
          <w:b/>
          <w:i/>
          <w:color w:val="000000"/>
          <w:sz w:val="24"/>
          <w:szCs w:val="24"/>
          <w:u w:val="single"/>
          <w:lang w:eastAsia="ru-RU"/>
        </w:rPr>
        <w:t>0сновы здорового образа жизни (режим дня, вредные привычки и т.д.)</w:t>
      </w:r>
    </w:p>
    <w:p w:rsidR="009C0092" w:rsidRDefault="009C0092" w:rsidP="00E2059F">
      <w:pPr>
        <w:numPr>
          <w:ilvl w:val="0"/>
          <w:numId w:val="6"/>
        </w:numPr>
        <w:spacing w:after="78" w:line="282" w:lineRule="atLeast"/>
        <w:ind w:left="-1276" w:right="-568" w:firstLine="0"/>
        <w:rPr>
          <w:rFonts w:ascii="Verdana" w:hAnsi="Verdana"/>
          <w:color w:val="4D4D4D"/>
          <w:sz w:val="19"/>
          <w:szCs w:val="19"/>
        </w:rPr>
      </w:pPr>
      <w:r>
        <w:rPr>
          <w:rFonts w:ascii="Verdana" w:hAnsi="Verdana"/>
          <w:b/>
          <w:bCs/>
          <w:color w:val="4D4D4D"/>
          <w:sz w:val="19"/>
          <w:szCs w:val="19"/>
        </w:rPr>
        <w:t>Здоровое умеренное питание.</w:t>
      </w:r>
      <w:r>
        <w:rPr>
          <w:rStyle w:val="apple-converted-space"/>
          <w:rFonts w:ascii="Verdana" w:hAnsi="Verdana"/>
          <w:color w:val="4D4D4D"/>
          <w:sz w:val="19"/>
          <w:szCs w:val="19"/>
        </w:rPr>
        <w:t> </w:t>
      </w:r>
      <w:r>
        <w:rPr>
          <w:rFonts w:ascii="Verdana" w:hAnsi="Verdana"/>
          <w:color w:val="4D4D4D"/>
          <w:sz w:val="19"/>
          <w:szCs w:val="19"/>
        </w:rPr>
        <w:t xml:space="preserve">Неправильное питание является одной из главных причин целого ряда болезней, в том числе ожирения. По данным Росстата, сегодня у россиян постепенно меняется структура питания: в рационе стало больше овощей, фруктов и рыбы, меньше картофеля и хлеба. Но до "идеальных форм" еще далеко: согласно статистике, каждый 4-й россиянин страдает от лишнего веса. </w:t>
      </w:r>
      <w:proofErr w:type="gramStart"/>
      <w:r>
        <w:rPr>
          <w:rFonts w:ascii="Verdana" w:hAnsi="Verdana"/>
          <w:color w:val="4D4D4D"/>
          <w:sz w:val="19"/>
          <w:szCs w:val="19"/>
        </w:rPr>
        <w:t xml:space="preserve">Специалисты дают следующие рекомендации для тех, кто хочет сделать свое питание более здоровым: избегать переедания, употребления продуктов </w:t>
      </w:r>
      <w:proofErr w:type="spellStart"/>
      <w:r>
        <w:rPr>
          <w:rFonts w:ascii="Verdana" w:hAnsi="Verdana"/>
          <w:color w:val="4D4D4D"/>
          <w:sz w:val="19"/>
          <w:szCs w:val="19"/>
        </w:rPr>
        <w:t>фастфуда</w:t>
      </w:r>
      <w:proofErr w:type="spellEnd"/>
      <w:r>
        <w:rPr>
          <w:rFonts w:ascii="Verdana" w:hAnsi="Verdana"/>
          <w:color w:val="4D4D4D"/>
          <w:sz w:val="19"/>
          <w:szCs w:val="19"/>
        </w:rPr>
        <w:t>, снизить количество потребления сладких продуктов, сократить потребление соли, алкогольных напитков; согласовать питание с биоритмами, возрастом и другими особенностями организма; выработать оптимальный режим питания: не есть на ночь, питаться несколько раз в день понемногу.</w:t>
      </w:r>
      <w:proofErr w:type="gramEnd"/>
    </w:p>
    <w:p w:rsidR="009C0092" w:rsidRDefault="009C0092" w:rsidP="00E2059F">
      <w:pPr>
        <w:numPr>
          <w:ilvl w:val="0"/>
          <w:numId w:val="6"/>
        </w:numPr>
        <w:spacing w:after="78" w:line="282" w:lineRule="atLeast"/>
        <w:ind w:left="-1276" w:right="-568" w:firstLine="0"/>
        <w:rPr>
          <w:rFonts w:ascii="Verdana" w:hAnsi="Verdana"/>
          <w:color w:val="4D4D4D"/>
          <w:sz w:val="19"/>
          <w:szCs w:val="19"/>
        </w:rPr>
      </w:pPr>
      <w:r>
        <w:rPr>
          <w:rFonts w:ascii="Verdana" w:hAnsi="Verdana"/>
          <w:b/>
          <w:bCs/>
          <w:color w:val="4D4D4D"/>
          <w:sz w:val="19"/>
          <w:szCs w:val="19"/>
        </w:rPr>
        <w:t>Двигательная активность.</w:t>
      </w:r>
      <w:r>
        <w:rPr>
          <w:rStyle w:val="apple-converted-space"/>
          <w:rFonts w:ascii="Verdana" w:hAnsi="Verdana"/>
          <w:color w:val="4D4D4D"/>
          <w:sz w:val="19"/>
          <w:szCs w:val="19"/>
        </w:rPr>
        <w:t> </w:t>
      </w:r>
      <w:r>
        <w:rPr>
          <w:rFonts w:ascii="Verdana" w:hAnsi="Verdana"/>
          <w:color w:val="4D4D4D"/>
          <w:sz w:val="19"/>
          <w:szCs w:val="19"/>
        </w:rPr>
        <w:t xml:space="preserve">Большинство людей ведет малоподвижный образ жизни, хотя именно активная жизнь и регулярные упражнения способны существенно оздоровить организм. Важно, чтобы нагрузки были полезным для организма и отвечали его потребностям. Сейчас в России появляется все больше </w:t>
      </w:r>
      <w:proofErr w:type="spellStart"/>
      <w:proofErr w:type="gramStart"/>
      <w:r>
        <w:rPr>
          <w:rFonts w:ascii="Verdana" w:hAnsi="Verdana"/>
          <w:color w:val="4D4D4D"/>
          <w:sz w:val="19"/>
          <w:szCs w:val="19"/>
        </w:rPr>
        <w:t>фитнес-центров</w:t>
      </w:r>
      <w:proofErr w:type="spellEnd"/>
      <w:proofErr w:type="gramEnd"/>
      <w:r>
        <w:rPr>
          <w:rFonts w:ascii="Verdana" w:hAnsi="Verdana"/>
          <w:color w:val="4D4D4D"/>
          <w:sz w:val="19"/>
          <w:szCs w:val="19"/>
        </w:rPr>
        <w:t>, танцевальных школ, пунктов проката велосипедов, многие граждане занимаются бегом, лыжным спортом, что говорит о повышении интереса к активному образу жизни. Важно формирование навыков активного образа жизни у молодых людей. В этом плане большую роль играют спортивные секции, школы: осуществляется обновление спортивных баз, стадионов, инвентаря и т.д. В деле подготовки будущих чемпионов большое значение имеет и спортивная психодиагностика. Такие комплексы как "</w:t>
      </w:r>
      <w:proofErr w:type="spellStart"/>
      <w:r>
        <w:rPr>
          <w:rFonts w:ascii="Verdana" w:hAnsi="Verdana"/>
          <w:color w:val="4D4D4D"/>
          <w:sz w:val="19"/>
          <w:szCs w:val="19"/>
        </w:rPr>
        <w:t>Спортометр</w:t>
      </w:r>
      <w:proofErr w:type="spellEnd"/>
      <w:r>
        <w:rPr>
          <w:rFonts w:ascii="Verdana" w:hAnsi="Verdana"/>
          <w:color w:val="4D4D4D"/>
          <w:sz w:val="19"/>
          <w:szCs w:val="19"/>
        </w:rPr>
        <w:t>" помогают произвести грамотную спортивную психодиагностику, развить мотивацию спортсмена, сформировать психологически совместимые команды и т.д.</w:t>
      </w:r>
    </w:p>
    <w:p w:rsidR="009C0092" w:rsidRDefault="009C0092" w:rsidP="00E2059F">
      <w:pPr>
        <w:numPr>
          <w:ilvl w:val="0"/>
          <w:numId w:val="6"/>
        </w:numPr>
        <w:spacing w:after="78" w:line="282" w:lineRule="atLeast"/>
        <w:ind w:left="-1276" w:right="-568" w:firstLine="0"/>
        <w:rPr>
          <w:rFonts w:ascii="Verdana" w:hAnsi="Verdana"/>
          <w:color w:val="4D4D4D"/>
          <w:sz w:val="19"/>
          <w:szCs w:val="19"/>
        </w:rPr>
      </w:pPr>
      <w:r>
        <w:rPr>
          <w:rFonts w:ascii="Verdana" w:hAnsi="Verdana"/>
          <w:b/>
          <w:bCs/>
          <w:color w:val="4D4D4D"/>
          <w:sz w:val="19"/>
          <w:szCs w:val="19"/>
        </w:rPr>
        <w:t>Борьба с вредными привычками.</w:t>
      </w:r>
      <w:r>
        <w:rPr>
          <w:rStyle w:val="apple-converted-space"/>
          <w:rFonts w:ascii="Verdana" w:hAnsi="Verdana"/>
          <w:color w:val="4D4D4D"/>
          <w:sz w:val="19"/>
          <w:szCs w:val="19"/>
        </w:rPr>
        <w:t> </w:t>
      </w:r>
      <w:r>
        <w:rPr>
          <w:rFonts w:ascii="Verdana" w:hAnsi="Verdana"/>
          <w:color w:val="4D4D4D"/>
          <w:sz w:val="19"/>
          <w:szCs w:val="19"/>
        </w:rPr>
        <w:t>Даже если вы грамотно питаетесь и ведете активный образ жизни, вредные привычки могут навредить здоровью. Как сообщает Росстат, на душу населения в стране приходится 9,3 литра алкоголя ежегодно (10 место в мире). Кроме того, россияне занимают ведущие позиции в мире по потреблению сигарет. Специалисты отмечают, что многие вредные привычки у человека остаются из детства и молодости, поэтому воспитание играет весомую роль в формировании здорового образа жизни.</w:t>
      </w:r>
    </w:p>
    <w:p w:rsidR="009C0092" w:rsidRDefault="009C0092" w:rsidP="00E2059F">
      <w:pPr>
        <w:numPr>
          <w:ilvl w:val="0"/>
          <w:numId w:val="6"/>
        </w:numPr>
        <w:spacing w:after="78" w:line="282" w:lineRule="atLeast"/>
        <w:ind w:left="-1276" w:right="-568" w:firstLine="0"/>
        <w:rPr>
          <w:rFonts w:ascii="Verdana" w:hAnsi="Verdana"/>
          <w:color w:val="4D4D4D"/>
          <w:sz w:val="19"/>
          <w:szCs w:val="19"/>
        </w:rPr>
      </w:pPr>
      <w:r>
        <w:rPr>
          <w:rFonts w:ascii="Verdana" w:hAnsi="Verdana"/>
          <w:b/>
          <w:bCs/>
          <w:color w:val="4D4D4D"/>
          <w:sz w:val="19"/>
          <w:szCs w:val="19"/>
        </w:rPr>
        <w:t>Личная гигиена.</w:t>
      </w:r>
      <w:r>
        <w:rPr>
          <w:rStyle w:val="apple-converted-space"/>
          <w:rFonts w:ascii="Verdana" w:hAnsi="Verdana"/>
          <w:color w:val="4D4D4D"/>
          <w:sz w:val="19"/>
          <w:szCs w:val="19"/>
        </w:rPr>
        <w:t> </w:t>
      </w:r>
      <w:r>
        <w:rPr>
          <w:rFonts w:ascii="Verdana" w:hAnsi="Verdana"/>
          <w:color w:val="4D4D4D"/>
          <w:sz w:val="19"/>
          <w:szCs w:val="19"/>
        </w:rPr>
        <w:t>Поскольку каждый человек живет в социуме, а не изолированно, он постоянно сталкивается с внешней средой, в которой присутствуют возбудители различных заболеваний и инфекций. Поэтому так важно соблюдать правила личной гигиены: эти элементарные полезные привычки позволяют снизить риск заражения вирусами и т.д.</w:t>
      </w:r>
    </w:p>
    <w:p w:rsidR="009C0092" w:rsidRDefault="009C0092" w:rsidP="00E2059F">
      <w:pPr>
        <w:numPr>
          <w:ilvl w:val="0"/>
          <w:numId w:val="6"/>
        </w:numPr>
        <w:spacing w:after="78" w:line="282" w:lineRule="atLeast"/>
        <w:ind w:left="-1276" w:right="-568" w:firstLine="0"/>
        <w:rPr>
          <w:rFonts w:ascii="Verdana" w:hAnsi="Verdana"/>
          <w:color w:val="4D4D4D"/>
          <w:sz w:val="19"/>
          <w:szCs w:val="19"/>
        </w:rPr>
      </w:pPr>
      <w:r>
        <w:rPr>
          <w:rFonts w:ascii="Verdana" w:hAnsi="Verdana"/>
          <w:b/>
          <w:bCs/>
          <w:color w:val="4D4D4D"/>
          <w:sz w:val="19"/>
          <w:szCs w:val="19"/>
        </w:rPr>
        <w:t>Защита организма</w:t>
      </w:r>
      <w:r>
        <w:rPr>
          <w:rFonts w:ascii="Verdana" w:hAnsi="Verdana"/>
          <w:color w:val="4D4D4D"/>
          <w:sz w:val="19"/>
          <w:szCs w:val="19"/>
        </w:rPr>
        <w:t>: постоянная поддержка иммунитета — значимая составляющая здорового образа жизни. Среди рекомендуемых специалистами методов — закаливание, профилактические процедуры, прием витаминов, а также здоровый полноценный сон. Стоит также обратить внимание на соблюдение режима дня: в данном случае необходимо оставлять достаточно времени для отдыха и подстраиваться под ритмы функционирования организма.</w:t>
      </w:r>
    </w:p>
    <w:p w:rsidR="009C0092" w:rsidRDefault="009C0092" w:rsidP="00E2059F">
      <w:pPr>
        <w:numPr>
          <w:ilvl w:val="0"/>
          <w:numId w:val="6"/>
        </w:numPr>
        <w:spacing w:after="0" w:line="282" w:lineRule="atLeast"/>
        <w:ind w:left="-1276" w:right="-568" w:firstLine="0"/>
        <w:rPr>
          <w:rFonts w:ascii="Verdana" w:hAnsi="Verdana"/>
          <w:color w:val="4D4D4D"/>
          <w:sz w:val="19"/>
          <w:szCs w:val="19"/>
        </w:rPr>
      </w:pPr>
      <w:r>
        <w:rPr>
          <w:rFonts w:ascii="Verdana" w:hAnsi="Verdana"/>
          <w:b/>
          <w:bCs/>
          <w:color w:val="4D4D4D"/>
          <w:sz w:val="19"/>
          <w:szCs w:val="19"/>
        </w:rPr>
        <w:lastRenderedPageBreak/>
        <w:t>Психологическое состояние организма.</w:t>
      </w:r>
      <w:r>
        <w:rPr>
          <w:rStyle w:val="apple-converted-space"/>
          <w:rFonts w:ascii="Verdana" w:hAnsi="Verdana"/>
          <w:color w:val="4D4D4D"/>
          <w:sz w:val="19"/>
          <w:szCs w:val="19"/>
        </w:rPr>
        <w:t> </w:t>
      </w:r>
      <w:r>
        <w:rPr>
          <w:rFonts w:ascii="Verdana" w:hAnsi="Verdana"/>
          <w:color w:val="4D4D4D"/>
          <w:sz w:val="19"/>
          <w:szCs w:val="19"/>
        </w:rPr>
        <w:t>В выражении "Все болезни от нервов" есть немалая доля правды: многочисленные исследования неоднократно подтверждали тот факт, что здоровье человека в значительной степени зависит от его психологического состояния и умения настраиваться на позитив. Поэтому те, кто ведет здоровый образ жизни, уделяют внимание не только личной гигиене, но и психологической гигиене: устранению негативных эмоций, развитию техник позитивного мышления и т.д. Так, например, психологический настрой помогает профессиональным спортсменам в достижении победы: поддержку в его формировании оказывают современные психологические комплексы, например, "</w:t>
      </w:r>
      <w:proofErr w:type="spellStart"/>
      <w:r w:rsidRPr="00FC1BAB">
        <w:rPr>
          <w:rFonts w:ascii="Verdana" w:hAnsi="Verdana"/>
          <w:color w:val="4D4D4D"/>
          <w:sz w:val="19"/>
          <w:szCs w:val="19"/>
          <w:bdr w:val="none" w:sz="0" w:space="0" w:color="auto" w:frame="1"/>
        </w:rPr>
        <w:t>Спортометр</w:t>
      </w:r>
      <w:proofErr w:type="spellEnd"/>
      <w:r>
        <w:rPr>
          <w:rFonts w:ascii="Verdana" w:hAnsi="Verdana"/>
          <w:color w:val="4D4D4D"/>
          <w:sz w:val="19"/>
          <w:szCs w:val="19"/>
        </w:rPr>
        <w:t>".</w:t>
      </w:r>
    </w:p>
    <w:p w:rsidR="009C0092" w:rsidRDefault="009C0092" w:rsidP="00E2059F">
      <w:pPr>
        <w:numPr>
          <w:ilvl w:val="0"/>
          <w:numId w:val="6"/>
        </w:numPr>
        <w:spacing w:after="78" w:line="282" w:lineRule="atLeast"/>
        <w:ind w:left="-1276" w:right="-568" w:firstLine="0"/>
        <w:rPr>
          <w:rFonts w:ascii="Verdana" w:hAnsi="Verdana"/>
          <w:color w:val="4D4D4D"/>
          <w:sz w:val="19"/>
          <w:szCs w:val="19"/>
        </w:rPr>
      </w:pPr>
      <w:r>
        <w:rPr>
          <w:rFonts w:ascii="Verdana" w:hAnsi="Verdana"/>
          <w:b/>
          <w:bCs/>
          <w:color w:val="4D4D4D"/>
          <w:sz w:val="19"/>
          <w:szCs w:val="19"/>
        </w:rPr>
        <w:t>Окружающая среда.</w:t>
      </w:r>
      <w:r>
        <w:rPr>
          <w:rStyle w:val="apple-converted-space"/>
          <w:rFonts w:ascii="Verdana" w:hAnsi="Verdana"/>
          <w:color w:val="4D4D4D"/>
          <w:sz w:val="19"/>
          <w:szCs w:val="19"/>
        </w:rPr>
        <w:t> </w:t>
      </w:r>
      <w:r>
        <w:rPr>
          <w:rFonts w:ascii="Verdana" w:hAnsi="Verdana"/>
          <w:color w:val="4D4D4D"/>
          <w:sz w:val="19"/>
          <w:szCs w:val="19"/>
        </w:rPr>
        <w:t>Как известно, трудно вести здоровый образ жизни в неблагоприятной среде обитания. Развитие уровня знаний о воздействии окружающих предметов на самочувствие, формирование грамотного экологического поведения — возможность улучшить атмосферу обитания.</w:t>
      </w:r>
    </w:p>
    <w:p w:rsidR="009C0092" w:rsidRDefault="00FC1BAB" w:rsidP="00E2059F">
      <w:pPr>
        <w:pStyle w:val="a7"/>
        <w:spacing w:before="0" w:beforeAutospacing="0" w:after="235" w:afterAutospacing="0" w:line="282" w:lineRule="atLeast"/>
        <w:ind w:left="-1276" w:right="-568"/>
        <w:rPr>
          <w:rFonts w:ascii="Verdana" w:hAnsi="Verdana"/>
          <w:color w:val="4D4D4D"/>
          <w:sz w:val="19"/>
          <w:szCs w:val="19"/>
        </w:rPr>
      </w:pPr>
      <w:r>
        <w:rPr>
          <w:rFonts w:ascii="Verdana" w:hAnsi="Verdana"/>
          <w:color w:val="4D4D4D"/>
          <w:sz w:val="19"/>
          <w:szCs w:val="19"/>
        </w:rPr>
        <w:t>П</w:t>
      </w:r>
      <w:r w:rsidR="009C0092">
        <w:rPr>
          <w:rFonts w:ascii="Verdana" w:hAnsi="Verdana"/>
          <w:color w:val="4D4D4D"/>
          <w:sz w:val="19"/>
          <w:szCs w:val="19"/>
        </w:rPr>
        <w:t>омочь организму настроиться на здоровый образ жизни помогут также:</w:t>
      </w:r>
    </w:p>
    <w:p w:rsidR="009C0092" w:rsidRDefault="009C0092" w:rsidP="00E2059F">
      <w:pPr>
        <w:numPr>
          <w:ilvl w:val="0"/>
          <w:numId w:val="7"/>
        </w:numPr>
        <w:spacing w:after="78" w:line="282" w:lineRule="atLeast"/>
        <w:ind w:left="-1276" w:right="-568" w:firstLine="0"/>
        <w:rPr>
          <w:rFonts w:ascii="Verdana" w:hAnsi="Verdana"/>
          <w:color w:val="4D4D4D"/>
          <w:sz w:val="19"/>
          <w:szCs w:val="19"/>
        </w:rPr>
      </w:pPr>
      <w:r>
        <w:rPr>
          <w:rFonts w:ascii="Verdana" w:hAnsi="Verdana"/>
          <w:color w:val="4D4D4D"/>
          <w:sz w:val="19"/>
          <w:szCs w:val="19"/>
        </w:rPr>
        <w:t>активный умственный труд, в том числе в пожилом возрасте;</w:t>
      </w:r>
    </w:p>
    <w:p w:rsidR="009C0092" w:rsidRDefault="009C0092" w:rsidP="00E2059F">
      <w:pPr>
        <w:numPr>
          <w:ilvl w:val="0"/>
          <w:numId w:val="7"/>
        </w:numPr>
        <w:spacing w:after="78" w:line="282" w:lineRule="atLeast"/>
        <w:ind w:left="-1276" w:right="-568" w:firstLine="0"/>
        <w:rPr>
          <w:rFonts w:ascii="Verdana" w:hAnsi="Verdana"/>
          <w:color w:val="4D4D4D"/>
          <w:sz w:val="19"/>
          <w:szCs w:val="19"/>
        </w:rPr>
      </w:pPr>
      <w:r>
        <w:rPr>
          <w:rFonts w:ascii="Verdana" w:hAnsi="Verdana"/>
          <w:color w:val="4D4D4D"/>
          <w:sz w:val="19"/>
          <w:szCs w:val="19"/>
        </w:rPr>
        <w:t>работа, от которой вы получаете удовольствие;</w:t>
      </w:r>
    </w:p>
    <w:p w:rsidR="009C0092" w:rsidRDefault="009C0092" w:rsidP="00E2059F">
      <w:pPr>
        <w:numPr>
          <w:ilvl w:val="0"/>
          <w:numId w:val="7"/>
        </w:numPr>
        <w:spacing w:after="78" w:line="282" w:lineRule="atLeast"/>
        <w:ind w:left="-1276" w:right="-568" w:firstLine="0"/>
        <w:rPr>
          <w:rFonts w:ascii="Verdana" w:hAnsi="Verdana"/>
          <w:color w:val="4D4D4D"/>
          <w:sz w:val="19"/>
          <w:szCs w:val="19"/>
        </w:rPr>
      </w:pPr>
      <w:r>
        <w:rPr>
          <w:rFonts w:ascii="Verdana" w:hAnsi="Verdana"/>
          <w:color w:val="4D4D4D"/>
          <w:sz w:val="19"/>
          <w:szCs w:val="19"/>
        </w:rPr>
        <w:t>благоприятные отношения с близкими и друзьями;</w:t>
      </w:r>
    </w:p>
    <w:p w:rsidR="00A664A7" w:rsidRPr="00643707" w:rsidRDefault="009C0092" w:rsidP="00E2059F">
      <w:pPr>
        <w:numPr>
          <w:ilvl w:val="0"/>
          <w:numId w:val="7"/>
        </w:numPr>
        <w:spacing w:after="78" w:line="282" w:lineRule="atLeast"/>
        <w:ind w:left="-1276" w:right="-568" w:firstLine="0"/>
        <w:rPr>
          <w:rFonts w:ascii="Verdana" w:hAnsi="Verdana"/>
          <w:color w:val="4D4D4D"/>
          <w:sz w:val="19"/>
          <w:szCs w:val="19"/>
        </w:rPr>
      </w:pPr>
      <w:r>
        <w:rPr>
          <w:rFonts w:ascii="Verdana" w:hAnsi="Verdana"/>
          <w:color w:val="4D4D4D"/>
          <w:sz w:val="19"/>
          <w:szCs w:val="19"/>
        </w:rPr>
        <w:t>периодическая эмоциональная разрядка, снимающая психологическое напряжение.</w:t>
      </w:r>
    </w:p>
    <w:p w:rsidR="00A664A7" w:rsidRPr="00A51438" w:rsidRDefault="00A664A7" w:rsidP="00E2059F">
      <w:pPr>
        <w:tabs>
          <w:tab w:val="left" w:pos="3522"/>
        </w:tabs>
        <w:ind w:left="-1276" w:right="-568"/>
        <w:rPr>
          <w:sz w:val="24"/>
          <w:szCs w:val="24"/>
        </w:rPr>
      </w:pPr>
    </w:p>
    <w:p w:rsidR="003B7685" w:rsidRPr="003B7685" w:rsidRDefault="00A51438" w:rsidP="00E2059F">
      <w:pPr>
        <w:tabs>
          <w:tab w:val="left" w:pos="3522"/>
        </w:tabs>
        <w:ind w:left="-1276" w:right="-568"/>
        <w:rPr>
          <w:b/>
          <w:i/>
          <w:sz w:val="24"/>
          <w:szCs w:val="24"/>
          <w:u w:val="single"/>
        </w:rPr>
      </w:pPr>
      <w:r w:rsidRPr="00A51438">
        <w:rPr>
          <w:b/>
          <w:sz w:val="24"/>
          <w:szCs w:val="24"/>
        </w:rPr>
        <w:t>48.</w:t>
      </w:r>
      <w:r w:rsidR="003B7685">
        <w:rPr>
          <w:b/>
          <w:sz w:val="24"/>
          <w:szCs w:val="24"/>
        </w:rPr>
        <w:t xml:space="preserve"> </w:t>
      </w:r>
      <w:r w:rsidR="003B7685" w:rsidRPr="003B7685">
        <w:rPr>
          <w:rFonts w:ascii="Times New Roman" w:eastAsia="Times New Roman" w:hAnsi="Times New Roman" w:cs="Times New Roman"/>
          <w:b/>
          <w:i/>
          <w:color w:val="000000"/>
          <w:sz w:val="24"/>
          <w:szCs w:val="24"/>
          <w:u w:val="single"/>
          <w:lang w:eastAsia="ru-RU"/>
        </w:rPr>
        <w:t>Изменение работоспособности в течение учебного дня у студентов</w:t>
      </w:r>
    </w:p>
    <w:p w:rsidR="00643707" w:rsidRDefault="00A51438" w:rsidP="00E2059F">
      <w:pPr>
        <w:tabs>
          <w:tab w:val="left" w:pos="3522"/>
        </w:tabs>
        <w:ind w:left="-1276" w:right="-568"/>
        <w:rPr>
          <w:sz w:val="24"/>
          <w:szCs w:val="24"/>
        </w:rPr>
      </w:pPr>
      <w:r w:rsidRPr="00A51438">
        <w:t xml:space="preserve"> </w:t>
      </w:r>
      <w:r w:rsidRPr="00A51438">
        <w:rPr>
          <w:sz w:val="24"/>
          <w:szCs w:val="24"/>
        </w:rPr>
        <w:t xml:space="preserve">Учебный день студента, как правило, не начинается с высокой продуктивности труда. В начале занятия не сразу удается сосредоточиться, активно включиться в работу. </w:t>
      </w:r>
      <w:r w:rsidRPr="00A51438">
        <w:rPr>
          <w:sz w:val="24"/>
          <w:szCs w:val="24"/>
        </w:rPr>
        <w:cr/>
        <w:t xml:space="preserve">Проходит 10—15 мин, а иногда и больше, прежде чем работоспособность достигнет оптимального уровня. Второй период — оптимальной (устойчивой) работоспособности — имеет </w:t>
      </w:r>
      <w:r w:rsidRPr="00A51438">
        <w:rPr>
          <w:sz w:val="24"/>
          <w:szCs w:val="24"/>
        </w:rPr>
        <w:cr/>
        <w:t xml:space="preserve">продолжительность — 1,5—3 </w:t>
      </w:r>
      <w:proofErr w:type="gramStart"/>
      <w:r w:rsidRPr="00A51438">
        <w:rPr>
          <w:sz w:val="24"/>
          <w:szCs w:val="24"/>
        </w:rPr>
        <w:t>ч(</w:t>
      </w:r>
      <w:proofErr w:type="gramEnd"/>
      <w:r w:rsidRPr="00A51438">
        <w:rPr>
          <w:sz w:val="24"/>
          <w:szCs w:val="24"/>
        </w:rPr>
        <w:t xml:space="preserve">организм адекватен к деятельности) Третий период — полной компенсации — отличается тем, что появляются начальные признаки утомления, </w:t>
      </w:r>
      <w:r w:rsidRPr="00A51438">
        <w:rPr>
          <w:sz w:val="24"/>
          <w:szCs w:val="24"/>
        </w:rPr>
        <w:cr/>
      </w:r>
      <w:proofErr w:type="gramStart"/>
      <w:r w:rsidRPr="00A51438">
        <w:rPr>
          <w:sz w:val="24"/>
          <w:szCs w:val="24"/>
        </w:rPr>
        <w:t>которые</w:t>
      </w:r>
      <w:proofErr w:type="gramEnd"/>
      <w:r w:rsidRPr="00A51438">
        <w:rPr>
          <w:sz w:val="24"/>
          <w:szCs w:val="24"/>
        </w:rPr>
        <w:t xml:space="preserve"> компенсируются волевым усилием и положительной мотивацией. В четвертом периоде наступает неустойчивая компенсация, нарастает утомление, наблюдаются колебания </w:t>
      </w:r>
      <w:r w:rsidRPr="00A51438">
        <w:rPr>
          <w:sz w:val="24"/>
          <w:szCs w:val="24"/>
        </w:rPr>
        <w:cr/>
        <w:t>волевого усилия. В пятом периоде начинается прогрессивное снижение работоспособности.</w:t>
      </w:r>
    </w:p>
    <w:p w:rsidR="003B7685" w:rsidRDefault="00643707" w:rsidP="00E2059F">
      <w:pPr>
        <w:tabs>
          <w:tab w:val="left" w:pos="3522"/>
        </w:tabs>
        <w:ind w:left="-1276" w:right="-568"/>
        <w:rPr>
          <w:sz w:val="24"/>
          <w:szCs w:val="24"/>
        </w:rPr>
      </w:pPr>
      <w:r w:rsidRPr="00643707">
        <w:rPr>
          <w:b/>
          <w:sz w:val="24"/>
          <w:szCs w:val="24"/>
        </w:rPr>
        <w:t>49</w:t>
      </w:r>
      <w:r>
        <w:rPr>
          <w:sz w:val="24"/>
          <w:szCs w:val="24"/>
        </w:rPr>
        <w:t>. вопрос №4, №47</w:t>
      </w:r>
    </w:p>
    <w:p w:rsidR="003B7685" w:rsidRPr="003B7685" w:rsidRDefault="00041EF7" w:rsidP="00E2059F">
      <w:pPr>
        <w:tabs>
          <w:tab w:val="left" w:pos="3522"/>
        </w:tabs>
        <w:ind w:left="-1276" w:right="-568"/>
        <w:rPr>
          <w:sz w:val="24"/>
          <w:szCs w:val="24"/>
        </w:rPr>
      </w:pPr>
      <w:r w:rsidRPr="00041EF7">
        <w:rPr>
          <w:b/>
          <w:sz w:val="24"/>
          <w:szCs w:val="24"/>
        </w:rPr>
        <w:t>50</w:t>
      </w:r>
      <w:r w:rsidRPr="003562B8">
        <w:rPr>
          <w:rFonts w:ascii="Times New Roman" w:hAnsi="Times New Roman" w:cs="Times New Roman"/>
          <w:b/>
          <w:sz w:val="24"/>
          <w:szCs w:val="24"/>
        </w:rPr>
        <w:t xml:space="preserve">. </w:t>
      </w:r>
      <w:r w:rsidR="003B7685" w:rsidRPr="003B7685">
        <w:rPr>
          <w:rFonts w:ascii="Times New Roman" w:eastAsia="Times New Roman" w:hAnsi="Times New Roman" w:cs="Times New Roman"/>
          <w:b/>
          <w:i/>
          <w:color w:val="000000"/>
          <w:sz w:val="24"/>
          <w:szCs w:val="24"/>
          <w:u w:val="single"/>
          <w:lang w:eastAsia="ru-RU"/>
        </w:rPr>
        <w:t>Гигиена студента при занятиях физической культурой в вузе (место занятий, одежда, обувь, профилактика травматизма).</w:t>
      </w:r>
    </w:p>
    <w:p w:rsidR="003B7685" w:rsidRDefault="003B7685" w:rsidP="00E2059F">
      <w:pPr>
        <w:tabs>
          <w:tab w:val="left" w:pos="3522"/>
        </w:tabs>
        <w:ind w:left="-1276" w:right="-568"/>
        <w:rPr>
          <w:rFonts w:ascii="Times New Roman" w:hAnsi="Times New Roman" w:cs="Times New Roman"/>
          <w:b/>
          <w:sz w:val="24"/>
          <w:szCs w:val="24"/>
        </w:rPr>
      </w:pPr>
    </w:p>
    <w:p w:rsidR="00A51438" w:rsidRDefault="00041EF7" w:rsidP="00E2059F">
      <w:pPr>
        <w:tabs>
          <w:tab w:val="left" w:pos="3522"/>
        </w:tabs>
        <w:ind w:left="-1276" w:right="-568"/>
        <w:rPr>
          <w:sz w:val="24"/>
          <w:szCs w:val="24"/>
        </w:rPr>
      </w:pPr>
      <w:r w:rsidRPr="003562B8">
        <w:rPr>
          <w:rFonts w:ascii="Times New Roman" w:hAnsi="Times New Roman" w:cs="Times New Roman"/>
          <w:sz w:val="24"/>
          <w:szCs w:val="24"/>
        </w:rPr>
        <w:t xml:space="preserve">Необходимо учитывать внутренние факторы, вызывающие спортивные травмы. К ним относятся занятия в состоянии утомления и переутомления, а также при наличии в организме </w:t>
      </w:r>
      <w:r w:rsidRPr="003562B8">
        <w:rPr>
          <w:rFonts w:ascii="Times New Roman" w:hAnsi="Times New Roman" w:cs="Times New Roman"/>
          <w:sz w:val="24"/>
          <w:szCs w:val="24"/>
        </w:rPr>
        <w:cr/>
        <w:t xml:space="preserve">хронических очагов инфекции, при склонности к спазмам кровеносных сосудов и мышц и в других болезненных состояний. Для профилактики переохлаждений и перегреваний важно </w:t>
      </w:r>
      <w:r w:rsidRPr="003562B8">
        <w:rPr>
          <w:rFonts w:ascii="Times New Roman" w:hAnsi="Times New Roman" w:cs="Times New Roman"/>
          <w:sz w:val="24"/>
          <w:szCs w:val="24"/>
        </w:rPr>
        <w:cr/>
        <w:t xml:space="preserve">учитывать погодные факторы (температура, влажность, ветер), степень закаленности </w:t>
      </w:r>
      <w:proofErr w:type="gramStart"/>
      <w:r w:rsidRPr="003562B8">
        <w:rPr>
          <w:rFonts w:ascii="Times New Roman" w:hAnsi="Times New Roman" w:cs="Times New Roman"/>
          <w:sz w:val="24"/>
          <w:szCs w:val="24"/>
        </w:rPr>
        <w:t>занимающихся</w:t>
      </w:r>
      <w:proofErr w:type="gramEnd"/>
      <w:r w:rsidRPr="003562B8">
        <w:rPr>
          <w:rFonts w:ascii="Times New Roman" w:hAnsi="Times New Roman" w:cs="Times New Roman"/>
          <w:sz w:val="24"/>
          <w:szCs w:val="24"/>
        </w:rPr>
        <w:t xml:space="preserve"> и соответствие этим факторам одежды и обуви. Обувь должна быть легкой, эластичной и хорошо вентилируемой</w:t>
      </w:r>
      <w:proofErr w:type="gramStart"/>
      <w:r w:rsidRPr="003562B8">
        <w:rPr>
          <w:rFonts w:ascii="Times New Roman" w:hAnsi="Times New Roman" w:cs="Times New Roman"/>
          <w:sz w:val="24"/>
          <w:szCs w:val="24"/>
        </w:rPr>
        <w:t>.Н</w:t>
      </w:r>
      <w:proofErr w:type="gramEnd"/>
      <w:r w:rsidRPr="003562B8">
        <w:rPr>
          <w:rFonts w:ascii="Times New Roman" w:hAnsi="Times New Roman" w:cs="Times New Roman"/>
          <w:sz w:val="24"/>
          <w:szCs w:val="24"/>
        </w:rPr>
        <w:t xml:space="preserve">еобходим тёплый душ, </w:t>
      </w:r>
      <w:r w:rsidRPr="003562B8">
        <w:rPr>
          <w:rFonts w:ascii="Times New Roman" w:hAnsi="Times New Roman" w:cs="Times New Roman"/>
          <w:sz w:val="24"/>
          <w:szCs w:val="24"/>
          <w:lang w:val="en-US"/>
        </w:rPr>
        <w:t>c</w:t>
      </w:r>
      <w:proofErr w:type="spellStart"/>
      <w:r w:rsidRPr="003562B8">
        <w:rPr>
          <w:rFonts w:ascii="Times New Roman" w:hAnsi="Times New Roman" w:cs="Times New Roman"/>
          <w:sz w:val="24"/>
          <w:szCs w:val="24"/>
        </w:rPr>
        <w:t>менная</w:t>
      </w:r>
      <w:proofErr w:type="spellEnd"/>
      <w:r w:rsidRPr="003562B8">
        <w:rPr>
          <w:rFonts w:ascii="Times New Roman" w:hAnsi="Times New Roman" w:cs="Times New Roman"/>
          <w:sz w:val="24"/>
          <w:szCs w:val="24"/>
        </w:rPr>
        <w:t xml:space="preserve">  одежда, соблюдение питьевого режима. При занятиях в помещении не допускается </w:t>
      </w:r>
      <w:r w:rsidRPr="003562B8">
        <w:rPr>
          <w:rFonts w:ascii="Times New Roman" w:hAnsi="Times New Roman" w:cs="Times New Roman"/>
          <w:sz w:val="24"/>
          <w:szCs w:val="24"/>
        </w:rPr>
        <w:cr/>
        <w:t xml:space="preserve">наличие в воздухе даже незначительного количества вредных веществ, пыли, увеличенного процентного содержания углекислого газа. Запрещается курение. Пол должен быть </w:t>
      </w:r>
      <w:r w:rsidRPr="003562B8">
        <w:rPr>
          <w:rFonts w:ascii="Times New Roman" w:hAnsi="Times New Roman" w:cs="Times New Roman"/>
          <w:sz w:val="24"/>
          <w:szCs w:val="24"/>
        </w:rPr>
        <w:cr/>
      </w:r>
      <w:proofErr w:type="gramStart"/>
      <w:r w:rsidRPr="003562B8">
        <w:rPr>
          <w:rFonts w:ascii="Times New Roman" w:hAnsi="Times New Roman" w:cs="Times New Roman"/>
          <w:sz w:val="24"/>
          <w:szCs w:val="24"/>
        </w:rPr>
        <w:t>ровным</w:t>
      </w:r>
      <w:proofErr w:type="gramEnd"/>
      <w:r w:rsidRPr="003562B8">
        <w:rPr>
          <w:rFonts w:ascii="Times New Roman" w:hAnsi="Times New Roman" w:cs="Times New Roman"/>
          <w:sz w:val="24"/>
          <w:szCs w:val="24"/>
        </w:rPr>
        <w:t>, нескользким без выбоин и выступов.</w:t>
      </w:r>
      <w:r w:rsidR="00A51438" w:rsidRPr="003562B8">
        <w:rPr>
          <w:rFonts w:ascii="Times New Roman" w:hAnsi="Times New Roman" w:cs="Times New Roman"/>
          <w:sz w:val="24"/>
          <w:szCs w:val="24"/>
        </w:rPr>
        <w:tab/>
      </w:r>
    </w:p>
    <w:p w:rsidR="003B7685" w:rsidRPr="003B7685" w:rsidRDefault="00643707" w:rsidP="00E2059F">
      <w:pPr>
        <w:spacing w:after="0" w:line="240" w:lineRule="auto"/>
        <w:ind w:left="-1276" w:right="-568"/>
        <w:rPr>
          <w:rFonts w:ascii="Times New Roman" w:eastAsia="Times New Roman" w:hAnsi="Times New Roman" w:cs="Times New Roman"/>
          <w:color w:val="000000"/>
          <w:sz w:val="24"/>
          <w:szCs w:val="24"/>
          <w:lang w:eastAsia="ru-RU"/>
        </w:rPr>
      </w:pPr>
      <w:r>
        <w:rPr>
          <w:b/>
          <w:sz w:val="24"/>
          <w:szCs w:val="24"/>
        </w:rPr>
        <w:lastRenderedPageBreak/>
        <w:t>51</w:t>
      </w:r>
      <w:r w:rsidRPr="00DD03C8">
        <w:rPr>
          <w:rFonts w:ascii="Times New Roman" w:hAnsi="Times New Roman" w:cs="Times New Roman"/>
          <w:b/>
          <w:sz w:val="24"/>
          <w:szCs w:val="24"/>
        </w:rPr>
        <w:t>.</w:t>
      </w:r>
      <w:r w:rsidR="00DD03C8" w:rsidRPr="00DD03C8">
        <w:rPr>
          <w:rFonts w:ascii="Times New Roman" w:hAnsi="Times New Roman" w:cs="Times New Roman"/>
          <w:b/>
          <w:sz w:val="24"/>
          <w:szCs w:val="24"/>
        </w:rPr>
        <w:t xml:space="preserve"> </w:t>
      </w:r>
      <w:r w:rsidR="003B7685">
        <w:rPr>
          <w:rFonts w:ascii="Times New Roman" w:hAnsi="Times New Roman" w:cs="Times New Roman"/>
          <w:b/>
          <w:sz w:val="24"/>
          <w:szCs w:val="24"/>
        </w:rPr>
        <w:t xml:space="preserve"> </w:t>
      </w:r>
      <w:r w:rsidR="003B7685" w:rsidRPr="003B7685">
        <w:rPr>
          <w:rFonts w:ascii="Times New Roman" w:eastAsia="Times New Roman" w:hAnsi="Times New Roman" w:cs="Times New Roman"/>
          <w:b/>
          <w:i/>
          <w:color w:val="000000"/>
          <w:sz w:val="24"/>
          <w:szCs w:val="24"/>
          <w:u w:val="single"/>
          <w:lang w:eastAsia="ru-RU"/>
        </w:rPr>
        <w:t>Игровой метод (особенности проведения, задачи и организация)</w:t>
      </w:r>
    </w:p>
    <w:p w:rsidR="00643707" w:rsidRPr="00DD03C8" w:rsidRDefault="00DD03C8" w:rsidP="00E2059F">
      <w:pPr>
        <w:tabs>
          <w:tab w:val="left" w:pos="3522"/>
        </w:tabs>
        <w:ind w:left="-1276" w:right="-568"/>
        <w:rPr>
          <w:rFonts w:ascii="Times New Roman" w:hAnsi="Times New Roman" w:cs="Times New Roman"/>
          <w:sz w:val="24"/>
          <w:szCs w:val="24"/>
        </w:rPr>
      </w:pPr>
      <w:r w:rsidRPr="00DD03C8">
        <w:rPr>
          <w:rFonts w:ascii="Times New Roman" w:hAnsi="Times New Roman" w:cs="Times New Roman"/>
          <w:b/>
          <w:color w:val="000000"/>
          <w:sz w:val="24"/>
          <w:szCs w:val="24"/>
          <w:shd w:val="clear" w:color="auto" w:fill="FFFFFF"/>
        </w:rPr>
        <w:t>Игровой метод используется</w:t>
      </w:r>
      <w:r w:rsidRPr="00DD03C8">
        <w:rPr>
          <w:rFonts w:ascii="Times New Roman" w:hAnsi="Times New Roman" w:cs="Times New Roman"/>
          <w:color w:val="000000"/>
          <w:sz w:val="24"/>
          <w:szCs w:val="24"/>
          <w:shd w:val="clear" w:color="auto" w:fill="FFFFFF"/>
        </w:rPr>
        <w:t xml:space="preserve"> в процессе физического воспитания для комплексного совершенствования движений при их первоначальном разучивании, используется для совершенствования физических качеств, потому что в игровом методе присутствуют благоприятные предпосылки для развития ловкости, силы, быстроты, выносливости. В обучении с использованием игровой формы в урок или тренировку вводятся упражнения, которые носят соревновательный характер. К игровой форме относят подготовительные упражнения, вспомогательные игры и упражнения, где присутствуют элементы соперничества. Вспомогательные игры включают: простые, сложные, переходные и командные игры. Упражнения, выполняемые в игровой форме — подвижные игры, игровые задания, использование различных снарядов, стендов и т. д. отличаются глубиной и разносторонностью воздействия на физические качества занимающихся. Такие занятия повышают интерес к спорту и физической культуре, стимулируют процесс усвоения техники отдельных элементов физических упражнений, способствуют стремлению к преодолению трудностей для решения поставленных перед </w:t>
      </w:r>
      <w:proofErr w:type="gramStart"/>
      <w:r w:rsidRPr="00DD03C8">
        <w:rPr>
          <w:rFonts w:ascii="Times New Roman" w:hAnsi="Times New Roman" w:cs="Times New Roman"/>
          <w:color w:val="000000"/>
          <w:sz w:val="24"/>
          <w:szCs w:val="24"/>
          <w:shd w:val="clear" w:color="auto" w:fill="FFFFFF"/>
        </w:rPr>
        <w:t>занимающимися</w:t>
      </w:r>
      <w:proofErr w:type="gramEnd"/>
      <w:r w:rsidRPr="00DD03C8">
        <w:rPr>
          <w:rFonts w:ascii="Times New Roman" w:hAnsi="Times New Roman" w:cs="Times New Roman"/>
          <w:color w:val="000000"/>
          <w:sz w:val="24"/>
          <w:szCs w:val="24"/>
          <w:shd w:val="clear" w:color="auto" w:fill="FFFFFF"/>
        </w:rPr>
        <w:t xml:space="preserve"> задач.</w:t>
      </w:r>
    </w:p>
    <w:p w:rsidR="003B7685" w:rsidRPr="003B7685" w:rsidRDefault="00DD03C8" w:rsidP="00E2059F">
      <w:pPr>
        <w:spacing w:after="0" w:line="240" w:lineRule="auto"/>
        <w:ind w:left="-1276" w:right="-568"/>
        <w:rPr>
          <w:rFonts w:ascii="Times New Roman" w:eastAsia="Times New Roman" w:hAnsi="Times New Roman" w:cs="Times New Roman"/>
          <w:b/>
          <w:color w:val="000000"/>
          <w:sz w:val="24"/>
          <w:szCs w:val="24"/>
          <w:lang w:eastAsia="ru-RU"/>
        </w:rPr>
      </w:pPr>
      <w:r>
        <w:rPr>
          <w:b/>
          <w:sz w:val="24"/>
          <w:szCs w:val="24"/>
        </w:rPr>
        <w:t>52</w:t>
      </w:r>
      <w:r w:rsidRPr="003B7685">
        <w:rPr>
          <w:i/>
          <w:sz w:val="24"/>
          <w:szCs w:val="24"/>
          <w:u w:val="single"/>
        </w:rPr>
        <w:t>.</w:t>
      </w:r>
      <w:r w:rsidR="003B7685" w:rsidRPr="003B7685">
        <w:rPr>
          <w:i/>
          <w:sz w:val="24"/>
          <w:szCs w:val="24"/>
          <w:u w:val="single"/>
        </w:rPr>
        <w:t xml:space="preserve"> </w:t>
      </w:r>
      <w:r w:rsidR="003B7685" w:rsidRPr="003B7685">
        <w:rPr>
          <w:rFonts w:ascii="Times New Roman" w:eastAsia="Times New Roman" w:hAnsi="Times New Roman" w:cs="Times New Roman"/>
          <w:b/>
          <w:i/>
          <w:color w:val="000000"/>
          <w:sz w:val="24"/>
          <w:szCs w:val="24"/>
          <w:u w:val="single"/>
          <w:lang w:eastAsia="ru-RU"/>
        </w:rPr>
        <w:t>Примеры повышение уровня адаптации и устойчивости организма человека к некоторым неблагоприятным условиям внешней среды.</w:t>
      </w:r>
    </w:p>
    <w:p w:rsidR="00A51438" w:rsidRPr="00B045E6" w:rsidRDefault="00DD03C8" w:rsidP="00E2059F">
      <w:pPr>
        <w:tabs>
          <w:tab w:val="left" w:pos="3522"/>
        </w:tabs>
        <w:ind w:left="-1276" w:right="-568"/>
        <w:rPr>
          <w:rFonts w:ascii="Times New Roman" w:hAnsi="Times New Roman" w:cs="Times New Roman"/>
          <w:b/>
          <w:sz w:val="24"/>
          <w:szCs w:val="24"/>
        </w:rPr>
      </w:pPr>
      <w:r>
        <w:rPr>
          <w:b/>
          <w:sz w:val="24"/>
          <w:szCs w:val="24"/>
        </w:rPr>
        <w:t xml:space="preserve"> </w:t>
      </w:r>
      <w:r w:rsidRPr="00DD03C8">
        <w:rPr>
          <w:rFonts w:ascii="Times New Roman" w:hAnsi="Times New Roman" w:cs="Times New Roman"/>
          <w:b/>
          <w:color w:val="000000"/>
          <w:sz w:val="24"/>
          <w:szCs w:val="24"/>
          <w:shd w:val="clear" w:color="auto" w:fill="FFFFFF"/>
        </w:rPr>
        <w:t>Средства повышения адаптационных возможностей организма.</w:t>
      </w:r>
      <w:r w:rsidRPr="00DD03C8">
        <w:rPr>
          <w:rFonts w:ascii="Times New Roman" w:hAnsi="Times New Roman" w:cs="Times New Roman"/>
          <w:color w:val="000000"/>
          <w:sz w:val="24"/>
          <w:szCs w:val="24"/>
        </w:rPr>
        <w:br/>
      </w:r>
      <w:r w:rsidRPr="00DD03C8">
        <w:rPr>
          <w:rFonts w:ascii="Times New Roman" w:hAnsi="Times New Roman" w:cs="Times New Roman"/>
          <w:color w:val="000000"/>
          <w:sz w:val="24"/>
          <w:szCs w:val="24"/>
          <w:shd w:val="clear" w:color="auto" w:fill="FFFFFF"/>
        </w:rPr>
        <w:t>Каждый человек должен способствовать повышению выносливости своего организма. Одним из необходимых условий для этого является своевременное и рациональное питание. Недостаток или избыток еды, нарушения соотношения питательных веществ в рационе снижают сопротивляемость организма и его способность к адаптации.</w:t>
      </w:r>
      <w:r w:rsidRPr="00DD03C8">
        <w:rPr>
          <w:rFonts w:ascii="Times New Roman" w:hAnsi="Times New Roman" w:cs="Times New Roman"/>
          <w:color w:val="000000"/>
          <w:sz w:val="24"/>
          <w:szCs w:val="24"/>
        </w:rPr>
        <w:br/>
      </w:r>
      <w:r w:rsidRPr="00DD03C8">
        <w:rPr>
          <w:rFonts w:ascii="Times New Roman" w:hAnsi="Times New Roman" w:cs="Times New Roman"/>
          <w:color w:val="000000"/>
          <w:sz w:val="24"/>
          <w:szCs w:val="24"/>
          <w:shd w:val="clear" w:color="auto" w:fill="FFFFFF"/>
        </w:rPr>
        <w:t>Другой, не менее важным условием нормального функционирования организма является дежурство режима сна и активности, труда и отдыха.</w:t>
      </w:r>
      <w:r w:rsidRPr="00DD03C8">
        <w:rPr>
          <w:rFonts w:ascii="Times New Roman" w:hAnsi="Times New Roman" w:cs="Times New Roman"/>
          <w:color w:val="000000"/>
          <w:sz w:val="24"/>
          <w:szCs w:val="24"/>
        </w:rPr>
        <w:br/>
      </w:r>
      <w:r w:rsidRPr="00DD03C8">
        <w:rPr>
          <w:rFonts w:ascii="Times New Roman" w:hAnsi="Times New Roman" w:cs="Times New Roman"/>
          <w:color w:val="000000"/>
          <w:sz w:val="24"/>
          <w:szCs w:val="24"/>
          <w:shd w:val="clear" w:color="auto" w:fill="FFFFFF"/>
        </w:rPr>
        <w:t xml:space="preserve">Но особенную роль в повышении адаптационных возможностей организма играют физическая тренировка и закалка. Регулярные физические упражнения являются самым эффективным средством повышения сопротивляемости организма болезням и неблагоприятным влияниям окружающей среды. Человек, который занимается спортом </w:t>
      </w:r>
      <w:proofErr w:type="gramStart"/>
      <w:r w:rsidRPr="00DD03C8">
        <w:rPr>
          <w:rFonts w:ascii="Times New Roman" w:hAnsi="Times New Roman" w:cs="Times New Roman"/>
          <w:color w:val="000000"/>
          <w:sz w:val="24"/>
          <w:szCs w:val="24"/>
          <w:shd w:val="clear" w:color="auto" w:fill="FFFFFF"/>
        </w:rPr>
        <w:t xml:space="preserve">( </w:t>
      </w:r>
      <w:proofErr w:type="gramEnd"/>
      <w:r w:rsidRPr="00DD03C8">
        <w:rPr>
          <w:rFonts w:ascii="Times New Roman" w:hAnsi="Times New Roman" w:cs="Times New Roman"/>
          <w:color w:val="000000"/>
          <w:sz w:val="24"/>
          <w:szCs w:val="24"/>
          <w:shd w:val="clear" w:color="auto" w:fill="FFFFFF"/>
        </w:rPr>
        <w:t>не злоупотребляя физическими нагрузками, не переутомляет, гармонично повышая активность всех систем организма) приобретает высокий уровень выносливости. Двигательная активность положительно влияет на жизнедеятельность организма, в частности на сбалансированность метаболизма, активацию</w:t>
      </w:r>
      <w:r w:rsidRPr="00DD03C8">
        <w:rPr>
          <w:rFonts w:ascii="Times New Roman" w:hAnsi="Times New Roman" w:cs="Times New Roman"/>
          <w:color w:val="000000"/>
          <w:sz w:val="24"/>
          <w:szCs w:val="24"/>
        </w:rPr>
        <w:br/>
      </w:r>
      <w:r w:rsidRPr="00DD03C8">
        <w:rPr>
          <w:rFonts w:ascii="Times New Roman" w:hAnsi="Times New Roman" w:cs="Times New Roman"/>
          <w:color w:val="000000"/>
          <w:sz w:val="24"/>
          <w:szCs w:val="24"/>
          <w:shd w:val="clear" w:color="auto" w:fill="FFFFFF"/>
        </w:rPr>
        <w:t xml:space="preserve">вегетативных систем </w:t>
      </w:r>
      <w:proofErr w:type="gramStart"/>
      <w:r w:rsidRPr="00DD03C8">
        <w:rPr>
          <w:rFonts w:ascii="Times New Roman" w:hAnsi="Times New Roman" w:cs="Times New Roman"/>
          <w:color w:val="000000"/>
          <w:sz w:val="24"/>
          <w:szCs w:val="24"/>
          <w:shd w:val="clear" w:color="auto" w:fill="FFFFFF"/>
        </w:rPr>
        <w:t xml:space="preserve">( </w:t>
      </w:r>
      <w:proofErr w:type="gramEnd"/>
      <w:r w:rsidRPr="00DD03C8">
        <w:rPr>
          <w:rFonts w:ascii="Times New Roman" w:hAnsi="Times New Roman" w:cs="Times New Roman"/>
          <w:color w:val="000000"/>
          <w:sz w:val="24"/>
          <w:szCs w:val="24"/>
          <w:shd w:val="clear" w:color="auto" w:fill="FFFFFF"/>
        </w:rPr>
        <w:t>кровообращения, дыхания), формирования нервных механизмов управления процессами, развитие организма в целом. Благодаря тренированности облегчается становление адаптационных реакций организма к экстремальным условиям.</w:t>
      </w:r>
    </w:p>
    <w:p w:rsidR="003B7685" w:rsidRPr="003B7685" w:rsidRDefault="0029456C" w:rsidP="00E2059F">
      <w:pPr>
        <w:spacing w:after="0" w:line="240" w:lineRule="auto"/>
        <w:ind w:left="-1276" w:right="-568"/>
        <w:rPr>
          <w:rFonts w:ascii="Times New Roman" w:eastAsia="Times New Roman" w:hAnsi="Times New Roman" w:cs="Times New Roman"/>
          <w:color w:val="000000"/>
          <w:sz w:val="24"/>
          <w:szCs w:val="24"/>
          <w:lang w:eastAsia="ru-RU"/>
        </w:rPr>
      </w:pPr>
      <w:r w:rsidRPr="0029456C">
        <w:rPr>
          <w:b/>
          <w:sz w:val="24"/>
          <w:szCs w:val="24"/>
        </w:rPr>
        <w:t>53</w:t>
      </w:r>
      <w:r>
        <w:rPr>
          <w:sz w:val="24"/>
          <w:szCs w:val="24"/>
        </w:rPr>
        <w:t>.</w:t>
      </w:r>
      <w:r w:rsidR="003B7685">
        <w:rPr>
          <w:sz w:val="24"/>
          <w:szCs w:val="24"/>
        </w:rPr>
        <w:t xml:space="preserve"> </w:t>
      </w:r>
      <w:r w:rsidR="003B7685" w:rsidRPr="003B7685">
        <w:rPr>
          <w:rFonts w:ascii="Times New Roman" w:eastAsia="Times New Roman" w:hAnsi="Times New Roman" w:cs="Times New Roman"/>
          <w:b/>
          <w:i/>
          <w:color w:val="000000"/>
          <w:sz w:val="24"/>
          <w:szCs w:val="24"/>
          <w:u w:val="single"/>
          <w:lang w:eastAsia="ru-RU"/>
        </w:rPr>
        <w:t>Методы Диагностики состояния здоровья человека</w:t>
      </w:r>
      <w:r w:rsidR="003B7685" w:rsidRPr="00A24CD2">
        <w:rPr>
          <w:rFonts w:ascii="Times New Roman" w:eastAsia="Times New Roman" w:hAnsi="Times New Roman" w:cs="Times New Roman"/>
          <w:color w:val="000000"/>
          <w:sz w:val="24"/>
          <w:szCs w:val="24"/>
          <w:lang w:eastAsia="ru-RU"/>
        </w:rPr>
        <w:t>.</w:t>
      </w:r>
    </w:p>
    <w:p w:rsidR="0029456C" w:rsidRDefault="0029456C" w:rsidP="00E2059F">
      <w:pPr>
        <w:tabs>
          <w:tab w:val="left" w:pos="3522"/>
        </w:tabs>
        <w:ind w:left="-1276" w:right="-568"/>
        <w:rPr>
          <w:rFonts w:ascii="Times New Roman" w:hAnsi="Times New Roman" w:cs="Times New Roman"/>
          <w:sz w:val="24"/>
          <w:szCs w:val="24"/>
        </w:rPr>
      </w:pPr>
      <w:r>
        <w:rPr>
          <w:sz w:val="24"/>
          <w:szCs w:val="24"/>
        </w:rPr>
        <w:t xml:space="preserve"> </w:t>
      </w:r>
      <w:r w:rsidRPr="00B045E6">
        <w:rPr>
          <w:b/>
          <w:sz w:val="24"/>
          <w:szCs w:val="24"/>
        </w:rPr>
        <w:t>Диагностика состояния здоровья</w:t>
      </w:r>
      <w:r w:rsidRPr="0029456C">
        <w:rPr>
          <w:sz w:val="24"/>
          <w:szCs w:val="24"/>
        </w:rPr>
        <w:t xml:space="preserve"> – </w:t>
      </w:r>
      <w:r w:rsidRPr="003562B8">
        <w:rPr>
          <w:rFonts w:ascii="Times New Roman" w:hAnsi="Times New Roman" w:cs="Times New Roman"/>
          <w:sz w:val="24"/>
          <w:szCs w:val="24"/>
        </w:rPr>
        <w:t>это прежде всего определение относительного отклонения состояния организма человека от состояния гомеостаза</w:t>
      </w:r>
      <w:proofErr w:type="gramStart"/>
      <w:r w:rsidRPr="003562B8">
        <w:rPr>
          <w:rFonts w:ascii="Times New Roman" w:hAnsi="Times New Roman" w:cs="Times New Roman"/>
          <w:sz w:val="24"/>
          <w:szCs w:val="24"/>
        </w:rPr>
        <w:t>.(</w:t>
      </w:r>
      <w:proofErr w:type="gramEnd"/>
      <w:r w:rsidRPr="003562B8">
        <w:rPr>
          <w:rFonts w:ascii="Times New Roman" w:hAnsi="Times New Roman" w:cs="Times New Roman"/>
          <w:sz w:val="24"/>
          <w:szCs w:val="24"/>
        </w:rPr>
        <w:t xml:space="preserve">Гомеостаз – </w:t>
      </w:r>
      <w:proofErr w:type="spellStart"/>
      <w:r w:rsidRPr="003562B8">
        <w:rPr>
          <w:rFonts w:ascii="Times New Roman" w:hAnsi="Times New Roman" w:cs="Times New Roman"/>
          <w:sz w:val="24"/>
          <w:szCs w:val="24"/>
        </w:rPr>
        <w:t>этоспособность</w:t>
      </w:r>
      <w:proofErr w:type="spellEnd"/>
      <w:r w:rsidRPr="003562B8">
        <w:rPr>
          <w:rFonts w:ascii="Times New Roman" w:hAnsi="Times New Roman" w:cs="Times New Roman"/>
          <w:sz w:val="24"/>
          <w:szCs w:val="24"/>
        </w:rPr>
        <w:t xml:space="preserve"> организма поддерживать функционально значимые переменные в пределах, обеспечивающих его оптимальную жизнедеятельность.)Диагностика состояния здоровья </w:t>
      </w:r>
      <w:r w:rsidRPr="003562B8">
        <w:rPr>
          <w:rFonts w:ascii="Times New Roman" w:hAnsi="Times New Roman" w:cs="Times New Roman"/>
          <w:sz w:val="24"/>
          <w:szCs w:val="24"/>
        </w:rPr>
        <w:cr/>
        <w:t>человека, как правило, проходит различными способами, включая осмотр врача, применение</w:t>
      </w:r>
      <w:r w:rsidR="00B045E6" w:rsidRPr="003562B8">
        <w:rPr>
          <w:rFonts w:ascii="Times New Roman" w:hAnsi="Times New Roman" w:cs="Times New Roman"/>
          <w:sz w:val="24"/>
          <w:szCs w:val="24"/>
        </w:rPr>
        <w:t xml:space="preserve"> </w:t>
      </w:r>
      <w:r w:rsidRPr="003562B8">
        <w:rPr>
          <w:rFonts w:ascii="Times New Roman" w:hAnsi="Times New Roman" w:cs="Times New Roman"/>
          <w:sz w:val="24"/>
          <w:szCs w:val="24"/>
        </w:rPr>
        <w:t>подручных средств и специальной техники. При этом используемые врачом различные инструменты и другие технические средства выступают в роли «помощников – консультантов», повышающих объективность диагностики состояния здоровья пациента.</w:t>
      </w:r>
    </w:p>
    <w:p w:rsidR="00192D59" w:rsidRDefault="00192D59" w:rsidP="00E2059F">
      <w:pPr>
        <w:tabs>
          <w:tab w:val="left" w:pos="3522"/>
        </w:tabs>
        <w:ind w:left="-1276" w:right="-568"/>
        <w:rPr>
          <w:sz w:val="24"/>
          <w:szCs w:val="24"/>
        </w:rPr>
      </w:pPr>
    </w:p>
    <w:p w:rsidR="00192D59" w:rsidRPr="00192D59" w:rsidRDefault="00B045E6" w:rsidP="00E2059F">
      <w:pPr>
        <w:spacing w:after="0" w:line="240" w:lineRule="auto"/>
        <w:ind w:left="-1276" w:right="-568"/>
        <w:rPr>
          <w:rFonts w:ascii="Times New Roman" w:eastAsia="Times New Roman" w:hAnsi="Times New Roman" w:cs="Times New Roman"/>
          <w:b/>
          <w:i/>
          <w:color w:val="000000"/>
          <w:sz w:val="24"/>
          <w:szCs w:val="24"/>
          <w:u w:val="single"/>
          <w:lang w:eastAsia="ru-RU"/>
        </w:rPr>
      </w:pPr>
      <w:r w:rsidRPr="00B045E6">
        <w:rPr>
          <w:rFonts w:ascii="Times New Roman" w:hAnsi="Times New Roman" w:cs="Times New Roman"/>
          <w:b/>
          <w:color w:val="000000"/>
          <w:sz w:val="24"/>
          <w:szCs w:val="24"/>
          <w:shd w:val="clear" w:color="auto" w:fill="FFFFFF"/>
        </w:rPr>
        <w:t>54.</w:t>
      </w:r>
      <w:r w:rsidR="00192D59">
        <w:rPr>
          <w:rFonts w:ascii="Times New Roman" w:hAnsi="Times New Roman" w:cs="Times New Roman"/>
          <w:b/>
          <w:color w:val="000000"/>
          <w:sz w:val="24"/>
          <w:szCs w:val="24"/>
          <w:shd w:val="clear" w:color="auto" w:fill="FFFFFF"/>
        </w:rPr>
        <w:t xml:space="preserve"> </w:t>
      </w:r>
      <w:r w:rsidR="00192D59" w:rsidRPr="00192D59">
        <w:rPr>
          <w:rFonts w:ascii="Times New Roman" w:eastAsia="Times New Roman" w:hAnsi="Times New Roman" w:cs="Times New Roman"/>
          <w:b/>
          <w:i/>
          <w:color w:val="000000"/>
          <w:sz w:val="24"/>
          <w:szCs w:val="24"/>
          <w:u w:val="single"/>
          <w:lang w:eastAsia="ru-RU"/>
        </w:rPr>
        <w:t>Влияние занятий физическими упражнениями на сердечно</w:t>
      </w:r>
      <w:r w:rsidR="00192D59" w:rsidRPr="00192D59">
        <w:rPr>
          <w:rFonts w:ascii="Times New Roman" w:eastAsia="Times New Roman" w:hAnsi="Times New Roman" w:cs="Times New Roman"/>
          <w:b/>
          <w:i/>
          <w:color w:val="000000"/>
          <w:sz w:val="24"/>
          <w:szCs w:val="24"/>
          <w:u w:val="single"/>
          <w:lang w:eastAsia="ru-RU"/>
        </w:rPr>
        <w:softHyphen/>
        <w:t>сосудистую систему человека.</w:t>
      </w:r>
    </w:p>
    <w:p w:rsidR="00192D59" w:rsidRPr="00192D59" w:rsidRDefault="00192D59" w:rsidP="00E2059F">
      <w:pPr>
        <w:tabs>
          <w:tab w:val="left" w:pos="3522"/>
        </w:tabs>
        <w:ind w:left="-1276" w:right="-568"/>
        <w:rPr>
          <w:rFonts w:ascii="Times New Roman" w:hAnsi="Times New Roman" w:cs="Times New Roman"/>
          <w:b/>
          <w:i/>
          <w:color w:val="000000"/>
          <w:sz w:val="24"/>
          <w:szCs w:val="24"/>
          <w:u w:val="single"/>
          <w:shd w:val="clear" w:color="auto" w:fill="FFFFFF"/>
        </w:rPr>
      </w:pPr>
    </w:p>
    <w:p w:rsidR="00B045E6" w:rsidRDefault="00B045E6" w:rsidP="00E2059F">
      <w:pPr>
        <w:tabs>
          <w:tab w:val="left" w:pos="3522"/>
        </w:tabs>
        <w:ind w:left="-1276" w:right="-568"/>
        <w:rPr>
          <w:rFonts w:ascii="Times New Roman" w:hAnsi="Times New Roman" w:cs="Times New Roman"/>
          <w:color w:val="000000"/>
          <w:sz w:val="24"/>
          <w:szCs w:val="24"/>
          <w:shd w:val="clear" w:color="auto" w:fill="FFFFFF"/>
        </w:rPr>
      </w:pPr>
      <w:r w:rsidRPr="00B045E6">
        <w:rPr>
          <w:rFonts w:ascii="Times New Roman" w:hAnsi="Times New Roman" w:cs="Times New Roman"/>
          <w:color w:val="000000"/>
          <w:sz w:val="24"/>
          <w:szCs w:val="24"/>
          <w:u w:val="single"/>
          <w:shd w:val="clear" w:color="auto" w:fill="FFFFFF"/>
        </w:rPr>
        <w:t xml:space="preserve">Занятие </w:t>
      </w:r>
      <w:proofErr w:type="spellStart"/>
      <w:proofErr w:type="gramStart"/>
      <w:r w:rsidRPr="00B045E6">
        <w:rPr>
          <w:rFonts w:ascii="Times New Roman" w:hAnsi="Times New Roman" w:cs="Times New Roman"/>
          <w:color w:val="000000"/>
          <w:sz w:val="24"/>
          <w:szCs w:val="24"/>
          <w:u w:val="single"/>
          <w:shd w:val="clear" w:color="auto" w:fill="FFFFFF"/>
        </w:rPr>
        <w:t>физ</w:t>
      </w:r>
      <w:proofErr w:type="spellEnd"/>
      <w:proofErr w:type="gramEnd"/>
      <w:r w:rsidRPr="00B045E6">
        <w:rPr>
          <w:rFonts w:ascii="Times New Roman" w:hAnsi="Times New Roman" w:cs="Times New Roman"/>
          <w:color w:val="000000"/>
          <w:sz w:val="24"/>
          <w:szCs w:val="24"/>
          <w:u w:val="single"/>
          <w:shd w:val="clear" w:color="auto" w:fill="FFFFFF"/>
        </w:rPr>
        <w:t xml:space="preserve"> культурой положительно влияют на </w:t>
      </w:r>
      <w:proofErr w:type="spellStart"/>
      <w:r w:rsidRPr="00B045E6">
        <w:rPr>
          <w:rFonts w:ascii="Times New Roman" w:hAnsi="Times New Roman" w:cs="Times New Roman"/>
          <w:color w:val="000000"/>
          <w:sz w:val="24"/>
          <w:szCs w:val="24"/>
          <w:u w:val="single"/>
          <w:shd w:val="clear" w:color="auto" w:fill="FFFFFF"/>
        </w:rPr>
        <w:t>сердечно-сосудистую</w:t>
      </w:r>
      <w:proofErr w:type="spellEnd"/>
      <w:r w:rsidRPr="00B045E6">
        <w:rPr>
          <w:rFonts w:ascii="Times New Roman" w:hAnsi="Times New Roman" w:cs="Times New Roman"/>
          <w:color w:val="000000"/>
          <w:sz w:val="24"/>
          <w:szCs w:val="24"/>
          <w:u w:val="single"/>
          <w:shd w:val="clear" w:color="auto" w:fill="FFFFFF"/>
        </w:rPr>
        <w:t xml:space="preserve"> систему</w:t>
      </w:r>
      <w:r w:rsidRPr="00B045E6">
        <w:rPr>
          <w:rFonts w:ascii="Times New Roman" w:hAnsi="Times New Roman" w:cs="Times New Roman"/>
          <w:color w:val="000000"/>
          <w:sz w:val="24"/>
          <w:szCs w:val="24"/>
          <w:shd w:val="clear" w:color="auto" w:fill="FFFFFF"/>
        </w:rPr>
        <w:t xml:space="preserve">, а точнее, делают ее выносливой. Тренировки заставляют все органы работать в интенсивном режиме. Мышцы при нагрузках нуждаются в повышенном кровоснабжении, что заставляет </w:t>
      </w:r>
      <w:proofErr w:type="gramStart"/>
      <w:r w:rsidRPr="00B045E6">
        <w:rPr>
          <w:rFonts w:ascii="Times New Roman" w:hAnsi="Times New Roman" w:cs="Times New Roman"/>
          <w:color w:val="000000"/>
          <w:sz w:val="24"/>
          <w:szCs w:val="24"/>
          <w:shd w:val="clear" w:color="auto" w:fill="FFFFFF"/>
        </w:rPr>
        <w:t>сосуды</w:t>
      </w:r>
      <w:proofErr w:type="gramEnd"/>
      <w:r w:rsidRPr="00B045E6">
        <w:rPr>
          <w:rFonts w:ascii="Times New Roman" w:hAnsi="Times New Roman" w:cs="Times New Roman"/>
          <w:color w:val="000000"/>
          <w:sz w:val="24"/>
          <w:szCs w:val="24"/>
          <w:shd w:val="clear" w:color="auto" w:fill="FFFFFF"/>
        </w:rPr>
        <w:t xml:space="preserve"> и сердце перекачивать больший объём насыщенной кислородом крови за единицу времени. В покое сердце выталкивает в аорту примерно 5 л крови за одну минуту: при тренингах это количество увеличивается до 10 и 20 л. Сердце и сосуды у занимающегося спортом человека быстро привыкают к нагрузкам и так же быстро восстанавливаются после них.</w:t>
      </w:r>
    </w:p>
    <w:p w:rsidR="00192D59" w:rsidRPr="00A24CD2" w:rsidRDefault="0019628B" w:rsidP="00E2059F">
      <w:pPr>
        <w:spacing w:after="0" w:line="240" w:lineRule="auto"/>
        <w:ind w:left="-1276" w:right="-568"/>
        <w:rPr>
          <w:rFonts w:ascii="Times New Roman" w:eastAsia="Times New Roman" w:hAnsi="Times New Roman" w:cs="Times New Roman"/>
          <w:color w:val="000000"/>
          <w:sz w:val="24"/>
          <w:szCs w:val="24"/>
          <w:lang w:eastAsia="ru-RU"/>
        </w:rPr>
      </w:pPr>
      <w:r>
        <w:rPr>
          <w:rFonts w:ascii="Times New Roman" w:hAnsi="Times New Roman" w:cs="Times New Roman"/>
          <w:b/>
          <w:color w:val="000000"/>
          <w:sz w:val="24"/>
          <w:szCs w:val="24"/>
          <w:shd w:val="clear" w:color="auto" w:fill="FFFFFF"/>
        </w:rPr>
        <w:t>55</w:t>
      </w:r>
      <w:r w:rsidRPr="00192D59">
        <w:rPr>
          <w:rFonts w:ascii="Times New Roman" w:hAnsi="Times New Roman" w:cs="Times New Roman"/>
          <w:b/>
          <w:i/>
          <w:color w:val="000000"/>
          <w:sz w:val="24"/>
          <w:szCs w:val="24"/>
          <w:u w:val="single"/>
          <w:shd w:val="clear" w:color="auto" w:fill="FFFFFF"/>
        </w:rPr>
        <w:t>.</w:t>
      </w:r>
      <w:r w:rsidR="007578C9" w:rsidRPr="00192D59">
        <w:rPr>
          <w:rFonts w:ascii="Times New Roman" w:hAnsi="Times New Roman" w:cs="Times New Roman"/>
          <w:b/>
          <w:i/>
          <w:color w:val="000000"/>
          <w:sz w:val="24"/>
          <w:szCs w:val="24"/>
          <w:u w:val="single"/>
          <w:shd w:val="clear" w:color="auto" w:fill="FFFFFF"/>
        </w:rPr>
        <w:t xml:space="preserve"> </w:t>
      </w:r>
      <w:r w:rsidR="00192D59" w:rsidRPr="00192D59">
        <w:rPr>
          <w:rFonts w:ascii="Times New Roman" w:hAnsi="Times New Roman" w:cs="Times New Roman"/>
          <w:b/>
          <w:i/>
          <w:color w:val="000000"/>
          <w:sz w:val="24"/>
          <w:szCs w:val="24"/>
          <w:u w:val="single"/>
          <w:shd w:val="clear" w:color="auto" w:fill="FFFFFF"/>
        </w:rPr>
        <w:t xml:space="preserve"> </w:t>
      </w:r>
      <w:r w:rsidR="00192D59" w:rsidRPr="00192D59">
        <w:rPr>
          <w:rFonts w:ascii="Times New Roman" w:eastAsia="Times New Roman" w:hAnsi="Times New Roman" w:cs="Times New Roman"/>
          <w:b/>
          <w:i/>
          <w:color w:val="000000"/>
          <w:sz w:val="24"/>
          <w:szCs w:val="24"/>
          <w:u w:val="single"/>
          <w:lang w:eastAsia="ru-RU"/>
        </w:rPr>
        <w:t>Средства физической культуры (назвать, дать характеристику).</w:t>
      </w:r>
    </w:p>
    <w:p w:rsidR="00192D59" w:rsidRDefault="00192D59" w:rsidP="00E2059F">
      <w:pPr>
        <w:tabs>
          <w:tab w:val="left" w:pos="3522"/>
        </w:tabs>
        <w:ind w:left="-1276" w:right="-568"/>
        <w:rPr>
          <w:rFonts w:ascii="Times New Roman" w:hAnsi="Times New Roman" w:cs="Times New Roman"/>
          <w:b/>
          <w:color w:val="000000"/>
          <w:sz w:val="24"/>
          <w:szCs w:val="24"/>
          <w:shd w:val="clear" w:color="auto" w:fill="FFFFFF"/>
        </w:rPr>
      </w:pPr>
    </w:p>
    <w:p w:rsidR="0019628B" w:rsidRDefault="007578C9" w:rsidP="00E2059F">
      <w:pPr>
        <w:tabs>
          <w:tab w:val="left" w:pos="3522"/>
        </w:tabs>
        <w:ind w:left="-1276" w:right="-568"/>
        <w:rPr>
          <w:rFonts w:ascii="Times New Roman" w:hAnsi="Times New Roman" w:cs="Times New Roman"/>
          <w:color w:val="000000"/>
          <w:sz w:val="24"/>
          <w:szCs w:val="24"/>
          <w:shd w:val="clear" w:color="auto" w:fill="FFFFFF"/>
        </w:rPr>
      </w:pPr>
      <w:r w:rsidRPr="007578C9">
        <w:rPr>
          <w:rFonts w:ascii="Times New Roman" w:hAnsi="Times New Roman" w:cs="Times New Roman"/>
          <w:b/>
          <w:color w:val="000000"/>
          <w:sz w:val="24"/>
          <w:szCs w:val="24"/>
          <w:shd w:val="clear" w:color="auto" w:fill="FFFFFF"/>
        </w:rPr>
        <w:t>Средствами в физической культуре</w:t>
      </w:r>
      <w:r w:rsidRPr="007578C9">
        <w:rPr>
          <w:rFonts w:ascii="Times New Roman" w:hAnsi="Times New Roman" w:cs="Times New Roman"/>
          <w:color w:val="000000"/>
          <w:sz w:val="24"/>
          <w:szCs w:val="24"/>
          <w:shd w:val="clear" w:color="auto" w:fill="FFFFFF"/>
        </w:rPr>
        <w:t xml:space="preserve"> называют совокупность предметов, форм и видов деятельности, используемых людьми с целью физического совершенства. В настоящее время выделяют следующие группы средств физической культуры:</w:t>
      </w:r>
      <w:r w:rsidRPr="007578C9">
        <w:rPr>
          <w:rStyle w:val="apple-converted-space"/>
          <w:rFonts w:ascii="Times New Roman" w:hAnsi="Times New Roman" w:cs="Times New Roman"/>
          <w:color w:val="000000"/>
          <w:sz w:val="24"/>
          <w:szCs w:val="24"/>
          <w:shd w:val="clear" w:color="auto" w:fill="FFFFFF"/>
        </w:rPr>
        <w:t> </w:t>
      </w:r>
      <w:r w:rsidRPr="007578C9">
        <w:rPr>
          <w:rFonts w:ascii="Times New Roman" w:hAnsi="Times New Roman" w:cs="Times New Roman"/>
          <w:color w:val="000000"/>
          <w:sz w:val="24"/>
          <w:szCs w:val="24"/>
        </w:rPr>
        <w:br/>
      </w:r>
      <w:r w:rsidRPr="007578C9">
        <w:rPr>
          <w:rFonts w:ascii="Times New Roman" w:hAnsi="Times New Roman" w:cs="Times New Roman"/>
          <w:color w:val="000000"/>
          <w:sz w:val="24"/>
          <w:szCs w:val="24"/>
          <w:u w:val="single"/>
          <w:shd w:val="clear" w:color="auto" w:fill="FFFFFF"/>
        </w:rPr>
        <w:t>К средствам физической культуры относятся:</w:t>
      </w:r>
      <w:r w:rsidRPr="007578C9">
        <w:rPr>
          <w:rStyle w:val="apple-converted-space"/>
          <w:rFonts w:ascii="Times New Roman" w:hAnsi="Times New Roman" w:cs="Times New Roman"/>
          <w:color w:val="000000"/>
          <w:sz w:val="24"/>
          <w:szCs w:val="24"/>
          <w:u w:val="single"/>
          <w:shd w:val="clear" w:color="auto" w:fill="FFFFFF"/>
        </w:rPr>
        <w:t> </w:t>
      </w:r>
      <w:r w:rsidRPr="007578C9">
        <w:rPr>
          <w:rFonts w:ascii="Times New Roman" w:hAnsi="Times New Roman" w:cs="Times New Roman"/>
          <w:color w:val="000000"/>
          <w:sz w:val="24"/>
          <w:szCs w:val="24"/>
          <w:u w:val="single"/>
        </w:rPr>
        <w:br/>
      </w:r>
      <w:r w:rsidRPr="007578C9">
        <w:rPr>
          <w:rFonts w:ascii="Times New Roman" w:hAnsi="Times New Roman" w:cs="Times New Roman"/>
          <w:b/>
          <w:color w:val="000000"/>
          <w:sz w:val="24"/>
          <w:szCs w:val="24"/>
          <w:shd w:val="clear" w:color="auto" w:fill="FFFFFF"/>
        </w:rPr>
        <w:t>1</w:t>
      </w:r>
      <w:r w:rsidRPr="007578C9">
        <w:rPr>
          <w:rFonts w:ascii="Times New Roman" w:hAnsi="Times New Roman" w:cs="Times New Roman"/>
          <w:color w:val="000000"/>
          <w:sz w:val="24"/>
          <w:szCs w:val="24"/>
          <w:shd w:val="clear" w:color="auto" w:fill="FFFFFF"/>
        </w:rPr>
        <w:t>. Основное средство физической культуры - физические упражнения. У людей, которые систематически и активно занимаются физическими упражнениями, повышается психическая, умственная и эмоциональная устойчивость при выполнении напряженной умственной или физической деятельности.</w:t>
      </w:r>
      <w:r w:rsidRPr="007578C9">
        <w:rPr>
          <w:rStyle w:val="apple-converted-space"/>
          <w:rFonts w:ascii="Times New Roman" w:hAnsi="Times New Roman" w:cs="Times New Roman"/>
          <w:color w:val="000000"/>
          <w:sz w:val="24"/>
          <w:szCs w:val="24"/>
          <w:shd w:val="clear" w:color="auto" w:fill="FFFFFF"/>
        </w:rPr>
        <w:t> </w:t>
      </w:r>
      <w:r w:rsidRPr="007578C9">
        <w:rPr>
          <w:rFonts w:ascii="Times New Roman" w:hAnsi="Times New Roman" w:cs="Times New Roman"/>
          <w:color w:val="000000"/>
          <w:sz w:val="24"/>
          <w:szCs w:val="24"/>
        </w:rPr>
        <w:br/>
      </w:r>
      <w:r w:rsidRPr="007578C9">
        <w:rPr>
          <w:rFonts w:ascii="Times New Roman" w:hAnsi="Times New Roman" w:cs="Times New Roman"/>
          <w:b/>
          <w:color w:val="000000"/>
          <w:sz w:val="24"/>
          <w:szCs w:val="24"/>
          <w:shd w:val="clear" w:color="auto" w:fill="FFFFFF"/>
        </w:rPr>
        <w:t>2</w:t>
      </w:r>
      <w:r w:rsidRPr="007578C9">
        <w:rPr>
          <w:rFonts w:ascii="Times New Roman" w:hAnsi="Times New Roman" w:cs="Times New Roman"/>
          <w:color w:val="000000"/>
          <w:sz w:val="24"/>
          <w:szCs w:val="24"/>
          <w:shd w:val="clear" w:color="auto" w:fill="FFFFFF"/>
        </w:rPr>
        <w:t>. Оздоровительные силы природы (солнце, воздух и вода). Использование оздоровительных сил, природы способствует укреплению и активизации защитных сил организма, стимулирует обмен веществ и деятельность физиологических систем и отдельных органов. Чтобы повысить уровень физической и, умственной работоспособности, необходимо бывать на свежем воздухе, отказаться от вредных привычек, проявлять двигательную активность, заниматься закаливанием</w:t>
      </w:r>
      <w:r w:rsidRPr="007578C9">
        <w:rPr>
          <w:rStyle w:val="apple-converted-space"/>
          <w:rFonts w:ascii="Times New Roman" w:hAnsi="Times New Roman" w:cs="Times New Roman"/>
          <w:color w:val="000000"/>
          <w:sz w:val="24"/>
          <w:szCs w:val="24"/>
          <w:shd w:val="clear" w:color="auto" w:fill="FFFFFF"/>
        </w:rPr>
        <w:t> </w:t>
      </w:r>
      <w:r w:rsidRPr="007578C9">
        <w:rPr>
          <w:rFonts w:ascii="Times New Roman" w:hAnsi="Times New Roman" w:cs="Times New Roman"/>
          <w:color w:val="000000"/>
          <w:sz w:val="24"/>
          <w:szCs w:val="24"/>
        </w:rPr>
        <w:br/>
      </w:r>
      <w:r w:rsidRPr="007578C9">
        <w:rPr>
          <w:rFonts w:ascii="Times New Roman" w:hAnsi="Times New Roman" w:cs="Times New Roman"/>
          <w:b/>
          <w:color w:val="000000"/>
          <w:sz w:val="24"/>
          <w:szCs w:val="24"/>
          <w:shd w:val="clear" w:color="auto" w:fill="FFFFFF"/>
        </w:rPr>
        <w:t>3</w:t>
      </w:r>
      <w:r w:rsidRPr="007578C9">
        <w:rPr>
          <w:rFonts w:ascii="Times New Roman" w:hAnsi="Times New Roman" w:cs="Times New Roman"/>
          <w:color w:val="000000"/>
          <w:sz w:val="24"/>
          <w:szCs w:val="24"/>
          <w:shd w:val="clear" w:color="auto" w:fill="FFFFFF"/>
        </w:rPr>
        <w:t>. Гигиенические факторы (режим труда, сна, питания, санитарно-гигиенические условия).</w:t>
      </w:r>
    </w:p>
    <w:p w:rsidR="00192D59" w:rsidRPr="00192D59" w:rsidRDefault="007578C9" w:rsidP="00E2059F">
      <w:pPr>
        <w:spacing w:after="0" w:line="240" w:lineRule="auto"/>
        <w:ind w:left="-1276" w:right="-568"/>
        <w:rPr>
          <w:rFonts w:ascii="Times New Roman" w:eastAsia="Times New Roman" w:hAnsi="Times New Roman" w:cs="Times New Roman"/>
          <w:b/>
          <w:i/>
          <w:sz w:val="24"/>
          <w:szCs w:val="24"/>
          <w:u w:val="single"/>
          <w:lang w:eastAsia="ru-RU"/>
        </w:rPr>
      </w:pPr>
      <w:r>
        <w:rPr>
          <w:rFonts w:ascii="Times New Roman" w:hAnsi="Times New Roman" w:cs="Times New Roman"/>
          <w:b/>
          <w:color w:val="000000"/>
          <w:sz w:val="24"/>
          <w:szCs w:val="24"/>
          <w:shd w:val="clear" w:color="auto" w:fill="FFFFFF"/>
        </w:rPr>
        <w:t>56</w:t>
      </w:r>
      <w:r w:rsidRPr="00192D59">
        <w:rPr>
          <w:rFonts w:ascii="Times New Roman" w:hAnsi="Times New Roman" w:cs="Times New Roman"/>
          <w:b/>
          <w:i/>
          <w:color w:val="000000"/>
          <w:sz w:val="24"/>
          <w:szCs w:val="24"/>
          <w:u w:val="single"/>
          <w:shd w:val="clear" w:color="auto" w:fill="FFFFFF"/>
        </w:rPr>
        <w:t>.</w:t>
      </w:r>
      <w:r w:rsidRPr="00192D59">
        <w:rPr>
          <w:rFonts w:ascii="Tahoma" w:hAnsi="Tahoma" w:cs="Tahoma"/>
          <w:b/>
          <w:i/>
          <w:color w:val="000000"/>
          <w:sz w:val="17"/>
          <w:szCs w:val="17"/>
          <w:u w:val="single"/>
          <w:shd w:val="clear" w:color="auto" w:fill="FFFFFF"/>
        </w:rPr>
        <w:t xml:space="preserve"> </w:t>
      </w:r>
      <w:r w:rsidR="00192D59" w:rsidRPr="00192D59">
        <w:rPr>
          <w:rFonts w:ascii="Times New Roman" w:eastAsia="Times New Roman" w:hAnsi="Times New Roman" w:cs="Times New Roman"/>
          <w:b/>
          <w:i/>
          <w:color w:val="000000"/>
          <w:sz w:val="24"/>
          <w:szCs w:val="24"/>
          <w:u w:val="single"/>
          <w:lang w:eastAsia="ru-RU"/>
        </w:rPr>
        <w:t>0собенности профессиональной деятельности экономиста</w:t>
      </w:r>
    </w:p>
    <w:p w:rsidR="00192D59" w:rsidRPr="00A24CD2" w:rsidRDefault="00192D59" w:rsidP="00E2059F">
      <w:pPr>
        <w:spacing w:after="0" w:line="240" w:lineRule="auto"/>
        <w:ind w:left="-1276" w:right="-568"/>
        <w:rPr>
          <w:rFonts w:ascii="Times New Roman" w:eastAsia="Times New Roman" w:hAnsi="Times New Roman" w:cs="Times New Roman"/>
          <w:sz w:val="24"/>
          <w:szCs w:val="24"/>
          <w:lang w:eastAsia="ru-RU"/>
        </w:rPr>
      </w:pPr>
      <w:r w:rsidRPr="00192D59">
        <w:rPr>
          <w:rFonts w:ascii="Times New Roman" w:eastAsia="Times New Roman" w:hAnsi="Times New Roman" w:cs="Times New Roman"/>
          <w:b/>
          <w:i/>
          <w:color w:val="000000"/>
          <w:sz w:val="24"/>
          <w:szCs w:val="24"/>
          <w:u w:val="single"/>
          <w:lang w:eastAsia="ru-RU"/>
        </w:rPr>
        <w:t>(физические, психофизические, физиологические условия труда).</w:t>
      </w:r>
    </w:p>
    <w:p w:rsidR="00192D59" w:rsidRDefault="00192D59" w:rsidP="00E2059F">
      <w:pPr>
        <w:tabs>
          <w:tab w:val="left" w:pos="3522"/>
        </w:tabs>
        <w:ind w:left="-1276" w:right="-568"/>
        <w:rPr>
          <w:rFonts w:ascii="Tahoma" w:hAnsi="Tahoma" w:cs="Tahoma"/>
          <w:b/>
          <w:color w:val="000000"/>
          <w:sz w:val="17"/>
          <w:szCs w:val="17"/>
          <w:shd w:val="clear" w:color="auto" w:fill="FFFFFF"/>
        </w:rPr>
      </w:pPr>
    </w:p>
    <w:p w:rsidR="007578C9" w:rsidRDefault="007578C9" w:rsidP="00E2059F">
      <w:pPr>
        <w:tabs>
          <w:tab w:val="left" w:pos="3522"/>
        </w:tabs>
        <w:ind w:left="-1276" w:right="-568"/>
        <w:rPr>
          <w:rFonts w:ascii="Times New Roman" w:hAnsi="Times New Roman" w:cs="Times New Roman"/>
          <w:color w:val="000000"/>
          <w:sz w:val="24"/>
          <w:szCs w:val="24"/>
          <w:shd w:val="clear" w:color="auto" w:fill="FFFFFF"/>
        </w:rPr>
      </w:pPr>
      <w:r>
        <w:rPr>
          <w:rFonts w:ascii="Times New Roman" w:hAnsi="Times New Roman" w:cs="Times New Roman"/>
          <w:b/>
          <w:color w:val="000000"/>
          <w:sz w:val="24"/>
          <w:szCs w:val="24"/>
          <w:shd w:val="clear" w:color="auto" w:fill="FFFFFF"/>
        </w:rPr>
        <w:t>Э</w:t>
      </w:r>
      <w:r w:rsidRPr="007578C9">
        <w:rPr>
          <w:rFonts w:ascii="Times New Roman" w:hAnsi="Times New Roman" w:cs="Times New Roman"/>
          <w:b/>
          <w:color w:val="000000"/>
          <w:sz w:val="24"/>
          <w:szCs w:val="24"/>
          <w:shd w:val="clear" w:color="auto" w:fill="FFFFFF"/>
        </w:rPr>
        <w:t>кономисты</w:t>
      </w:r>
      <w:r w:rsidRPr="007578C9">
        <w:rPr>
          <w:rFonts w:ascii="Times New Roman" w:hAnsi="Times New Roman" w:cs="Times New Roman"/>
          <w:color w:val="000000"/>
          <w:sz w:val="24"/>
          <w:szCs w:val="24"/>
          <w:shd w:val="clear" w:color="auto" w:fill="FFFFFF"/>
        </w:rPr>
        <w:t xml:space="preserve"> в течение рабочего дня 6-8 часов проводят сидя, уже через 2-3 года у них начинают проявляться симптомы профессиональных заболеваний: плохая работа желудочно-кишечного тракта, боли в спине, повышенное давление, нервное напряжение и профзаболевания, которые обусловлены длительным пребыванием в малоподвижном состоянии (остеохондроз, сколиоз и ослабление зрения</w:t>
      </w:r>
      <w:proofErr w:type="gramStart"/>
      <w:r w:rsidRPr="007578C9">
        <w:rPr>
          <w:rFonts w:ascii="Times New Roman" w:hAnsi="Times New Roman" w:cs="Times New Roman"/>
          <w:color w:val="000000"/>
          <w:sz w:val="24"/>
          <w:szCs w:val="24"/>
          <w:shd w:val="clear" w:color="auto" w:fill="FFFFFF"/>
        </w:rPr>
        <w:t>)и</w:t>
      </w:r>
      <w:proofErr w:type="gramEnd"/>
      <w:r w:rsidRPr="007578C9">
        <w:rPr>
          <w:rFonts w:ascii="Times New Roman" w:hAnsi="Times New Roman" w:cs="Times New Roman"/>
          <w:color w:val="000000"/>
          <w:sz w:val="24"/>
          <w:szCs w:val="24"/>
          <w:shd w:val="clear" w:color="auto" w:fill="FFFFFF"/>
        </w:rPr>
        <w:t xml:space="preserve"> т.д. Знание о профессиональных заболеваниях позволяет заранее подобрать комплекс физических упражнений, выполняя который можно снизить отрицательные влияния профессии.</w:t>
      </w:r>
    </w:p>
    <w:p w:rsidR="00192D59" w:rsidRPr="00192D59" w:rsidRDefault="007578C9" w:rsidP="00E2059F">
      <w:pPr>
        <w:tabs>
          <w:tab w:val="left" w:pos="3522"/>
        </w:tabs>
        <w:ind w:left="-1276" w:right="-568"/>
        <w:rPr>
          <w:rFonts w:ascii="Times New Roman" w:eastAsia="Times New Roman" w:hAnsi="Times New Roman" w:cs="Times New Roman"/>
          <w:color w:val="000000"/>
          <w:sz w:val="24"/>
          <w:szCs w:val="24"/>
          <w:lang w:eastAsia="ru-RU"/>
        </w:rPr>
      </w:pPr>
      <w:r>
        <w:rPr>
          <w:rFonts w:ascii="Times New Roman" w:hAnsi="Times New Roman" w:cs="Times New Roman"/>
          <w:b/>
          <w:color w:val="000000"/>
          <w:sz w:val="24"/>
          <w:szCs w:val="24"/>
          <w:shd w:val="clear" w:color="auto" w:fill="FFFFFF"/>
        </w:rPr>
        <w:t xml:space="preserve">57. </w:t>
      </w:r>
      <w:r w:rsidR="00192D59">
        <w:rPr>
          <w:rFonts w:ascii="Times New Roman" w:hAnsi="Times New Roman" w:cs="Times New Roman"/>
          <w:b/>
          <w:color w:val="000000"/>
          <w:sz w:val="24"/>
          <w:szCs w:val="24"/>
          <w:shd w:val="clear" w:color="auto" w:fill="FFFFFF"/>
        </w:rPr>
        <w:t xml:space="preserve"> </w:t>
      </w:r>
      <w:r w:rsidR="00192D59" w:rsidRPr="00192D59">
        <w:rPr>
          <w:rFonts w:ascii="Times New Roman" w:eastAsia="Times New Roman" w:hAnsi="Times New Roman" w:cs="Times New Roman"/>
          <w:b/>
          <w:i/>
          <w:color w:val="000000"/>
          <w:sz w:val="24"/>
          <w:szCs w:val="24"/>
          <w:u w:val="single"/>
          <w:lang w:eastAsia="ru-RU"/>
        </w:rPr>
        <w:t>Физические качества человека (дать определение и характеристики)</w:t>
      </w:r>
    </w:p>
    <w:p w:rsidR="007578C9" w:rsidRPr="007578C9" w:rsidRDefault="007578C9" w:rsidP="00E2059F">
      <w:pPr>
        <w:tabs>
          <w:tab w:val="left" w:pos="3522"/>
        </w:tabs>
        <w:ind w:left="-1276" w:right="-568"/>
        <w:rPr>
          <w:rFonts w:ascii="Times New Roman" w:hAnsi="Times New Roman" w:cs="Times New Roman"/>
          <w:color w:val="000000"/>
          <w:sz w:val="24"/>
          <w:szCs w:val="24"/>
          <w:shd w:val="clear" w:color="auto" w:fill="FFFFFF"/>
        </w:rPr>
      </w:pPr>
      <w:r>
        <w:rPr>
          <w:rFonts w:ascii="Times New Roman" w:hAnsi="Times New Roman" w:cs="Times New Roman"/>
          <w:b/>
          <w:color w:val="000000"/>
          <w:sz w:val="24"/>
          <w:szCs w:val="24"/>
          <w:shd w:val="clear" w:color="auto" w:fill="FFFFFF"/>
        </w:rPr>
        <w:t xml:space="preserve"> </w:t>
      </w:r>
      <w:r w:rsidRPr="007578C9">
        <w:rPr>
          <w:rFonts w:ascii="Times New Roman" w:hAnsi="Times New Roman" w:cs="Times New Roman"/>
          <w:b/>
          <w:color w:val="000000"/>
          <w:sz w:val="24"/>
          <w:szCs w:val="24"/>
          <w:shd w:val="clear" w:color="auto" w:fill="FFFFFF"/>
        </w:rPr>
        <w:t>Физические качества</w:t>
      </w:r>
      <w:r w:rsidRPr="007578C9">
        <w:rPr>
          <w:rFonts w:ascii="Times New Roman" w:hAnsi="Times New Roman" w:cs="Times New Roman"/>
          <w:color w:val="000000"/>
          <w:sz w:val="24"/>
          <w:szCs w:val="24"/>
          <w:shd w:val="clear" w:color="auto" w:fill="FFFFFF"/>
        </w:rPr>
        <w:t xml:space="preserve"> – это готовность людей осуществлять какую-либо двигательную деятельность (чаще активную). Следует особо отметить, что от других качеств личности они отличаются лишь тем, что проявляются во время решения двигательных задач при помощи двигательных действий. </w:t>
      </w:r>
    </w:p>
    <w:p w:rsidR="007578C9" w:rsidRPr="007578C9" w:rsidRDefault="007578C9" w:rsidP="00E2059F">
      <w:pPr>
        <w:tabs>
          <w:tab w:val="left" w:pos="3522"/>
        </w:tabs>
        <w:ind w:left="-1276" w:right="-568"/>
        <w:rPr>
          <w:rFonts w:ascii="Times New Roman" w:hAnsi="Times New Roman" w:cs="Times New Roman"/>
          <w:color w:val="000000"/>
          <w:sz w:val="24"/>
          <w:szCs w:val="24"/>
          <w:shd w:val="clear" w:color="auto" w:fill="FFFFFF"/>
        </w:rPr>
      </w:pPr>
      <w:r w:rsidRPr="007578C9">
        <w:rPr>
          <w:rFonts w:ascii="Times New Roman" w:hAnsi="Times New Roman" w:cs="Times New Roman"/>
          <w:b/>
          <w:color w:val="000000"/>
          <w:sz w:val="24"/>
          <w:szCs w:val="24"/>
          <w:u w:val="single"/>
          <w:shd w:val="clear" w:color="auto" w:fill="FFFFFF"/>
        </w:rPr>
        <w:t>Различают пять основных физических качеств: быстрота, сила, выносливость, ловкость и гибкость.</w:t>
      </w:r>
    </w:p>
    <w:p w:rsidR="007578C9" w:rsidRPr="007578C9" w:rsidRDefault="007578C9" w:rsidP="00E2059F">
      <w:pPr>
        <w:tabs>
          <w:tab w:val="left" w:pos="3522"/>
        </w:tabs>
        <w:ind w:left="-1276" w:right="-568"/>
        <w:rPr>
          <w:rFonts w:ascii="Times New Roman" w:hAnsi="Times New Roman" w:cs="Times New Roman"/>
          <w:color w:val="000000"/>
          <w:sz w:val="24"/>
          <w:szCs w:val="24"/>
          <w:shd w:val="clear" w:color="auto" w:fill="FFFFFF"/>
        </w:rPr>
      </w:pPr>
      <w:r w:rsidRPr="007578C9">
        <w:rPr>
          <w:rFonts w:ascii="Times New Roman" w:hAnsi="Times New Roman" w:cs="Times New Roman"/>
          <w:b/>
          <w:color w:val="000000"/>
          <w:sz w:val="24"/>
          <w:szCs w:val="24"/>
          <w:shd w:val="clear" w:color="auto" w:fill="FFFFFF"/>
        </w:rPr>
        <w:t>Выносливость —</w:t>
      </w:r>
      <w:r w:rsidRPr="007578C9">
        <w:rPr>
          <w:rFonts w:ascii="Times New Roman" w:hAnsi="Times New Roman" w:cs="Times New Roman"/>
          <w:color w:val="000000"/>
          <w:sz w:val="24"/>
          <w:szCs w:val="24"/>
          <w:shd w:val="clear" w:color="auto" w:fill="FFFFFF"/>
        </w:rPr>
        <w:t xml:space="preserve"> это способность человека к длительному выполнению деятельности без снижения ее эффективности.</w:t>
      </w:r>
      <w:r w:rsidRPr="007578C9">
        <w:rPr>
          <w:rStyle w:val="apple-converted-space"/>
          <w:rFonts w:ascii="Times New Roman" w:hAnsi="Times New Roman" w:cs="Times New Roman"/>
          <w:color w:val="000000"/>
          <w:sz w:val="24"/>
          <w:szCs w:val="24"/>
          <w:shd w:val="clear" w:color="auto" w:fill="FFFFFF"/>
        </w:rPr>
        <w:t> </w:t>
      </w:r>
      <w:r w:rsidRPr="007578C9">
        <w:rPr>
          <w:rFonts w:ascii="Times New Roman" w:hAnsi="Times New Roman" w:cs="Times New Roman"/>
          <w:color w:val="000000"/>
          <w:sz w:val="24"/>
          <w:szCs w:val="24"/>
        </w:rPr>
        <w:br/>
      </w:r>
      <w:r w:rsidRPr="007578C9">
        <w:rPr>
          <w:rFonts w:ascii="Times New Roman" w:hAnsi="Times New Roman" w:cs="Times New Roman"/>
          <w:color w:val="000000"/>
          <w:sz w:val="24"/>
          <w:szCs w:val="24"/>
          <w:shd w:val="clear" w:color="auto" w:fill="FFFFFF"/>
        </w:rPr>
        <w:t xml:space="preserve">Общей выносливостью называют способность в течение продолжительного времени выполнять работу, вовлекающую в действие многие мышечные группы и предъявляющую высокие требования к </w:t>
      </w:r>
      <w:proofErr w:type="spellStart"/>
      <w:proofErr w:type="gramStart"/>
      <w:r w:rsidRPr="007578C9">
        <w:rPr>
          <w:rFonts w:ascii="Times New Roman" w:hAnsi="Times New Roman" w:cs="Times New Roman"/>
          <w:color w:val="000000"/>
          <w:sz w:val="24"/>
          <w:szCs w:val="24"/>
          <w:shd w:val="clear" w:color="auto" w:fill="FFFFFF"/>
        </w:rPr>
        <w:t>сердечно-сосудистой</w:t>
      </w:r>
      <w:proofErr w:type="spellEnd"/>
      <w:proofErr w:type="gramEnd"/>
      <w:r w:rsidRPr="007578C9">
        <w:rPr>
          <w:rFonts w:ascii="Times New Roman" w:hAnsi="Times New Roman" w:cs="Times New Roman"/>
          <w:color w:val="000000"/>
          <w:sz w:val="24"/>
          <w:szCs w:val="24"/>
          <w:shd w:val="clear" w:color="auto" w:fill="FFFFFF"/>
        </w:rPr>
        <w:t xml:space="preserve"> и дыхательной системам.</w:t>
      </w:r>
    </w:p>
    <w:p w:rsidR="007578C9" w:rsidRPr="007578C9" w:rsidRDefault="007578C9" w:rsidP="00E2059F">
      <w:pPr>
        <w:tabs>
          <w:tab w:val="left" w:pos="3522"/>
        </w:tabs>
        <w:ind w:left="-1276" w:right="-568"/>
        <w:rPr>
          <w:rStyle w:val="apple-converted-space"/>
          <w:rFonts w:ascii="Times New Roman" w:hAnsi="Times New Roman" w:cs="Times New Roman"/>
          <w:color w:val="000000"/>
          <w:sz w:val="24"/>
          <w:szCs w:val="24"/>
          <w:shd w:val="clear" w:color="auto" w:fill="FFFFFF"/>
        </w:rPr>
      </w:pPr>
      <w:r w:rsidRPr="007578C9">
        <w:rPr>
          <w:rFonts w:ascii="Times New Roman" w:hAnsi="Times New Roman" w:cs="Times New Roman"/>
          <w:color w:val="000000"/>
          <w:sz w:val="24"/>
          <w:szCs w:val="24"/>
          <w:shd w:val="clear" w:color="auto" w:fill="FFFFFF"/>
        </w:rPr>
        <w:lastRenderedPageBreak/>
        <w:t>Выносливость по отношению к определенной деятельности, избранной как предмет специализации, называют специальной. Существует столько видов специальной выносливости, сколько имеется видов спортивной специализации (</w:t>
      </w:r>
      <w:proofErr w:type="gramStart"/>
      <w:r w:rsidRPr="007578C9">
        <w:rPr>
          <w:rFonts w:ascii="Times New Roman" w:hAnsi="Times New Roman" w:cs="Times New Roman"/>
          <w:color w:val="000000"/>
          <w:sz w:val="24"/>
          <w:szCs w:val="24"/>
          <w:shd w:val="clear" w:color="auto" w:fill="FFFFFF"/>
        </w:rPr>
        <w:t>силовая</w:t>
      </w:r>
      <w:proofErr w:type="gramEnd"/>
      <w:r w:rsidRPr="007578C9">
        <w:rPr>
          <w:rFonts w:ascii="Times New Roman" w:hAnsi="Times New Roman" w:cs="Times New Roman"/>
          <w:color w:val="000000"/>
          <w:sz w:val="24"/>
          <w:szCs w:val="24"/>
          <w:shd w:val="clear" w:color="auto" w:fill="FFFFFF"/>
        </w:rPr>
        <w:t>, скоростная, прыжковая и т.д.).</w:t>
      </w:r>
      <w:r w:rsidRPr="007578C9">
        <w:rPr>
          <w:rStyle w:val="apple-converted-space"/>
          <w:rFonts w:ascii="Times New Roman" w:hAnsi="Times New Roman" w:cs="Times New Roman"/>
          <w:color w:val="000000"/>
          <w:sz w:val="24"/>
          <w:szCs w:val="24"/>
          <w:shd w:val="clear" w:color="auto" w:fill="FFFFFF"/>
        </w:rPr>
        <w:t> </w:t>
      </w:r>
    </w:p>
    <w:p w:rsidR="007578C9" w:rsidRPr="007578C9" w:rsidRDefault="007578C9" w:rsidP="00E2059F">
      <w:pPr>
        <w:tabs>
          <w:tab w:val="left" w:pos="3522"/>
        </w:tabs>
        <w:ind w:left="-1276" w:right="-568"/>
        <w:rPr>
          <w:rFonts w:ascii="Times New Roman" w:hAnsi="Times New Roman" w:cs="Times New Roman"/>
          <w:color w:val="000000"/>
          <w:sz w:val="24"/>
          <w:szCs w:val="24"/>
          <w:shd w:val="clear" w:color="auto" w:fill="FFFFFF"/>
        </w:rPr>
      </w:pPr>
      <w:proofErr w:type="gramStart"/>
      <w:r w:rsidRPr="007578C9">
        <w:rPr>
          <w:rFonts w:ascii="Times New Roman" w:hAnsi="Times New Roman" w:cs="Times New Roman"/>
          <w:color w:val="000000"/>
          <w:sz w:val="24"/>
          <w:szCs w:val="24"/>
          <w:shd w:val="clear" w:color="auto" w:fill="FFFFFF"/>
        </w:rPr>
        <w:t xml:space="preserve">В зависимости от типа и характера выполняемой работы различают следующие разновидности выносливости: </w:t>
      </w:r>
      <w:r w:rsidRPr="007578C9">
        <w:rPr>
          <w:rFonts w:ascii="Times New Roman" w:hAnsi="Times New Roman" w:cs="Times New Roman"/>
          <w:b/>
          <w:color w:val="000000"/>
          <w:sz w:val="24"/>
          <w:szCs w:val="24"/>
          <w:shd w:val="clear" w:color="auto" w:fill="FFFFFF"/>
        </w:rPr>
        <w:t>1)</w:t>
      </w:r>
      <w:r w:rsidRPr="007578C9">
        <w:rPr>
          <w:rFonts w:ascii="Times New Roman" w:hAnsi="Times New Roman" w:cs="Times New Roman"/>
          <w:color w:val="000000"/>
          <w:sz w:val="24"/>
          <w:szCs w:val="24"/>
          <w:shd w:val="clear" w:color="auto" w:fill="FFFFFF"/>
        </w:rPr>
        <w:t xml:space="preserve"> статическую и динамическую; </w:t>
      </w:r>
      <w:r w:rsidRPr="007578C9">
        <w:rPr>
          <w:rFonts w:ascii="Times New Roman" w:hAnsi="Times New Roman" w:cs="Times New Roman"/>
          <w:b/>
          <w:color w:val="000000"/>
          <w:sz w:val="24"/>
          <w:szCs w:val="24"/>
          <w:shd w:val="clear" w:color="auto" w:fill="FFFFFF"/>
        </w:rPr>
        <w:t>2</w:t>
      </w:r>
      <w:r w:rsidRPr="007578C9">
        <w:rPr>
          <w:rFonts w:ascii="Times New Roman" w:hAnsi="Times New Roman" w:cs="Times New Roman"/>
          <w:color w:val="000000"/>
          <w:sz w:val="24"/>
          <w:szCs w:val="24"/>
          <w:shd w:val="clear" w:color="auto" w:fill="FFFFFF"/>
        </w:rPr>
        <w:t xml:space="preserve">) локальную (с участием небольшого числа мышц) и глобальную (при участии больших мышечных групп — более 50% всей массы); </w:t>
      </w:r>
      <w:r w:rsidRPr="007578C9">
        <w:rPr>
          <w:rFonts w:ascii="Times New Roman" w:hAnsi="Times New Roman" w:cs="Times New Roman"/>
          <w:b/>
          <w:color w:val="000000"/>
          <w:sz w:val="24"/>
          <w:szCs w:val="24"/>
          <w:shd w:val="clear" w:color="auto" w:fill="FFFFFF"/>
        </w:rPr>
        <w:t>3</w:t>
      </w:r>
      <w:r w:rsidRPr="007578C9">
        <w:rPr>
          <w:rFonts w:ascii="Times New Roman" w:hAnsi="Times New Roman" w:cs="Times New Roman"/>
          <w:color w:val="000000"/>
          <w:sz w:val="24"/>
          <w:szCs w:val="24"/>
          <w:shd w:val="clear" w:color="auto" w:fill="FFFFFF"/>
        </w:rPr>
        <w:t>) силовую;</w:t>
      </w:r>
      <w:r w:rsidRPr="007578C9">
        <w:rPr>
          <w:rFonts w:ascii="Times New Roman" w:hAnsi="Times New Roman" w:cs="Times New Roman"/>
          <w:b/>
          <w:color w:val="000000"/>
          <w:sz w:val="24"/>
          <w:szCs w:val="24"/>
          <w:shd w:val="clear" w:color="auto" w:fill="FFFFFF"/>
        </w:rPr>
        <w:t xml:space="preserve"> 4</w:t>
      </w:r>
      <w:r w:rsidRPr="007578C9">
        <w:rPr>
          <w:rFonts w:ascii="Times New Roman" w:hAnsi="Times New Roman" w:cs="Times New Roman"/>
          <w:color w:val="000000"/>
          <w:sz w:val="24"/>
          <w:szCs w:val="24"/>
          <w:shd w:val="clear" w:color="auto" w:fill="FFFFFF"/>
        </w:rPr>
        <w:t>) анаэробную и аэробную (т.е. способность длительно выполнять глобальную работу с преимущественно анаэробным или аэробным типом энергообеспечения)</w:t>
      </w:r>
      <w:proofErr w:type="gramEnd"/>
    </w:p>
    <w:p w:rsidR="007578C9" w:rsidRPr="007578C9" w:rsidRDefault="007578C9" w:rsidP="00E2059F">
      <w:pPr>
        <w:tabs>
          <w:tab w:val="left" w:pos="3522"/>
        </w:tabs>
        <w:ind w:left="-1276" w:right="-568"/>
        <w:rPr>
          <w:rFonts w:ascii="Times New Roman" w:hAnsi="Times New Roman" w:cs="Times New Roman"/>
          <w:color w:val="000000"/>
          <w:sz w:val="24"/>
          <w:szCs w:val="24"/>
          <w:shd w:val="clear" w:color="auto" w:fill="FFFFFF"/>
        </w:rPr>
      </w:pPr>
      <w:r w:rsidRPr="00192D59">
        <w:rPr>
          <w:rFonts w:ascii="Times New Roman" w:hAnsi="Times New Roman" w:cs="Times New Roman"/>
          <w:b/>
          <w:color w:val="000000"/>
          <w:sz w:val="24"/>
          <w:szCs w:val="24"/>
          <w:u w:val="single"/>
          <w:shd w:val="clear" w:color="auto" w:fill="FFFFFF"/>
        </w:rPr>
        <w:t>Ловкость</w:t>
      </w:r>
      <w:r w:rsidRPr="00192D59">
        <w:rPr>
          <w:rFonts w:ascii="Times New Roman" w:hAnsi="Times New Roman" w:cs="Times New Roman"/>
          <w:b/>
          <w:color w:val="000000"/>
          <w:sz w:val="24"/>
          <w:szCs w:val="24"/>
          <w:shd w:val="clear" w:color="auto" w:fill="FFFFFF"/>
        </w:rPr>
        <w:t xml:space="preserve"> </w:t>
      </w:r>
      <w:r w:rsidRPr="007578C9">
        <w:rPr>
          <w:rFonts w:ascii="Times New Roman" w:hAnsi="Times New Roman" w:cs="Times New Roman"/>
          <w:color w:val="000000"/>
          <w:sz w:val="24"/>
          <w:szCs w:val="24"/>
          <w:shd w:val="clear" w:color="auto" w:fill="FFFFFF"/>
        </w:rPr>
        <w:t>— это, во-первых, способность овладевать сложными двигательными координациями; во-вторых, спортивными движениями и совершенствованием их; в-третьих, в соответствии с меняющейся обстановкой быстро и рационально перестраивать свои действия.</w:t>
      </w:r>
    </w:p>
    <w:p w:rsidR="007578C9" w:rsidRPr="007578C9" w:rsidRDefault="007578C9" w:rsidP="00E2059F">
      <w:pPr>
        <w:tabs>
          <w:tab w:val="left" w:pos="3522"/>
        </w:tabs>
        <w:ind w:left="-1276" w:right="-568"/>
        <w:rPr>
          <w:rFonts w:ascii="Times New Roman" w:hAnsi="Times New Roman" w:cs="Times New Roman"/>
          <w:color w:val="000000"/>
          <w:sz w:val="24"/>
          <w:szCs w:val="24"/>
          <w:shd w:val="clear" w:color="auto" w:fill="FFFFFF"/>
        </w:rPr>
      </w:pPr>
      <w:r w:rsidRPr="007578C9">
        <w:rPr>
          <w:rFonts w:ascii="Times New Roman" w:hAnsi="Times New Roman" w:cs="Times New Roman"/>
          <w:color w:val="000000"/>
          <w:sz w:val="24"/>
          <w:szCs w:val="24"/>
          <w:shd w:val="clear" w:color="auto" w:fill="FFFFFF"/>
        </w:rPr>
        <w:t>В психологии спорта принято разграничивать общую ловкость (проявляемую в многообразных сферах спортивной деятельности) и специальную (способность к освоению и вариативному применению спортивной техники)</w:t>
      </w:r>
    </w:p>
    <w:p w:rsidR="007578C9" w:rsidRPr="007578C9" w:rsidRDefault="007578C9" w:rsidP="00E2059F">
      <w:pPr>
        <w:tabs>
          <w:tab w:val="left" w:pos="3522"/>
        </w:tabs>
        <w:ind w:left="-1276" w:right="-568"/>
        <w:rPr>
          <w:rFonts w:ascii="Times New Roman" w:hAnsi="Times New Roman" w:cs="Times New Roman"/>
          <w:color w:val="000000"/>
          <w:sz w:val="24"/>
          <w:szCs w:val="24"/>
          <w:shd w:val="clear" w:color="auto" w:fill="FFFFFF"/>
        </w:rPr>
      </w:pPr>
      <w:proofErr w:type="gramStart"/>
      <w:r w:rsidRPr="007578C9">
        <w:rPr>
          <w:rFonts w:ascii="Times New Roman" w:hAnsi="Times New Roman" w:cs="Times New Roman"/>
          <w:b/>
          <w:color w:val="000000"/>
          <w:sz w:val="24"/>
          <w:szCs w:val="24"/>
          <w:shd w:val="clear" w:color="auto" w:fill="FFFFFF"/>
        </w:rPr>
        <w:t>Гибкость (подвижность суставов)</w:t>
      </w:r>
      <w:r w:rsidRPr="007578C9">
        <w:rPr>
          <w:rFonts w:ascii="Times New Roman" w:hAnsi="Times New Roman" w:cs="Times New Roman"/>
          <w:color w:val="000000"/>
          <w:sz w:val="24"/>
          <w:szCs w:val="24"/>
          <w:shd w:val="clear" w:color="auto" w:fill="FFFFFF"/>
        </w:rPr>
        <w:t xml:space="preserve"> — это свойство упругой </w:t>
      </w:r>
      <w:proofErr w:type="spellStart"/>
      <w:r w:rsidRPr="007578C9">
        <w:rPr>
          <w:rFonts w:ascii="Times New Roman" w:hAnsi="Times New Roman" w:cs="Times New Roman"/>
          <w:color w:val="000000"/>
          <w:sz w:val="24"/>
          <w:szCs w:val="24"/>
          <w:shd w:val="clear" w:color="auto" w:fill="FFFFFF"/>
        </w:rPr>
        <w:t>растягиваемости</w:t>
      </w:r>
      <w:proofErr w:type="spellEnd"/>
      <w:r w:rsidRPr="007578C9">
        <w:rPr>
          <w:rFonts w:ascii="Times New Roman" w:hAnsi="Times New Roman" w:cs="Times New Roman"/>
          <w:color w:val="000000"/>
          <w:sz w:val="24"/>
          <w:szCs w:val="24"/>
          <w:shd w:val="clear" w:color="auto" w:fill="FFFFFF"/>
        </w:rPr>
        <w:t xml:space="preserve"> телесных структур (мышечные и соединительные), определяющее пределы амплитуды движений звеньев тела.</w:t>
      </w:r>
      <w:proofErr w:type="gramEnd"/>
      <w:r w:rsidRPr="007578C9">
        <w:rPr>
          <w:rStyle w:val="apple-converted-space"/>
          <w:rFonts w:ascii="Times New Roman" w:hAnsi="Times New Roman" w:cs="Times New Roman"/>
          <w:color w:val="000000"/>
          <w:sz w:val="24"/>
          <w:szCs w:val="24"/>
          <w:shd w:val="clear" w:color="auto" w:fill="FFFFFF"/>
        </w:rPr>
        <w:t xml:space="preserve">   </w:t>
      </w:r>
      <w:r w:rsidRPr="007578C9">
        <w:rPr>
          <w:rFonts w:ascii="Times New Roman" w:hAnsi="Times New Roman" w:cs="Times New Roman"/>
          <w:color w:val="000000"/>
          <w:sz w:val="24"/>
          <w:szCs w:val="24"/>
          <w:u w:val="single"/>
          <w:shd w:val="clear" w:color="auto" w:fill="FFFFFF"/>
        </w:rPr>
        <w:t>Гибкость</w:t>
      </w:r>
      <w:r w:rsidRPr="007578C9">
        <w:rPr>
          <w:rFonts w:ascii="Times New Roman" w:hAnsi="Times New Roman" w:cs="Times New Roman"/>
          <w:color w:val="000000"/>
          <w:sz w:val="24"/>
          <w:szCs w:val="24"/>
          <w:shd w:val="clear" w:color="auto" w:fill="FFFFFF"/>
        </w:rPr>
        <w:t xml:space="preserve"> — это элементарное условие качественного и количественного выполнения движений. Недостаточно развитая подвижность суставов ведет за собой: </w:t>
      </w:r>
      <w:r w:rsidRPr="007578C9">
        <w:rPr>
          <w:rFonts w:ascii="Times New Roman" w:hAnsi="Times New Roman" w:cs="Times New Roman"/>
          <w:b/>
          <w:color w:val="000000"/>
          <w:sz w:val="24"/>
          <w:szCs w:val="24"/>
          <w:shd w:val="clear" w:color="auto" w:fill="FFFFFF"/>
        </w:rPr>
        <w:t>1</w:t>
      </w:r>
      <w:r w:rsidRPr="007578C9">
        <w:rPr>
          <w:rFonts w:ascii="Times New Roman" w:hAnsi="Times New Roman" w:cs="Times New Roman"/>
          <w:color w:val="000000"/>
          <w:sz w:val="24"/>
          <w:szCs w:val="24"/>
          <w:shd w:val="clear" w:color="auto" w:fill="FFFFFF"/>
        </w:rPr>
        <w:t xml:space="preserve">) невозможность приобрести определенные двигательные навыки; </w:t>
      </w:r>
      <w:r w:rsidRPr="007578C9">
        <w:rPr>
          <w:rFonts w:ascii="Times New Roman" w:hAnsi="Times New Roman" w:cs="Times New Roman"/>
          <w:b/>
          <w:color w:val="000000"/>
          <w:sz w:val="24"/>
          <w:szCs w:val="24"/>
          <w:shd w:val="clear" w:color="auto" w:fill="FFFFFF"/>
        </w:rPr>
        <w:t>2)</w:t>
      </w:r>
      <w:r w:rsidRPr="007578C9">
        <w:rPr>
          <w:rFonts w:ascii="Times New Roman" w:hAnsi="Times New Roman" w:cs="Times New Roman"/>
          <w:color w:val="000000"/>
          <w:sz w:val="24"/>
          <w:szCs w:val="24"/>
          <w:shd w:val="clear" w:color="auto" w:fill="FFFFFF"/>
        </w:rPr>
        <w:t xml:space="preserve"> замедление в темпе усвоения и совершенствования двигательных способностей; </w:t>
      </w:r>
      <w:r w:rsidRPr="007578C9">
        <w:rPr>
          <w:rFonts w:ascii="Times New Roman" w:hAnsi="Times New Roman" w:cs="Times New Roman"/>
          <w:b/>
          <w:color w:val="000000"/>
          <w:sz w:val="24"/>
          <w:szCs w:val="24"/>
          <w:shd w:val="clear" w:color="auto" w:fill="FFFFFF"/>
        </w:rPr>
        <w:t>3</w:t>
      </w:r>
      <w:r w:rsidRPr="007578C9">
        <w:rPr>
          <w:rFonts w:ascii="Times New Roman" w:hAnsi="Times New Roman" w:cs="Times New Roman"/>
          <w:color w:val="000000"/>
          <w:sz w:val="24"/>
          <w:szCs w:val="24"/>
          <w:shd w:val="clear" w:color="auto" w:fill="FFFFFF"/>
        </w:rPr>
        <w:t xml:space="preserve">) возникновение повреждений; </w:t>
      </w:r>
      <w:r w:rsidRPr="007578C9">
        <w:rPr>
          <w:rFonts w:ascii="Times New Roman" w:hAnsi="Times New Roman" w:cs="Times New Roman"/>
          <w:b/>
          <w:color w:val="000000"/>
          <w:sz w:val="24"/>
          <w:szCs w:val="24"/>
          <w:shd w:val="clear" w:color="auto" w:fill="FFFFFF"/>
        </w:rPr>
        <w:t>4</w:t>
      </w:r>
      <w:r w:rsidRPr="007578C9">
        <w:rPr>
          <w:rFonts w:ascii="Times New Roman" w:hAnsi="Times New Roman" w:cs="Times New Roman"/>
          <w:color w:val="000000"/>
          <w:sz w:val="24"/>
          <w:szCs w:val="24"/>
          <w:shd w:val="clear" w:color="auto" w:fill="FFFFFF"/>
        </w:rPr>
        <w:t xml:space="preserve">) задержки в развитии силы, </w:t>
      </w:r>
      <w:proofErr w:type="spellStart"/>
      <w:r w:rsidRPr="007578C9">
        <w:rPr>
          <w:rFonts w:ascii="Times New Roman" w:hAnsi="Times New Roman" w:cs="Times New Roman"/>
          <w:color w:val="000000"/>
          <w:sz w:val="24"/>
          <w:szCs w:val="24"/>
          <w:shd w:val="clear" w:color="auto" w:fill="FFFFFF"/>
        </w:rPr>
        <w:t>быстроты</w:t>
      </w:r>
      <w:proofErr w:type="gramStart"/>
      <w:r w:rsidRPr="007578C9">
        <w:rPr>
          <w:rFonts w:ascii="Times New Roman" w:hAnsi="Times New Roman" w:cs="Times New Roman"/>
          <w:color w:val="000000"/>
          <w:sz w:val="24"/>
          <w:szCs w:val="24"/>
          <w:shd w:val="clear" w:color="auto" w:fill="FFFFFF"/>
        </w:rPr>
        <w:t>,в</w:t>
      </w:r>
      <w:proofErr w:type="gramEnd"/>
      <w:r w:rsidRPr="007578C9">
        <w:rPr>
          <w:rFonts w:ascii="Times New Roman" w:hAnsi="Times New Roman" w:cs="Times New Roman"/>
          <w:color w:val="000000"/>
          <w:sz w:val="24"/>
          <w:szCs w:val="24"/>
          <w:shd w:val="clear" w:color="auto" w:fill="FFFFFF"/>
        </w:rPr>
        <w:t>ыносливости</w:t>
      </w:r>
      <w:proofErr w:type="spellEnd"/>
      <w:r w:rsidRPr="007578C9">
        <w:rPr>
          <w:rFonts w:ascii="Times New Roman" w:hAnsi="Times New Roman" w:cs="Times New Roman"/>
          <w:color w:val="000000"/>
          <w:sz w:val="24"/>
          <w:szCs w:val="24"/>
          <w:shd w:val="clear" w:color="auto" w:fill="FFFFFF"/>
        </w:rPr>
        <w:t xml:space="preserve"> и ловкости; </w:t>
      </w:r>
      <w:r w:rsidRPr="007578C9">
        <w:rPr>
          <w:rFonts w:ascii="Times New Roman" w:hAnsi="Times New Roman" w:cs="Times New Roman"/>
          <w:b/>
          <w:color w:val="000000"/>
          <w:sz w:val="24"/>
          <w:szCs w:val="24"/>
          <w:shd w:val="clear" w:color="auto" w:fill="FFFFFF"/>
        </w:rPr>
        <w:t>5</w:t>
      </w:r>
      <w:r w:rsidRPr="007578C9">
        <w:rPr>
          <w:rFonts w:ascii="Times New Roman" w:hAnsi="Times New Roman" w:cs="Times New Roman"/>
          <w:color w:val="000000"/>
          <w:sz w:val="24"/>
          <w:szCs w:val="24"/>
          <w:shd w:val="clear" w:color="auto" w:fill="FFFFFF"/>
        </w:rPr>
        <w:t xml:space="preserve">) ограниченность амплитуды движений; </w:t>
      </w:r>
      <w:r w:rsidRPr="007578C9">
        <w:rPr>
          <w:rFonts w:ascii="Times New Roman" w:hAnsi="Times New Roman" w:cs="Times New Roman"/>
          <w:b/>
          <w:color w:val="000000"/>
          <w:sz w:val="24"/>
          <w:szCs w:val="24"/>
          <w:shd w:val="clear" w:color="auto" w:fill="FFFFFF"/>
        </w:rPr>
        <w:t>6)</w:t>
      </w:r>
      <w:r w:rsidRPr="007578C9">
        <w:rPr>
          <w:rFonts w:ascii="Times New Roman" w:hAnsi="Times New Roman" w:cs="Times New Roman"/>
          <w:color w:val="000000"/>
          <w:sz w:val="24"/>
          <w:szCs w:val="24"/>
          <w:shd w:val="clear" w:color="auto" w:fill="FFFFFF"/>
        </w:rPr>
        <w:t xml:space="preserve"> снижение качества управления движениями.</w:t>
      </w:r>
      <w:r w:rsidRPr="007578C9">
        <w:rPr>
          <w:rStyle w:val="apple-converted-space"/>
          <w:rFonts w:ascii="Times New Roman" w:hAnsi="Times New Roman" w:cs="Times New Roman"/>
          <w:color w:val="000000"/>
          <w:sz w:val="24"/>
          <w:szCs w:val="24"/>
          <w:shd w:val="clear" w:color="auto" w:fill="FFFFFF"/>
        </w:rPr>
        <w:t> </w:t>
      </w:r>
      <w:r w:rsidRPr="007578C9">
        <w:rPr>
          <w:rFonts w:ascii="Times New Roman" w:hAnsi="Times New Roman" w:cs="Times New Roman"/>
          <w:color w:val="000000"/>
          <w:sz w:val="24"/>
          <w:szCs w:val="24"/>
        </w:rPr>
        <w:br/>
      </w:r>
      <w:r w:rsidRPr="007578C9">
        <w:rPr>
          <w:rFonts w:ascii="Times New Roman" w:hAnsi="Times New Roman" w:cs="Times New Roman"/>
          <w:color w:val="000000"/>
          <w:sz w:val="24"/>
          <w:szCs w:val="24"/>
          <w:u w:val="single"/>
          <w:shd w:val="clear" w:color="auto" w:fill="FFFFFF"/>
        </w:rPr>
        <w:t>У человека можно выделить две основные формы проявления гибкости</w:t>
      </w:r>
      <w:r w:rsidRPr="007578C9">
        <w:rPr>
          <w:rFonts w:ascii="Times New Roman" w:hAnsi="Times New Roman" w:cs="Times New Roman"/>
          <w:color w:val="000000"/>
          <w:sz w:val="24"/>
          <w:szCs w:val="24"/>
          <w:shd w:val="clear" w:color="auto" w:fill="FFFFFF"/>
        </w:rPr>
        <w:t xml:space="preserve">: </w:t>
      </w:r>
      <w:r w:rsidRPr="007578C9">
        <w:rPr>
          <w:rFonts w:ascii="Times New Roman" w:hAnsi="Times New Roman" w:cs="Times New Roman"/>
          <w:b/>
          <w:color w:val="000000"/>
          <w:sz w:val="24"/>
          <w:szCs w:val="24"/>
          <w:shd w:val="clear" w:color="auto" w:fill="FFFFFF"/>
        </w:rPr>
        <w:t>1</w:t>
      </w:r>
      <w:r w:rsidRPr="007578C9">
        <w:rPr>
          <w:rFonts w:ascii="Times New Roman" w:hAnsi="Times New Roman" w:cs="Times New Roman"/>
          <w:color w:val="000000"/>
          <w:sz w:val="24"/>
          <w:szCs w:val="24"/>
          <w:shd w:val="clear" w:color="auto" w:fill="FFFFFF"/>
        </w:rPr>
        <w:t xml:space="preserve">) подвижность при пассивных движениях (осуществляется в результате действия посторонних сил); </w:t>
      </w:r>
      <w:r w:rsidRPr="007578C9">
        <w:rPr>
          <w:rFonts w:ascii="Times New Roman" w:hAnsi="Times New Roman" w:cs="Times New Roman"/>
          <w:b/>
          <w:color w:val="000000"/>
          <w:sz w:val="24"/>
          <w:szCs w:val="24"/>
          <w:shd w:val="clear" w:color="auto" w:fill="FFFFFF"/>
        </w:rPr>
        <w:t>2</w:t>
      </w:r>
      <w:r w:rsidRPr="007578C9">
        <w:rPr>
          <w:rFonts w:ascii="Times New Roman" w:hAnsi="Times New Roman" w:cs="Times New Roman"/>
          <w:color w:val="000000"/>
          <w:sz w:val="24"/>
          <w:szCs w:val="24"/>
          <w:shd w:val="clear" w:color="auto" w:fill="FFFFFF"/>
        </w:rPr>
        <w:t>) подвижность при активных движениях (выполняется за счет работы мышечных групп, проходящих через сустав).</w:t>
      </w:r>
    </w:p>
    <w:p w:rsidR="007578C9" w:rsidRPr="007578C9" w:rsidRDefault="007578C9" w:rsidP="00E2059F">
      <w:pPr>
        <w:tabs>
          <w:tab w:val="left" w:pos="3522"/>
        </w:tabs>
        <w:ind w:left="-1276" w:right="-568"/>
        <w:rPr>
          <w:rFonts w:ascii="Times New Roman" w:hAnsi="Times New Roman" w:cs="Times New Roman"/>
          <w:color w:val="000000"/>
          <w:sz w:val="24"/>
          <w:szCs w:val="24"/>
          <w:shd w:val="clear" w:color="auto" w:fill="FFFFFF"/>
        </w:rPr>
      </w:pPr>
      <w:r w:rsidRPr="007578C9">
        <w:rPr>
          <w:rFonts w:ascii="Times New Roman" w:hAnsi="Times New Roman" w:cs="Times New Roman"/>
          <w:b/>
          <w:color w:val="000000"/>
          <w:sz w:val="24"/>
          <w:szCs w:val="24"/>
          <w:shd w:val="clear" w:color="auto" w:fill="FFFFFF"/>
        </w:rPr>
        <w:t xml:space="preserve">Быстрота </w:t>
      </w:r>
      <w:r w:rsidRPr="007578C9">
        <w:rPr>
          <w:rFonts w:ascii="Times New Roman" w:hAnsi="Times New Roman" w:cs="Times New Roman"/>
          <w:color w:val="000000"/>
          <w:sz w:val="24"/>
          <w:szCs w:val="24"/>
          <w:shd w:val="clear" w:color="auto" w:fill="FFFFFF"/>
        </w:rPr>
        <w:t>— это способность человека совершать двигательные действия в минимальный для данных условий отрезок времени.</w:t>
      </w:r>
      <w:r w:rsidRPr="007578C9">
        <w:rPr>
          <w:rStyle w:val="apple-converted-space"/>
          <w:rFonts w:ascii="Times New Roman" w:hAnsi="Times New Roman" w:cs="Times New Roman"/>
          <w:color w:val="000000"/>
          <w:sz w:val="24"/>
          <w:szCs w:val="24"/>
          <w:shd w:val="clear" w:color="auto" w:fill="FFFFFF"/>
        </w:rPr>
        <w:t> </w:t>
      </w:r>
      <w:r w:rsidRPr="007578C9">
        <w:rPr>
          <w:rFonts w:ascii="Times New Roman" w:hAnsi="Times New Roman" w:cs="Times New Roman"/>
          <w:color w:val="000000"/>
          <w:sz w:val="24"/>
          <w:szCs w:val="24"/>
        </w:rPr>
        <w:br/>
      </w:r>
      <w:r w:rsidRPr="007578C9">
        <w:rPr>
          <w:rFonts w:ascii="Times New Roman" w:hAnsi="Times New Roman" w:cs="Times New Roman"/>
          <w:color w:val="000000"/>
          <w:sz w:val="24"/>
          <w:szCs w:val="24"/>
        </w:rPr>
        <w:br/>
      </w:r>
      <w:r w:rsidRPr="007578C9">
        <w:rPr>
          <w:rFonts w:ascii="Times New Roman" w:hAnsi="Times New Roman" w:cs="Times New Roman"/>
          <w:b/>
          <w:color w:val="000000"/>
          <w:sz w:val="24"/>
          <w:szCs w:val="24"/>
          <w:shd w:val="clear" w:color="auto" w:fill="FFFFFF"/>
        </w:rPr>
        <w:t>Обычно выделяют три разновидности проявления быстроты:</w:t>
      </w:r>
      <w:r w:rsidRPr="007578C9">
        <w:rPr>
          <w:rFonts w:ascii="Times New Roman" w:hAnsi="Times New Roman" w:cs="Times New Roman"/>
          <w:color w:val="000000"/>
          <w:sz w:val="24"/>
          <w:szCs w:val="24"/>
          <w:shd w:val="clear" w:color="auto" w:fill="FFFFFF"/>
        </w:rPr>
        <w:t xml:space="preserve"> </w:t>
      </w:r>
      <w:r w:rsidRPr="007578C9">
        <w:rPr>
          <w:rFonts w:ascii="Times New Roman" w:hAnsi="Times New Roman" w:cs="Times New Roman"/>
          <w:b/>
          <w:color w:val="000000"/>
          <w:sz w:val="24"/>
          <w:szCs w:val="24"/>
          <w:shd w:val="clear" w:color="auto" w:fill="FFFFFF"/>
        </w:rPr>
        <w:t>1)</w:t>
      </w:r>
      <w:r w:rsidRPr="007578C9">
        <w:rPr>
          <w:rFonts w:ascii="Times New Roman" w:hAnsi="Times New Roman" w:cs="Times New Roman"/>
          <w:color w:val="000000"/>
          <w:sz w:val="24"/>
          <w:szCs w:val="24"/>
          <w:shd w:val="clear" w:color="auto" w:fill="FFFFFF"/>
        </w:rPr>
        <w:t xml:space="preserve"> латентное время двигательной реакции (минимальное время, необходимое для начала действия в ответ на определенный раздражитель); </w:t>
      </w:r>
      <w:r w:rsidRPr="007578C9">
        <w:rPr>
          <w:rFonts w:ascii="Times New Roman" w:hAnsi="Times New Roman" w:cs="Times New Roman"/>
          <w:b/>
          <w:color w:val="000000"/>
          <w:sz w:val="24"/>
          <w:szCs w:val="24"/>
          <w:shd w:val="clear" w:color="auto" w:fill="FFFFFF"/>
        </w:rPr>
        <w:t>2)</w:t>
      </w:r>
      <w:r w:rsidRPr="007578C9">
        <w:rPr>
          <w:rFonts w:ascii="Times New Roman" w:hAnsi="Times New Roman" w:cs="Times New Roman"/>
          <w:color w:val="000000"/>
          <w:sz w:val="24"/>
          <w:szCs w:val="24"/>
          <w:shd w:val="clear" w:color="auto" w:fill="FFFFFF"/>
        </w:rPr>
        <w:t xml:space="preserve"> скорость отдельного движения</w:t>
      </w:r>
      <w:r w:rsidRPr="007578C9">
        <w:rPr>
          <w:rFonts w:ascii="Times New Roman" w:hAnsi="Times New Roman" w:cs="Times New Roman"/>
          <w:b/>
          <w:color w:val="000000"/>
          <w:sz w:val="24"/>
          <w:szCs w:val="24"/>
          <w:shd w:val="clear" w:color="auto" w:fill="FFFFFF"/>
        </w:rPr>
        <w:t>; 3)</w:t>
      </w:r>
      <w:r w:rsidRPr="007578C9">
        <w:rPr>
          <w:rFonts w:ascii="Times New Roman" w:hAnsi="Times New Roman" w:cs="Times New Roman"/>
          <w:color w:val="000000"/>
          <w:sz w:val="24"/>
          <w:szCs w:val="24"/>
          <w:shd w:val="clear" w:color="auto" w:fill="FFFFFF"/>
        </w:rPr>
        <w:t xml:space="preserve"> частота движений.</w:t>
      </w:r>
    </w:p>
    <w:p w:rsidR="007578C9" w:rsidRPr="007578C9" w:rsidRDefault="007578C9" w:rsidP="00E2059F">
      <w:pPr>
        <w:tabs>
          <w:tab w:val="left" w:pos="3522"/>
        </w:tabs>
        <w:ind w:left="-1276" w:right="-568"/>
        <w:rPr>
          <w:rFonts w:ascii="Times New Roman" w:hAnsi="Times New Roman" w:cs="Times New Roman"/>
          <w:color w:val="000000"/>
          <w:sz w:val="24"/>
          <w:szCs w:val="24"/>
          <w:shd w:val="clear" w:color="auto" w:fill="FFFFFF"/>
        </w:rPr>
      </w:pPr>
      <w:r w:rsidRPr="007578C9">
        <w:rPr>
          <w:rFonts w:ascii="Times New Roman" w:hAnsi="Times New Roman" w:cs="Times New Roman"/>
          <w:b/>
          <w:color w:val="000000"/>
          <w:sz w:val="24"/>
          <w:szCs w:val="24"/>
          <w:shd w:val="clear" w:color="auto" w:fill="FFFFFF"/>
        </w:rPr>
        <w:t>Сила —</w:t>
      </w:r>
      <w:r w:rsidRPr="007578C9">
        <w:rPr>
          <w:rFonts w:ascii="Times New Roman" w:hAnsi="Times New Roman" w:cs="Times New Roman"/>
          <w:color w:val="000000"/>
          <w:sz w:val="24"/>
          <w:szCs w:val="24"/>
          <w:shd w:val="clear" w:color="auto" w:fill="FFFFFF"/>
        </w:rPr>
        <w:t xml:space="preserve"> это способность человека совершать действия с определенными мышечными напряжениями.</w:t>
      </w:r>
      <w:r w:rsidRPr="007578C9">
        <w:rPr>
          <w:rStyle w:val="apple-converted-space"/>
          <w:rFonts w:ascii="Times New Roman" w:hAnsi="Times New Roman" w:cs="Times New Roman"/>
          <w:color w:val="000000"/>
          <w:sz w:val="24"/>
          <w:szCs w:val="24"/>
          <w:shd w:val="clear" w:color="auto" w:fill="FFFFFF"/>
        </w:rPr>
        <w:t> </w:t>
      </w:r>
      <w:r w:rsidRPr="007578C9">
        <w:rPr>
          <w:rFonts w:ascii="Times New Roman" w:hAnsi="Times New Roman" w:cs="Times New Roman"/>
          <w:color w:val="000000"/>
          <w:sz w:val="24"/>
          <w:szCs w:val="24"/>
        </w:rPr>
        <w:br/>
      </w:r>
      <w:r w:rsidRPr="007578C9">
        <w:rPr>
          <w:rFonts w:ascii="Times New Roman" w:hAnsi="Times New Roman" w:cs="Times New Roman"/>
          <w:b/>
          <w:color w:val="000000"/>
          <w:sz w:val="24"/>
          <w:szCs w:val="24"/>
          <w:shd w:val="clear" w:color="auto" w:fill="FFFFFF"/>
        </w:rPr>
        <w:t>Максимальная сила —</w:t>
      </w:r>
      <w:r w:rsidRPr="007578C9">
        <w:rPr>
          <w:rFonts w:ascii="Times New Roman" w:hAnsi="Times New Roman" w:cs="Times New Roman"/>
          <w:color w:val="000000"/>
          <w:sz w:val="24"/>
          <w:szCs w:val="24"/>
          <w:shd w:val="clear" w:color="auto" w:fill="FFFFFF"/>
        </w:rPr>
        <w:t xml:space="preserve"> это наивысшая сила, которую способна развить нервно-мышечная система при максимальном произвольном мышечном сокращении. Она определяет достижения в таких видах спорта, в которых приходится преодолевать значительные сопротивления (тяжелая атлетика, спортивная гимнастика, разнообразные виды борьбы).</w:t>
      </w:r>
    </w:p>
    <w:p w:rsidR="007578C9" w:rsidRPr="007578C9" w:rsidRDefault="007578C9" w:rsidP="00E2059F">
      <w:pPr>
        <w:tabs>
          <w:tab w:val="left" w:pos="3522"/>
        </w:tabs>
        <w:ind w:left="-1276" w:right="-568"/>
        <w:rPr>
          <w:rFonts w:ascii="Times New Roman" w:hAnsi="Times New Roman" w:cs="Times New Roman"/>
          <w:color w:val="000000"/>
          <w:sz w:val="24"/>
          <w:szCs w:val="24"/>
          <w:shd w:val="clear" w:color="auto" w:fill="FFFFFF"/>
        </w:rPr>
      </w:pPr>
      <w:r w:rsidRPr="007578C9">
        <w:rPr>
          <w:rFonts w:ascii="Times New Roman" w:hAnsi="Times New Roman" w:cs="Times New Roman"/>
          <w:b/>
          <w:color w:val="000000"/>
          <w:sz w:val="24"/>
          <w:szCs w:val="24"/>
          <w:shd w:val="clear" w:color="auto" w:fill="FFFFFF"/>
        </w:rPr>
        <w:t>Скоростная сила</w:t>
      </w:r>
      <w:r w:rsidRPr="007578C9">
        <w:rPr>
          <w:rFonts w:ascii="Times New Roman" w:hAnsi="Times New Roman" w:cs="Times New Roman"/>
          <w:color w:val="000000"/>
          <w:sz w:val="24"/>
          <w:szCs w:val="24"/>
          <w:shd w:val="clear" w:color="auto" w:fill="FFFFFF"/>
        </w:rPr>
        <w:t xml:space="preserve"> — это способность нервно-мышечной системы преодолевать сопротивления с высокой скоростью мышечного сокращения.</w:t>
      </w:r>
    </w:p>
    <w:p w:rsidR="007578C9" w:rsidRDefault="007578C9" w:rsidP="00E2059F">
      <w:pPr>
        <w:tabs>
          <w:tab w:val="left" w:pos="3522"/>
        </w:tabs>
        <w:ind w:left="-1276" w:right="-568"/>
        <w:rPr>
          <w:rFonts w:ascii="Times New Roman" w:hAnsi="Times New Roman" w:cs="Times New Roman"/>
          <w:color w:val="000000"/>
          <w:sz w:val="24"/>
          <w:szCs w:val="24"/>
          <w:shd w:val="clear" w:color="auto" w:fill="FFFFFF"/>
        </w:rPr>
      </w:pPr>
      <w:r w:rsidRPr="007578C9">
        <w:rPr>
          <w:rFonts w:ascii="Times New Roman" w:hAnsi="Times New Roman" w:cs="Times New Roman"/>
          <w:b/>
          <w:color w:val="000000"/>
          <w:sz w:val="24"/>
          <w:szCs w:val="24"/>
          <w:shd w:val="clear" w:color="auto" w:fill="FFFFFF"/>
        </w:rPr>
        <w:t>Силовая выносливость</w:t>
      </w:r>
      <w:r w:rsidRPr="007578C9">
        <w:rPr>
          <w:rFonts w:ascii="Times New Roman" w:hAnsi="Times New Roman" w:cs="Times New Roman"/>
          <w:color w:val="000000"/>
          <w:sz w:val="24"/>
          <w:szCs w:val="24"/>
          <w:shd w:val="clear" w:color="auto" w:fill="FFFFFF"/>
        </w:rPr>
        <w:t xml:space="preserve"> — это способность организма сопротивляться утомлению при длительной силовой работе.</w:t>
      </w:r>
    </w:p>
    <w:p w:rsidR="007578C9" w:rsidRDefault="007578C9" w:rsidP="00E2059F">
      <w:pPr>
        <w:tabs>
          <w:tab w:val="left" w:pos="3522"/>
        </w:tabs>
        <w:ind w:left="-1276" w:right="-568"/>
        <w:rPr>
          <w:rFonts w:ascii="Times New Roman" w:eastAsia="Times New Roman" w:hAnsi="Times New Roman" w:cs="Times New Roman"/>
          <w:b/>
          <w:i/>
          <w:color w:val="000000"/>
          <w:sz w:val="24"/>
          <w:szCs w:val="24"/>
          <w:u w:val="single"/>
          <w:lang w:eastAsia="ru-RU"/>
        </w:rPr>
      </w:pPr>
      <w:r>
        <w:rPr>
          <w:rFonts w:ascii="Times New Roman" w:hAnsi="Times New Roman" w:cs="Times New Roman"/>
          <w:b/>
          <w:color w:val="000000"/>
          <w:sz w:val="24"/>
          <w:szCs w:val="24"/>
          <w:shd w:val="clear" w:color="auto" w:fill="FFFFFF"/>
        </w:rPr>
        <w:t>58</w:t>
      </w:r>
      <w:r w:rsidRPr="007578C9">
        <w:rPr>
          <w:rStyle w:val="apple-converted-space"/>
        </w:rPr>
        <w:t>.</w:t>
      </w:r>
      <w:r w:rsidR="00DC1D01" w:rsidRPr="00DC1D01">
        <w:rPr>
          <w:rFonts w:ascii="Times New Roman" w:eastAsia="Times New Roman" w:hAnsi="Times New Roman" w:cs="Times New Roman"/>
          <w:color w:val="000000"/>
          <w:sz w:val="24"/>
          <w:szCs w:val="24"/>
          <w:lang w:eastAsia="ru-RU"/>
        </w:rPr>
        <w:t xml:space="preserve"> </w:t>
      </w:r>
      <w:r w:rsidR="00DC1D01" w:rsidRPr="00DC1D01">
        <w:rPr>
          <w:rFonts w:ascii="Times New Roman" w:eastAsia="Times New Roman" w:hAnsi="Times New Roman" w:cs="Times New Roman"/>
          <w:b/>
          <w:i/>
          <w:color w:val="000000"/>
          <w:sz w:val="24"/>
          <w:szCs w:val="24"/>
          <w:u w:val="single"/>
          <w:lang w:eastAsia="ru-RU"/>
        </w:rPr>
        <w:t>Мотивация профессиональной деятельности</w:t>
      </w:r>
    </w:p>
    <w:p w:rsidR="002C2691" w:rsidRPr="002C2691" w:rsidRDefault="002C2691" w:rsidP="00E2059F">
      <w:pPr>
        <w:shd w:val="clear" w:color="auto" w:fill="FFFFFF"/>
        <w:spacing w:after="115" w:line="295" w:lineRule="atLeast"/>
        <w:ind w:left="-1276" w:right="-568"/>
        <w:rPr>
          <w:rFonts w:ascii="Arial" w:eastAsia="Times New Roman" w:hAnsi="Arial" w:cs="Arial"/>
          <w:color w:val="000000"/>
          <w:sz w:val="23"/>
          <w:szCs w:val="23"/>
          <w:lang w:eastAsia="ru-RU"/>
        </w:rPr>
      </w:pPr>
      <w:r w:rsidRPr="002C2691">
        <w:rPr>
          <w:rFonts w:ascii="Arial" w:eastAsia="Times New Roman" w:hAnsi="Arial" w:cs="Arial"/>
          <w:b/>
          <w:bCs/>
          <w:color w:val="000000"/>
          <w:sz w:val="23"/>
          <w:lang w:eastAsia="ru-RU"/>
        </w:rPr>
        <w:lastRenderedPageBreak/>
        <w:t>Мотивация -</w:t>
      </w:r>
      <w:r w:rsidRPr="002C2691">
        <w:rPr>
          <w:rFonts w:ascii="Arial" w:eastAsia="Times New Roman" w:hAnsi="Arial" w:cs="Arial"/>
          <w:color w:val="000000"/>
          <w:sz w:val="23"/>
          <w:lang w:eastAsia="ru-RU"/>
        </w:rPr>
        <w:t> </w:t>
      </w:r>
      <w:r w:rsidRPr="002C2691">
        <w:rPr>
          <w:rFonts w:ascii="Arial" w:eastAsia="Times New Roman" w:hAnsi="Arial" w:cs="Arial"/>
          <w:color w:val="000000"/>
          <w:sz w:val="23"/>
          <w:szCs w:val="23"/>
          <w:lang w:eastAsia="ru-RU"/>
        </w:rPr>
        <w:t>это совокупность внутренних и внешних движущих сил, побуждающих человека действовать специфическим, целенаправленным образом; процесс побуждения себя и других к деятельности для достижения целей организации или личных целей.</w:t>
      </w:r>
    </w:p>
    <w:p w:rsidR="002C2691" w:rsidRPr="002C2691" w:rsidRDefault="002C2691" w:rsidP="00E2059F">
      <w:pPr>
        <w:shd w:val="clear" w:color="auto" w:fill="FFFFFF"/>
        <w:spacing w:before="196" w:after="0" w:line="295" w:lineRule="atLeast"/>
        <w:ind w:left="-1276" w:right="-568"/>
        <w:rPr>
          <w:rFonts w:ascii="Times New Roman" w:eastAsia="Times New Roman" w:hAnsi="Times New Roman" w:cs="Times New Roman"/>
          <w:color w:val="000000"/>
          <w:sz w:val="24"/>
          <w:szCs w:val="24"/>
          <w:lang w:eastAsia="ru-RU"/>
        </w:rPr>
      </w:pPr>
      <w:r w:rsidRPr="002C2691">
        <w:rPr>
          <w:rFonts w:ascii="Times New Roman" w:eastAsia="Times New Roman" w:hAnsi="Times New Roman" w:cs="Times New Roman"/>
          <w:color w:val="000000"/>
          <w:sz w:val="24"/>
          <w:szCs w:val="24"/>
          <w:lang w:eastAsia="ru-RU"/>
        </w:rPr>
        <w:t xml:space="preserve">Понятие «мотивация» более широкое, чем понятие «мотив». Мотив в отличие от мотивации — это то, что принадлежит субъекту поведения, является его устойчивым личностным свойством, изнутри побуждающим к совершению определенных действий. Понятие «мотивация» имеет двойной смысл: </w:t>
      </w:r>
      <w:proofErr w:type="spellStart"/>
      <w:r w:rsidRPr="002C2691">
        <w:rPr>
          <w:rFonts w:ascii="Times New Roman" w:eastAsia="Times New Roman" w:hAnsi="Times New Roman" w:cs="Times New Roman"/>
          <w:color w:val="000000"/>
          <w:sz w:val="24"/>
          <w:szCs w:val="24"/>
          <w:lang w:eastAsia="ru-RU"/>
        </w:rPr>
        <w:t>во-пе</w:t>
      </w:r>
      <w:proofErr w:type="gramStart"/>
      <w:r w:rsidRPr="002C2691">
        <w:rPr>
          <w:rFonts w:ascii="Times New Roman" w:eastAsia="Times New Roman" w:hAnsi="Times New Roman" w:cs="Times New Roman"/>
          <w:color w:val="000000"/>
          <w:sz w:val="24"/>
          <w:szCs w:val="24"/>
          <w:lang w:eastAsia="ru-RU"/>
        </w:rPr>
        <w:t>р</w:t>
      </w:r>
      <w:proofErr w:type="spellEnd"/>
      <w:r w:rsidRPr="002C2691">
        <w:rPr>
          <w:rFonts w:ascii="Times New Roman" w:eastAsia="Times New Roman" w:hAnsi="Times New Roman" w:cs="Times New Roman"/>
          <w:color w:val="000000"/>
          <w:sz w:val="24"/>
          <w:szCs w:val="24"/>
          <w:lang w:eastAsia="ru-RU"/>
        </w:rPr>
        <w:t>-</w:t>
      </w:r>
      <w:proofErr w:type="gramEnd"/>
      <w:r w:rsidRPr="002C2691">
        <w:rPr>
          <w:rFonts w:ascii="Times New Roman" w:eastAsia="Times New Roman" w:hAnsi="Times New Roman" w:cs="Times New Roman"/>
          <w:color w:val="000000"/>
          <w:sz w:val="24"/>
          <w:szCs w:val="24"/>
          <w:lang w:eastAsia="ru-RU"/>
        </w:rPr>
        <w:t xml:space="preserve"> </w:t>
      </w:r>
      <w:proofErr w:type="spellStart"/>
      <w:r w:rsidRPr="002C2691">
        <w:rPr>
          <w:rFonts w:ascii="Times New Roman" w:eastAsia="Times New Roman" w:hAnsi="Times New Roman" w:cs="Times New Roman"/>
          <w:color w:val="000000"/>
          <w:sz w:val="24"/>
          <w:szCs w:val="24"/>
          <w:lang w:eastAsia="ru-RU"/>
        </w:rPr>
        <w:t>вых</w:t>
      </w:r>
      <w:proofErr w:type="spellEnd"/>
      <w:r w:rsidRPr="002C2691">
        <w:rPr>
          <w:rFonts w:ascii="Times New Roman" w:eastAsia="Times New Roman" w:hAnsi="Times New Roman" w:cs="Times New Roman"/>
          <w:color w:val="000000"/>
          <w:sz w:val="24"/>
          <w:szCs w:val="24"/>
          <w:lang w:eastAsia="ru-RU"/>
        </w:rPr>
        <w:t>, это система факторов, влияющих на поведение человека (потребности, мотивы, цели, намерения и др.), во-вторых, характеристика процесса, который стимулирует и поддерживает поведенческую активность на определенном уровне.</w:t>
      </w:r>
    </w:p>
    <w:p w:rsidR="002C2691" w:rsidRPr="002C2691" w:rsidRDefault="002C2691" w:rsidP="00E2059F">
      <w:pPr>
        <w:shd w:val="clear" w:color="auto" w:fill="FFFFFF"/>
        <w:spacing w:before="196" w:after="0" w:line="295" w:lineRule="atLeast"/>
        <w:ind w:left="-1276" w:right="-568"/>
        <w:rPr>
          <w:rFonts w:ascii="Times New Roman" w:eastAsia="Times New Roman" w:hAnsi="Times New Roman" w:cs="Times New Roman"/>
          <w:color w:val="000000"/>
          <w:sz w:val="24"/>
          <w:szCs w:val="24"/>
          <w:lang w:eastAsia="ru-RU"/>
        </w:rPr>
      </w:pPr>
      <w:r w:rsidRPr="002C2691">
        <w:rPr>
          <w:rFonts w:ascii="Times New Roman" w:eastAsia="Times New Roman" w:hAnsi="Times New Roman" w:cs="Times New Roman"/>
          <w:color w:val="000000"/>
          <w:sz w:val="24"/>
          <w:szCs w:val="24"/>
          <w:lang w:eastAsia="ru-RU"/>
        </w:rPr>
        <w:t>В мотивационной сфере выделяются:</w:t>
      </w:r>
    </w:p>
    <w:p w:rsidR="002C2691" w:rsidRPr="002C2691" w:rsidRDefault="002C2691" w:rsidP="00E2059F">
      <w:pPr>
        <w:numPr>
          <w:ilvl w:val="0"/>
          <w:numId w:val="18"/>
        </w:numPr>
        <w:shd w:val="clear" w:color="auto" w:fill="FFFFFF"/>
        <w:spacing w:after="33" w:line="295" w:lineRule="atLeast"/>
        <w:ind w:left="-1276" w:right="-568" w:firstLine="0"/>
        <w:rPr>
          <w:rFonts w:ascii="Times New Roman" w:eastAsia="Times New Roman" w:hAnsi="Times New Roman" w:cs="Times New Roman"/>
          <w:color w:val="000000"/>
          <w:sz w:val="24"/>
          <w:szCs w:val="24"/>
          <w:lang w:eastAsia="ru-RU"/>
        </w:rPr>
      </w:pPr>
      <w:proofErr w:type="gramStart"/>
      <w:r w:rsidRPr="002C2691">
        <w:rPr>
          <w:rFonts w:ascii="Times New Roman" w:eastAsia="Times New Roman" w:hAnsi="Times New Roman" w:cs="Times New Roman"/>
          <w:color w:val="000000"/>
          <w:sz w:val="24"/>
          <w:szCs w:val="24"/>
          <w:lang w:eastAsia="ru-RU"/>
        </w:rPr>
        <w:t>мотивационная система личности — общая (целостная) организация всех побудительных сил деятельности, лежащих в основе поведения человека, которая включает в себя такие компоненты, как потребности, собственно мотивы, интересы, влечения, убеждения, цели, установки, стереотипы, нормы, ценности и др.;</w:t>
      </w:r>
      <w:proofErr w:type="gramEnd"/>
    </w:p>
    <w:p w:rsidR="002C2691" w:rsidRPr="002C2691" w:rsidRDefault="002C2691" w:rsidP="00E2059F">
      <w:pPr>
        <w:numPr>
          <w:ilvl w:val="0"/>
          <w:numId w:val="18"/>
        </w:numPr>
        <w:shd w:val="clear" w:color="auto" w:fill="FFFFFF"/>
        <w:spacing w:after="33" w:line="295" w:lineRule="atLeast"/>
        <w:ind w:left="-1276" w:right="-568" w:firstLine="0"/>
        <w:rPr>
          <w:rFonts w:ascii="Times New Roman" w:eastAsia="Times New Roman" w:hAnsi="Times New Roman" w:cs="Times New Roman"/>
          <w:color w:val="000000"/>
          <w:sz w:val="24"/>
          <w:szCs w:val="24"/>
          <w:lang w:eastAsia="ru-RU"/>
        </w:rPr>
      </w:pPr>
      <w:r w:rsidRPr="002C2691">
        <w:rPr>
          <w:rFonts w:ascii="Times New Roman" w:eastAsia="Times New Roman" w:hAnsi="Times New Roman" w:cs="Times New Roman"/>
          <w:color w:val="000000"/>
          <w:sz w:val="24"/>
          <w:szCs w:val="24"/>
          <w:lang w:eastAsia="ru-RU"/>
        </w:rPr>
        <w:t>мотивация достижения — потребность в достижении высоких результатов поведения и удовлетворении всех других потребностей;</w:t>
      </w:r>
    </w:p>
    <w:p w:rsidR="002C2691" w:rsidRPr="002C2691" w:rsidRDefault="002C2691" w:rsidP="00E2059F">
      <w:pPr>
        <w:numPr>
          <w:ilvl w:val="0"/>
          <w:numId w:val="18"/>
        </w:numPr>
        <w:shd w:val="clear" w:color="auto" w:fill="FFFFFF"/>
        <w:spacing w:after="33" w:line="295" w:lineRule="atLeast"/>
        <w:ind w:left="-1276" w:right="-568" w:firstLine="0"/>
        <w:rPr>
          <w:rFonts w:ascii="Times New Roman" w:eastAsia="Times New Roman" w:hAnsi="Times New Roman" w:cs="Times New Roman"/>
          <w:color w:val="000000"/>
          <w:sz w:val="24"/>
          <w:szCs w:val="24"/>
          <w:lang w:eastAsia="ru-RU"/>
        </w:rPr>
      </w:pPr>
      <w:r w:rsidRPr="002C2691">
        <w:rPr>
          <w:rFonts w:ascii="Times New Roman" w:eastAsia="Times New Roman" w:hAnsi="Times New Roman" w:cs="Times New Roman"/>
          <w:color w:val="000000"/>
          <w:sz w:val="24"/>
          <w:szCs w:val="24"/>
          <w:lang w:eastAsia="ru-RU"/>
        </w:rPr>
        <w:t xml:space="preserve">мотивация </w:t>
      </w:r>
      <w:proofErr w:type="spellStart"/>
      <w:r w:rsidRPr="002C2691">
        <w:rPr>
          <w:rFonts w:ascii="Times New Roman" w:eastAsia="Times New Roman" w:hAnsi="Times New Roman" w:cs="Times New Roman"/>
          <w:color w:val="000000"/>
          <w:sz w:val="24"/>
          <w:szCs w:val="24"/>
          <w:lang w:eastAsia="ru-RU"/>
        </w:rPr>
        <w:t>самоактуализации</w:t>
      </w:r>
      <w:proofErr w:type="spellEnd"/>
      <w:r w:rsidRPr="002C2691">
        <w:rPr>
          <w:rFonts w:ascii="Times New Roman" w:eastAsia="Times New Roman" w:hAnsi="Times New Roman" w:cs="Times New Roman"/>
          <w:color w:val="000000"/>
          <w:sz w:val="24"/>
          <w:szCs w:val="24"/>
          <w:lang w:eastAsia="ru-RU"/>
        </w:rPr>
        <w:t xml:space="preserve"> — высший уровень в иерархии мотивов личности, состоящий в потребности личности к наиболее полной реализации своего потенциала, в потребности самореализации себя.</w:t>
      </w:r>
    </w:p>
    <w:p w:rsidR="002C2691" w:rsidRPr="002C2691" w:rsidRDefault="002C2691" w:rsidP="00E2059F">
      <w:pPr>
        <w:shd w:val="clear" w:color="auto" w:fill="FFFFFF"/>
        <w:spacing w:before="196" w:after="0" w:line="295" w:lineRule="atLeast"/>
        <w:ind w:left="-1276" w:right="-568"/>
        <w:rPr>
          <w:rFonts w:ascii="Times New Roman" w:eastAsia="Times New Roman" w:hAnsi="Times New Roman" w:cs="Times New Roman"/>
          <w:color w:val="000000"/>
          <w:sz w:val="24"/>
          <w:szCs w:val="24"/>
          <w:lang w:eastAsia="ru-RU"/>
        </w:rPr>
      </w:pPr>
      <w:r w:rsidRPr="002C2691">
        <w:rPr>
          <w:rFonts w:ascii="Times New Roman" w:eastAsia="Times New Roman" w:hAnsi="Times New Roman" w:cs="Times New Roman"/>
          <w:color w:val="000000"/>
          <w:sz w:val="24"/>
          <w:szCs w:val="24"/>
          <w:lang w:eastAsia="ru-RU"/>
        </w:rPr>
        <w:t>Достойные цели, перспективные планы, хорошая организация будут малоэффективны, если не обеспечена заинтересованность исполнителей в их реализации, т.е. мотивация. Мотивация может компенсировать многие недостатки других функций, например недостатки в планировании, но слабую мотивацию практически невозможно чем-то компенсировать.</w:t>
      </w:r>
    </w:p>
    <w:p w:rsidR="002C2691" w:rsidRPr="002C2691" w:rsidRDefault="002C2691" w:rsidP="00E2059F">
      <w:pPr>
        <w:shd w:val="clear" w:color="auto" w:fill="FFFFFF"/>
        <w:spacing w:before="196" w:after="0" w:line="295" w:lineRule="atLeast"/>
        <w:ind w:left="-1276" w:right="-568"/>
        <w:rPr>
          <w:rFonts w:ascii="Times New Roman" w:eastAsia="Times New Roman" w:hAnsi="Times New Roman" w:cs="Times New Roman"/>
          <w:color w:val="000000"/>
          <w:sz w:val="24"/>
          <w:szCs w:val="24"/>
          <w:lang w:eastAsia="ru-RU"/>
        </w:rPr>
      </w:pPr>
      <w:r w:rsidRPr="002C2691">
        <w:rPr>
          <w:rFonts w:ascii="Times New Roman" w:eastAsia="Times New Roman" w:hAnsi="Times New Roman" w:cs="Times New Roman"/>
          <w:color w:val="000000"/>
          <w:sz w:val="24"/>
          <w:szCs w:val="24"/>
          <w:lang w:eastAsia="ru-RU"/>
        </w:rPr>
        <w:t>Успех в любой деятельности зависит не только от способностей и знаний, но и от мотивации (стремления работать и достигать высоких результатов). Чем выше уровень мотивации и активности, тем больше факторов (т.е. мотивов) побуждают человека к деятельности, тем больше усилий он склонен прикладывать.</w:t>
      </w:r>
    </w:p>
    <w:p w:rsidR="002C2691" w:rsidRPr="002C2691" w:rsidRDefault="002C2691" w:rsidP="00E2059F">
      <w:pPr>
        <w:shd w:val="clear" w:color="auto" w:fill="FFFFFF"/>
        <w:spacing w:before="196" w:after="0" w:line="295" w:lineRule="atLeast"/>
        <w:ind w:left="-1276" w:right="-568"/>
        <w:rPr>
          <w:rFonts w:ascii="Times New Roman" w:eastAsia="Times New Roman" w:hAnsi="Times New Roman" w:cs="Times New Roman"/>
          <w:color w:val="000000"/>
          <w:sz w:val="24"/>
          <w:szCs w:val="24"/>
          <w:lang w:eastAsia="ru-RU"/>
        </w:rPr>
      </w:pPr>
      <w:r w:rsidRPr="002C2691">
        <w:rPr>
          <w:rFonts w:ascii="Times New Roman" w:eastAsia="Times New Roman" w:hAnsi="Times New Roman" w:cs="Times New Roman"/>
          <w:color w:val="000000"/>
          <w:sz w:val="24"/>
          <w:szCs w:val="24"/>
          <w:lang w:eastAsia="ru-RU"/>
        </w:rPr>
        <w:t>Высокомотивированные индивиды больше работают и, как правило, достигают лучших результатов в своей деятельности. Мотивация — это один из важнейших факторов (наряду со способностями, знаниями, навыками), который обеспечивает успех в деятельности.</w:t>
      </w:r>
    </w:p>
    <w:p w:rsidR="002C2691" w:rsidRDefault="002C2691" w:rsidP="00E2059F">
      <w:pPr>
        <w:tabs>
          <w:tab w:val="left" w:pos="3522"/>
        </w:tabs>
        <w:ind w:left="-1276" w:right="-568"/>
        <w:rPr>
          <w:rStyle w:val="apple-converted-space"/>
        </w:rPr>
      </w:pPr>
    </w:p>
    <w:p w:rsidR="002C2691" w:rsidRDefault="002C2691" w:rsidP="00E2059F">
      <w:pPr>
        <w:tabs>
          <w:tab w:val="left" w:pos="3522"/>
        </w:tabs>
        <w:ind w:left="-1276" w:right="-568"/>
        <w:rPr>
          <w:rStyle w:val="apple-converted-space"/>
        </w:rPr>
      </w:pPr>
    </w:p>
    <w:p w:rsidR="002C2691" w:rsidRDefault="002C2691" w:rsidP="00E2059F">
      <w:pPr>
        <w:tabs>
          <w:tab w:val="left" w:pos="3522"/>
        </w:tabs>
        <w:ind w:left="-1276" w:right="-568"/>
        <w:rPr>
          <w:rStyle w:val="apple-converted-space"/>
        </w:rPr>
      </w:pPr>
    </w:p>
    <w:p w:rsidR="002C2691" w:rsidRDefault="002C2691" w:rsidP="00E2059F">
      <w:pPr>
        <w:tabs>
          <w:tab w:val="left" w:pos="3522"/>
        </w:tabs>
        <w:ind w:left="-1276" w:right="-568"/>
        <w:rPr>
          <w:rStyle w:val="apple-converted-space"/>
        </w:rPr>
      </w:pPr>
    </w:p>
    <w:p w:rsidR="002C2691" w:rsidRDefault="002C2691" w:rsidP="00E2059F">
      <w:pPr>
        <w:tabs>
          <w:tab w:val="left" w:pos="3522"/>
        </w:tabs>
        <w:ind w:left="-1276" w:right="-568"/>
        <w:rPr>
          <w:rStyle w:val="apple-converted-space"/>
        </w:rPr>
      </w:pPr>
    </w:p>
    <w:p w:rsidR="006D4703" w:rsidRDefault="006D4703" w:rsidP="00E2059F">
      <w:pPr>
        <w:tabs>
          <w:tab w:val="left" w:pos="3522"/>
        </w:tabs>
        <w:ind w:left="-1276" w:right="-568"/>
        <w:rPr>
          <w:rStyle w:val="apple-converted-space"/>
        </w:rPr>
      </w:pPr>
    </w:p>
    <w:p w:rsidR="007343D2" w:rsidRDefault="007343D2" w:rsidP="00E2059F">
      <w:pPr>
        <w:tabs>
          <w:tab w:val="left" w:pos="3522"/>
        </w:tabs>
        <w:ind w:left="-1276" w:right="-568"/>
        <w:rPr>
          <w:rStyle w:val="apple-converted-space"/>
        </w:rPr>
      </w:pPr>
    </w:p>
    <w:p w:rsidR="007343D2" w:rsidRDefault="007343D2" w:rsidP="00E2059F">
      <w:pPr>
        <w:tabs>
          <w:tab w:val="left" w:pos="3522"/>
        </w:tabs>
        <w:ind w:left="-1276" w:right="-568"/>
        <w:rPr>
          <w:rFonts w:ascii="Times New Roman" w:eastAsia="Times New Roman" w:hAnsi="Times New Roman" w:cs="Times New Roman"/>
          <w:b/>
          <w:i/>
          <w:color w:val="000000"/>
          <w:sz w:val="24"/>
          <w:szCs w:val="24"/>
          <w:u w:val="single"/>
          <w:lang w:eastAsia="ru-RU"/>
        </w:rPr>
      </w:pPr>
      <w:r>
        <w:rPr>
          <w:rFonts w:ascii="Times New Roman" w:hAnsi="Times New Roman" w:cs="Times New Roman"/>
          <w:b/>
          <w:color w:val="000000"/>
          <w:sz w:val="24"/>
          <w:szCs w:val="24"/>
          <w:shd w:val="clear" w:color="auto" w:fill="FFFFFF"/>
        </w:rPr>
        <w:t>59</w:t>
      </w:r>
      <w:r w:rsidRPr="007343D2">
        <w:rPr>
          <w:rStyle w:val="apple-converted-space"/>
        </w:rPr>
        <w:t>.</w:t>
      </w:r>
      <w:r w:rsidR="00DC1D01" w:rsidRPr="00DC1D01">
        <w:rPr>
          <w:rFonts w:ascii="Times New Roman" w:eastAsia="Times New Roman" w:hAnsi="Times New Roman" w:cs="Times New Roman"/>
          <w:color w:val="000000"/>
          <w:sz w:val="24"/>
          <w:szCs w:val="24"/>
          <w:lang w:eastAsia="ru-RU"/>
        </w:rPr>
        <w:t xml:space="preserve"> </w:t>
      </w:r>
      <w:r w:rsidR="00DC1D01" w:rsidRPr="00DC1D01">
        <w:rPr>
          <w:rFonts w:ascii="Times New Roman" w:eastAsia="Times New Roman" w:hAnsi="Times New Roman" w:cs="Times New Roman"/>
          <w:b/>
          <w:i/>
          <w:color w:val="000000"/>
          <w:sz w:val="24"/>
          <w:szCs w:val="24"/>
          <w:u w:val="single"/>
          <w:lang w:eastAsia="ru-RU"/>
        </w:rPr>
        <w:t>0сновные факторы негативного влияния на работников умственного труда с точки зрения физической активности</w:t>
      </w:r>
    </w:p>
    <w:p w:rsidR="000D455E" w:rsidRDefault="000D455E" w:rsidP="00E2059F">
      <w:pPr>
        <w:spacing w:line="270" w:lineRule="atLeast"/>
        <w:ind w:left="-1276" w:right="-568"/>
        <w:rPr>
          <w:rFonts w:ascii="Times New Roman" w:eastAsia="Times New Roman" w:hAnsi="Times New Roman" w:cs="Times New Roman"/>
          <w:color w:val="000000"/>
          <w:sz w:val="24"/>
          <w:szCs w:val="24"/>
          <w:lang w:eastAsia="ru-RU"/>
        </w:rPr>
      </w:pPr>
      <w:r>
        <w:rPr>
          <w:rStyle w:val="apple-converted-space"/>
          <w:rFonts w:ascii="Tahoma" w:hAnsi="Tahoma" w:cs="Tahoma"/>
          <w:color w:val="000000"/>
          <w:sz w:val="18"/>
          <w:szCs w:val="18"/>
          <w:shd w:val="clear" w:color="auto" w:fill="FFFFFF"/>
        </w:rPr>
        <w:t xml:space="preserve">       </w:t>
      </w:r>
      <w:r>
        <w:rPr>
          <w:rFonts w:ascii="Times New Roman" w:hAnsi="Times New Roman" w:cs="Times New Roman"/>
          <w:color w:val="000000"/>
          <w:sz w:val="24"/>
          <w:szCs w:val="24"/>
          <w:shd w:val="clear" w:color="auto" w:fill="FFFFFF"/>
        </w:rPr>
        <w:t>У</w:t>
      </w:r>
      <w:r w:rsidRPr="000D455E">
        <w:rPr>
          <w:rFonts w:ascii="Times New Roman" w:hAnsi="Times New Roman" w:cs="Times New Roman"/>
          <w:color w:val="000000"/>
          <w:sz w:val="24"/>
          <w:szCs w:val="24"/>
          <w:shd w:val="clear" w:color="auto" w:fill="FFFFFF"/>
        </w:rPr>
        <w:t xml:space="preserve">мственная деятельность </w:t>
      </w:r>
      <w:proofErr w:type="gramStart"/>
      <w:r w:rsidRPr="000D455E">
        <w:rPr>
          <w:rFonts w:ascii="Times New Roman" w:hAnsi="Times New Roman" w:cs="Times New Roman"/>
          <w:color w:val="000000"/>
          <w:sz w:val="24"/>
          <w:szCs w:val="24"/>
          <w:shd w:val="clear" w:color="auto" w:fill="FFFFFF"/>
        </w:rPr>
        <w:t>-с</w:t>
      </w:r>
      <w:proofErr w:type="gramEnd"/>
      <w:r w:rsidRPr="000D455E">
        <w:rPr>
          <w:rFonts w:ascii="Times New Roman" w:hAnsi="Times New Roman" w:cs="Times New Roman"/>
          <w:color w:val="000000"/>
          <w:sz w:val="24"/>
          <w:szCs w:val="24"/>
          <w:shd w:val="clear" w:color="auto" w:fill="FFFFFF"/>
        </w:rPr>
        <w:t xml:space="preserve">идячая работа, а она влияет на комплекс органов </w:t>
      </w:r>
      <w:r w:rsidRPr="000D455E">
        <w:rPr>
          <w:rFonts w:ascii="Times New Roman" w:eastAsia="Times New Roman" w:hAnsi="Times New Roman" w:cs="Times New Roman"/>
          <w:color w:val="000000"/>
          <w:sz w:val="24"/>
          <w:szCs w:val="24"/>
          <w:lang w:eastAsia="ru-RU"/>
        </w:rPr>
        <w:br/>
        <w:t>комплекс наших органов, начиная от суставов и заканчивая сердцем. Вот что</w:t>
      </w:r>
      <w:r>
        <w:rPr>
          <w:rFonts w:ascii="Times New Roman" w:eastAsia="Times New Roman" w:hAnsi="Times New Roman" w:cs="Times New Roman"/>
          <w:color w:val="000000"/>
          <w:sz w:val="24"/>
          <w:szCs w:val="24"/>
          <w:lang w:eastAsia="ru-RU"/>
        </w:rPr>
        <w:t xml:space="preserve"> нам угрожает в первую очередь:</w:t>
      </w:r>
    </w:p>
    <w:p w:rsidR="000D455E" w:rsidRPr="000D455E" w:rsidRDefault="000D455E" w:rsidP="00E2059F">
      <w:pPr>
        <w:spacing w:line="270" w:lineRule="atLeast"/>
        <w:ind w:left="-1276" w:right="-568"/>
        <w:rPr>
          <w:rFonts w:ascii="Tahoma" w:eastAsia="Times New Roman" w:hAnsi="Tahoma" w:cs="Tahoma"/>
          <w:color w:val="000000"/>
          <w:sz w:val="18"/>
          <w:szCs w:val="18"/>
          <w:lang w:eastAsia="ru-RU"/>
        </w:rPr>
      </w:pPr>
      <w:r w:rsidRPr="000D455E">
        <w:rPr>
          <w:rFonts w:ascii="Times New Roman" w:eastAsia="Times New Roman" w:hAnsi="Times New Roman" w:cs="Times New Roman"/>
          <w:color w:val="000000"/>
          <w:sz w:val="24"/>
          <w:szCs w:val="24"/>
          <w:lang w:eastAsia="ru-RU"/>
        </w:rPr>
        <w:lastRenderedPageBreak/>
        <w:t>Малоподвижный образ жизни снижает ток крови, из-за чего на стенках сосудов активно накапливается жир. От этого растёт кровяное давление и, как результат, возникаю</w:t>
      </w:r>
      <w:r>
        <w:rPr>
          <w:rFonts w:ascii="Times New Roman" w:eastAsia="Times New Roman" w:hAnsi="Times New Roman" w:cs="Times New Roman"/>
          <w:color w:val="000000"/>
          <w:sz w:val="24"/>
          <w:szCs w:val="24"/>
          <w:lang w:eastAsia="ru-RU"/>
        </w:rPr>
        <w:t>т серьёзные проблемы с сердцем.</w:t>
      </w:r>
      <w:r w:rsidRPr="000D455E">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color w:val="000000"/>
          <w:sz w:val="24"/>
          <w:szCs w:val="24"/>
          <w:lang w:eastAsia="ru-RU"/>
        </w:rPr>
        <w:t xml:space="preserve">      </w:t>
      </w:r>
      <w:r w:rsidRPr="000D455E">
        <w:rPr>
          <w:rFonts w:ascii="Times New Roman" w:eastAsia="Times New Roman" w:hAnsi="Times New Roman" w:cs="Times New Roman"/>
          <w:color w:val="000000"/>
          <w:sz w:val="24"/>
          <w:szCs w:val="24"/>
          <w:lang w:eastAsia="ru-RU"/>
        </w:rPr>
        <w:t>Клетки организма человека, ведущего сидячий образ жизни, требуют мало энергии, а значит, и глюкоза усваивается в малых дозах. Но поджелудочная железа всё производит и производит инсулин для доставки глюкозы в клетки. В итоге возрас</w:t>
      </w:r>
      <w:r>
        <w:rPr>
          <w:rFonts w:ascii="Times New Roman" w:eastAsia="Times New Roman" w:hAnsi="Times New Roman" w:cs="Times New Roman"/>
          <w:color w:val="000000"/>
          <w:sz w:val="24"/>
          <w:szCs w:val="24"/>
          <w:lang w:eastAsia="ru-RU"/>
        </w:rPr>
        <w:t>тает риск заболевания диабетом.</w:t>
      </w:r>
      <w:r w:rsidRPr="000D455E">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color w:val="000000"/>
          <w:sz w:val="24"/>
          <w:szCs w:val="24"/>
          <w:lang w:eastAsia="ru-RU"/>
        </w:rPr>
        <w:t xml:space="preserve">     </w:t>
      </w:r>
      <w:r w:rsidRPr="000D455E">
        <w:rPr>
          <w:rFonts w:ascii="Times New Roman" w:eastAsia="Times New Roman" w:hAnsi="Times New Roman" w:cs="Times New Roman"/>
          <w:color w:val="000000"/>
          <w:sz w:val="24"/>
          <w:szCs w:val="24"/>
          <w:lang w:eastAsia="ru-RU"/>
        </w:rPr>
        <w:t xml:space="preserve">Повышение уровня инсулина может привести и к росту раковых клеток. Особенно </w:t>
      </w:r>
      <w:r>
        <w:rPr>
          <w:rFonts w:ascii="Times New Roman" w:eastAsia="Times New Roman" w:hAnsi="Times New Roman" w:cs="Times New Roman"/>
          <w:color w:val="000000"/>
          <w:sz w:val="24"/>
          <w:szCs w:val="24"/>
          <w:lang w:eastAsia="ru-RU"/>
        </w:rPr>
        <w:t>это касается груди и кишечника.</w:t>
      </w:r>
      <w:r w:rsidRPr="000D455E">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color w:val="000000"/>
          <w:sz w:val="24"/>
          <w:szCs w:val="24"/>
          <w:lang w:eastAsia="ru-RU"/>
        </w:rPr>
        <w:t xml:space="preserve">    </w:t>
      </w:r>
      <w:r w:rsidRPr="000D455E">
        <w:rPr>
          <w:rFonts w:ascii="Times New Roman" w:eastAsia="Times New Roman" w:hAnsi="Times New Roman" w:cs="Times New Roman"/>
          <w:color w:val="000000"/>
          <w:sz w:val="24"/>
          <w:szCs w:val="24"/>
          <w:lang w:eastAsia="ru-RU"/>
        </w:rPr>
        <w:t>В мозг постоянно сидящего человека перестаёт поступать свежая, обогащённая кислородом кровь. Это, как минимум, ведёт к ухудшению настроени</w:t>
      </w:r>
      <w:r>
        <w:rPr>
          <w:rFonts w:ascii="Times New Roman" w:eastAsia="Times New Roman" w:hAnsi="Times New Roman" w:cs="Times New Roman"/>
          <w:color w:val="000000"/>
          <w:sz w:val="24"/>
          <w:szCs w:val="24"/>
          <w:lang w:eastAsia="ru-RU"/>
        </w:rPr>
        <w:t>я и снижению работоспособности.</w:t>
      </w:r>
      <w:r w:rsidRPr="000D455E">
        <w:rPr>
          <w:rFonts w:ascii="Times New Roman" w:eastAsia="Times New Roman" w:hAnsi="Times New Roman" w:cs="Times New Roman"/>
          <w:color w:val="000000"/>
          <w:sz w:val="24"/>
          <w:szCs w:val="24"/>
          <w:lang w:eastAsia="ru-RU"/>
        </w:rPr>
        <w:br/>
        <w:t>От непрерывного вытягивания шеи в сторону экрана шейные позвонки постепенно деформируются. Шея начинает болеть, её всё труднее становится удерживать прямо. По этой же причине начинают болеть и плечи.</w:t>
      </w:r>
    </w:p>
    <w:p w:rsidR="000D455E" w:rsidRPr="000D455E" w:rsidRDefault="000D455E" w:rsidP="00E2059F">
      <w:pPr>
        <w:tabs>
          <w:tab w:val="left" w:pos="3522"/>
        </w:tabs>
        <w:ind w:left="-1276" w:right="-568"/>
        <w:rPr>
          <w:rFonts w:ascii="Times New Roman" w:eastAsia="Times New Roman" w:hAnsi="Times New Roman" w:cs="Times New Roman"/>
          <w:i/>
          <w:color w:val="000000"/>
          <w:sz w:val="24"/>
          <w:szCs w:val="24"/>
          <w:u w:val="single"/>
          <w:lang w:eastAsia="ru-RU"/>
        </w:rPr>
      </w:pPr>
    </w:p>
    <w:p w:rsidR="00192D59" w:rsidRDefault="007343D2" w:rsidP="00E2059F">
      <w:pPr>
        <w:tabs>
          <w:tab w:val="left" w:pos="3522"/>
        </w:tabs>
        <w:ind w:left="-1276" w:right="-568"/>
        <w:rPr>
          <w:rStyle w:val="apple-converted-space"/>
        </w:rPr>
      </w:pPr>
      <w:r>
        <w:rPr>
          <w:rFonts w:ascii="Times New Roman" w:hAnsi="Times New Roman" w:cs="Times New Roman"/>
          <w:b/>
          <w:color w:val="000000"/>
          <w:sz w:val="24"/>
          <w:szCs w:val="24"/>
          <w:shd w:val="clear" w:color="auto" w:fill="FFFFFF"/>
        </w:rPr>
        <w:t>60</w:t>
      </w:r>
      <w:r w:rsidRPr="007343D2">
        <w:rPr>
          <w:rStyle w:val="apple-converted-space"/>
        </w:rPr>
        <w:t>.</w:t>
      </w:r>
      <w:r w:rsidR="00F627FE">
        <w:rPr>
          <w:rStyle w:val="apple-converted-space"/>
        </w:rPr>
        <w:t xml:space="preserve"> </w:t>
      </w:r>
      <w:r w:rsidR="00192D59" w:rsidRPr="00192D59">
        <w:rPr>
          <w:rFonts w:ascii="Times New Roman" w:eastAsia="Times New Roman" w:hAnsi="Times New Roman" w:cs="Times New Roman"/>
          <w:b/>
          <w:i/>
          <w:color w:val="000000"/>
          <w:sz w:val="24"/>
          <w:szCs w:val="24"/>
          <w:u w:val="single"/>
          <w:lang w:eastAsia="ru-RU"/>
        </w:rPr>
        <w:t>Содержание профессионально-прикладной физической культуры, необходимой студенту финансово-экономического университета</w:t>
      </w:r>
    </w:p>
    <w:p w:rsidR="00F627FE" w:rsidRPr="00F627FE" w:rsidRDefault="00F627FE" w:rsidP="00E2059F">
      <w:pPr>
        <w:tabs>
          <w:tab w:val="left" w:pos="3522"/>
        </w:tabs>
        <w:ind w:left="-1276" w:right="-568"/>
        <w:rPr>
          <w:rStyle w:val="apple-converted-space"/>
          <w:rFonts w:ascii="Times New Roman" w:hAnsi="Times New Roman" w:cs="Times New Roman"/>
          <w:sz w:val="24"/>
          <w:szCs w:val="24"/>
        </w:rPr>
      </w:pPr>
      <w:r w:rsidRPr="00F627FE">
        <w:rPr>
          <w:rStyle w:val="apple-converted-space"/>
          <w:rFonts w:ascii="Times New Roman" w:hAnsi="Times New Roman" w:cs="Times New Roman"/>
          <w:sz w:val="24"/>
          <w:szCs w:val="24"/>
        </w:rPr>
        <w:t xml:space="preserve">Профессионально-прикладная физическая подготовка — это специально направленное и избирательное использование средств физической культуры и спорта для подготовки человека к определенной профессиональной деятельности. </w:t>
      </w:r>
    </w:p>
    <w:p w:rsidR="00F627FE" w:rsidRPr="00F627FE" w:rsidRDefault="00F627FE" w:rsidP="00E2059F">
      <w:pPr>
        <w:tabs>
          <w:tab w:val="left" w:pos="3522"/>
        </w:tabs>
        <w:ind w:left="-1276" w:right="-568"/>
        <w:rPr>
          <w:rStyle w:val="apple-converted-space"/>
          <w:rFonts w:ascii="Times New Roman" w:hAnsi="Times New Roman" w:cs="Times New Roman"/>
          <w:sz w:val="24"/>
          <w:szCs w:val="24"/>
        </w:rPr>
      </w:pPr>
      <w:r w:rsidRPr="00F627FE">
        <w:rPr>
          <w:rStyle w:val="apple-converted-space"/>
          <w:rFonts w:ascii="Times New Roman" w:hAnsi="Times New Roman" w:cs="Times New Roman"/>
          <w:sz w:val="24"/>
          <w:szCs w:val="24"/>
        </w:rPr>
        <w:t xml:space="preserve">Современный труд требует значительного напряжения умственных, психических и физических сил, повышенной координации движений работников в любой сфере труда. Но каждая профессия диктует свой уровень развития психофизических качеств, свой перечень профессионально-прикладных умений и навыков. </w:t>
      </w:r>
    </w:p>
    <w:p w:rsidR="00F627FE" w:rsidRPr="00F627FE" w:rsidRDefault="00F627FE" w:rsidP="00E2059F">
      <w:pPr>
        <w:tabs>
          <w:tab w:val="left" w:pos="3522"/>
        </w:tabs>
        <w:ind w:left="-1276" w:right="-568"/>
        <w:rPr>
          <w:rStyle w:val="apple-converted-space"/>
          <w:rFonts w:ascii="Times New Roman" w:hAnsi="Times New Roman" w:cs="Times New Roman"/>
          <w:sz w:val="24"/>
          <w:szCs w:val="24"/>
        </w:rPr>
      </w:pPr>
      <w:r w:rsidRPr="00F627FE">
        <w:rPr>
          <w:rStyle w:val="apple-converted-space"/>
          <w:rFonts w:ascii="Times New Roman" w:hAnsi="Times New Roman" w:cs="Times New Roman"/>
          <w:sz w:val="24"/>
          <w:szCs w:val="24"/>
        </w:rPr>
        <w:t xml:space="preserve">Итак, цель ППФП — психофизическая готовность к успешной профессиональной деятельности. </w:t>
      </w:r>
      <w:proofErr w:type="gramStart"/>
      <w:r w:rsidRPr="00F627FE">
        <w:rPr>
          <w:rStyle w:val="apple-converted-space"/>
          <w:rFonts w:ascii="Times New Roman" w:hAnsi="Times New Roman" w:cs="Times New Roman"/>
          <w:sz w:val="24"/>
          <w:szCs w:val="24"/>
        </w:rPr>
        <w:t>Чтобы достичь</w:t>
      </w:r>
      <w:proofErr w:type="gramEnd"/>
      <w:r w:rsidRPr="00F627FE">
        <w:rPr>
          <w:rStyle w:val="apple-converted-space"/>
          <w:rFonts w:ascii="Times New Roman" w:hAnsi="Times New Roman" w:cs="Times New Roman"/>
          <w:sz w:val="24"/>
          <w:szCs w:val="24"/>
        </w:rPr>
        <w:t xml:space="preserve"> эту цель, необходимо создать у будущих специалистов психофизические предпосылки и готовность: </w:t>
      </w:r>
    </w:p>
    <w:p w:rsidR="00F627FE" w:rsidRPr="00F627FE" w:rsidRDefault="00F627FE" w:rsidP="00E2059F">
      <w:pPr>
        <w:tabs>
          <w:tab w:val="left" w:pos="3522"/>
        </w:tabs>
        <w:ind w:left="-1276" w:right="-568"/>
        <w:rPr>
          <w:rStyle w:val="apple-converted-space"/>
          <w:rFonts w:ascii="Times New Roman" w:hAnsi="Times New Roman" w:cs="Times New Roman"/>
          <w:sz w:val="24"/>
          <w:szCs w:val="24"/>
        </w:rPr>
      </w:pPr>
      <w:r w:rsidRPr="00F627FE">
        <w:rPr>
          <w:rStyle w:val="apple-converted-space"/>
          <w:rFonts w:ascii="Times New Roman" w:hAnsi="Times New Roman" w:cs="Times New Roman"/>
          <w:sz w:val="24"/>
          <w:szCs w:val="24"/>
        </w:rPr>
        <w:t xml:space="preserve">• к ускорению профессионального обучения; </w:t>
      </w:r>
    </w:p>
    <w:p w:rsidR="00F627FE" w:rsidRPr="00F627FE" w:rsidRDefault="00F627FE" w:rsidP="00E2059F">
      <w:pPr>
        <w:tabs>
          <w:tab w:val="left" w:pos="3522"/>
        </w:tabs>
        <w:ind w:left="-1276" w:right="-568"/>
        <w:rPr>
          <w:rStyle w:val="apple-converted-space"/>
          <w:rFonts w:ascii="Times New Roman" w:hAnsi="Times New Roman" w:cs="Times New Roman"/>
          <w:sz w:val="24"/>
          <w:szCs w:val="24"/>
        </w:rPr>
      </w:pPr>
      <w:r w:rsidRPr="00F627FE">
        <w:rPr>
          <w:rStyle w:val="apple-converted-space"/>
          <w:rFonts w:ascii="Times New Roman" w:hAnsi="Times New Roman" w:cs="Times New Roman"/>
          <w:sz w:val="24"/>
          <w:szCs w:val="24"/>
        </w:rPr>
        <w:t xml:space="preserve">* к достижению высокопроизводительного труда в избранной профессии; </w:t>
      </w:r>
    </w:p>
    <w:p w:rsidR="00F627FE" w:rsidRPr="00F627FE" w:rsidRDefault="00F627FE" w:rsidP="00E2059F">
      <w:pPr>
        <w:tabs>
          <w:tab w:val="left" w:pos="3522"/>
        </w:tabs>
        <w:ind w:left="-1276" w:right="-568"/>
        <w:rPr>
          <w:rStyle w:val="apple-converted-space"/>
          <w:rFonts w:ascii="Times New Roman" w:hAnsi="Times New Roman" w:cs="Times New Roman"/>
          <w:sz w:val="24"/>
          <w:szCs w:val="24"/>
        </w:rPr>
      </w:pPr>
      <w:r w:rsidRPr="00F627FE">
        <w:rPr>
          <w:rStyle w:val="apple-converted-space"/>
          <w:rFonts w:ascii="Times New Roman" w:hAnsi="Times New Roman" w:cs="Times New Roman"/>
          <w:sz w:val="24"/>
          <w:szCs w:val="24"/>
        </w:rPr>
        <w:t xml:space="preserve">* к предупреждению профессиональных заболеваний и травматизма, обеспечению профессионального долголетия; </w:t>
      </w:r>
    </w:p>
    <w:p w:rsidR="00F627FE" w:rsidRPr="00F627FE" w:rsidRDefault="00F627FE" w:rsidP="00E2059F">
      <w:pPr>
        <w:tabs>
          <w:tab w:val="left" w:pos="3522"/>
        </w:tabs>
        <w:ind w:left="-1276" w:right="-568"/>
        <w:rPr>
          <w:rStyle w:val="apple-converted-space"/>
          <w:rFonts w:ascii="Times New Roman" w:hAnsi="Times New Roman" w:cs="Times New Roman"/>
          <w:sz w:val="24"/>
          <w:szCs w:val="24"/>
        </w:rPr>
      </w:pPr>
      <w:r w:rsidRPr="00F627FE">
        <w:rPr>
          <w:rStyle w:val="apple-converted-space"/>
          <w:rFonts w:ascii="Times New Roman" w:hAnsi="Times New Roman" w:cs="Times New Roman"/>
          <w:sz w:val="24"/>
          <w:szCs w:val="24"/>
        </w:rPr>
        <w:t xml:space="preserve">• к использованию средств физической культуры и спорта для активного отдыха и восстановления общей и профессиональной работоспособности в рабочее и свободное время; </w:t>
      </w:r>
    </w:p>
    <w:p w:rsidR="00F627FE" w:rsidRPr="00F627FE" w:rsidRDefault="00F627FE" w:rsidP="00E2059F">
      <w:pPr>
        <w:tabs>
          <w:tab w:val="left" w:pos="3522"/>
        </w:tabs>
        <w:ind w:left="-1276" w:right="-568"/>
        <w:rPr>
          <w:rStyle w:val="apple-converted-space"/>
          <w:rFonts w:ascii="Times New Roman" w:hAnsi="Times New Roman" w:cs="Times New Roman"/>
          <w:sz w:val="24"/>
          <w:szCs w:val="24"/>
        </w:rPr>
      </w:pPr>
      <w:r w:rsidRPr="00F627FE">
        <w:rPr>
          <w:rStyle w:val="apple-converted-space"/>
          <w:rFonts w:ascii="Times New Roman" w:hAnsi="Times New Roman" w:cs="Times New Roman"/>
          <w:sz w:val="24"/>
          <w:szCs w:val="24"/>
        </w:rPr>
        <w:t xml:space="preserve">* к выполнению служебных и общественных функций по внедрению физической культуры и спорта в профессиональном коллективе. </w:t>
      </w:r>
    </w:p>
    <w:p w:rsidR="00F627FE" w:rsidRPr="00F627FE" w:rsidRDefault="00F627FE" w:rsidP="00E2059F">
      <w:pPr>
        <w:tabs>
          <w:tab w:val="left" w:pos="3522"/>
        </w:tabs>
        <w:ind w:left="-1276" w:right="-568"/>
        <w:rPr>
          <w:rStyle w:val="apple-converted-space"/>
          <w:rFonts w:ascii="Times New Roman" w:hAnsi="Times New Roman" w:cs="Times New Roman"/>
          <w:sz w:val="24"/>
          <w:szCs w:val="24"/>
        </w:rPr>
      </w:pPr>
      <w:r w:rsidRPr="00F627FE">
        <w:rPr>
          <w:rStyle w:val="apple-converted-space"/>
          <w:rFonts w:ascii="Times New Roman" w:hAnsi="Times New Roman" w:cs="Times New Roman"/>
          <w:sz w:val="24"/>
          <w:szCs w:val="24"/>
        </w:rPr>
        <w:t xml:space="preserve">Конкретные задачи ППФП студентов определяются особенностями их будущей, профессиональной деятельности и состоят в том, чтобы: </w:t>
      </w:r>
    </w:p>
    <w:p w:rsidR="00F627FE" w:rsidRPr="00F627FE" w:rsidRDefault="00F627FE" w:rsidP="00E2059F">
      <w:pPr>
        <w:tabs>
          <w:tab w:val="left" w:pos="3522"/>
        </w:tabs>
        <w:ind w:left="-1276" w:right="-568"/>
        <w:rPr>
          <w:rStyle w:val="apple-converted-space"/>
          <w:rFonts w:ascii="Times New Roman" w:hAnsi="Times New Roman" w:cs="Times New Roman"/>
          <w:sz w:val="24"/>
          <w:szCs w:val="24"/>
        </w:rPr>
      </w:pPr>
      <w:r w:rsidRPr="00F627FE">
        <w:rPr>
          <w:rStyle w:val="apple-converted-space"/>
          <w:rFonts w:ascii="Times New Roman" w:hAnsi="Times New Roman" w:cs="Times New Roman"/>
          <w:sz w:val="24"/>
          <w:szCs w:val="24"/>
        </w:rPr>
        <w:t xml:space="preserve">* формировать необходимые прикладные знания, </w:t>
      </w:r>
    </w:p>
    <w:p w:rsidR="00F627FE" w:rsidRPr="00F627FE" w:rsidRDefault="00F627FE" w:rsidP="00E2059F">
      <w:pPr>
        <w:tabs>
          <w:tab w:val="left" w:pos="3522"/>
        </w:tabs>
        <w:ind w:left="-1276" w:right="-568"/>
        <w:rPr>
          <w:rStyle w:val="apple-converted-space"/>
          <w:rFonts w:ascii="Times New Roman" w:hAnsi="Times New Roman" w:cs="Times New Roman"/>
          <w:sz w:val="24"/>
          <w:szCs w:val="24"/>
        </w:rPr>
      </w:pPr>
      <w:r w:rsidRPr="00F627FE">
        <w:rPr>
          <w:rStyle w:val="apple-converted-space"/>
          <w:rFonts w:ascii="Times New Roman" w:hAnsi="Times New Roman" w:cs="Times New Roman"/>
          <w:sz w:val="24"/>
          <w:szCs w:val="24"/>
        </w:rPr>
        <w:t xml:space="preserve">* осваивать прикладные умения и навыки; </w:t>
      </w:r>
    </w:p>
    <w:p w:rsidR="00F627FE" w:rsidRPr="00F627FE" w:rsidRDefault="00F627FE" w:rsidP="00E2059F">
      <w:pPr>
        <w:tabs>
          <w:tab w:val="left" w:pos="3522"/>
        </w:tabs>
        <w:ind w:left="-1276" w:right="-568"/>
        <w:rPr>
          <w:rStyle w:val="apple-converted-space"/>
          <w:rFonts w:ascii="Times New Roman" w:hAnsi="Times New Roman" w:cs="Times New Roman"/>
          <w:sz w:val="24"/>
          <w:szCs w:val="24"/>
        </w:rPr>
      </w:pPr>
      <w:r w:rsidRPr="00F627FE">
        <w:rPr>
          <w:rStyle w:val="apple-converted-space"/>
          <w:rFonts w:ascii="Times New Roman" w:hAnsi="Times New Roman" w:cs="Times New Roman"/>
          <w:sz w:val="24"/>
          <w:szCs w:val="24"/>
        </w:rPr>
        <w:t xml:space="preserve">• воспитывать прикладные психофизические качества; </w:t>
      </w:r>
    </w:p>
    <w:p w:rsidR="00F627FE" w:rsidRPr="00F627FE" w:rsidRDefault="00F627FE" w:rsidP="00E2059F">
      <w:pPr>
        <w:tabs>
          <w:tab w:val="left" w:pos="3522"/>
        </w:tabs>
        <w:ind w:left="-1276" w:right="-568"/>
        <w:rPr>
          <w:rStyle w:val="apple-converted-space"/>
          <w:rFonts w:ascii="Times New Roman" w:hAnsi="Times New Roman" w:cs="Times New Roman"/>
          <w:sz w:val="24"/>
          <w:szCs w:val="24"/>
        </w:rPr>
      </w:pPr>
      <w:r w:rsidRPr="00F627FE">
        <w:rPr>
          <w:rStyle w:val="apple-converted-space"/>
          <w:rFonts w:ascii="Times New Roman" w:hAnsi="Times New Roman" w:cs="Times New Roman"/>
          <w:sz w:val="24"/>
          <w:szCs w:val="24"/>
        </w:rPr>
        <w:t xml:space="preserve">• воспитывать прикладные специальные качества. </w:t>
      </w:r>
    </w:p>
    <w:p w:rsidR="00F627FE" w:rsidRPr="00F627FE" w:rsidRDefault="00F627FE" w:rsidP="00E2059F">
      <w:pPr>
        <w:tabs>
          <w:tab w:val="left" w:pos="3522"/>
        </w:tabs>
        <w:ind w:left="-1276" w:right="-568"/>
        <w:rPr>
          <w:rStyle w:val="apple-converted-space"/>
          <w:rFonts w:ascii="Times New Roman" w:hAnsi="Times New Roman" w:cs="Times New Roman"/>
          <w:sz w:val="24"/>
          <w:szCs w:val="24"/>
        </w:rPr>
      </w:pPr>
      <w:r w:rsidRPr="00F627FE">
        <w:rPr>
          <w:rStyle w:val="apple-converted-space"/>
          <w:rFonts w:ascii="Times New Roman" w:hAnsi="Times New Roman" w:cs="Times New Roman"/>
          <w:sz w:val="24"/>
          <w:szCs w:val="24"/>
        </w:rPr>
        <w:t xml:space="preserve">Остановимся несколько подробнее на смысловом содержании перечисленных конкретных задач. </w:t>
      </w:r>
    </w:p>
    <w:p w:rsidR="00F627FE" w:rsidRPr="00F627FE" w:rsidRDefault="00F627FE" w:rsidP="00E2059F">
      <w:pPr>
        <w:tabs>
          <w:tab w:val="left" w:pos="3522"/>
        </w:tabs>
        <w:ind w:left="-1276" w:right="-568"/>
        <w:rPr>
          <w:rStyle w:val="apple-converted-space"/>
          <w:rFonts w:ascii="Times New Roman" w:hAnsi="Times New Roman" w:cs="Times New Roman"/>
          <w:sz w:val="24"/>
          <w:szCs w:val="24"/>
        </w:rPr>
      </w:pPr>
      <w:r w:rsidRPr="00F627FE">
        <w:rPr>
          <w:rStyle w:val="apple-converted-space"/>
          <w:rFonts w:ascii="Times New Roman" w:hAnsi="Times New Roman" w:cs="Times New Roman"/>
          <w:sz w:val="24"/>
          <w:szCs w:val="24"/>
        </w:rPr>
        <w:lastRenderedPageBreak/>
        <w:t xml:space="preserve">Прикладные умения и навыки обеспечивают безопасность в быту и при выполнении определенных профессиональных видов работ, способствуют быстрому и экономичному передвижению при решении производственных задач (плавание, ходьба на лыжах, гребля, управление автомототранспортом, езда на лошади и др.). Естественно, что этими умениями и навыками лучше владеет человек, занимающийся! прикладными видами спорта: туризмом, автомотоспортом, водными и! различными видами конного спорта и т.д. </w:t>
      </w:r>
    </w:p>
    <w:p w:rsidR="00F627FE" w:rsidRPr="00F627FE" w:rsidRDefault="00F627FE" w:rsidP="00E2059F">
      <w:pPr>
        <w:tabs>
          <w:tab w:val="left" w:pos="3522"/>
        </w:tabs>
        <w:ind w:left="-1276" w:right="-568"/>
        <w:rPr>
          <w:rStyle w:val="apple-converted-space"/>
          <w:rFonts w:ascii="Times New Roman" w:hAnsi="Times New Roman" w:cs="Times New Roman"/>
          <w:sz w:val="24"/>
          <w:szCs w:val="24"/>
        </w:rPr>
      </w:pPr>
      <w:r w:rsidRPr="00F627FE">
        <w:rPr>
          <w:rStyle w:val="apple-converted-space"/>
          <w:rFonts w:ascii="Times New Roman" w:hAnsi="Times New Roman" w:cs="Times New Roman"/>
          <w:sz w:val="24"/>
          <w:szCs w:val="24"/>
        </w:rPr>
        <w:t xml:space="preserve">Прикладные психофизические качества — это обширный перечень необходимых для каждой профессиональной группы прикладных физических и психических качеств, которые можно формировать при занятиях различными видами спорта. </w:t>
      </w:r>
    </w:p>
    <w:p w:rsidR="00F627FE" w:rsidRPr="00F627FE" w:rsidRDefault="00F627FE" w:rsidP="00E2059F">
      <w:pPr>
        <w:tabs>
          <w:tab w:val="left" w:pos="3522"/>
        </w:tabs>
        <w:ind w:left="-1276" w:right="-568"/>
        <w:rPr>
          <w:rStyle w:val="apple-converted-space"/>
          <w:rFonts w:ascii="Times New Roman" w:hAnsi="Times New Roman" w:cs="Times New Roman"/>
          <w:sz w:val="24"/>
          <w:szCs w:val="24"/>
        </w:rPr>
      </w:pPr>
      <w:r w:rsidRPr="00F627FE">
        <w:rPr>
          <w:rStyle w:val="apple-converted-space"/>
          <w:rFonts w:ascii="Times New Roman" w:hAnsi="Times New Roman" w:cs="Times New Roman"/>
          <w:sz w:val="24"/>
          <w:szCs w:val="24"/>
        </w:rPr>
        <w:t xml:space="preserve">Прикладные физические качества — быстрота, сила, выносливость, гибкость и ловкость необходимы во многих видах профессиональной деятельности, где специалистам для качественного выполнения работы требуется или повышенная общая выносливость, или быстрота, или сила отдельных групп мышц, или ловкость. </w:t>
      </w:r>
    </w:p>
    <w:p w:rsidR="00F627FE" w:rsidRPr="00F627FE" w:rsidRDefault="00F627FE" w:rsidP="00E2059F">
      <w:pPr>
        <w:tabs>
          <w:tab w:val="left" w:pos="3522"/>
        </w:tabs>
        <w:ind w:left="-1276" w:right="-568"/>
        <w:rPr>
          <w:rStyle w:val="apple-converted-space"/>
          <w:rFonts w:ascii="Times New Roman" w:hAnsi="Times New Roman" w:cs="Times New Roman"/>
          <w:sz w:val="24"/>
          <w:szCs w:val="24"/>
        </w:rPr>
      </w:pPr>
      <w:r w:rsidRPr="00F627FE">
        <w:rPr>
          <w:rStyle w:val="apple-converted-space"/>
          <w:rFonts w:ascii="Times New Roman" w:hAnsi="Times New Roman" w:cs="Times New Roman"/>
          <w:sz w:val="24"/>
          <w:szCs w:val="24"/>
        </w:rPr>
        <w:t xml:space="preserve">Прикладные психические качества и свойства личности, необходимые будущему специалисту, могут формироваться и на учебно-тренировочных занятиях, я самостоятельно. Именно на спортивных тренировках, при регулярных самостоятельных занятиях физической культурой могут быть созданы условия, при которых проявляются такие волевые качества, как настойчивость, решительность, смелость, выдержка, самообладание, самодисциплина. </w:t>
      </w:r>
    </w:p>
    <w:p w:rsidR="00F627FE" w:rsidRPr="00F627FE" w:rsidRDefault="00F627FE" w:rsidP="00E2059F">
      <w:pPr>
        <w:tabs>
          <w:tab w:val="left" w:pos="3522"/>
        </w:tabs>
        <w:ind w:left="-1276" w:right="-568"/>
        <w:rPr>
          <w:rStyle w:val="apple-converted-space"/>
          <w:rFonts w:ascii="Times New Roman" w:hAnsi="Times New Roman" w:cs="Times New Roman"/>
          <w:sz w:val="24"/>
          <w:szCs w:val="24"/>
        </w:rPr>
      </w:pPr>
      <w:r w:rsidRPr="00F627FE">
        <w:rPr>
          <w:rStyle w:val="apple-converted-space"/>
          <w:rFonts w:ascii="Times New Roman" w:hAnsi="Times New Roman" w:cs="Times New Roman"/>
          <w:sz w:val="24"/>
          <w:szCs w:val="24"/>
        </w:rPr>
        <w:t xml:space="preserve">Многие спортивные и особенно игровые моменты могут моделировать возможные жизненные ситуации в производственном коллективе при выполнении профессиональных видов работ. Воспитанная в спортивной деятельности привычка соблюдать установленные нормы и правила поведения (чувство коллективизма, выдержка, уважение к соперникам, трудолюбие, самодисциплина) переносятся в повседневную жизнь, в профессиональную деятельность. Сознательное преодоление трудностей в процессе регулярных занятий физической культурой и спортом, борьба с нарастающим утомлением, ощущениями боли и страха воспитывают волю, самодисциплину, уверенность в себе. </w:t>
      </w:r>
    </w:p>
    <w:p w:rsidR="00F627FE" w:rsidRPr="00F627FE" w:rsidRDefault="00F627FE" w:rsidP="00E2059F">
      <w:pPr>
        <w:tabs>
          <w:tab w:val="left" w:pos="3522"/>
        </w:tabs>
        <w:ind w:left="-1276" w:right="-568"/>
        <w:rPr>
          <w:rStyle w:val="apple-converted-space"/>
          <w:rFonts w:ascii="Times New Roman" w:hAnsi="Times New Roman" w:cs="Times New Roman"/>
          <w:sz w:val="24"/>
          <w:szCs w:val="24"/>
        </w:rPr>
      </w:pPr>
      <w:r w:rsidRPr="00F627FE">
        <w:rPr>
          <w:rStyle w:val="apple-converted-space"/>
          <w:rFonts w:ascii="Times New Roman" w:hAnsi="Times New Roman" w:cs="Times New Roman"/>
          <w:sz w:val="24"/>
          <w:szCs w:val="24"/>
        </w:rPr>
        <w:t>Прикладные специальные качества — это способность организма противостоять специфическим воздействиям внешней среды: холода и жары, укачивания в автомобиле, на море, в воздухе, недостаточного;</w:t>
      </w:r>
    </w:p>
    <w:p w:rsidR="007343D2" w:rsidRPr="00F627FE" w:rsidRDefault="00F627FE" w:rsidP="00E2059F">
      <w:pPr>
        <w:tabs>
          <w:tab w:val="left" w:pos="3522"/>
        </w:tabs>
        <w:ind w:left="-1276" w:right="-568"/>
        <w:rPr>
          <w:rStyle w:val="apple-converted-space"/>
          <w:rFonts w:ascii="Times New Roman" w:hAnsi="Times New Roman" w:cs="Times New Roman"/>
          <w:sz w:val="24"/>
          <w:szCs w:val="24"/>
        </w:rPr>
      </w:pPr>
      <w:r w:rsidRPr="00F627FE">
        <w:rPr>
          <w:rStyle w:val="apple-converted-space"/>
          <w:rFonts w:ascii="Times New Roman" w:hAnsi="Times New Roman" w:cs="Times New Roman"/>
          <w:sz w:val="24"/>
          <w:szCs w:val="24"/>
        </w:rPr>
        <w:t>парциального давления кислорода в горах и др. Такие способности можно развивать путем закаливания, дозированной тепловой тренировки, специальными упражнениями, воздействующими на вестибулярный аппарат (кувырки, вращения в различных плоскостях), укреплением мышц брюшного пресса, упражнениями на выносливость, при которых возник</w:t>
      </w:r>
      <w:r>
        <w:rPr>
          <w:rStyle w:val="apple-converted-space"/>
          <w:rFonts w:ascii="Times New Roman" w:hAnsi="Times New Roman" w:cs="Times New Roman"/>
          <w:sz w:val="24"/>
          <w:szCs w:val="24"/>
        </w:rPr>
        <w:t>ает двигательная гипоксия и т.д</w:t>
      </w:r>
      <w:r w:rsidR="00192D59">
        <w:rPr>
          <w:rStyle w:val="apple-converted-space"/>
          <w:rFonts w:ascii="Times New Roman" w:hAnsi="Times New Roman" w:cs="Times New Roman"/>
          <w:sz w:val="24"/>
          <w:szCs w:val="24"/>
        </w:rPr>
        <w:t>.</w:t>
      </w:r>
    </w:p>
    <w:p w:rsidR="00192D59" w:rsidRDefault="007343D2" w:rsidP="00E2059F">
      <w:pPr>
        <w:tabs>
          <w:tab w:val="left" w:pos="3522"/>
        </w:tabs>
        <w:ind w:left="-1276" w:right="-568"/>
        <w:rPr>
          <w:rStyle w:val="apple-converted-space"/>
        </w:rPr>
      </w:pPr>
      <w:r>
        <w:rPr>
          <w:rFonts w:ascii="Times New Roman" w:hAnsi="Times New Roman" w:cs="Times New Roman"/>
          <w:b/>
          <w:color w:val="000000"/>
          <w:sz w:val="24"/>
          <w:szCs w:val="24"/>
          <w:shd w:val="clear" w:color="auto" w:fill="FFFFFF"/>
        </w:rPr>
        <w:t>61</w:t>
      </w:r>
      <w:r w:rsidR="00192D59">
        <w:rPr>
          <w:rFonts w:ascii="Times New Roman" w:hAnsi="Times New Roman" w:cs="Times New Roman"/>
          <w:b/>
          <w:color w:val="000000"/>
          <w:sz w:val="24"/>
          <w:szCs w:val="24"/>
          <w:shd w:val="clear" w:color="auto" w:fill="FFFFFF"/>
        </w:rPr>
        <w:t xml:space="preserve"> </w:t>
      </w:r>
      <w:r w:rsidR="00192D59" w:rsidRPr="00192D59">
        <w:rPr>
          <w:rFonts w:ascii="Times New Roman" w:eastAsia="Times New Roman" w:hAnsi="Times New Roman" w:cs="Times New Roman"/>
          <w:b/>
          <w:i/>
          <w:color w:val="000000"/>
          <w:sz w:val="24"/>
          <w:szCs w:val="24"/>
          <w:u w:val="single"/>
          <w:lang w:eastAsia="ru-RU"/>
        </w:rPr>
        <w:t>Понятие о профессиональной усталости</w:t>
      </w:r>
    </w:p>
    <w:p w:rsidR="007343D2" w:rsidRPr="00026F8A" w:rsidRDefault="00026F8A" w:rsidP="00E2059F">
      <w:pPr>
        <w:tabs>
          <w:tab w:val="left" w:pos="3522"/>
        </w:tabs>
        <w:ind w:left="-1276" w:right="-568"/>
        <w:rPr>
          <w:rFonts w:ascii="Times New Roman" w:hAnsi="Times New Roman" w:cs="Times New Roman"/>
          <w:color w:val="000000"/>
          <w:sz w:val="24"/>
          <w:szCs w:val="24"/>
          <w:shd w:val="clear" w:color="auto" w:fill="FFFFFF"/>
        </w:rPr>
      </w:pPr>
      <w:r w:rsidRPr="00026F8A">
        <w:rPr>
          <w:rFonts w:ascii="Times New Roman" w:hAnsi="Times New Roman" w:cs="Times New Roman"/>
          <w:b/>
          <w:color w:val="000000"/>
          <w:sz w:val="24"/>
          <w:szCs w:val="24"/>
          <w:shd w:val="clear" w:color="auto" w:fill="FFFFFF"/>
        </w:rPr>
        <w:t>Профессиональная усталость</w:t>
      </w:r>
      <w:r w:rsidRPr="00026F8A">
        <w:rPr>
          <w:rFonts w:ascii="Times New Roman" w:hAnsi="Times New Roman" w:cs="Times New Roman"/>
          <w:color w:val="000000"/>
          <w:sz w:val="24"/>
          <w:szCs w:val="24"/>
          <w:shd w:val="clear" w:color="auto" w:fill="FFFFFF"/>
        </w:rPr>
        <w:t xml:space="preserve"> - одна из наиболее серьезных проблем современного общества. Типичными ее признаками являются раздражение, натянутое отношение с коллегами, снижение работоспособности, а встать с утра и пойти на работу становиться ежедневным подвигом. Профессиональная усталость носит накопительный характер. Возможных причин возникновения усталости может быть несколько.</w:t>
      </w:r>
    </w:p>
    <w:p w:rsidR="00026F8A" w:rsidRPr="00026F8A" w:rsidRDefault="00026F8A" w:rsidP="00E2059F">
      <w:pPr>
        <w:tabs>
          <w:tab w:val="left" w:pos="3522"/>
        </w:tabs>
        <w:ind w:left="-1276" w:right="-568"/>
        <w:rPr>
          <w:rFonts w:ascii="Times New Roman" w:hAnsi="Times New Roman" w:cs="Times New Roman"/>
          <w:color w:val="000000"/>
          <w:sz w:val="24"/>
          <w:szCs w:val="24"/>
          <w:shd w:val="clear" w:color="auto" w:fill="FFFFFF"/>
        </w:rPr>
      </w:pPr>
      <w:r w:rsidRPr="00026F8A">
        <w:rPr>
          <w:rFonts w:ascii="Times New Roman" w:hAnsi="Times New Roman" w:cs="Times New Roman"/>
          <w:color w:val="000000"/>
          <w:sz w:val="24"/>
          <w:szCs w:val="24"/>
          <w:u w:val="single"/>
          <w:shd w:val="clear" w:color="auto" w:fill="FFFFFF"/>
        </w:rPr>
        <w:t>Во-первых</w:t>
      </w:r>
      <w:r w:rsidRPr="00026F8A">
        <w:rPr>
          <w:rFonts w:ascii="Times New Roman" w:hAnsi="Times New Roman" w:cs="Times New Roman"/>
          <w:color w:val="000000"/>
          <w:sz w:val="24"/>
          <w:szCs w:val="24"/>
          <w:shd w:val="clear" w:color="auto" w:fill="FFFFFF"/>
        </w:rPr>
        <w:t>, это «</w:t>
      </w:r>
      <w:proofErr w:type="spellStart"/>
      <w:r w:rsidRPr="00026F8A">
        <w:rPr>
          <w:rFonts w:ascii="Times New Roman" w:hAnsi="Times New Roman" w:cs="Times New Roman"/>
          <w:color w:val="000000"/>
          <w:sz w:val="24"/>
          <w:szCs w:val="24"/>
          <w:shd w:val="clear" w:color="auto" w:fill="FFFFFF"/>
        </w:rPr>
        <w:t>трудоголизм</w:t>
      </w:r>
      <w:proofErr w:type="spellEnd"/>
      <w:r w:rsidRPr="00026F8A">
        <w:rPr>
          <w:rFonts w:ascii="Times New Roman" w:hAnsi="Times New Roman" w:cs="Times New Roman"/>
          <w:color w:val="000000"/>
          <w:sz w:val="24"/>
          <w:szCs w:val="24"/>
          <w:shd w:val="clear" w:color="auto" w:fill="FFFFFF"/>
        </w:rPr>
        <w:t xml:space="preserve">» и </w:t>
      </w:r>
      <w:proofErr w:type="gramStart"/>
      <w:r w:rsidRPr="00026F8A">
        <w:rPr>
          <w:rFonts w:ascii="Times New Roman" w:hAnsi="Times New Roman" w:cs="Times New Roman"/>
          <w:color w:val="000000"/>
          <w:sz w:val="24"/>
          <w:szCs w:val="24"/>
          <w:shd w:val="clear" w:color="auto" w:fill="FFFFFF"/>
        </w:rPr>
        <w:t>сильная</w:t>
      </w:r>
      <w:proofErr w:type="gramEnd"/>
      <w:r w:rsidRPr="00026F8A">
        <w:rPr>
          <w:rFonts w:ascii="Times New Roman" w:hAnsi="Times New Roman" w:cs="Times New Roman"/>
          <w:color w:val="000000"/>
          <w:sz w:val="24"/>
          <w:szCs w:val="24"/>
          <w:shd w:val="clear" w:color="auto" w:fill="FFFFFF"/>
        </w:rPr>
        <w:t xml:space="preserve"> </w:t>
      </w:r>
      <w:proofErr w:type="spellStart"/>
      <w:r w:rsidRPr="00026F8A">
        <w:rPr>
          <w:rFonts w:ascii="Times New Roman" w:hAnsi="Times New Roman" w:cs="Times New Roman"/>
          <w:color w:val="000000"/>
          <w:sz w:val="24"/>
          <w:szCs w:val="24"/>
          <w:shd w:val="clear" w:color="auto" w:fill="FFFFFF"/>
        </w:rPr>
        <w:t>переутомляемость</w:t>
      </w:r>
      <w:proofErr w:type="spellEnd"/>
      <w:r w:rsidRPr="00026F8A">
        <w:rPr>
          <w:rFonts w:ascii="Times New Roman" w:hAnsi="Times New Roman" w:cs="Times New Roman"/>
          <w:color w:val="000000"/>
          <w:sz w:val="24"/>
          <w:szCs w:val="24"/>
          <w:shd w:val="clear" w:color="auto" w:fill="FFFFFF"/>
        </w:rPr>
        <w:t>. Поверьте, не стоит проводить большую часть своей жизни на работе. Постарайтесь больше уделять времени своей семье и близким людям, работа от вас никуда не убежит.</w:t>
      </w:r>
    </w:p>
    <w:p w:rsidR="00026F8A" w:rsidRPr="00026F8A" w:rsidRDefault="00026F8A" w:rsidP="00E2059F">
      <w:pPr>
        <w:tabs>
          <w:tab w:val="left" w:pos="3522"/>
        </w:tabs>
        <w:ind w:left="-1276" w:right="-568"/>
        <w:rPr>
          <w:rStyle w:val="apple-converted-space"/>
          <w:rFonts w:ascii="Times New Roman" w:hAnsi="Times New Roman" w:cs="Times New Roman"/>
          <w:color w:val="000000"/>
          <w:sz w:val="24"/>
          <w:szCs w:val="24"/>
          <w:shd w:val="clear" w:color="auto" w:fill="FFFFFF"/>
        </w:rPr>
      </w:pPr>
      <w:r w:rsidRPr="00026F8A">
        <w:rPr>
          <w:rFonts w:ascii="Times New Roman" w:hAnsi="Times New Roman" w:cs="Times New Roman"/>
          <w:color w:val="000000"/>
          <w:sz w:val="24"/>
          <w:szCs w:val="24"/>
          <w:u w:val="single"/>
          <w:shd w:val="clear" w:color="auto" w:fill="FFFFFF"/>
        </w:rPr>
        <w:lastRenderedPageBreak/>
        <w:t>Во-вторых</w:t>
      </w:r>
      <w:r w:rsidRPr="00026F8A">
        <w:rPr>
          <w:rFonts w:ascii="Times New Roman" w:hAnsi="Times New Roman" w:cs="Times New Roman"/>
          <w:color w:val="000000"/>
          <w:sz w:val="24"/>
          <w:szCs w:val="24"/>
          <w:shd w:val="clear" w:color="auto" w:fill="FFFFFF"/>
        </w:rPr>
        <w:t>, возможно пришло осознание что специальность, по которой вы работаете, вас более не устраивает. Тут не остается ничего другого как разобраться в себе и понять, что вам действительно нравиться, и искать работу в другой сфере.</w:t>
      </w:r>
      <w:r w:rsidRPr="00026F8A">
        <w:rPr>
          <w:rStyle w:val="apple-converted-space"/>
          <w:rFonts w:ascii="Times New Roman" w:hAnsi="Times New Roman" w:cs="Times New Roman"/>
          <w:color w:val="000000"/>
          <w:sz w:val="24"/>
          <w:szCs w:val="24"/>
          <w:shd w:val="clear" w:color="auto" w:fill="FFFFFF"/>
        </w:rPr>
        <w:t> </w:t>
      </w:r>
    </w:p>
    <w:p w:rsidR="00026F8A" w:rsidRPr="00F627FE" w:rsidRDefault="00026F8A" w:rsidP="00E2059F">
      <w:pPr>
        <w:tabs>
          <w:tab w:val="left" w:pos="3522"/>
        </w:tabs>
        <w:ind w:left="-1276" w:right="-568"/>
        <w:rPr>
          <w:rFonts w:ascii="Times New Roman" w:hAnsi="Times New Roman" w:cs="Times New Roman"/>
          <w:color w:val="000000"/>
          <w:sz w:val="24"/>
          <w:szCs w:val="24"/>
          <w:shd w:val="clear" w:color="auto" w:fill="FFFFFF"/>
        </w:rPr>
      </w:pPr>
      <w:r w:rsidRPr="00026F8A">
        <w:rPr>
          <w:rFonts w:ascii="Times New Roman" w:hAnsi="Times New Roman" w:cs="Times New Roman"/>
          <w:color w:val="000000"/>
          <w:sz w:val="24"/>
          <w:szCs w:val="24"/>
          <w:u w:val="single"/>
          <w:shd w:val="clear" w:color="auto" w:fill="FFFFFF"/>
        </w:rPr>
        <w:t>В-третьих</w:t>
      </w:r>
      <w:r w:rsidRPr="00026F8A">
        <w:rPr>
          <w:rFonts w:ascii="Times New Roman" w:hAnsi="Times New Roman" w:cs="Times New Roman"/>
          <w:color w:val="000000"/>
          <w:sz w:val="24"/>
          <w:szCs w:val="24"/>
          <w:shd w:val="clear" w:color="auto" w:fill="FFFFFF"/>
        </w:rPr>
        <w:t>, это большие требования и чрезмерное количество обязанностей, возложенных на вас. Вкупе с низкой заработной платой, слабой мотивацией и невниманием со стороны руководства это зачастую становиться главными причинами профессиональной усталости. В этой ситуации необходимо четко определить с руководством круг ваших обязанностей, и если компромисса достигнуть не удалось, лучшим вариантом будет смена работы.</w:t>
      </w:r>
      <w:r w:rsidRPr="00026F8A">
        <w:rPr>
          <w:rStyle w:val="apple-converted-space"/>
          <w:rFonts w:ascii="Times New Roman" w:hAnsi="Times New Roman" w:cs="Times New Roman"/>
          <w:color w:val="000000"/>
          <w:sz w:val="24"/>
          <w:szCs w:val="24"/>
          <w:shd w:val="clear" w:color="auto" w:fill="FFFFFF"/>
        </w:rPr>
        <w:t> </w:t>
      </w:r>
    </w:p>
    <w:p w:rsidR="00026F8A" w:rsidRPr="00026F8A" w:rsidRDefault="00026F8A" w:rsidP="00E2059F">
      <w:pPr>
        <w:tabs>
          <w:tab w:val="left" w:pos="3522"/>
        </w:tabs>
        <w:ind w:left="-1276" w:right="-568"/>
        <w:rPr>
          <w:rStyle w:val="apple-converted-space"/>
          <w:rFonts w:ascii="Times New Roman" w:hAnsi="Times New Roman" w:cs="Times New Roman"/>
          <w:color w:val="000000"/>
          <w:sz w:val="24"/>
          <w:szCs w:val="24"/>
          <w:shd w:val="clear" w:color="auto" w:fill="FFFFFF"/>
        </w:rPr>
      </w:pPr>
      <w:r w:rsidRPr="00026F8A">
        <w:rPr>
          <w:rFonts w:ascii="Times New Roman" w:hAnsi="Times New Roman" w:cs="Times New Roman"/>
          <w:color w:val="000000"/>
          <w:sz w:val="24"/>
          <w:szCs w:val="24"/>
          <w:u w:val="single"/>
          <w:shd w:val="clear" w:color="auto" w:fill="FFFFFF"/>
        </w:rPr>
        <w:t>В-четвертых</w:t>
      </w:r>
      <w:r w:rsidRPr="00026F8A">
        <w:rPr>
          <w:rFonts w:ascii="Times New Roman" w:hAnsi="Times New Roman" w:cs="Times New Roman"/>
          <w:color w:val="000000"/>
          <w:sz w:val="24"/>
          <w:szCs w:val="24"/>
          <w:shd w:val="clear" w:color="auto" w:fill="FFFFFF"/>
        </w:rPr>
        <w:t xml:space="preserve">, </w:t>
      </w:r>
      <w:proofErr w:type="gramStart"/>
      <w:r w:rsidRPr="00026F8A">
        <w:rPr>
          <w:rFonts w:ascii="Times New Roman" w:hAnsi="Times New Roman" w:cs="Times New Roman"/>
          <w:color w:val="000000"/>
          <w:sz w:val="24"/>
          <w:szCs w:val="24"/>
          <w:shd w:val="clear" w:color="auto" w:fill="FFFFFF"/>
        </w:rPr>
        <w:t>бывает</w:t>
      </w:r>
      <w:proofErr w:type="gramEnd"/>
      <w:r w:rsidRPr="00026F8A">
        <w:rPr>
          <w:rFonts w:ascii="Times New Roman" w:hAnsi="Times New Roman" w:cs="Times New Roman"/>
          <w:color w:val="000000"/>
          <w:sz w:val="24"/>
          <w:szCs w:val="24"/>
          <w:shd w:val="clear" w:color="auto" w:fill="FFFFFF"/>
        </w:rPr>
        <w:t xml:space="preserve"> что работа становиться неинтересной и не приносит удовлетворения. В этом случае не стоит сидеть на месте, нужно развиваться, учиться, причем ваше руководство должно принимать в этой ситуации живое участие. Если вы постоянно работаете с людьми, то на этой почве может возникнуть эмоциональное истощение. По возможности постарайтесь в течени</w:t>
      </w:r>
      <w:proofErr w:type="gramStart"/>
      <w:r w:rsidRPr="00026F8A">
        <w:rPr>
          <w:rFonts w:ascii="Times New Roman" w:hAnsi="Times New Roman" w:cs="Times New Roman"/>
          <w:color w:val="000000"/>
          <w:sz w:val="24"/>
          <w:szCs w:val="24"/>
          <w:shd w:val="clear" w:color="auto" w:fill="FFFFFF"/>
        </w:rPr>
        <w:t>и</w:t>
      </w:r>
      <w:proofErr w:type="gramEnd"/>
      <w:r w:rsidRPr="00026F8A">
        <w:rPr>
          <w:rFonts w:ascii="Times New Roman" w:hAnsi="Times New Roman" w:cs="Times New Roman"/>
          <w:color w:val="000000"/>
          <w:sz w:val="24"/>
          <w:szCs w:val="24"/>
          <w:shd w:val="clear" w:color="auto" w:fill="FFFFFF"/>
        </w:rPr>
        <w:t xml:space="preserve"> дня отвлечься от общения с клиентами, смените род занятий, например, поработайте с документами.</w:t>
      </w:r>
    </w:p>
    <w:p w:rsidR="007343D2" w:rsidRPr="00026F8A" w:rsidRDefault="00026F8A" w:rsidP="00E2059F">
      <w:pPr>
        <w:tabs>
          <w:tab w:val="left" w:pos="3522"/>
        </w:tabs>
        <w:ind w:left="-1276" w:right="-568"/>
        <w:rPr>
          <w:rStyle w:val="apple-converted-space"/>
          <w:rFonts w:ascii="Times New Roman" w:hAnsi="Times New Roman" w:cs="Times New Roman"/>
          <w:color w:val="000000"/>
          <w:sz w:val="24"/>
          <w:szCs w:val="24"/>
          <w:shd w:val="clear" w:color="auto" w:fill="FFFFFF"/>
        </w:rPr>
      </w:pPr>
      <w:r w:rsidRPr="00026F8A">
        <w:rPr>
          <w:rFonts w:ascii="Times New Roman" w:hAnsi="Times New Roman" w:cs="Times New Roman"/>
          <w:color w:val="000000"/>
          <w:sz w:val="24"/>
          <w:szCs w:val="24"/>
          <w:shd w:val="clear" w:color="auto" w:fill="FFFFFF"/>
        </w:rPr>
        <w:t xml:space="preserve">Также нельзя исключать такой вариант как несовместимость вашего характера и работы или </w:t>
      </w:r>
      <w:proofErr w:type="spellStart"/>
      <w:r w:rsidRPr="00026F8A">
        <w:rPr>
          <w:rFonts w:ascii="Times New Roman" w:hAnsi="Times New Roman" w:cs="Times New Roman"/>
          <w:color w:val="000000"/>
          <w:sz w:val="24"/>
          <w:szCs w:val="24"/>
          <w:shd w:val="clear" w:color="auto" w:fill="FFFFFF"/>
        </w:rPr>
        <w:t>выбраннойсоциальной</w:t>
      </w:r>
      <w:proofErr w:type="spellEnd"/>
      <w:r w:rsidRPr="00026F8A">
        <w:rPr>
          <w:rFonts w:ascii="Times New Roman" w:hAnsi="Times New Roman" w:cs="Times New Roman"/>
          <w:color w:val="000000"/>
          <w:sz w:val="24"/>
          <w:szCs w:val="24"/>
          <w:shd w:val="clear" w:color="auto" w:fill="FFFFFF"/>
        </w:rPr>
        <w:t xml:space="preserve"> роли на работе.</w:t>
      </w:r>
    </w:p>
    <w:p w:rsidR="00192D59" w:rsidRPr="00A24CD2" w:rsidRDefault="007343D2" w:rsidP="00E2059F">
      <w:pPr>
        <w:spacing w:after="0" w:line="240" w:lineRule="auto"/>
        <w:ind w:left="-1276" w:right="-568"/>
        <w:rPr>
          <w:rFonts w:ascii="Times New Roman" w:eastAsia="Times New Roman" w:hAnsi="Times New Roman" w:cs="Times New Roman"/>
          <w:color w:val="000000"/>
          <w:sz w:val="24"/>
          <w:szCs w:val="24"/>
          <w:lang w:eastAsia="ru-RU"/>
        </w:rPr>
      </w:pPr>
      <w:r>
        <w:rPr>
          <w:rFonts w:ascii="Times New Roman" w:hAnsi="Times New Roman" w:cs="Times New Roman"/>
          <w:b/>
          <w:color w:val="000000"/>
          <w:sz w:val="24"/>
          <w:szCs w:val="24"/>
          <w:shd w:val="clear" w:color="auto" w:fill="FFFFFF"/>
        </w:rPr>
        <w:t>62</w:t>
      </w:r>
      <w:r w:rsidRPr="00F627FE">
        <w:rPr>
          <w:rStyle w:val="apple-converted-space"/>
          <w:rFonts w:ascii="Times New Roman" w:hAnsi="Times New Roman" w:cs="Times New Roman"/>
          <w:sz w:val="24"/>
          <w:szCs w:val="24"/>
        </w:rPr>
        <w:t>.</w:t>
      </w:r>
      <w:r w:rsidR="00F627FE" w:rsidRPr="00F627FE">
        <w:rPr>
          <w:rFonts w:ascii="Times New Roman" w:hAnsi="Times New Roman" w:cs="Times New Roman"/>
          <w:sz w:val="24"/>
          <w:szCs w:val="24"/>
        </w:rPr>
        <w:t xml:space="preserve"> </w:t>
      </w:r>
      <w:r w:rsidR="00192D59" w:rsidRPr="00192D59">
        <w:rPr>
          <w:rFonts w:ascii="Times New Roman" w:eastAsia="Times New Roman" w:hAnsi="Times New Roman" w:cs="Times New Roman"/>
          <w:b/>
          <w:i/>
          <w:color w:val="000000"/>
          <w:sz w:val="24"/>
          <w:szCs w:val="24"/>
          <w:u w:val="single"/>
          <w:lang w:eastAsia="ru-RU"/>
        </w:rPr>
        <w:t>Воспитание физических качеств</w:t>
      </w:r>
      <w:r w:rsidR="00192D59" w:rsidRPr="00A24CD2">
        <w:rPr>
          <w:rFonts w:ascii="Times New Roman" w:eastAsia="Times New Roman" w:hAnsi="Times New Roman" w:cs="Times New Roman"/>
          <w:color w:val="000000"/>
          <w:sz w:val="24"/>
          <w:szCs w:val="24"/>
          <w:lang w:eastAsia="ru-RU"/>
        </w:rPr>
        <w:t>.</w:t>
      </w:r>
    </w:p>
    <w:p w:rsidR="00192D59" w:rsidRDefault="00192D59" w:rsidP="00E2059F">
      <w:pPr>
        <w:tabs>
          <w:tab w:val="left" w:pos="3522"/>
        </w:tabs>
        <w:ind w:left="-1276" w:right="-568"/>
        <w:rPr>
          <w:rFonts w:ascii="Times New Roman" w:hAnsi="Times New Roman" w:cs="Times New Roman"/>
          <w:sz w:val="24"/>
          <w:szCs w:val="24"/>
        </w:rPr>
      </w:pPr>
    </w:p>
    <w:p w:rsidR="00F627FE" w:rsidRPr="00F627FE" w:rsidRDefault="00F627FE" w:rsidP="00E2059F">
      <w:pPr>
        <w:tabs>
          <w:tab w:val="left" w:pos="3522"/>
        </w:tabs>
        <w:ind w:left="-1276" w:right="-568"/>
        <w:rPr>
          <w:rStyle w:val="apple-converted-space"/>
          <w:rFonts w:ascii="Times New Roman" w:hAnsi="Times New Roman" w:cs="Times New Roman"/>
          <w:sz w:val="24"/>
          <w:szCs w:val="24"/>
        </w:rPr>
      </w:pPr>
      <w:r w:rsidRPr="00F627FE">
        <w:rPr>
          <w:rStyle w:val="apple-converted-space"/>
          <w:rFonts w:ascii="Times New Roman" w:hAnsi="Times New Roman" w:cs="Times New Roman"/>
          <w:b/>
          <w:sz w:val="24"/>
          <w:szCs w:val="24"/>
          <w:u w:val="single"/>
        </w:rPr>
        <w:t>Физическими качествами принято называть</w:t>
      </w:r>
      <w:r w:rsidRPr="00F627FE">
        <w:rPr>
          <w:rStyle w:val="apple-converted-space"/>
          <w:rFonts w:ascii="Times New Roman" w:hAnsi="Times New Roman" w:cs="Times New Roman"/>
          <w:sz w:val="24"/>
          <w:szCs w:val="24"/>
        </w:rPr>
        <w:t xml:space="preserve"> те функциональные свойства организма, которые предопределяют двигательные возможности человека. </w:t>
      </w:r>
    </w:p>
    <w:p w:rsidR="00F627FE" w:rsidRPr="00F627FE" w:rsidRDefault="00F627FE" w:rsidP="00E2059F">
      <w:pPr>
        <w:tabs>
          <w:tab w:val="left" w:pos="3522"/>
        </w:tabs>
        <w:ind w:left="-1276" w:right="-568"/>
        <w:rPr>
          <w:rStyle w:val="apple-converted-space"/>
          <w:rFonts w:ascii="Times New Roman" w:hAnsi="Times New Roman" w:cs="Times New Roman"/>
          <w:sz w:val="24"/>
          <w:szCs w:val="24"/>
        </w:rPr>
      </w:pPr>
      <w:r w:rsidRPr="00F627FE">
        <w:rPr>
          <w:rStyle w:val="apple-converted-space"/>
          <w:rFonts w:ascii="Times New Roman" w:hAnsi="Times New Roman" w:cs="Times New Roman"/>
          <w:sz w:val="24"/>
          <w:szCs w:val="24"/>
        </w:rPr>
        <w:t xml:space="preserve">В отечественной спортивной теории принято различать пять физических качеств: силу, быстроту, выносливость, гибкость, ловкость. Их проявление зависит от возможностей функциональных систем организма, От их подготовленности к двигательным действиям. </w:t>
      </w:r>
    </w:p>
    <w:p w:rsidR="00F627FE" w:rsidRPr="00F627FE" w:rsidRDefault="00F627FE" w:rsidP="00E2059F">
      <w:pPr>
        <w:tabs>
          <w:tab w:val="left" w:pos="3522"/>
        </w:tabs>
        <w:ind w:left="-1276" w:right="-568"/>
        <w:rPr>
          <w:rStyle w:val="apple-converted-space"/>
          <w:rFonts w:ascii="Times New Roman" w:hAnsi="Times New Roman" w:cs="Times New Roman"/>
          <w:sz w:val="24"/>
          <w:szCs w:val="24"/>
        </w:rPr>
      </w:pPr>
      <w:r w:rsidRPr="00F627FE">
        <w:rPr>
          <w:rStyle w:val="apple-converted-space"/>
          <w:rFonts w:ascii="Times New Roman" w:hAnsi="Times New Roman" w:cs="Times New Roman"/>
          <w:sz w:val="24"/>
          <w:szCs w:val="24"/>
        </w:rPr>
        <w:t xml:space="preserve">Воспитание силы Силой (или силовыми способностями) в физическом воспитании называют способность человека преодолевать внешнее сопротивление или противодействовать ему посредством мышечных напряжений. </w:t>
      </w:r>
    </w:p>
    <w:p w:rsidR="00F627FE" w:rsidRPr="00F627FE" w:rsidRDefault="00F627FE" w:rsidP="00E2059F">
      <w:pPr>
        <w:tabs>
          <w:tab w:val="left" w:pos="3522"/>
        </w:tabs>
        <w:ind w:left="-1276" w:right="-568"/>
        <w:rPr>
          <w:rStyle w:val="apple-converted-space"/>
          <w:rFonts w:ascii="Times New Roman" w:hAnsi="Times New Roman" w:cs="Times New Roman"/>
          <w:sz w:val="24"/>
          <w:szCs w:val="24"/>
        </w:rPr>
      </w:pPr>
      <w:r w:rsidRPr="00F627FE">
        <w:rPr>
          <w:rStyle w:val="apple-converted-space"/>
          <w:rFonts w:ascii="Times New Roman" w:hAnsi="Times New Roman" w:cs="Times New Roman"/>
          <w:sz w:val="24"/>
          <w:szCs w:val="24"/>
        </w:rPr>
        <w:t xml:space="preserve">Воспитание силы сопровождается утолщением и ростом мышечных волокон. Развивая массу различных Мышечных групп, можно изменять телосложение, что наглядно проявляется </w:t>
      </w:r>
      <w:proofErr w:type="gramStart"/>
      <w:r w:rsidRPr="00F627FE">
        <w:rPr>
          <w:rStyle w:val="apple-converted-space"/>
          <w:rFonts w:ascii="Times New Roman" w:hAnsi="Times New Roman" w:cs="Times New Roman"/>
          <w:sz w:val="24"/>
          <w:szCs w:val="24"/>
        </w:rPr>
        <w:t>у</w:t>
      </w:r>
      <w:proofErr w:type="gramEnd"/>
      <w:r w:rsidRPr="00F627FE">
        <w:rPr>
          <w:rStyle w:val="apple-converted-space"/>
          <w:rFonts w:ascii="Times New Roman" w:hAnsi="Times New Roman" w:cs="Times New Roman"/>
          <w:sz w:val="24"/>
          <w:szCs w:val="24"/>
        </w:rPr>
        <w:t xml:space="preserve"> занимающихся атлетической гимнастикой. </w:t>
      </w:r>
    </w:p>
    <w:p w:rsidR="00F627FE" w:rsidRPr="00F627FE" w:rsidRDefault="00F627FE" w:rsidP="00E2059F">
      <w:pPr>
        <w:tabs>
          <w:tab w:val="left" w:pos="3522"/>
        </w:tabs>
        <w:ind w:left="-1276" w:right="-568"/>
        <w:rPr>
          <w:rStyle w:val="apple-converted-space"/>
          <w:rFonts w:ascii="Times New Roman" w:hAnsi="Times New Roman" w:cs="Times New Roman"/>
          <w:sz w:val="24"/>
          <w:szCs w:val="24"/>
        </w:rPr>
      </w:pPr>
      <w:r w:rsidRPr="00F627FE">
        <w:rPr>
          <w:rStyle w:val="apple-converted-space"/>
          <w:rFonts w:ascii="Times New Roman" w:hAnsi="Times New Roman" w:cs="Times New Roman"/>
          <w:sz w:val="24"/>
          <w:szCs w:val="24"/>
        </w:rPr>
        <w:t xml:space="preserve">Различают абсолютную и относительную силу. Абсолютная сила — суммарная сила всех мышечных групп, участвующая в данном движении. </w:t>
      </w:r>
    </w:p>
    <w:p w:rsidR="00F627FE" w:rsidRPr="00F627FE" w:rsidRDefault="00F627FE" w:rsidP="00E2059F">
      <w:pPr>
        <w:tabs>
          <w:tab w:val="left" w:pos="3522"/>
        </w:tabs>
        <w:ind w:left="-1276" w:right="-568"/>
        <w:rPr>
          <w:rStyle w:val="apple-converted-space"/>
          <w:rFonts w:ascii="Times New Roman" w:hAnsi="Times New Roman" w:cs="Times New Roman"/>
          <w:sz w:val="24"/>
          <w:szCs w:val="24"/>
        </w:rPr>
      </w:pPr>
      <w:r w:rsidRPr="00F627FE">
        <w:rPr>
          <w:rStyle w:val="apple-converted-space"/>
          <w:rFonts w:ascii="Times New Roman" w:hAnsi="Times New Roman" w:cs="Times New Roman"/>
          <w:sz w:val="24"/>
          <w:szCs w:val="24"/>
        </w:rPr>
        <w:t xml:space="preserve">Относительная сила — величина абсолютной силы, приходящаяся на 1 кг массы тела человека. </w:t>
      </w:r>
    </w:p>
    <w:p w:rsidR="00F627FE" w:rsidRPr="00F627FE" w:rsidRDefault="00F627FE" w:rsidP="00E2059F">
      <w:pPr>
        <w:tabs>
          <w:tab w:val="left" w:pos="3522"/>
        </w:tabs>
        <w:ind w:left="-1276" w:right="-568"/>
        <w:rPr>
          <w:rStyle w:val="apple-converted-space"/>
          <w:rFonts w:ascii="Times New Roman" w:hAnsi="Times New Roman" w:cs="Times New Roman"/>
          <w:sz w:val="24"/>
          <w:szCs w:val="24"/>
        </w:rPr>
      </w:pPr>
      <w:r w:rsidRPr="00F627FE">
        <w:rPr>
          <w:rStyle w:val="apple-converted-space"/>
          <w:rFonts w:ascii="Times New Roman" w:hAnsi="Times New Roman" w:cs="Times New Roman"/>
          <w:sz w:val="24"/>
          <w:szCs w:val="24"/>
        </w:rPr>
        <w:t>Методы воспитания силы могут</w:t>
      </w:r>
      <w:proofErr w:type="gramStart"/>
      <w:r w:rsidRPr="00F627FE">
        <w:rPr>
          <w:rStyle w:val="apple-converted-space"/>
          <w:rFonts w:ascii="Times New Roman" w:hAnsi="Times New Roman" w:cs="Times New Roman"/>
          <w:sz w:val="24"/>
          <w:szCs w:val="24"/>
        </w:rPr>
        <w:t xml:space="preserve"> .</w:t>
      </w:r>
      <w:proofErr w:type="gramEnd"/>
      <w:r w:rsidRPr="00F627FE">
        <w:rPr>
          <w:rStyle w:val="apple-converted-space"/>
          <w:rFonts w:ascii="Times New Roman" w:hAnsi="Times New Roman" w:cs="Times New Roman"/>
          <w:sz w:val="24"/>
          <w:szCs w:val="24"/>
        </w:rPr>
        <w:t xml:space="preserve">быть очень разнообразными, их выбор зависит от цели. На учебно-тренировочных занятиях используются следующие методы воспитания силы. </w:t>
      </w:r>
    </w:p>
    <w:p w:rsidR="00F627FE" w:rsidRPr="00F627FE" w:rsidRDefault="00F627FE" w:rsidP="00E2059F">
      <w:pPr>
        <w:tabs>
          <w:tab w:val="left" w:pos="3522"/>
        </w:tabs>
        <w:ind w:left="-1276" w:right="-568"/>
        <w:rPr>
          <w:rStyle w:val="apple-converted-space"/>
          <w:rFonts w:ascii="Times New Roman" w:hAnsi="Times New Roman" w:cs="Times New Roman"/>
          <w:sz w:val="24"/>
          <w:szCs w:val="24"/>
        </w:rPr>
      </w:pPr>
      <w:r w:rsidRPr="00F627FE">
        <w:rPr>
          <w:rStyle w:val="apple-converted-space"/>
          <w:rFonts w:ascii="Times New Roman" w:hAnsi="Times New Roman" w:cs="Times New Roman"/>
          <w:sz w:val="24"/>
          <w:szCs w:val="24"/>
        </w:rPr>
        <w:t xml:space="preserve">Методы максимальных усилий. Упражнения выполняются с применением предельных или </w:t>
      </w:r>
      <w:proofErr w:type="spellStart"/>
      <w:r w:rsidRPr="00F627FE">
        <w:rPr>
          <w:rStyle w:val="apple-converted-space"/>
          <w:rFonts w:ascii="Times New Roman" w:hAnsi="Times New Roman" w:cs="Times New Roman"/>
          <w:sz w:val="24"/>
          <w:szCs w:val="24"/>
        </w:rPr>
        <w:t>околопредельных</w:t>
      </w:r>
      <w:proofErr w:type="spellEnd"/>
      <w:r w:rsidRPr="00F627FE">
        <w:rPr>
          <w:rStyle w:val="apple-converted-space"/>
          <w:rFonts w:ascii="Times New Roman" w:hAnsi="Times New Roman" w:cs="Times New Roman"/>
          <w:sz w:val="24"/>
          <w:szCs w:val="24"/>
        </w:rPr>
        <w:t xml:space="preserve"> отягощений</w:t>
      </w:r>
      <w:proofErr w:type="gramStart"/>
      <w:r w:rsidRPr="00F627FE">
        <w:rPr>
          <w:rStyle w:val="apple-converted-space"/>
          <w:rFonts w:ascii="Times New Roman" w:hAnsi="Times New Roman" w:cs="Times New Roman"/>
          <w:sz w:val="24"/>
          <w:szCs w:val="24"/>
        </w:rPr>
        <w:t xml:space="preserve"> Э</w:t>
      </w:r>
      <w:proofErr w:type="gramEnd"/>
      <w:r w:rsidRPr="00F627FE">
        <w:rPr>
          <w:rStyle w:val="apple-converted-space"/>
          <w:rFonts w:ascii="Times New Roman" w:hAnsi="Times New Roman" w:cs="Times New Roman"/>
          <w:sz w:val="24"/>
          <w:szCs w:val="24"/>
        </w:rPr>
        <w:t xml:space="preserve">тот метод используется, чтобы максимально нарастить возможные результаты для конкретного занимающегося и связан с воспитанием «взрывной силы», которая зависит от степени межмышечной и внутримышечной координации, а также от собственной реактивности мышц, т.е. нервных процессов. </w:t>
      </w:r>
    </w:p>
    <w:p w:rsidR="00F627FE" w:rsidRPr="00F627FE" w:rsidRDefault="00F627FE" w:rsidP="00E2059F">
      <w:pPr>
        <w:tabs>
          <w:tab w:val="left" w:pos="3522"/>
        </w:tabs>
        <w:ind w:left="-1276" w:right="-568"/>
        <w:rPr>
          <w:rStyle w:val="apple-converted-space"/>
          <w:rFonts w:ascii="Times New Roman" w:hAnsi="Times New Roman" w:cs="Times New Roman"/>
          <w:sz w:val="24"/>
          <w:szCs w:val="24"/>
        </w:rPr>
      </w:pPr>
      <w:r w:rsidRPr="00F627FE">
        <w:rPr>
          <w:rStyle w:val="apple-converted-space"/>
          <w:rFonts w:ascii="Times New Roman" w:hAnsi="Times New Roman" w:cs="Times New Roman"/>
          <w:sz w:val="24"/>
          <w:szCs w:val="24"/>
        </w:rPr>
        <w:lastRenderedPageBreak/>
        <w:t xml:space="preserve">Метод повторных усилий (или метод «до отказа») предусматривает упражнения с отягощением, составляющим 30—70% рекордного, которые выполняются сериями по 4—12 повторений в одном подходе. За одно занятие выполняется 3—6 подходов. </w:t>
      </w:r>
    </w:p>
    <w:p w:rsidR="00F627FE" w:rsidRPr="00F627FE" w:rsidRDefault="00F627FE" w:rsidP="00E2059F">
      <w:pPr>
        <w:tabs>
          <w:tab w:val="left" w:pos="3522"/>
        </w:tabs>
        <w:ind w:left="-1276" w:right="-568"/>
        <w:rPr>
          <w:rStyle w:val="apple-converted-space"/>
          <w:rFonts w:ascii="Times New Roman" w:hAnsi="Times New Roman" w:cs="Times New Roman"/>
          <w:sz w:val="24"/>
          <w:szCs w:val="24"/>
        </w:rPr>
      </w:pPr>
      <w:r w:rsidRPr="00F627FE">
        <w:rPr>
          <w:rStyle w:val="apple-converted-space"/>
          <w:rFonts w:ascii="Times New Roman" w:hAnsi="Times New Roman" w:cs="Times New Roman"/>
          <w:sz w:val="24"/>
          <w:szCs w:val="24"/>
        </w:rPr>
        <w:t xml:space="preserve">Метод динамических усилий связан с применением малых и средних </w:t>
      </w:r>
    </w:p>
    <w:p w:rsidR="00F627FE" w:rsidRPr="00F627FE" w:rsidRDefault="00F627FE" w:rsidP="00E2059F">
      <w:pPr>
        <w:tabs>
          <w:tab w:val="left" w:pos="3522"/>
        </w:tabs>
        <w:ind w:left="-1276" w:right="-568"/>
        <w:rPr>
          <w:rStyle w:val="apple-converted-space"/>
          <w:rFonts w:ascii="Times New Roman" w:hAnsi="Times New Roman" w:cs="Times New Roman"/>
          <w:sz w:val="24"/>
          <w:szCs w:val="24"/>
        </w:rPr>
      </w:pPr>
      <w:r w:rsidRPr="00F627FE">
        <w:rPr>
          <w:rStyle w:val="apple-converted-space"/>
          <w:rFonts w:ascii="Times New Roman" w:hAnsi="Times New Roman" w:cs="Times New Roman"/>
          <w:sz w:val="24"/>
          <w:szCs w:val="24"/>
        </w:rPr>
        <w:t xml:space="preserve">отягощении (до 30% </w:t>
      </w:r>
      <w:proofErr w:type="gramStart"/>
      <w:r w:rsidRPr="00F627FE">
        <w:rPr>
          <w:rStyle w:val="apple-converted-space"/>
          <w:rFonts w:ascii="Times New Roman" w:hAnsi="Times New Roman" w:cs="Times New Roman"/>
          <w:sz w:val="24"/>
          <w:szCs w:val="24"/>
        </w:rPr>
        <w:t>рекордного</w:t>
      </w:r>
      <w:proofErr w:type="gramEnd"/>
      <w:r w:rsidRPr="00F627FE">
        <w:rPr>
          <w:rStyle w:val="apple-converted-space"/>
          <w:rFonts w:ascii="Times New Roman" w:hAnsi="Times New Roman" w:cs="Times New Roman"/>
          <w:sz w:val="24"/>
          <w:szCs w:val="24"/>
        </w:rPr>
        <w:t xml:space="preserve">). Упражнения выполняются сериями по 15—25 повторений за один подход в максимально быстром темпе. За одно занятие выполняется 3—6 подходов, отдых между ними 2—4 мин. С помощью этого метода преимущественно развиваются скоростно-силовые качества, необходимые в легкоатлетических метаниях, в беге на короткие дистанции. </w:t>
      </w:r>
    </w:p>
    <w:p w:rsidR="00F627FE" w:rsidRPr="00F627FE" w:rsidRDefault="00F627FE" w:rsidP="00E2059F">
      <w:pPr>
        <w:tabs>
          <w:tab w:val="left" w:pos="3522"/>
        </w:tabs>
        <w:ind w:left="-1276" w:right="-568"/>
        <w:rPr>
          <w:rStyle w:val="apple-converted-space"/>
          <w:rFonts w:ascii="Times New Roman" w:hAnsi="Times New Roman" w:cs="Times New Roman"/>
          <w:sz w:val="24"/>
          <w:szCs w:val="24"/>
        </w:rPr>
      </w:pPr>
      <w:r w:rsidRPr="00F627FE">
        <w:rPr>
          <w:rStyle w:val="apple-converted-space"/>
          <w:rFonts w:ascii="Times New Roman" w:hAnsi="Times New Roman" w:cs="Times New Roman"/>
          <w:sz w:val="24"/>
          <w:szCs w:val="24"/>
        </w:rPr>
        <w:t xml:space="preserve">Воспитание быстроты. Под быстротой понимают комплекс функциональных свойств человека, непосредственно и по преимуществу определяющих скоростные характеристики движений, а также двигательной реакции. </w:t>
      </w:r>
    </w:p>
    <w:p w:rsidR="00F627FE" w:rsidRPr="00F627FE" w:rsidRDefault="00F627FE" w:rsidP="00E2059F">
      <w:pPr>
        <w:tabs>
          <w:tab w:val="left" w:pos="3522"/>
        </w:tabs>
        <w:ind w:left="-1276" w:right="-568"/>
        <w:rPr>
          <w:rStyle w:val="apple-converted-space"/>
          <w:rFonts w:ascii="Times New Roman" w:hAnsi="Times New Roman" w:cs="Times New Roman"/>
          <w:sz w:val="24"/>
          <w:szCs w:val="24"/>
        </w:rPr>
      </w:pPr>
      <w:r w:rsidRPr="00F627FE">
        <w:rPr>
          <w:rStyle w:val="apple-converted-space"/>
          <w:rFonts w:ascii="Times New Roman" w:hAnsi="Times New Roman" w:cs="Times New Roman"/>
          <w:sz w:val="24"/>
          <w:szCs w:val="24"/>
        </w:rPr>
        <w:t xml:space="preserve">Воспитание быстроты простой и сложной двигательной реакции. Различают простые и сложные реакции. Простая реакция — это ответ определенным движением на заранее известный, но внезапно появляющийся сигнал (например, выстрел стартового пистолета). </w:t>
      </w:r>
    </w:p>
    <w:p w:rsidR="00F627FE" w:rsidRPr="00F627FE" w:rsidRDefault="00F627FE" w:rsidP="00E2059F">
      <w:pPr>
        <w:tabs>
          <w:tab w:val="left" w:pos="3522"/>
        </w:tabs>
        <w:ind w:left="-1276" w:right="-568"/>
        <w:rPr>
          <w:rStyle w:val="apple-converted-space"/>
          <w:rFonts w:ascii="Times New Roman" w:hAnsi="Times New Roman" w:cs="Times New Roman"/>
          <w:sz w:val="24"/>
          <w:szCs w:val="24"/>
        </w:rPr>
      </w:pPr>
      <w:r w:rsidRPr="00F627FE">
        <w:rPr>
          <w:rStyle w:val="apple-converted-space"/>
          <w:rFonts w:ascii="Times New Roman" w:hAnsi="Times New Roman" w:cs="Times New Roman"/>
          <w:sz w:val="24"/>
          <w:szCs w:val="24"/>
        </w:rPr>
        <w:t xml:space="preserve">При воспитании быстроты простой реакции наиболее распространен метод повторного, возможно более быстрого реагирования на внезапно появляющийся сигнал. В каждом виде упражнений существуют частные методики, способствующие проявлению хорошей реакции на звуковой, слуховой или зрительный сигнал. </w:t>
      </w:r>
    </w:p>
    <w:p w:rsidR="00F627FE" w:rsidRPr="00F627FE" w:rsidRDefault="00F627FE" w:rsidP="00E2059F">
      <w:pPr>
        <w:tabs>
          <w:tab w:val="left" w:pos="3522"/>
        </w:tabs>
        <w:ind w:left="-1276" w:right="-568"/>
        <w:rPr>
          <w:rStyle w:val="apple-converted-space"/>
          <w:rFonts w:ascii="Times New Roman" w:hAnsi="Times New Roman" w:cs="Times New Roman"/>
          <w:sz w:val="24"/>
          <w:szCs w:val="24"/>
        </w:rPr>
      </w:pPr>
      <w:r w:rsidRPr="00F627FE">
        <w:rPr>
          <w:rStyle w:val="apple-converted-space"/>
          <w:rFonts w:ascii="Times New Roman" w:hAnsi="Times New Roman" w:cs="Times New Roman"/>
          <w:sz w:val="24"/>
          <w:szCs w:val="24"/>
        </w:rPr>
        <w:t xml:space="preserve">Для воспитания быстроты широко применяются методы: </w:t>
      </w:r>
      <w:proofErr w:type="gramStart"/>
      <w:r w:rsidRPr="00F627FE">
        <w:rPr>
          <w:rStyle w:val="apple-converted-space"/>
          <w:rFonts w:ascii="Times New Roman" w:hAnsi="Times New Roman" w:cs="Times New Roman"/>
          <w:sz w:val="24"/>
          <w:szCs w:val="24"/>
        </w:rPr>
        <w:t>повторный</w:t>
      </w:r>
      <w:proofErr w:type="gramEnd"/>
      <w:r w:rsidRPr="00F627FE">
        <w:rPr>
          <w:rStyle w:val="apple-converted-space"/>
          <w:rFonts w:ascii="Times New Roman" w:hAnsi="Times New Roman" w:cs="Times New Roman"/>
          <w:sz w:val="24"/>
          <w:szCs w:val="24"/>
        </w:rPr>
        <w:t xml:space="preserve">, переменный (с варьирующими ускорениями), игровой и соревновательный. </w:t>
      </w:r>
    </w:p>
    <w:p w:rsidR="00F627FE" w:rsidRPr="00F627FE" w:rsidRDefault="00F627FE" w:rsidP="00E2059F">
      <w:pPr>
        <w:tabs>
          <w:tab w:val="left" w:pos="3522"/>
        </w:tabs>
        <w:ind w:left="-1276" w:right="-568"/>
        <w:rPr>
          <w:rStyle w:val="apple-converted-space"/>
          <w:rFonts w:ascii="Times New Roman" w:hAnsi="Times New Roman" w:cs="Times New Roman"/>
          <w:sz w:val="24"/>
          <w:szCs w:val="24"/>
        </w:rPr>
      </w:pPr>
      <w:r w:rsidRPr="00F627FE">
        <w:rPr>
          <w:rStyle w:val="apple-converted-space"/>
          <w:rFonts w:ascii="Times New Roman" w:hAnsi="Times New Roman" w:cs="Times New Roman"/>
          <w:sz w:val="24"/>
          <w:szCs w:val="24"/>
        </w:rPr>
        <w:t xml:space="preserve">Воспитание выносливости. Выносливость как физическое качество связана с утомлением, поэтому в самом общем смысле ее можно определить так: выносливость — это способность противостоять утомлению. Предмет нашего рассмотрения — физическое утомление, непосредственно связанное с разновидностями мышечной работы, </w:t>
      </w:r>
      <w:proofErr w:type="gramStart"/>
      <w:r w:rsidRPr="00F627FE">
        <w:rPr>
          <w:rStyle w:val="apple-converted-space"/>
          <w:rFonts w:ascii="Times New Roman" w:hAnsi="Times New Roman" w:cs="Times New Roman"/>
          <w:sz w:val="24"/>
          <w:szCs w:val="24"/>
        </w:rPr>
        <w:t>а</w:t>
      </w:r>
      <w:proofErr w:type="gramEnd"/>
      <w:r w:rsidRPr="00F627FE">
        <w:rPr>
          <w:rStyle w:val="apple-converted-space"/>
          <w:rFonts w:ascii="Times New Roman" w:hAnsi="Times New Roman" w:cs="Times New Roman"/>
          <w:sz w:val="24"/>
          <w:szCs w:val="24"/>
        </w:rPr>
        <w:t xml:space="preserve"> следовательно, с различными видами выносливости. Различают два вида выносливости — общую и специальную. </w:t>
      </w:r>
    </w:p>
    <w:p w:rsidR="00F627FE" w:rsidRPr="00F627FE" w:rsidRDefault="00F627FE" w:rsidP="00E2059F">
      <w:pPr>
        <w:tabs>
          <w:tab w:val="left" w:pos="3522"/>
        </w:tabs>
        <w:ind w:left="-1276" w:right="-568"/>
        <w:rPr>
          <w:rStyle w:val="apple-converted-space"/>
          <w:rFonts w:ascii="Times New Roman" w:hAnsi="Times New Roman" w:cs="Times New Roman"/>
          <w:sz w:val="24"/>
          <w:szCs w:val="24"/>
        </w:rPr>
      </w:pPr>
      <w:r w:rsidRPr="00F627FE">
        <w:rPr>
          <w:rStyle w:val="apple-converted-space"/>
          <w:rFonts w:ascii="Times New Roman" w:hAnsi="Times New Roman" w:cs="Times New Roman"/>
          <w:sz w:val="24"/>
          <w:szCs w:val="24"/>
        </w:rPr>
        <w:t xml:space="preserve">Общая выносливость — это способность выполнять работу с невысокой интенсивностью в течение продолжительного времени за счет аэробных источников энергообеспечения. </w:t>
      </w:r>
    </w:p>
    <w:p w:rsidR="00F627FE" w:rsidRPr="00F627FE" w:rsidRDefault="00F627FE" w:rsidP="00E2059F">
      <w:pPr>
        <w:tabs>
          <w:tab w:val="left" w:pos="3522"/>
        </w:tabs>
        <w:ind w:left="-1276" w:right="-568"/>
        <w:rPr>
          <w:rStyle w:val="apple-converted-space"/>
          <w:rFonts w:ascii="Times New Roman" w:hAnsi="Times New Roman" w:cs="Times New Roman"/>
          <w:sz w:val="24"/>
          <w:szCs w:val="24"/>
        </w:rPr>
      </w:pPr>
      <w:r w:rsidRPr="00F627FE">
        <w:rPr>
          <w:rStyle w:val="apple-converted-space"/>
          <w:rFonts w:ascii="Times New Roman" w:hAnsi="Times New Roman" w:cs="Times New Roman"/>
          <w:sz w:val="24"/>
          <w:szCs w:val="24"/>
        </w:rPr>
        <w:t xml:space="preserve">Методы воспитания общей выносливости могут варьироваться: непрерывный, повторный, переменный, интервальный и смешанные варианты выполнения упражнения. </w:t>
      </w:r>
    </w:p>
    <w:p w:rsidR="007343D2" w:rsidRPr="005A60C5" w:rsidRDefault="00F627FE" w:rsidP="00E2059F">
      <w:pPr>
        <w:tabs>
          <w:tab w:val="left" w:pos="3522"/>
        </w:tabs>
        <w:ind w:left="-1276" w:right="-568"/>
        <w:rPr>
          <w:rStyle w:val="apple-converted-space"/>
          <w:rFonts w:ascii="Times New Roman" w:hAnsi="Times New Roman" w:cs="Times New Roman"/>
          <w:sz w:val="24"/>
          <w:szCs w:val="24"/>
        </w:rPr>
      </w:pPr>
      <w:r w:rsidRPr="00F627FE">
        <w:rPr>
          <w:rStyle w:val="apple-converted-space"/>
          <w:rFonts w:ascii="Times New Roman" w:hAnsi="Times New Roman" w:cs="Times New Roman"/>
          <w:sz w:val="24"/>
          <w:szCs w:val="24"/>
        </w:rPr>
        <w:t>Специальная выносливость — это способность эффективно выполнять работу в определенной трудовой или спортивной деятельности, несмотря на</w:t>
      </w:r>
      <w:r>
        <w:rPr>
          <w:rStyle w:val="apple-converted-space"/>
          <w:rFonts w:ascii="Times New Roman" w:hAnsi="Times New Roman" w:cs="Times New Roman"/>
          <w:sz w:val="24"/>
          <w:szCs w:val="24"/>
        </w:rPr>
        <w:t xml:space="preserve"> </w:t>
      </w:r>
      <w:r w:rsidRPr="00F627FE">
        <w:rPr>
          <w:rStyle w:val="apple-converted-space"/>
          <w:rFonts w:ascii="Times New Roman" w:hAnsi="Times New Roman" w:cs="Times New Roman"/>
          <w:sz w:val="24"/>
          <w:szCs w:val="24"/>
        </w:rPr>
        <w:t>возникающее утомление.</w:t>
      </w:r>
    </w:p>
    <w:p w:rsidR="00192D59" w:rsidRDefault="007343D2" w:rsidP="00E2059F">
      <w:pPr>
        <w:tabs>
          <w:tab w:val="left" w:pos="3522"/>
        </w:tabs>
        <w:ind w:left="-1276" w:right="-568"/>
        <w:rPr>
          <w:rStyle w:val="apple-converted-space"/>
          <w:rFonts w:ascii="Times New Roman" w:hAnsi="Times New Roman" w:cs="Times New Roman"/>
          <w:sz w:val="24"/>
          <w:szCs w:val="24"/>
        </w:rPr>
      </w:pPr>
      <w:r>
        <w:rPr>
          <w:rFonts w:ascii="Times New Roman" w:hAnsi="Times New Roman" w:cs="Times New Roman"/>
          <w:b/>
          <w:color w:val="000000"/>
          <w:sz w:val="24"/>
          <w:szCs w:val="24"/>
          <w:shd w:val="clear" w:color="auto" w:fill="FFFFFF"/>
        </w:rPr>
        <w:t>63</w:t>
      </w:r>
      <w:r w:rsidRPr="007343D2">
        <w:rPr>
          <w:rStyle w:val="apple-converted-space"/>
        </w:rPr>
        <w:t>.</w:t>
      </w:r>
      <w:r w:rsidR="00192D59">
        <w:rPr>
          <w:rStyle w:val="apple-converted-space"/>
          <w:rFonts w:ascii="Times New Roman" w:hAnsi="Times New Roman" w:cs="Times New Roman"/>
          <w:sz w:val="24"/>
          <w:szCs w:val="24"/>
        </w:rPr>
        <w:t xml:space="preserve"> </w:t>
      </w:r>
      <w:r w:rsidR="00192D59" w:rsidRPr="00192D59">
        <w:rPr>
          <w:rFonts w:ascii="Times New Roman" w:eastAsia="Times New Roman" w:hAnsi="Times New Roman" w:cs="Times New Roman"/>
          <w:b/>
          <w:i/>
          <w:color w:val="000000"/>
          <w:sz w:val="24"/>
          <w:szCs w:val="24"/>
          <w:u w:val="single"/>
          <w:lang w:eastAsia="ru-RU"/>
        </w:rPr>
        <w:t>Форма и условия труда экономиста</w:t>
      </w:r>
      <w:r w:rsidR="00192D59" w:rsidRPr="00A24CD2">
        <w:rPr>
          <w:rFonts w:ascii="Times New Roman" w:eastAsia="Times New Roman" w:hAnsi="Times New Roman" w:cs="Times New Roman"/>
          <w:color w:val="000000"/>
          <w:sz w:val="24"/>
          <w:szCs w:val="24"/>
          <w:lang w:eastAsia="ru-RU"/>
        </w:rPr>
        <w:t>.</w:t>
      </w:r>
    </w:p>
    <w:p w:rsidR="005A60C5" w:rsidRPr="005A60C5" w:rsidRDefault="005A60C5" w:rsidP="00E2059F">
      <w:pPr>
        <w:tabs>
          <w:tab w:val="left" w:pos="3522"/>
        </w:tabs>
        <w:ind w:left="-1276" w:right="-568"/>
        <w:rPr>
          <w:rStyle w:val="apple-converted-space"/>
          <w:rFonts w:ascii="Times New Roman" w:hAnsi="Times New Roman" w:cs="Times New Roman"/>
          <w:sz w:val="24"/>
          <w:szCs w:val="24"/>
        </w:rPr>
      </w:pPr>
      <w:r w:rsidRPr="005A60C5">
        <w:rPr>
          <w:rStyle w:val="apple-converted-space"/>
          <w:rFonts w:ascii="Times New Roman" w:hAnsi="Times New Roman" w:cs="Times New Roman"/>
          <w:sz w:val="24"/>
          <w:szCs w:val="24"/>
        </w:rPr>
        <w:t xml:space="preserve"> </w:t>
      </w:r>
      <w:r w:rsidRPr="005A60C5">
        <w:rPr>
          <w:rStyle w:val="apple-converted-space"/>
          <w:rFonts w:ascii="Times New Roman" w:hAnsi="Times New Roman" w:cs="Times New Roman"/>
          <w:b/>
          <w:sz w:val="24"/>
          <w:szCs w:val="24"/>
          <w:u w:val="single"/>
        </w:rPr>
        <w:t>Основные формы труда</w:t>
      </w:r>
      <w:r w:rsidRPr="005A60C5">
        <w:rPr>
          <w:rStyle w:val="apple-converted-space"/>
          <w:rFonts w:ascii="Times New Roman" w:hAnsi="Times New Roman" w:cs="Times New Roman"/>
          <w:sz w:val="24"/>
          <w:szCs w:val="24"/>
        </w:rPr>
        <w:t xml:space="preserve"> — </w:t>
      </w:r>
      <w:proofErr w:type="gramStart"/>
      <w:r w:rsidRPr="005A60C5">
        <w:rPr>
          <w:rStyle w:val="apple-converted-space"/>
          <w:rFonts w:ascii="Times New Roman" w:hAnsi="Times New Roman" w:cs="Times New Roman"/>
          <w:sz w:val="24"/>
          <w:szCs w:val="24"/>
        </w:rPr>
        <w:t>физический</w:t>
      </w:r>
      <w:proofErr w:type="gramEnd"/>
      <w:r w:rsidRPr="005A60C5">
        <w:rPr>
          <w:rStyle w:val="apple-converted-space"/>
          <w:rFonts w:ascii="Times New Roman" w:hAnsi="Times New Roman" w:cs="Times New Roman"/>
          <w:sz w:val="24"/>
          <w:szCs w:val="24"/>
        </w:rPr>
        <w:t xml:space="preserve"> и умственный. Разделение труда на «физический» и «умственный» носит условный характер. Однако такое разделение необходимо, ибо с его помощью легче изучать динамику работоспособности специалистов в течение рабочего дня, а также подобрать средства физической культуры и спорта в целях подготовки студентов к предстоящей работе по профессии. </w:t>
      </w:r>
    </w:p>
    <w:p w:rsidR="005A60C5" w:rsidRPr="005A60C5" w:rsidRDefault="005A60C5" w:rsidP="00E2059F">
      <w:pPr>
        <w:tabs>
          <w:tab w:val="left" w:pos="3522"/>
        </w:tabs>
        <w:ind w:left="-1276" w:right="-568"/>
        <w:rPr>
          <w:rStyle w:val="apple-converted-space"/>
          <w:rFonts w:ascii="Times New Roman" w:hAnsi="Times New Roman" w:cs="Times New Roman"/>
          <w:sz w:val="24"/>
          <w:szCs w:val="24"/>
          <w:u w:val="single"/>
        </w:rPr>
      </w:pPr>
      <w:r w:rsidRPr="005A60C5">
        <w:rPr>
          <w:rStyle w:val="apple-converted-space"/>
          <w:rFonts w:ascii="Times New Roman" w:hAnsi="Times New Roman" w:cs="Times New Roman"/>
          <w:sz w:val="24"/>
          <w:szCs w:val="24"/>
          <w:u w:val="single"/>
        </w:rPr>
        <w:t xml:space="preserve">Умственная форма труда экономиста. </w:t>
      </w:r>
    </w:p>
    <w:p w:rsidR="005A60C5" w:rsidRPr="005A60C5" w:rsidRDefault="005A60C5" w:rsidP="00E2059F">
      <w:pPr>
        <w:tabs>
          <w:tab w:val="left" w:pos="3522"/>
        </w:tabs>
        <w:ind w:left="-1276" w:right="-568"/>
        <w:rPr>
          <w:rStyle w:val="apple-converted-space"/>
          <w:rFonts w:ascii="Times New Roman" w:hAnsi="Times New Roman" w:cs="Times New Roman"/>
          <w:sz w:val="24"/>
          <w:szCs w:val="24"/>
        </w:rPr>
      </w:pPr>
      <w:r w:rsidRPr="005A60C5">
        <w:rPr>
          <w:rStyle w:val="apple-converted-space"/>
          <w:rFonts w:ascii="Times New Roman" w:hAnsi="Times New Roman" w:cs="Times New Roman"/>
          <w:sz w:val="24"/>
          <w:szCs w:val="24"/>
        </w:rPr>
        <w:lastRenderedPageBreak/>
        <w:t>Объединяет работы, связанные с приёмом и переработкой информации, требующие преимущественного напряжения сенсорного аппарата, внимания, памяти, а также активации процессов мышления. Для данного вида труда характерна гипокинезия, т.е. значительное снижение двигательной активности человека, приводящее к ухудшению реактивности организма и повышению эмоционального напряжения. Гипокинезия является одним из условий формирования СС патологии у лиц, связанных с умственной деятельностью. Длительная умственная нагрузка оказывает угнетающее влияние на психическую деятельность: ухудшаются функции внимания (объём, концентрация, переключение), памяти (кратковременной и долговременной), восприятия (появляется большое количество ошибок)</w:t>
      </w:r>
      <w:proofErr w:type="gramStart"/>
      <w:r w:rsidRPr="005A60C5">
        <w:rPr>
          <w:rStyle w:val="apple-converted-space"/>
          <w:rFonts w:ascii="Times New Roman" w:hAnsi="Times New Roman" w:cs="Times New Roman"/>
          <w:sz w:val="24"/>
          <w:szCs w:val="24"/>
        </w:rPr>
        <w:t>.У</w:t>
      </w:r>
      <w:proofErr w:type="gramEnd"/>
      <w:r w:rsidRPr="005A60C5">
        <w:rPr>
          <w:rStyle w:val="apple-converted-space"/>
          <w:rFonts w:ascii="Times New Roman" w:hAnsi="Times New Roman" w:cs="Times New Roman"/>
          <w:sz w:val="24"/>
          <w:szCs w:val="24"/>
        </w:rPr>
        <w:t xml:space="preserve">мственная работа включает мыслительный и эмоциональный компоненты. </w:t>
      </w:r>
    </w:p>
    <w:p w:rsidR="005A60C5" w:rsidRPr="005A60C5" w:rsidRDefault="005A60C5" w:rsidP="00E2059F">
      <w:pPr>
        <w:tabs>
          <w:tab w:val="left" w:pos="3522"/>
        </w:tabs>
        <w:ind w:left="-1276" w:right="-568"/>
        <w:rPr>
          <w:rStyle w:val="apple-converted-space"/>
          <w:rFonts w:ascii="Times New Roman" w:hAnsi="Times New Roman" w:cs="Times New Roman"/>
          <w:sz w:val="24"/>
          <w:szCs w:val="24"/>
        </w:rPr>
      </w:pPr>
      <w:r w:rsidRPr="005A60C5">
        <w:rPr>
          <w:rStyle w:val="apple-converted-space"/>
          <w:rFonts w:ascii="Times New Roman" w:hAnsi="Times New Roman" w:cs="Times New Roman"/>
          <w:sz w:val="24"/>
          <w:szCs w:val="24"/>
        </w:rPr>
        <w:t xml:space="preserve">Особенности труда экономических служб заключаются в том, что это в основном не физический труд, а умственный. </w:t>
      </w:r>
    </w:p>
    <w:p w:rsidR="005A60C5" w:rsidRPr="005A60C5" w:rsidRDefault="005A60C5" w:rsidP="00E2059F">
      <w:pPr>
        <w:tabs>
          <w:tab w:val="left" w:pos="3522"/>
        </w:tabs>
        <w:ind w:left="-1276" w:right="-568"/>
        <w:rPr>
          <w:rStyle w:val="apple-converted-space"/>
          <w:rFonts w:ascii="Times New Roman" w:hAnsi="Times New Roman" w:cs="Times New Roman"/>
          <w:sz w:val="24"/>
          <w:szCs w:val="24"/>
        </w:rPr>
      </w:pPr>
      <w:r w:rsidRPr="005A60C5">
        <w:rPr>
          <w:rStyle w:val="apple-converted-space"/>
          <w:rFonts w:ascii="Times New Roman" w:hAnsi="Times New Roman" w:cs="Times New Roman"/>
          <w:sz w:val="24"/>
          <w:szCs w:val="24"/>
        </w:rPr>
        <w:t xml:space="preserve">Условия труда (продолжительность рабочего времени, комфортность производственной сферы) влияют на подбор средств физической культуры и спорта для достижения высокой работоспособности и трудовой активности человека, </w:t>
      </w:r>
      <w:proofErr w:type="gramStart"/>
      <w:r w:rsidRPr="005A60C5">
        <w:rPr>
          <w:rStyle w:val="apple-converted-space"/>
          <w:rFonts w:ascii="Times New Roman" w:hAnsi="Times New Roman" w:cs="Times New Roman"/>
          <w:sz w:val="24"/>
          <w:szCs w:val="24"/>
        </w:rPr>
        <w:t>а</w:t>
      </w:r>
      <w:proofErr w:type="gramEnd"/>
      <w:r w:rsidRPr="005A60C5">
        <w:rPr>
          <w:rStyle w:val="apple-converted-space"/>
          <w:rFonts w:ascii="Times New Roman" w:hAnsi="Times New Roman" w:cs="Times New Roman"/>
          <w:sz w:val="24"/>
          <w:szCs w:val="24"/>
        </w:rPr>
        <w:t xml:space="preserve"> следовательно, определяют конкретное содержание ППФП специалистов в определенной профессии. </w:t>
      </w:r>
    </w:p>
    <w:p w:rsidR="005A60C5" w:rsidRPr="005A60C5" w:rsidRDefault="005A60C5" w:rsidP="00E2059F">
      <w:pPr>
        <w:tabs>
          <w:tab w:val="left" w:pos="3522"/>
        </w:tabs>
        <w:ind w:left="-1276" w:right="-568"/>
        <w:rPr>
          <w:rStyle w:val="apple-converted-space"/>
          <w:rFonts w:ascii="Times New Roman" w:hAnsi="Times New Roman" w:cs="Times New Roman"/>
          <w:sz w:val="24"/>
          <w:szCs w:val="24"/>
        </w:rPr>
      </w:pPr>
      <w:r w:rsidRPr="005A60C5">
        <w:rPr>
          <w:rStyle w:val="apple-converted-space"/>
          <w:rFonts w:ascii="Times New Roman" w:hAnsi="Times New Roman" w:cs="Times New Roman"/>
          <w:sz w:val="24"/>
          <w:szCs w:val="24"/>
        </w:rPr>
        <w:t xml:space="preserve">Существуют разные определения этого понятия, но чаще всего под условиями труда понимаются все факторы, от которых зависит работоспособность человека и его здоровье. Этих факторов много. Для удобства их делят на четыре основные группы: </w:t>
      </w:r>
    </w:p>
    <w:p w:rsidR="005A60C5" w:rsidRPr="005A60C5" w:rsidRDefault="005A60C5" w:rsidP="00E2059F">
      <w:pPr>
        <w:tabs>
          <w:tab w:val="left" w:pos="3522"/>
        </w:tabs>
        <w:ind w:left="-1276" w:right="-568"/>
        <w:rPr>
          <w:rStyle w:val="apple-converted-space"/>
          <w:rFonts w:ascii="Times New Roman" w:hAnsi="Times New Roman" w:cs="Times New Roman"/>
          <w:sz w:val="24"/>
          <w:szCs w:val="24"/>
        </w:rPr>
      </w:pPr>
      <w:r w:rsidRPr="005A60C5">
        <w:rPr>
          <w:rStyle w:val="apple-converted-space"/>
          <w:rFonts w:ascii="Times New Roman" w:hAnsi="Times New Roman" w:cs="Times New Roman"/>
          <w:sz w:val="24"/>
          <w:szCs w:val="24"/>
        </w:rPr>
        <w:t xml:space="preserve">1. </w:t>
      </w:r>
      <w:proofErr w:type="gramStart"/>
      <w:r w:rsidRPr="005A60C5">
        <w:rPr>
          <w:rStyle w:val="apple-converted-space"/>
          <w:rFonts w:ascii="Times New Roman" w:hAnsi="Times New Roman" w:cs="Times New Roman"/>
          <w:sz w:val="24"/>
          <w:szCs w:val="24"/>
        </w:rPr>
        <w:t>Санитарно-гигиенические факторы – микроклимат (температура, влажность воздуха, скорость движения воздушного потока), освещенность рабочего места, уровень шума, интенсивность загрязнения воздуха пылевыми частицами (запыленность), химическими компонентами (загазованность), наличие в зоне выполнения работы ультразвука, радиационных источников и т. п. Гигиена труда подробно рассматривает эту группу факторов и разрабатывает нормативы предельно-допустимых уровней соответствующих показателей, а также разрабатывает комплекс мероприятий, направленных на профилактику и борьбу с</w:t>
      </w:r>
      <w:proofErr w:type="gramEnd"/>
      <w:r w:rsidRPr="005A60C5">
        <w:rPr>
          <w:rStyle w:val="apple-converted-space"/>
          <w:rFonts w:ascii="Times New Roman" w:hAnsi="Times New Roman" w:cs="Times New Roman"/>
          <w:sz w:val="24"/>
          <w:szCs w:val="24"/>
        </w:rPr>
        <w:t xml:space="preserve"> существующим неблагоприятным фактором внешней среды. </w:t>
      </w:r>
    </w:p>
    <w:p w:rsidR="005A60C5" w:rsidRPr="005A60C5" w:rsidRDefault="005A60C5" w:rsidP="00E2059F">
      <w:pPr>
        <w:tabs>
          <w:tab w:val="left" w:pos="3522"/>
        </w:tabs>
        <w:ind w:left="-1276" w:right="-568"/>
        <w:rPr>
          <w:rStyle w:val="apple-converted-space"/>
          <w:rFonts w:ascii="Times New Roman" w:hAnsi="Times New Roman" w:cs="Times New Roman"/>
          <w:sz w:val="24"/>
          <w:szCs w:val="24"/>
        </w:rPr>
      </w:pPr>
      <w:r w:rsidRPr="005A60C5">
        <w:rPr>
          <w:rStyle w:val="apple-converted-space"/>
          <w:rFonts w:ascii="Times New Roman" w:hAnsi="Times New Roman" w:cs="Times New Roman"/>
          <w:sz w:val="24"/>
          <w:szCs w:val="24"/>
        </w:rPr>
        <w:t xml:space="preserve">2. Психофизиологические факторы - это большая группа факторов, включающая характер режима труда и отдыха, тяжесть и напряженность труда, рабочие позы, величину нагрузки на скелетную мускулатуру, на центральную нервную систему, на высшие отделы мозга, интенсивность загрузки мозга поступающей информацией, характер принятия решений, степень риска и т. д. </w:t>
      </w:r>
    </w:p>
    <w:p w:rsidR="005A60C5" w:rsidRPr="005A60C5" w:rsidRDefault="005A60C5" w:rsidP="00E2059F">
      <w:pPr>
        <w:tabs>
          <w:tab w:val="left" w:pos="3522"/>
        </w:tabs>
        <w:ind w:left="-1276" w:right="-568"/>
        <w:rPr>
          <w:rStyle w:val="apple-converted-space"/>
          <w:rFonts w:ascii="Times New Roman" w:hAnsi="Times New Roman" w:cs="Times New Roman"/>
          <w:sz w:val="24"/>
          <w:szCs w:val="24"/>
        </w:rPr>
      </w:pPr>
      <w:r w:rsidRPr="005A60C5">
        <w:rPr>
          <w:rStyle w:val="apple-converted-space"/>
          <w:rFonts w:ascii="Times New Roman" w:hAnsi="Times New Roman" w:cs="Times New Roman"/>
          <w:sz w:val="24"/>
          <w:szCs w:val="24"/>
        </w:rPr>
        <w:t xml:space="preserve">3. Социально-экономические факторы - это группа факторов, включающая социальную защищенность работающего, его заработную плату, покупательские способности, обеспеченность домами отдыха, детскими садами, школами, длительность отпуска и т. д. </w:t>
      </w:r>
    </w:p>
    <w:p w:rsidR="007343D2" w:rsidRPr="005A60C5" w:rsidRDefault="005A60C5" w:rsidP="00E2059F">
      <w:pPr>
        <w:tabs>
          <w:tab w:val="left" w:pos="3522"/>
        </w:tabs>
        <w:ind w:left="-1276" w:right="-568"/>
        <w:rPr>
          <w:rStyle w:val="apple-converted-space"/>
          <w:rFonts w:ascii="Times New Roman" w:hAnsi="Times New Roman" w:cs="Times New Roman"/>
          <w:sz w:val="24"/>
          <w:szCs w:val="24"/>
        </w:rPr>
      </w:pPr>
      <w:r w:rsidRPr="005A60C5">
        <w:rPr>
          <w:rStyle w:val="apple-converted-space"/>
          <w:rFonts w:ascii="Times New Roman" w:hAnsi="Times New Roman" w:cs="Times New Roman"/>
          <w:sz w:val="24"/>
          <w:szCs w:val="24"/>
        </w:rPr>
        <w:t>4. Эстетические факторы – интерьер рабочего помещения, форма, цвет изделия, с которым приходится работать, форма, фасон рабочей одежды и т. п.</w:t>
      </w:r>
    </w:p>
    <w:p w:rsidR="007343D2" w:rsidRDefault="007343D2" w:rsidP="00E2059F">
      <w:pPr>
        <w:tabs>
          <w:tab w:val="left" w:pos="3522"/>
        </w:tabs>
        <w:ind w:left="-1276" w:right="-568"/>
        <w:rPr>
          <w:rStyle w:val="apple-converted-space"/>
          <w:rFonts w:ascii="Times New Roman" w:hAnsi="Times New Roman" w:cs="Times New Roman"/>
          <w:color w:val="000000"/>
          <w:sz w:val="24"/>
          <w:szCs w:val="24"/>
          <w:shd w:val="clear" w:color="auto" w:fill="FFFFFF"/>
        </w:rPr>
      </w:pPr>
    </w:p>
    <w:p w:rsidR="00511BDC" w:rsidRPr="00511BDC" w:rsidRDefault="007343D2" w:rsidP="00E2059F">
      <w:pPr>
        <w:spacing w:after="0" w:line="240" w:lineRule="auto"/>
        <w:ind w:left="-1276" w:right="-568"/>
        <w:rPr>
          <w:rFonts w:ascii="Times New Roman" w:eastAsia="Times New Roman" w:hAnsi="Times New Roman" w:cs="Times New Roman"/>
          <w:color w:val="000000"/>
          <w:sz w:val="24"/>
          <w:szCs w:val="24"/>
          <w:lang w:eastAsia="ru-RU"/>
        </w:rPr>
      </w:pPr>
      <w:r>
        <w:rPr>
          <w:rFonts w:ascii="Times New Roman" w:hAnsi="Times New Roman" w:cs="Times New Roman"/>
          <w:b/>
          <w:color w:val="000000"/>
          <w:sz w:val="24"/>
          <w:szCs w:val="24"/>
          <w:shd w:val="clear" w:color="auto" w:fill="FFFFFF"/>
        </w:rPr>
        <w:t>64</w:t>
      </w:r>
      <w:r w:rsidRPr="007343D2">
        <w:rPr>
          <w:rStyle w:val="apple-converted-space"/>
        </w:rPr>
        <w:t>.</w:t>
      </w:r>
      <w:r w:rsidRPr="007343D2">
        <w:rPr>
          <w:rFonts w:ascii="Times New Roman" w:hAnsi="Times New Roman" w:cs="Times New Roman"/>
          <w:color w:val="000000"/>
          <w:sz w:val="24"/>
          <w:szCs w:val="24"/>
          <w:u w:val="single"/>
          <w:shd w:val="clear" w:color="auto" w:fill="FFFFFF"/>
        </w:rPr>
        <w:t xml:space="preserve"> </w:t>
      </w:r>
      <w:r w:rsidR="00511BDC" w:rsidRPr="00511BDC">
        <w:rPr>
          <w:rFonts w:ascii="Times New Roman" w:eastAsia="Times New Roman" w:hAnsi="Times New Roman" w:cs="Times New Roman"/>
          <w:b/>
          <w:i/>
          <w:color w:val="000000"/>
          <w:sz w:val="24"/>
          <w:szCs w:val="24"/>
          <w:u w:val="single"/>
          <w:lang w:eastAsia="ru-RU"/>
        </w:rPr>
        <w:t>Основные средства физического воспитания.</w:t>
      </w:r>
    </w:p>
    <w:p w:rsidR="007343D2" w:rsidRPr="00511BDC" w:rsidRDefault="007343D2" w:rsidP="00E2059F">
      <w:pPr>
        <w:tabs>
          <w:tab w:val="left" w:pos="3522"/>
        </w:tabs>
        <w:ind w:left="-1276" w:right="-568"/>
        <w:rPr>
          <w:rStyle w:val="apple-converted-space"/>
          <w:rFonts w:ascii="Times New Roman" w:hAnsi="Times New Roman" w:cs="Times New Roman"/>
          <w:sz w:val="24"/>
          <w:szCs w:val="24"/>
        </w:rPr>
      </w:pPr>
      <w:r w:rsidRPr="007343D2">
        <w:rPr>
          <w:rFonts w:ascii="Times New Roman" w:hAnsi="Times New Roman" w:cs="Times New Roman"/>
          <w:color w:val="000000"/>
          <w:sz w:val="24"/>
          <w:szCs w:val="24"/>
          <w:u w:val="single"/>
          <w:shd w:val="clear" w:color="auto" w:fill="FFFFFF"/>
        </w:rPr>
        <w:t xml:space="preserve">Физическое </w:t>
      </w:r>
      <w:proofErr w:type="gramStart"/>
      <w:r w:rsidRPr="007343D2">
        <w:rPr>
          <w:rFonts w:ascii="Times New Roman" w:hAnsi="Times New Roman" w:cs="Times New Roman"/>
          <w:color w:val="000000"/>
          <w:sz w:val="24"/>
          <w:szCs w:val="24"/>
          <w:u w:val="single"/>
          <w:shd w:val="clear" w:color="auto" w:fill="FFFFFF"/>
        </w:rPr>
        <w:t>воспитание</w:t>
      </w:r>
      <w:proofErr w:type="gramEnd"/>
      <w:r>
        <w:rPr>
          <w:rFonts w:ascii="Times New Roman" w:hAnsi="Times New Roman" w:cs="Times New Roman"/>
          <w:color w:val="000000"/>
          <w:sz w:val="24"/>
          <w:szCs w:val="24"/>
          <w:shd w:val="clear" w:color="auto" w:fill="FFFFFF"/>
        </w:rPr>
        <w:t xml:space="preserve">  включённое</w:t>
      </w:r>
      <w:r w:rsidRPr="007343D2">
        <w:rPr>
          <w:rFonts w:ascii="Times New Roman" w:hAnsi="Times New Roman" w:cs="Times New Roman"/>
          <w:color w:val="000000"/>
          <w:sz w:val="24"/>
          <w:szCs w:val="24"/>
          <w:shd w:val="clear" w:color="auto" w:fill="FFFFFF"/>
        </w:rPr>
        <w:t xml:space="preserve"> в систему образования и воспитания, начиная с дошкольных учреждений, оно характеризует основу физической подготовленности людей — приобретение фонда жизненно важных двигательных умений и навыков, разностороннее развитие физических способностей. Его важными элементами являются «школа» движений, система гимнастических упражнений и правила их выполнения, с </w:t>
      </w:r>
      <w:r w:rsidRPr="007343D2">
        <w:rPr>
          <w:rFonts w:ascii="Times New Roman" w:hAnsi="Times New Roman" w:cs="Times New Roman"/>
          <w:color w:val="000000"/>
          <w:sz w:val="24"/>
          <w:szCs w:val="24"/>
          <w:shd w:val="clear" w:color="auto" w:fill="FFFFFF"/>
        </w:rPr>
        <w:lastRenderedPageBreak/>
        <w:t xml:space="preserve">помощью которых у ребенка формируются умения дифференцированно управлять движениями, способность координировать их в разных сочетаниях; </w:t>
      </w:r>
      <w:proofErr w:type="gramStart"/>
      <w:r w:rsidRPr="007343D2">
        <w:rPr>
          <w:rFonts w:ascii="Times New Roman" w:hAnsi="Times New Roman" w:cs="Times New Roman"/>
          <w:color w:val="000000"/>
          <w:sz w:val="24"/>
          <w:szCs w:val="24"/>
          <w:shd w:val="clear" w:color="auto" w:fill="FFFFFF"/>
        </w:rPr>
        <w:t>система упражнений для рационального использования сил при перемещениях в пространстве (основные способы ходьбы, бега, плавания, бега на коньках, на лыжах и др.), при преодолении препятствий, в метаниях, в поднимании и переноске тяжестей; «школа» мяча (игра в волейбол, баскетбол, гандбол, футбол, теннис и др.)</w:t>
      </w:r>
      <w:proofErr w:type="gramEnd"/>
    </w:p>
    <w:p w:rsidR="00511BDC" w:rsidRDefault="007343D2" w:rsidP="00E2059F">
      <w:pPr>
        <w:tabs>
          <w:tab w:val="left" w:pos="3522"/>
        </w:tabs>
        <w:ind w:left="-1276" w:right="-568"/>
        <w:rPr>
          <w:rFonts w:ascii="Tahoma" w:hAnsi="Tahoma" w:cs="Tahoma"/>
          <w:color w:val="000000"/>
          <w:sz w:val="17"/>
          <w:szCs w:val="17"/>
          <w:shd w:val="clear" w:color="auto" w:fill="FFFFFF"/>
        </w:rPr>
      </w:pPr>
      <w:r>
        <w:rPr>
          <w:rFonts w:ascii="Times New Roman" w:hAnsi="Times New Roman" w:cs="Times New Roman"/>
          <w:b/>
          <w:color w:val="000000"/>
          <w:sz w:val="24"/>
          <w:szCs w:val="24"/>
          <w:shd w:val="clear" w:color="auto" w:fill="FFFFFF"/>
        </w:rPr>
        <w:t>65</w:t>
      </w:r>
      <w:r w:rsidRPr="007343D2">
        <w:rPr>
          <w:rStyle w:val="apple-converted-space"/>
        </w:rPr>
        <w:t>.</w:t>
      </w:r>
      <w:r w:rsidR="004365A8" w:rsidRPr="004365A8">
        <w:rPr>
          <w:rFonts w:ascii="Tahoma" w:hAnsi="Tahoma" w:cs="Tahoma"/>
          <w:color w:val="000000"/>
          <w:sz w:val="17"/>
          <w:szCs w:val="17"/>
          <w:shd w:val="clear" w:color="auto" w:fill="FFFFFF"/>
        </w:rPr>
        <w:t xml:space="preserve"> </w:t>
      </w:r>
      <w:r w:rsidR="00511BDC">
        <w:rPr>
          <w:rFonts w:ascii="Tahoma" w:hAnsi="Tahoma" w:cs="Tahoma"/>
          <w:color w:val="000000"/>
          <w:sz w:val="17"/>
          <w:szCs w:val="17"/>
          <w:shd w:val="clear" w:color="auto" w:fill="FFFFFF"/>
        </w:rPr>
        <w:t xml:space="preserve"> </w:t>
      </w:r>
      <w:r w:rsidR="00511BDC" w:rsidRPr="00511BDC">
        <w:rPr>
          <w:rFonts w:ascii="Times New Roman" w:eastAsia="Times New Roman" w:hAnsi="Times New Roman" w:cs="Times New Roman"/>
          <w:b/>
          <w:i/>
          <w:color w:val="000000"/>
          <w:sz w:val="24"/>
          <w:szCs w:val="24"/>
          <w:u w:val="single"/>
          <w:lang w:eastAsia="ru-RU"/>
        </w:rPr>
        <w:t>Циклические и ациклические упражнения</w:t>
      </w:r>
    </w:p>
    <w:p w:rsidR="007343D2" w:rsidRPr="00511BDC" w:rsidRDefault="004365A8" w:rsidP="00E2059F">
      <w:pPr>
        <w:tabs>
          <w:tab w:val="left" w:pos="3522"/>
        </w:tabs>
        <w:ind w:left="-1276" w:right="-568"/>
        <w:rPr>
          <w:rStyle w:val="apple-converted-space"/>
        </w:rPr>
      </w:pPr>
      <w:r w:rsidRPr="004365A8">
        <w:rPr>
          <w:rFonts w:ascii="Times New Roman" w:hAnsi="Times New Roman" w:cs="Times New Roman"/>
          <w:b/>
          <w:color w:val="000000"/>
          <w:sz w:val="24"/>
          <w:szCs w:val="24"/>
          <w:shd w:val="clear" w:color="auto" w:fill="FFFFFF"/>
        </w:rPr>
        <w:t>Физические упражнения</w:t>
      </w:r>
      <w:r w:rsidRPr="004365A8">
        <w:rPr>
          <w:rFonts w:ascii="Times New Roman" w:hAnsi="Times New Roman" w:cs="Times New Roman"/>
          <w:color w:val="000000"/>
          <w:sz w:val="24"/>
          <w:szCs w:val="24"/>
          <w:shd w:val="clear" w:color="auto" w:fill="FFFFFF"/>
        </w:rPr>
        <w:t xml:space="preserve"> — элементарные движения, составленные из них двигательные действия и их комплексы, систематизированные в целях физического развития</w:t>
      </w:r>
      <w:proofErr w:type="gramStart"/>
      <w:r w:rsidRPr="004365A8">
        <w:rPr>
          <w:rStyle w:val="apple-converted-space"/>
          <w:rFonts w:ascii="Times New Roman" w:hAnsi="Times New Roman" w:cs="Times New Roman"/>
          <w:color w:val="000000"/>
          <w:sz w:val="24"/>
          <w:szCs w:val="24"/>
          <w:shd w:val="clear" w:color="auto" w:fill="FFFFFF"/>
        </w:rPr>
        <w:t> </w:t>
      </w:r>
      <w:r w:rsidRPr="004365A8">
        <w:rPr>
          <w:rFonts w:ascii="Times New Roman" w:hAnsi="Times New Roman" w:cs="Times New Roman"/>
          <w:color w:val="000000"/>
          <w:sz w:val="24"/>
          <w:szCs w:val="24"/>
        </w:rPr>
        <w:br/>
      </w:r>
      <w:r w:rsidRPr="004365A8">
        <w:rPr>
          <w:rFonts w:ascii="Times New Roman" w:hAnsi="Times New Roman" w:cs="Times New Roman"/>
          <w:color w:val="000000"/>
          <w:sz w:val="24"/>
          <w:szCs w:val="24"/>
          <w:shd w:val="clear" w:color="auto" w:fill="FFFFFF"/>
        </w:rPr>
        <w:t>П</w:t>
      </w:r>
      <w:proofErr w:type="gramEnd"/>
      <w:r w:rsidRPr="004365A8">
        <w:rPr>
          <w:rFonts w:ascii="Times New Roman" w:hAnsi="Times New Roman" w:cs="Times New Roman"/>
          <w:color w:val="000000"/>
          <w:sz w:val="24"/>
          <w:szCs w:val="24"/>
          <w:shd w:val="clear" w:color="auto" w:fill="FFFFFF"/>
        </w:rPr>
        <w:t>о структурности движения физические упражнения подразделяются на три вида: циклические, ациклические и смешанные.</w:t>
      </w:r>
      <w:r w:rsidRPr="004365A8">
        <w:rPr>
          <w:rStyle w:val="apple-converted-space"/>
          <w:rFonts w:ascii="Times New Roman" w:hAnsi="Times New Roman" w:cs="Times New Roman"/>
          <w:color w:val="000000"/>
          <w:sz w:val="24"/>
          <w:szCs w:val="24"/>
          <w:shd w:val="clear" w:color="auto" w:fill="FFFFFF"/>
        </w:rPr>
        <w:t> </w:t>
      </w:r>
      <w:r w:rsidRPr="004365A8">
        <w:rPr>
          <w:rFonts w:ascii="Times New Roman" w:hAnsi="Times New Roman" w:cs="Times New Roman"/>
          <w:color w:val="000000"/>
          <w:sz w:val="24"/>
          <w:szCs w:val="24"/>
        </w:rPr>
        <w:br/>
      </w:r>
      <w:r w:rsidRPr="004365A8">
        <w:rPr>
          <w:rFonts w:ascii="Times New Roman" w:hAnsi="Times New Roman" w:cs="Times New Roman"/>
          <w:b/>
          <w:color w:val="000000"/>
          <w:sz w:val="24"/>
          <w:szCs w:val="24"/>
          <w:shd w:val="clear" w:color="auto" w:fill="FFFFFF"/>
        </w:rPr>
        <w:t>1</w:t>
      </w:r>
      <w:r w:rsidRPr="004365A8">
        <w:rPr>
          <w:rFonts w:ascii="Times New Roman" w:hAnsi="Times New Roman" w:cs="Times New Roman"/>
          <w:color w:val="000000"/>
          <w:sz w:val="24"/>
          <w:szCs w:val="24"/>
          <w:shd w:val="clear" w:color="auto" w:fill="FFFFFF"/>
        </w:rPr>
        <w:t xml:space="preserve">. </w:t>
      </w:r>
      <w:r w:rsidRPr="004365A8">
        <w:rPr>
          <w:rFonts w:ascii="Times New Roman" w:hAnsi="Times New Roman" w:cs="Times New Roman"/>
          <w:b/>
          <w:color w:val="000000"/>
          <w:sz w:val="24"/>
          <w:szCs w:val="24"/>
          <w:u w:val="single"/>
          <w:shd w:val="clear" w:color="auto" w:fill="FFFFFF"/>
        </w:rPr>
        <w:t>Циклические упражнения</w:t>
      </w:r>
      <w:r w:rsidRPr="004365A8">
        <w:rPr>
          <w:rFonts w:ascii="Times New Roman" w:hAnsi="Times New Roman" w:cs="Times New Roman"/>
          <w:color w:val="000000"/>
          <w:sz w:val="24"/>
          <w:szCs w:val="24"/>
          <w:shd w:val="clear" w:color="auto" w:fill="FFFFFF"/>
        </w:rPr>
        <w:t xml:space="preserve"> (бег, ходьба, гребля, велоспорт, бег на коньках, плавание) отличаются повторяемостью фаз движений, лежащих в основе каждого цикла, и тесной связанностью каждого цикла </w:t>
      </w:r>
      <w:proofErr w:type="gramStart"/>
      <w:r w:rsidRPr="004365A8">
        <w:rPr>
          <w:rFonts w:ascii="Times New Roman" w:hAnsi="Times New Roman" w:cs="Times New Roman"/>
          <w:color w:val="000000"/>
          <w:sz w:val="24"/>
          <w:szCs w:val="24"/>
          <w:shd w:val="clear" w:color="auto" w:fill="FFFFFF"/>
        </w:rPr>
        <w:t>с</w:t>
      </w:r>
      <w:proofErr w:type="gramEnd"/>
      <w:r w:rsidRPr="004365A8">
        <w:rPr>
          <w:rFonts w:ascii="Times New Roman" w:hAnsi="Times New Roman" w:cs="Times New Roman"/>
          <w:color w:val="000000"/>
          <w:sz w:val="24"/>
          <w:szCs w:val="24"/>
          <w:shd w:val="clear" w:color="auto" w:fill="FFFFFF"/>
        </w:rPr>
        <w:t xml:space="preserve"> </w:t>
      </w:r>
      <w:proofErr w:type="gramStart"/>
      <w:r w:rsidRPr="004365A8">
        <w:rPr>
          <w:rFonts w:ascii="Times New Roman" w:hAnsi="Times New Roman" w:cs="Times New Roman"/>
          <w:color w:val="000000"/>
          <w:sz w:val="24"/>
          <w:szCs w:val="24"/>
          <w:shd w:val="clear" w:color="auto" w:fill="FFFFFF"/>
        </w:rPr>
        <w:t>последующем</w:t>
      </w:r>
      <w:proofErr w:type="gramEnd"/>
      <w:r w:rsidRPr="004365A8">
        <w:rPr>
          <w:rFonts w:ascii="Times New Roman" w:hAnsi="Times New Roman" w:cs="Times New Roman"/>
          <w:color w:val="000000"/>
          <w:sz w:val="24"/>
          <w:szCs w:val="24"/>
          <w:shd w:val="clear" w:color="auto" w:fill="FFFFFF"/>
        </w:rPr>
        <w:t xml:space="preserve"> и предыдущим. В основе циклических локомоций лежит ритмический двигательный рефлекс, проявляющийся автоматически. Таким образом, общими признаками циклических упражнений являются:</w:t>
      </w:r>
      <w:r w:rsidRPr="004365A8">
        <w:rPr>
          <w:rStyle w:val="apple-converted-space"/>
          <w:rFonts w:ascii="Times New Roman" w:hAnsi="Times New Roman" w:cs="Times New Roman"/>
          <w:color w:val="000000"/>
          <w:sz w:val="24"/>
          <w:szCs w:val="24"/>
          <w:shd w:val="clear" w:color="auto" w:fill="FFFFFF"/>
        </w:rPr>
        <w:t> </w:t>
      </w:r>
      <w:r w:rsidRPr="004365A8">
        <w:rPr>
          <w:rFonts w:ascii="Times New Roman" w:hAnsi="Times New Roman" w:cs="Times New Roman"/>
          <w:color w:val="000000"/>
          <w:sz w:val="24"/>
          <w:szCs w:val="24"/>
        </w:rPr>
        <w:br/>
      </w:r>
      <w:r w:rsidRPr="004365A8">
        <w:rPr>
          <w:rFonts w:ascii="Times New Roman" w:hAnsi="Times New Roman" w:cs="Times New Roman"/>
          <w:color w:val="000000"/>
          <w:sz w:val="24"/>
          <w:szCs w:val="24"/>
          <w:shd w:val="clear" w:color="auto" w:fill="FFFFFF"/>
        </w:rPr>
        <w:t>• многократность повторения одного и того же цикла, состоящего из нескольких фаз;</w:t>
      </w:r>
      <w:r w:rsidRPr="004365A8">
        <w:rPr>
          <w:rStyle w:val="apple-converted-space"/>
          <w:rFonts w:ascii="Times New Roman" w:hAnsi="Times New Roman" w:cs="Times New Roman"/>
          <w:color w:val="000000"/>
          <w:sz w:val="24"/>
          <w:szCs w:val="24"/>
          <w:shd w:val="clear" w:color="auto" w:fill="FFFFFF"/>
        </w:rPr>
        <w:t> </w:t>
      </w:r>
      <w:r w:rsidRPr="004365A8">
        <w:rPr>
          <w:rFonts w:ascii="Times New Roman" w:hAnsi="Times New Roman" w:cs="Times New Roman"/>
          <w:color w:val="000000"/>
          <w:sz w:val="24"/>
          <w:szCs w:val="24"/>
        </w:rPr>
        <w:br/>
      </w:r>
      <w:r w:rsidRPr="004365A8">
        <w:rPr>
          <w:rFonts w:ascii="Times New Roman" w:hAnsi="Times New Roman" w:cs="Times New Roman"/>
          <w:color w:val="000000"/>
          <w:sz w:val="24"/>
          <w:szCs w:val="24"/>
          <w:shd w:val="clear" w:color="auto" w:fill="FFFFFF"/>
        </w:rPr>
        <w:t>• все фазы движения одного цикла последовательно повторяются в другом цикле;</w:t>
      </w:r>
      <w:r w:rsidRPr="004365A8">
        <w:rPr>
          <w:rStyle w:val="apple-converted-space"/>
          <w:rFonts w:ascii="Times New Roman" w:hAnsi="Times New Roman" w:cs="Times New Roman"/>
          <w:color w:val="000000"/>
          <w:sz w:val="24"/>
          <w:szCs w:val="24"/>
          <w:shd w:val="clear" w:color="auto" w:fill="FFFFFF"/>
        </w:rPr>
        <w:t> </w:t>
      </w:r>
      <w:r w:rsidRPr="004365A8">
        <w:rPr>
          <w:rFonts w:ascii="Times New Roman" w:hAnsi="Times New Roman" w:cs="Times New Roman"/>
          <w:color w:val="000000"/>
          <w:sz w:val="24"/>
          <w:szCs w:val="24"/>
        </w:rPr>
        <w:br/>
      </w:r>
      <w:r w:rsidRPr="004365A8">
        <w:rPr>
          <w:rFonts w:ascii="Times New Roman" w:hAnsi="Times New Roman" w:cs="Times New Roman"/>
          <w:color w:val="000000"/>
          <w:sz w:val="24"/>
          <w:szCs w:val="24"/>
          <w:shd w:val="clear" w:color="auto" w:fill="FFFFFF"/>
        </w:rPr>
        <w:t>• последняя фаза одного цикла является началом первой фазы движения последующего цикла;</w:t>
      </w:r>
      <w:r w:rsidRPr="004365A8">
        <w:rPr>
          <w:rStyle w:val="apple-converted-space"/>
          <w:rFonts w:ascii="Times New Roman" w:hAnsi="Times New Roman" w:cs="Times New Roman"/>
          <w:color w:val="000000"/>
          <w:sz w:val="24"/>
          <w:szCs w:val="24"/>
          <w:shd w:val="clear" w:color="auto" w:fill="FFFFFF"/>
        </w:rPr>
        <w:t> </w:t>
      </w:r>
      <w:r w:rsidRPr="004365A8">
        <w:rPr>
          <w:rFonts w:ascii="Times New Roman" w:hAnsi="Times New Roman" w:cs="Times New Roman"/>
          <w:color w:val="000000"/>
          <w:sz w:val="24"/>
          <w:szCs w:val="24"/>
        </w:rPr>
        <w:br/>
      </w:r>
      <w:r w:rsidRPr="004365A8">
        <w:rPr>
          <w:rFonts w:ascii="Times New Roman" w:hAnsi="Times New Roman" w:cs="Times New Roman"/>
          <w:b/>
          <w:color w:val="000000"/>
          <w:sz w:val="24"/>
          <w:szCs w:val="24"/>
          <w:shd w:val="clear" w:color="auto" w:fill="FFFFFF"/>
        </w:rPr>
        <w:t>2</w:t>
      </w:r>
      <w:r w:rsidRPr="004365A8">
        <w:rPr>
          <w:rFonts w:ascii="Times New Roman" w:hAnsi="Times New Roman" w:cs="Times New Roman"/>
          <w:color w:val="000000"/>
          <w:sz w:val="24"/>
          <w:szCs w:val="24"/>
          <w:shd w:val="clear" w:color="auto" w:fill="FFFFFF"/>
        </w:rPr>
        <w:t xml:space="preserve">. </w:t>
      </w:r>
      <w:r w:rsidRPr="004365A8">
        <w:rPr>
          <w:rFonts w:ascii="Times New Roman" w:hAnsi="Times New Roman" w:cs="Times New Roman"/>
          <w:b/>
          <w:color w:val="000000"/>
          <w:sz w:val="24"/>
          <w:szCs w:val="24"/>
          <w:u w:val="single"/>
          <w:shd w:val="clear" w:color="auto" w:fill="FFFFFF"/>
        </w:rPr>
        <w:t>Ациклические упражнения</w:t>
      </w:r>
      <w:r w:rsidRPr="004365A8">
        <w:rPr>
          <w:rFonts w:ascii="Times New Roman" w:hAnsi="Times New Roman" w:cs="Times New Roman"/>
          <w:color w:val="000000"/>
          <w:sz w:val="24"/>
          <w:szCs w:val="24"/>
          <w:shd w:val="clear" w:color="auto" w:fill="FFFFFF"/>
        </w:rPr>
        <w:t xml:space="preserve"> имеют выраженное начало и конец. Повторение не связано неразрывно с окончанием предыдущего движения и не обуславливает последующее. Ациклические движения не строятся на ритмическом двигательном рефлексе. Спортивные ациклические движения по характеру работы мышц преимущественно связанны с максимальной мобилизацией силы и скорости сокращения. Они часто служат целям развития силы и быстроты. Ациклические движения можно разделить на однократные двигательные акты и на их комбинации. Из физических упражнений к первым относятся, прежде всего, прыжки, метания и поднимание тяжести. В гимнастике широко используется как однократные движения, так и более или менее сложные комбинации.</w:t>
      </w:r>
      <w:r w:rsidRPr="004365A8">
        <w:rPr>
          <w:rStyle w:val="apple-converted-space"/>
          <w:rFonts w:ascii="Times New Roman" w:hAnsi="Times New Roman" w:cs="Times New Roman"/>
          <w:color w:val="000000"/>
          <w:sz w:val="24"/>
          <w:szCs w:val="24"/>
          <w:shd w:val="clear" w:color="auto" w:fill="FFFFFF"/>
        </w:rPr>
        <w:t> </w:t>
      </w:r>
      <w:r w:rsidRPr="004365A8">
        <w:rPr>
          <w:rFonts w:ascii="Times New Roman" w:hAnsi="Times New Roman" w:cs="Times New Roman"/>
          <w:color w:val="000000"/>
          <w:sz w:val="24"/>
          <w:szCs w:val="24"/>
        </w:rPr>
        <w:br/>
      </w:r>
      <w:r w:rsidRPr="004365A8">
        <w:rPr>
          <w:rFonts w:ascii="Times New Roman" w:hAnsi="Times New Roman" w:cs="Times New Roman"/>
          <w:b/>
          <w:color w:val="000000"/>
          <w:sz w:val="24"/>
          <w:szCs w:val="24"/>
          <w:shd w:val="clear" w:color="auto" w:fill="FFFFFF"/>
        </w:rPr>
        <w:t xml:space="preserve">3. </w:t>
      </w:r>
      <w:r w:rsidRPr="004365A8">
        <w:rPr>
          <w:rFonts w:ascii="Times New Roman" w:hAnsi="Times New Roman" w:cs="Times New Roman"/>
          <w:b/>
          <w:color w:val="000000"/>
          <w:sz w:val="24"/>
          <w:szCs w:val="24"/>
          <w:u w:val="single"/>
          <w:shd w:val="clear" w:color="auto" w:fill="FFFFFF"/>
        </w:rPr>
        <w:t>Смешанные движения</w:t>
      </w:r>
      <w:r w:rsidRPr="004365A8">
        <w:rPr>
          <w:rFonts w:ascii="Times New Roman" w:hAnsi="Times New Roman" w:cs="Times New Roman"/>
          <w:color w:val="000000"/>
          <w:sz w:val="24"/>
          <w:szCs w:val="24"/>
          <w:shd w:val="clear" w:color="auto" w:fill="FFFFFF"/>
        </w:rPr>
        <w:t xml:space="preserve"> состоят из циклических и ациклических движений. Так, в прыжках в длину ациклическому прыжку предшествует циклический разбег. Это относится и к некоторым видам метаний.</w:t>
      </w:r>
    </w:p>
    <w:p w:rsidR="00511BDC" w:rsidRPr="00511BDC" w:rsidRDefault="007343D2" w:rsidP="00E2059F">
      <w:pPr>
        <w:tabs>
          <w:tab w:val="left" w:pos="3522"/>
        </w:tabs>
        <w:ind w:left="-1276" w:right="-568"/>
        <w:rPr>
          <w:rStyle w:val="apple-converted-space"/>
          <w:b/>
          <w:i/>
          <w:u w:val="single"/>
        </w:rPr>
      </w:pPr>
      <w:r>
        <w:rPr>
          <w:rFonts w:ascii="Times New Roman" w:hAnsi="Times New Roman" w:cs="Times New Roman"/>
          <w:b/>
          <w:color w:val="000000"/>
          <w:sz w:val="24"/>
          <w:szCs w:val="24"/>
          <w:shd w:val="clear" w:color="auto" w:fill="FFFFFF"/>
        </w:rPr>
        <w:t>66</w:t>
      </w:r>
      <w:r w:rsidRPr="00511BDC">
        <w:rPr>
          <w:rStyle w:val="apple-converted-space"/>
          <w:b/>
          <w:i/>
          <w:u w:val="single"/>
        </w:rPr>
        <w:t>.</w:t>
      </w:r>
      <w:r w:rsidR="00360E05" w:rsidRPr="00511BDC">
        <w:rPr>
          <w:rStyle w:val="apple-converted-space"/>
          <w:b/>
          <w:i/>
          <w:u w:val="single"/>
        </w:rPr>
        <w:t xml:space="preserve"> </w:t>
      </w:r>
      <w:r w:rsidR="00511BDC" w:rsidRPr="00511BDC">
        <w:rPr>
          <w:rStyle w:val="apple-converted-space"/>
          <w:b/>
          <w:i/>
          <w:u w:val="single"/>
        </w:rPr>
        <w:t xml:space="preserve"> </w:t>
      </w:r>
      <w:r w:rsidR="00511BDC" w:rsidRPr="00511BDC">
        <w:rPr>
          <w:rFonts w:ascii="Times New Roman" w:eastAsia="Times New Roman" w:hAnsi="Times New Roman" w:cs="Times New Roman"/>
          <w:b/>
          <w:i/>
          <w:color w:val="000000"/>
          <w:sz w:val="24"/>
          <w:szCs w:val="24"/>
          <w:u w:val="single"/>
          <w:lang w:eastAsia="ru-RU"/>
        </w:rPr>
        <w:t>Основные задачи профессионально-прикладной физической подготовки студентов.</w:t>
      </w:r>
    </w:p>
    <w:p w:rsidR="00360E05" w:rsidRDefault="00360E05" w:rsidP="00E2059F">
      <w:pPr>
        <w:tabs>
          <w:tab w:val="left" w:pos="3522"/>
        </w:tabs>
        <w:ind w:left="-1276" w:right="-568"/>
        <w:rPr>
          <w:rFonts w:ascii="Times New Roman" w:hAnsi="Times New Roman" w:cs="Times New Roman"/>
          <w:color w:val="000000"/>
          <w:sz w:val="24"/>
          <w:szCs w:val="24"/>
          <w:shd w:val="clear" w:color="auto" w:fill="FFFFFF"/>
        </w:rPr>
      </w:pPr>
      <w:r w:rsidRPr="00511BDC">
        <w:rPr>
          <w:rFonts w:ascii="Times New Roman" w:hAnsi="Times New Roman" w:cs="Times New Roman"/>
          <w:i/>
          <w:color w:val="000000"/>
          <w:sz w:val="24"/>
          <w:szCs w:val="24"/>
          <w:u w:val="single"/>
          <w:shd w:val="clear" w:color="auto" w:fill="FFFFFF"/>
        </w:rPr>
        <w:t>Профессионально-прикладная физическая подготовка</w:t>
      </w:r>
      <w:r w:rsidRPr="00360E05">
        <w:rPr>
          <w:rFonts w:ascii="Times New Roman" w:hAnsi="Times New Roman" w:cs="Times New Roman"/>
          <w:color w:val="000000"/>
          <w:sz w:val="24"/>
          <w:szCs w:val="24"/>
          <w:shd w:val="clear" w:color="auto" w:fill="FFFFFF"/>
        </w:rPr>
        <w:t xml:space="preserve"> - это специально направленное и избирательное использование средств физической культуры и спорта для подготовки человека к определенной профессиональной деятельности.</w:t>
      </w:r>
    </w:p>
    <w:p w:rsidR="004134CF" w:rsidRDefault="004134CF" w:rsidP="00E2059F">
      <w:pPr>
        <w:tabs>
          <w:tab w:val="left" w:pos="3522"/>
        </w:tabs>
        <w:ind w:left="-1276" w:right="-568"/>
        <w:rPr>
          <w:rStyle w:val="apple-converted-space"/>
          <w:rFonts w:ascii="Times New Roman" w:hAnsi="Times New Roman" w:cs="Times New Roman"/>
          <w:color w:val="000000"/>
          <w:sz w:val="24"/>
          <w:szCs w:val="24"/>
          <w:shd w:val="clear" w:color="auto" w:fill="FFFFFF"/>
        </w:rPr>
      </w:pPr>
      <w:r w:rsidRPr="004134CF">
        <w:rPr>
          <w:rFonts w:ascii="Times New Roman" w:hAnsi="Times New Roman" w:cs="Times New Roman"/>
          <w:color w:val="000000"/>
          <w:sz w:val="24"/>
          <w:szCs w:val="24"/>
          <w:shd w:val="clear" w:color="auto" w:fill="FFFFFF"/>
        </w:rPr>
        <w:t xml:space="preserve">Основные факторы ппфп:1)Формы (виды) труда. </w:t>
      </w:r>
      <w:proofErr w:type="gramStart"/>
      <w:r w:rsidRPr="004134CF">
        <w:rPr>
          <w:rFonts w:ascii="Times New Roman" w:hAnsi="Times New Roman" w:cs="Times New Roman"/>
          <w:color w:val="000000"/>
          <w:sz w:val="24"/>
          <w:szCs w:val="24"/>
          <w:shd w:val="clear" w:color="auto" w:fill="FFFFFF"/>
        </w:rPr>
        <w:t>Основные формы труда - физический и умственный.2)Условия труда (продолжительность рабочего времени, комфортность производственной сферы) влияют на подбор средств физической культуры и спорта для достижения высокой работоспособности и трудовой активности человека.3)Характер труда также определяет содержание ППФП, ибо для того, чтобы правильно подобрать и применить средства физической культуры и спорта, важно знать, с какой физической и эмоциональной нагрузкой работает</w:t>
      </w:r>
      <w:proofErr w:type="gramEnd"/>
      <w:r w:rsidRPr="004134CF">
        <w:rPr>
          <w:rFonts w:ascii="Times New Roman" w:hAnsi="Times New Roman" w:cs="Times New Roman"/>
          <w:color w:val="000000"/>
          <w:sz w:val="24"/>
          <w:szCs w:val="24"/>
          <w:shd w:val="clear" w:color="auto" w:fill="FFFFFF"/>
        </w:rPr>
        <w:t xml:space="preserve"> специалист.4)Режим труда и отдыха влияет на выбор средств физической культуры, чтобы поддерживать и повышать необходимый уровень жизнедеятельности и работоспособности..5)Динамика работоспособности специалистов в процессе труда - интегральный фактор, определяющий конкретное содержание ППФП студентов</w:t>
      </w:r>
    </w:p>
    <w:p w:rsidR="004134CF" w:rsidRPr="00360E05" w:rsidRDefault="004134CF" w:rsidP="00E2059F">
      <w:pPr>
        <w:tabs>
          <w:tab w:val="left" w:pos="3522"/>
        </w:tabs>
        <w:ind w:left="-1276" w:right="-568"/>
        <w:rPr>
          <w:rStyle w:val="apple-converted-space"/>
          <w:rFonts w:ascii="Times New Roman" w:hAnsi="Times New Roman" w:cs="Times New Roman"/>
          <w:color w:val="000000"/>
          <w:sz w:val="24"/>
          <w:szCs w:val="24"/>
          <w:shd w:val="clear" w:color="auto" w:fill="FFFFFF"/>
        </w:rPr>
      </w:pPr>
    </w:p>
    <w:p w:rsidR="00511BDC" w:rsidRPr="00511BDC" w:rsidRDefault="007343D2" w:rsidP="00E2059F">
      <w:pPr>
        <w:tabs>
          <w:tab w:val="left" w:pos="3522"/>
        </w:tabs>
        <w:ind w:left="-1276" w:right="-568"/>
        <w:rPr>
          <w:rStyle w:val="apple-converted-space"/>
          <w:b/>
          <w:i/>
          <w:u w:val="single"/>
        </w:rPr>
      </w:pPr>
      <w:r>
        <w:rPr>
          <w:rFonts w:ascii="Times New Roman" w:hAnsi="Times New Roman" w:cs="Times New Roman"/>
          <w:b/>
          <w:color w:val="000000"/>
          <w:sz w:val="24"/>
          <w:szCs w:val="24"/>
          <w:shd w:val="clear" w:color="auto" w:fill="FFFFFF"/>
        </w:rPr>
        <w:lastRenderedPageBreak/>
        <w:t>67</w:t>
      </w:r>
      <w:r w:rsidRPr="007343D2">
        <w:rPr>
          <w:rStyle w:val="apple-converted-space"/>
        </w:rPr>
        <w:t>.</w:t>
      </w:r>
      <w:r w:rsidR="00511BDC">
        <w:rPr>
          <w:rStyle w:val="apple-converted-space"/>
        </w:rPr>
        <w:t xml:space="preserve"> </w:t>
      </w:r>
      <w:r w:rsidR="00511BDC" w:rsidRPr="00511BDC">
        <w:rPr>
          <w:rFonts w:ascii="Times New Roman" w:eastAsia="Times New Roman" w:hAnsi="Times New Roman" w:cs="Times New Roman"/>
          <w:b/>
          <w:i/>
          <w:color w:val="000000"/>
          <w:sz w:val="24"/>
          <w:szCs w:val="24"/>
          <w:u w:val="single"/>
          <w:lang w:eastAsia="ru-RU"/>
        </w:rPr>
        <w:t>Принцип сознательности и активности при обучении двигательным действиям</w:t>
      </w:r>
    </w:p>
    <w:p w:rsidR="007343D2" w:rsidRPr="00500BBB" w:rsidRDefault="00500BBB" w:rsidP="00E2059F">
      <w:pPr>
        <w:tabs>
          <w:tab w:val="left" w:pos="3522"/>
        </w:tabs>
        <w:ind w:left="-1276" w:right="-568"/>
      </w:pPr>
      <w:proofErr w:type="gramStart"/>
      <w:r w:rsidRPr="00500BBB">
        <w:rPr>
          <w:rFonts w:ascii="Times New Roman" w:hAnsi="Times New Roman" w:cs="Times New Roman"/>
          <w:color w:val="000000"/>
          <w:sz w:val="24"/>
          <w:szCs w:val="24"/>
          <w:u w:val="single"/>
          <w:shd w:val="clear" w:color="auto" w:fill="FFFFFF"/>
        </w:rPr>
        <w:t>Назначение принципа сознательности и активности в физическом воспитании</w:t>
      </w:r>
      <w:r w:rsidRPr="00500BBB">
        <w:rPr>
          <w:rFonts w:ascii="Times New Roman" w:hAnsi="Times New Roman" w:cs="Times New Roman"/>
          <w:color w:val="000000"/>
          <w:sz w:val="24"/>
          <w:szCs w:val="24"/>
          <w:shd w:val="clear" w:color="auto" w:fill="FFFFFF"/>
        </w:rPr>
        <w:t xml:space="preserve"> состоит в том, чтобы сформировать у занимающихся глубоко осмысленное отношение, устойчивый интерес и потребности к физкультурно-спортивной деятельности, а также побуждать их к оптимальной активности.</w:t>
      </w:r>
      <w:proofErr w:type="gramEnd"/>
    </w:p>
    <w:p w:rsidR="00500BBB" w:rsidRPr="00500BBB" w:rsidRDefault="00500BBB" w:rsidP="00E2059F">
      <w:pPr>
        <w:tabs>
          <w:tab w:val="left" w:pos="3522"/>
        </w:tabs>
        <w:ind w:left="-1276" w:right="-568"/>
        <w:rPr>
          <w:rStyle w:val="apple-converted-space"/>
          <w:rFonts w:ascii="Times New Roman" w:hAnsi="Times New Roman" w:cs="Times New Roman"/>
          <w:color w:val="000000"/>
          <w:sz w:val="24"/>
          <w:szCs w:val="24"/>
          <w:shd w:val="clear" w:color="auto" w:fill="FFFFFF"/>
        </w:rPr>
      </w:pPr>
      <w:r w:rsidRPr="00500BBB">
        <w:rPr>
          <w:rFonts w:ascii="Times New Roman" w:hAnsi="Times New Roman" w:cs="Times New Roman"/>
          <w:color w:val="000000"/>
          <w:sz w:val="24"/>
          <w:szCs w:val="24"/>
          <w:shd w:val="clear" w:color="auto" w:fill="FFFFFF"/>
        </w:rPr>
        <w:t>Реализация рассматриваемого принципа должна приводить к обогащению занимающихся знаниями, глубокому пониманию техники различных упражнений, воспитанию сознательного и активного отношения к процессу физического воспитания.</w:t>
      </w:r>
      <w:r w:rsidRPr="00500BBB">
        <w:rPr>
          <w:rStyle w:val="apple-converted-space"/>
          <w:rFonts w:ascii="Times New Roman" w:hAnsi="Times New Roman" w:cs="Times New Roman"/>
          <w:color w:val="000000"/>
          <w:sz w:val="24"/>
          <w:szCs w:val="24"/>
          <w:shd w:val="clear" w:color="auto" w:fill="FFFFFF"/>
        </w:rPr>
        <w:t> </w:t>
      </w:r>
    </w:p>
    <w:p w:rsidR="00500BBB" w:rsidRPr="00500BBB" w:rsidRDefault="00500BBB" w:rsidP="00E2059F">
      <w:pPr>
        <w:tabs>
          <w:tab w:val="left" w:pos="3522"/>
        </w:tabs>
        <w:ind w:left="-1276" w:right="-568"/>
        <w:rPr>
          <w:rStyle w:val="apple-converted-space"/>
          <w:rFonts w:ascii="Times New Roman" w:hAnsi="Times New Roman" w:cs="Times New Roman"/>
          <w:color w:val="000000"/>
          <w:sz w:val="24"/>
          <w:szCs w:val="24"/>
          <w:shd w:val="clear" w:color="auto" w:fill="FFFFFF"/>
        </w:rPr>
      </w:pPr>
      <w:r w:rsidRPr="00500BBB">
        <w:rPr>
          <w:rFonts w:ascii="Times New Roman" w:hAnsi="Times New Roman" w:cs="Times New Roman"/>
          <w:b/>
          <w:color w:val="000000"/>
          <w:sz w:val="24"/>
          <w:szCs w:val="24"/>
          <w:shd w:val="clear" w:color="auto" w:fill="FFFFFF"/>
        </w:rPr>
        <w:t>Сознательность</w:t>
      </w:r>
      <w:r w:rsidRPr="00500BBB">
        <w:rPr>
          <w:rFonts w:ascii="Times New Roman" w:hAnsi="Times New Roman" w:cs="Times New Roman"/>
          <w:color w:val="000000"/>
          <w:sz w:val="24"/>
          <w:szCs w:val="24"/>
          <w:shd w:val="clear" w:color="auto" w:fill="FFFFFF"/>
        </w:rPr>
        <w:t xml:space="preserve"> - это способность человека правильно разбираться в объективных закономерностях, понимать их и в соответствии с ними осуществлять свою деятельность. Основой сознательности являются предвидение результатов своей деятельности и постановка реальных задач. Сознательность придает обучению воспитывающий характер и в значительной мере способствует формированию высоких морально-психологических и профессиональных качеств личности.</w:t>
      </w:r>
      <w:r w:rsidRPr="00500BBB">
        <w:rPr>
          <w:rStyle w:val="apple-converted-space"/>
          <w:rFonts w:ascii="Times New Roman" w:hAnsi="Times New Roman" w:cs="Times New Roman"/>
          <w:color w:val="000000"/>
          <w:sz w:val="24"/>
          <w:szCs w:val="24"/>
          <w:shd w:val="clear" w:color="auto" w:fill="FFFFFF"/>
        </w:rPr>
        <w:t> </w:t>
      </w:r>
    </w:p>
    <w:p w:rsidR="00500BBB" w:rsidRPr="00500BBB" w:rsidRDefault="00500BBB" w:rsidP="00E2059F">
      <w:pPr>
        <w:tabs>
          <w:tab w:val="left" w:pos="3522"/>
        </w:tabs>
        <w:ind w:left="-1276" w:right="-568"/>
        <w:rPr>
          <w:rStyle w:val="apple-converted-space"/>
          <w:rFonts w:ascii="Times New Roman" w:hAnsi="Times New Roman" w:cs="Times New Roman"/>
          <w:color w:val="000000"/>
          <w:sz w:val="24"/>
          <w:szCs w:val="24"/>
          <w:shd w:val="clear" w:color="auto" w:fill="FFFFFF"/>
        </w:rPr>
      </w:pPr>
      <w:r w:rsidRPr="00500BBB">
        <w:rPr>
          <w:rFonts w:ascii="Times New Roman" w:hAnsi="Times New Roman" w:cs="Times New Roman"/>
          <w:color w:val="000000"/>
          <w:sz w:val="24"/>
          <w:szCs w:val="24"/>
          <w:u w:val="single"/>
          <w:shd w:val="clear" w:color="auto" w:fill="FFFFFF"/>
        </w:rPr>
        <w:t xml:space="preserve">В процессе физического </w:t>
      </w:r>
      <w:proofErr w:type="gramStart"/>
      <w:r w:rsidRPr="00500BBB">
        <w:rPr>
          <w:rFonts w:ascii="Times New Roman" w:hAnsi="Times New Roman" w:cs="Times New Roman"/>
          <w:color w:val="000000"/>
          <w:sz w:val="24"/>
          <w:szCs w:val="24"/>
          <w:u w:val="single"/>
          <w:shd w:val="clear" w:color="auto" w:fill="FFFFFF"/>
        </w:rPr>
        <w:t>воспитания</w:t>
      </w:r>
      <w:proofErr w:type="gramEnd"/>
      <w:r w:rsidRPr="00500BBB">
        <w:rPr>
          <w:rFonts w:ascii="Times New Roman" w:hAnsi="Times New Roman" w:cs="Times New Roman"/>
          <w:color w:val="000000"/>
          <w:sz w:val="24"/>
          <w:szCs w:val="24"/>
          <w:shd w:val="clear" w:color="auto" w:fill="FFFFFF"/>
        </w:rPr>
        <w:t xml:space="preserve"> прежде всего должно быть обеспечено сознательное отношение к занятиям физическими упражнениями в целом. Тогда </w:t>
      </w:r>
      <w:proofErr w:type="gramStart"/>
      <w:r w:rsidRPr="00500BBB">
        <w:rPr>
          <w:rFonts w:ascii="Times New Roman" w:hAnsi="Times New Roman" w:cs="Times New Roman"/>
          <w:color w:val="000000"/>
          <w:sz w:val="24"/>
          <w:szCs w:val="24"/>
          <w:shd w:val="clear" w:color="auto" w:fill="FFFFFF"/>
        </w:rPr>
        <w:t>у</w:t>
      </w:r>
      <w:proofErr w:type="gramEnd"/>
      <w:r w:rsidRPr="00500BBB">
        <w:rPr>
          <w:rFonts w:ascii="Times New Roman" w:hAnsi="Times New Roman" w:cs="Times New Roman"/>
          <w:color w:val="000000"/>
          <w:sz w:val="24"/>
          <w:szCs w:val="24"/>
          <w:shd w:val="clear" w:color="auto" w:fill="FFFFFF"/>
        </w:rPr>
        <w:t xml:space="preserve"> занимающихся будут созданы достаточно сильные и устойчивые стимулы, побуждающие их годами уделять время для занятий и мобилизовать для них свою энергию.</w:t>
      </w:r>
      <w:r w:rsidRPr="00500BBB">
        <w:rPr>
          <w:rStyle w:val="apple-converted-space"/>
          <w:rFonts w:ascii="Times New Roman" w:hAnsi="Times New Roman" w:cs="Times New Roman"/>
          <w:color w:val="000000"/>
          <w:sz w:val="24"/>
          <w:szCs w:val="24"/>
          <w:shd w:val="clear" w:color="auto" w:fill="FFFFFF"/>
        </w:rPr>
        <w:t> </w:t>
      </w:r>
    </w:p>
    <w:p w:rsidR="00500BBB" w:rsidRPr="00500BBB" w:rsidRDefault="00500BBB" w:rsidP="00E2059F">
      <w:pPr>
        <w:tabs>
          <w:tab w:val="left" w:pos="3522"/>
        </w:tabs>
        <w:ind w:left="-1276" w:right="-568"/>
        <w:rPr>
          <w:rFonts w:ascii="Times New Roman" w:hAnsi="Times New Roman" w:cs="Times New Roman"/>
          <w:color w:val="000000"/>
          <w:sz w:val="24"/>
          <w:szCs w:val="24"/>
          <w:shd w:val="clear" w:color="auto" w:fill="FFFFFF"/>
        </w:rPr>
      </w:pPr>
      <w:r w:rsidRPr="00500BBB">
        <w:rPr>
          <w:rFonts w:ascii="Times New Roman" w:hAnsi="Times New Roman" w:cs="Times New Roman"/>
          <w:b/>
          <w:color w:val="000000"/>
          <w:sz w:val="24"/>
          <w:szCs w:val="24"/>
          <w:shd w:val="clear" w:color="auto" w:fill="FFFFFF"/>
        </w:rPr>
        <w:t>Активность</w:t>
      </w:r>
      <w:r w:rsidRPr="00500BBB">
        <w:rPr>
          <w:rFonts w:ascii="Times New Roman" w:hAnsi="Times New Roman" w:cs="Times New Roman"/>
          <w:color w:val="000000"/>
          <w:sz w:val="24"/>
          <w:szCs w:val="24"/>
          <w:shd w:val="clear" w:color="auto" w:fill="FFFFFF"/>
        </w:rPr>
        <w:t xml:space="preserve"> - это мера или величина проявляемой человеком деятельности, степень его включения в работу. Активность в дидактическом плане выступает как предпосылка, условие и результат сознательного усвоения знаний, умений и навыков.</w:t>
      </w:r>
      <w:r w:rsidRPr="00500BBB">
        <w:rPr>
          <w:rStyle w:val="apple-converted-space"/>
          <w:rFonts w:ascii="Times New Roman" w:hAnsi="Times New Roman" w:cs="Times New Roman"/>
          <w:color w:val="000000"/>
          <w:sz w:val="24"/>
          <w:szCs w:val="24"/>
          <w:shd w:val="clear" w:color="auto" w:fill="FFFFFF"/>
        </w:rPr>
        <w:t> </w:t>
      </w:r>
    </w:p>
    <w:p w:rsidR="00500BBB" w:rsidRPr="00500BBB" w:rsidRDefault="00500BBB" w:rsidP="00E2059F">
      <w:pPr>
        <w:tabs>
          <w:tab w:val="left" w:pos="3522"/>
        </w:tabs>
        <w:ind w:left="-1276" w:right="-568"/>
        <w:rPr>
          <w:rFonts w:ascii="Times New Roman" w:hAnsi="Times New Roman" w:cs="Times New Roman"/>
          <w:color w:val="000000"/>
          <w:sz w:val="24"/>
          <w:szCs w:val="24"/>
          <w:shd w:val="clear" w:color="auto" w:fill="FFFFFF"/>
        </w:rPr>
      </w:pPr>
      <w:r w:rsidRPr="00500BBB">
        <w:rPr>
          <w:rFonts w:ascii="Times New Roman" w:hAnsi="Times New Roman" w:cs="Times New Roman"/>
          <w:color w:val="000000"/>
          <w:sz w:val="24"/>
          <w:szCs w:val="24"/>
          <w:shd w:val="clear" w:color="auto" w:fill="FFFFFF"/>
        </w:rPr>
        <w:t xml:space="preserve">Согласно теории деятельности (С.Л.Рубинштейн, </w:t>
      </w:r>
      <w:proofErr w:type="spellStart"/>
      <w:r w:rsidRPr="00500BBB">
        <w:rPr>
          <w:rFonts w:ascii="Times New Roman" w:hAnsi="Times New Roman" w:cs="Times New Roman"/>
          <w:color w:val="000000"/>
          <w:sz w:val="24"/>
          <w:szCs w:val="24"/>
          <w:shd w:val="clear" w:color="auto" w:fill="FFFFFF"/>
        </w:rPr>
        <w:t>Л.С.Выготский</w:t>
      </w:r>
      <w:proofErr w:type="spellEnd"/>
      <w:r w:rsidRPr="00500BBB">
        <w:rPr>
          <w:rFonts w:ascii="Times New Roman" w:hAnsi="Times New Roman" w:cs="Times New Roman"/>
          <w:color w:val="000000"/>
          <w:sz w:val="24"/>
          <w:szCs w:val="24"/>
          <w:shd w:val="clear" w:color="auto" w:fill="FFFFFF"/>
        </w:rPr>
        <w:t>, А.Н.Леонтьев) активность человека является фактором, зависящим от сознания. При этом сознание направляет и регулирует деятельность посредством таких категорий, как знание, мотивация, потребности, интересы и цели.</w:t>
      </w:r>
    </w:p>
    <w:p w:rsidR="00500BBB" w:rsidRDefault="00500BBB" w:rsidP="00E2059F">
      <w:pPr>
        <w:tabs>
          <w:tab w:val="left" w:pos="3522"/>
        </w:tabs>
        <w:ind w:left="-1276" w:right="-568"/>
        <w:rPr>
          <w:rStyle w:val="apple-converted-space"/>
          <w:rFonts w:ascii="Times New Roman" w:hAnsi="Times New Roman" w:cs="Times New Roman"/>
          <w:color w:val="000000"/>
          <w:sz w:val="24"/>
          <w:szCs w:val="24"/>
          <w:shd w:val="clear" w:color="auto" w:fill="FFFFFF"/>
        </w:rPr>
      </w:pPr>
      <w:r w:rsidRPr="00500BBB">
        <w:rPr>
          <w:rFonts w:ascii="Times New Roman" w:hAnsi="Times New Roman" w:cs="Times New Roman"/>
          <w:color w:val="000000"/>
          <w:sz w:val="24"/>
          <w:szCs w:val="24"/>
          <w:shd w:val="clear" w:color="auto" w:fill="FFFFFF"/>
        </w:rPr>
        <w:t>Из данного принципа вытекают следующие требования.</w:t>
      </w:r>
      <w:r w:rsidRPr="00500BBB">
        <w:rPr>
          <w:rStyle w:val="apple-converted-space"/>
          <w:rFonts w:ascii="Times New Roman" w:hAnsi="Times New Roman" w:cs="Times New Roman"/>
          <w:color w:val="000000"/>
          <w:sz w:val="24"/>
          <w:szCs w:val="24"/>
          <w:shd w:val="clear" w:color="auto" w:fill="FFFFFF"/>
        </w:rPr>
        <w:t> </w:t>
      </w:r>
      <w:r w:rsidRPr="00500BBB">
        <w:rPr>
          <w:rFonts w:ascii="Times New Roman" w:hAnsi="Times New Roman" w:cs="Times New Roman"/>
          <w:color w:val="000000"/>
          <w:sz w:val="24"/>
          <w:szCs w:val="24"/>
        </w:rPr>
        <w:br/>
      </w:r>
      <w:r w:rsidRPr="00500BBB">
        <w:rPr>
          <w:rFonts w:ascii="Times New Roman" w:hAnsi="Times New Roman" w:cs="Times New Roman"/>
          <w:color w:val="000000"/>
          <w:sz w:val="24"/>
          <w:szCs w:val="24"/>
          <w:shd w:val="clear" w:color="auto" w:fill="FFFFFF"/>
        </w:rPr>
        <w:t>1.</w:t>
      </w:r>
      <w:r w:rsidRPr="00500BBB">
        <w:rPr>
          <w:rStyle w:val="apple-converted-space"/>
          <w:rFonts w:ascii="Times New Roman" w:hAnsi="Times New Roman" w:cs="Times New Roman"/>
          <w:color w:val="000000"/>
          <w:sz w:val="24"/>
          <w:szCs w:val="24"/>
          <w:shd w:val="clear" w:color="auto" w:fill="FFFFFF"/>
        </w:rPr>
        <w:t> </w:t>
      </w:r>
      <w:r w:rsidRPr="00500BBB">
        <w:rPr>
          <w:rFonts w:ascii="Times New Roman" w:hAnsi="Times New Roman" w:cs="Times New Roman"/>
          <w:color w:val="000000"/>
          <w:sz w:val="24"/>
          <w:szCs w:val="24"/>
        </w:rPr>
        <w:br/>
      </w:r>
      <w:r w:rsidRPr="00500BBB">
        <w:rPr>
          <w:rFonts w:ascii="Times New Roman" w:hAnsi="Times New Roman" w:cs="Times New Roman"/>
          <w:color w:val="000000"/>
          <w:sz w:val="24"/>
          <w:szCs w:val="24"/>
          <w:shd w:val="clear" w:color="auto" w:fill="FFFFFF"/>
        </w:rPr>
        <w:t xml:space="preserve">Постановка цели и задач занятия и осознание их </w:t>
      </w:r>
      <w:proofErr w:type="gramStart"/>
      <w:r w:rsidRPr="00500BBB">
        <w:rPr>
          <w:rFonts w:ascii="Times New Roman" w:hAnsi="Times New Roman" w:cs="Times New Roman"/>
          <w:color w:val="000000"/>
          <w:sz w:val="24"/>
          <w:szCs w:val="24"/>
          <w:shd w:val="clear" w:color="auto" w:fill="FFFFFF"/>
        </w:rPr>
        <w:t>занимающимися</w:t>
      </w:r>
      <w:proofErr w:type="gramEnd"/>
      <w:r w:rsidRPr="00500BBB">
        <w:rPr>
          <w:rFonts w:ascii="Times New Roman" w:hAnsi="Times New Roman" w:cs="Times New Roman"/>
          <w:color w:val="000000"/>
          <w:sz w:val="24"/>
          <w:szCs w:val="24"/>
          <w:shd w:val="clear" w:color="auto" w:fill="FFFFFF"/>
        </w:rPr>
        <w:t>.</w:t>
      </w:r>
      <w:r w:rsidRPr="00500BBB">
        <w:rPr>
          <w:rStyle w:val="apple-converted-space"/>
          <w:rFonts w:ascii="Times New Roman" w:hAnsi="Times New Roman" w:cs="Times New Roman"/>
          <w:color w:val="000000"/>
          <w:sz w:val="24"/>
          <w:szCs w:val="24"/>
          <w:shd w:val="clear" w:color="auto" w:fill="FFFFFF"/>
        </w:rPr>
        <w:t> </w:t>
      </w:r>
      <w:r w:rsidRPr="00500BBB">
        <w:rPr>
          <w:rFonts w:ascii="Times New Roman" w:hAnsi="Times New Roman" w:cs="Times New Roman"/>
          <w:color w:val="000000"/>
          <w:sz w:val="24"/>
          <w:szCs w:val="24"/>
        </w:rPr>
        <w:br/>
      </w:r>
      <w:r w:rsidRPr="00500BBB">
        <w:rPr>
          <w:rFonts w:ascii="Times New Roman" w:hAnsi="Times New Roman" w:cs="Times New Roman"/>
          <w:color w:val="000000"/>
          <w:sz w:val="24"/>
          <w:szCs w:val="24"/>
          <w:shd w:val="clear" w:color="auto" w:fill="FFFFFF"/>
        </w:rPr>
        <w:t>2.</w:t>
      </w:r>
      <w:r w:rsidRPr="00500BBB">
        <w:rPr>
          <w:rStyle w:val="apple-converted-space"/>
          <w:rFonts w:ascii="Times New Roman" w:hAnsi="Times New Roman" w:cs="Times New Roman"/>
          <w:color w:val="000000"/>
          <w:sz w:val="24"/>
          <w:szCs w:val="24"/>
          <w:shd w:val="clear" w:color="auto" w:fill="FFFFFF"/>
        </w:rPr>
        <w:t> </w:t>
      </w:r>
      <w:r w:rsidRPr="00500BBB">
        <w:rPr>
          <w:rFonts w:ascii="Times New Roman" w:hAnsi="Times New Roman" w:cs="Times New Roman"/>
          <w:color w:val="000000"/>
          <w:sz w:val="24"/>
          <w:szCs w:val="24"/>
        </w:rPr>
        <w:br/>
      </w:r>
      <w:r w:rsidRPr="00500BBB">
        <w:rPr>
          <w:rFonts w:ascii="Times New Roman" w:hAnsi="Times New Roman" w:cs="Times New Roman"/>
          <w:color w:val="000000"/>
          <w:sz w:val="24"/>
          <w:szCs w:val="24"/>
          <w:shd w:val="clear" w:color="auto" w:fill="FFFFFF"/>
        </w:rPr>
        <w:t>Сознательное изучение и освоение двигательных действий в педагогическом процессе.</w:t>
      </w:r>
      <w:r w:rsidRPr="00500BBB">
        <w:rPr>
          <w:rStyle w:val="apple-converted-space"/>
          <w:rFonts w:ascii="Times New Roman" w:hAnsi="Times New Roman" w:cs="Times New Roman"/>
          <w:color w:val="000000"/>
          <w:sz w:val="24"/>
          <w:szCs w:val="24"/>
          <w:shd w:val="clear" w:color="auto" w:fill="FFFFFF"/>
        </w:rPr>
        <w:t> </w:t>
      </w:r>
      <w:r w:rsidRPr="00500BBB">
        <w:rPr>
          <w:rFonts w:ascii="Times New Roman" w:hAnsi="Times New Roman" w:cs="Times New Roman"/>
          <w:color w:val="000000"/>
          <w:sz w:val="24"/>
          <w:szCs w:val="24"/>
        </w:rPr>
        <w:br/>
      </w:r>
      <w:r w:rsidRPr="00500BBB">
        <w:rPr>
          <w:rFonts w:ascii="Times New Roman" w:hAnsi="Times New Roman" w:cs="Times New Roman"/>
          <w:color w:val="000000"/>
          <w:sz w:val="24"/>
          <w:szCs w:val="24"/>
          <w:shd w:val="clear" w:color="auto" w:fill="FFFFFF"/>
        </w:rPr>
        <w:t>3.</w:t>
      </w:r>
      <w:r w:rsidRPr="00500BBB">
        <w:rPr>
          <w:rStyle w:val="apple-converted-space"/>
          <w:rFonts w:ascii="Times New Roman" w:hAnsi="Times New Roman" w:cs="Times New Roman"/>
          <w:color w:val="000000"/>
          <w:sz w:val="24"/>
          <w:szCs w:val="24"/>
          <w:shd w:val="clear" w:color="auto" w:fill="FFFFFF"/>
        </w:rPr>
        <w:t> </w:t>
      </w:r>
      <w:r w:rsidRPr="00500BBB">
        <w:rPr>
          <w:rFonts w:ascii="Times New Roman" w:hAnsi="Times New Roman" w:cs="Times New Roman"/>
          <w:color w:val="000000"/>
          <w:sz w:val="24"/>
          <w:szCs w:val="24"/>
        </w:rPr>
        <w:br/>
      </w:r>
      <w:r w:rsidRPr="00500BBB">
        <w:rPr>
          <w:rFonts w:ascii="Times New Roman" w:hAnsi="Times New Roman" w:cs="Times New Roman"/>
          <w:color w:val="000000"/>
          <w:sz w:val="24"/>
          <w:szCs w:val="24"/>
          <w:shd w:val="clear" w:color="auto" w:fill="FFFFFF"/>
        </w:rPr>
        <w:t>Осознание способов и возможностей применения приобретенных знаний, умений, навыков в практике жизни.</w:t>
      </w:r>
      <w:r w:rsidRPr="00500BBB">
        <w:rPr>
          <w:rStyle w:val="apple-converted-space"/>
          <w:rFonts w:ascii="Times New Roman" w:hAnsi="Times New Roman" w:cs="Times New Roman"/>
          <w:color w:val="000000"/>
          <w:sz w:val="24"/>
          <w:szCs w:val="24"/>
          <w:shd w:val="clear" w:color="auto" w:fill="FFFFFF"/>
        </w:rPr>
        <w:t> </w:t>
      </w:r>
      <w:r w:rsidRPr="00500BBB">
        <w:rPr>
          <w:rFonts w:ascii="Times New Roman" w:hAnsi="Times New Roman" w:cs="Times New Roman"/>
          <w:color w:val="000000"/>
          <w:sz w:val="24"/>
          <w:szCs w:val="24"/>
        </w:rPr>
        <w:br/>
      </w:r>
      <w:r w:rsidRPr="00500BBB">
        <w:rPr>
          <w:rFonts w:ascii="Times New Roman" w:hAnsi="Times New Roman" w:cs="Times New Roman"/>
          <w:color w:val="000000"/>
          <w:sz w:val="24"/>
          <w:szCs w:val="24"/>
          <w:shd w:val="clear" w:color="auto" w:fill="FFFFFF"/>
        </w:rPr>
        <w:t>4. 4. Воспитание инициативы, самостоятельности и творческого активного отношения к процессу физического совершенствования.</w:t>
      </w:r>
    </w:p>
    <w:p w:rsidR="00500BBB" w:rsidRDefault="00500BBB" w:rsidP="00E2059F">
      <w:pPr>
        <w:tabs>
          <w:tab w:val="left" w:pos="3522"/>
        </w:tabs>
        <w:ind w:left="-1276" w:right="-568"/>
        <w:rPr>
          <w:rStyle w:val="apple-converted-space"/>
          <w:rFonts w:ascii="Times New Roman" w:hAnsi="Times New Roman" w:cs="Times New Roman"/>
          <w:color w:val="000000"/>
          <w:sz w:val="24"/>
          <w:szCs w:val="24"/>
          <w:shd w:val="clear" w:color="auto" w:fill="FFFFFF"/>
        </w:rPr>
      </w:pPr>
    </w:p>
    <w:p w:rsidR="00511BDC" w:rsidRDefault="00511BDC" w:rsidP="00E2059F">
      <w:pPr>
        <w:ind w:left="-1276" w:right="-568"/>
      </w:pPr>
      <w:r w:rsidRPr="00511BDC">
        <w:rPr>
          <w:rFonts w:ascii="Times New Roman" w:eastAsia="Times New Roman" w:hAnsi="Times New Roman" w:cs="Times New Roman"/>
          <w:b/>
          <w:color w:val="000000"/>
          <w:sz w:val="24"/>
          <w:szCs w:val="24"/>
          <w:lang w:eastAsia="ru-RU"/>
        </w:rPr>
        <w:t>68</w:t>
      </w:r>
      <w:r>
        <w:rPr>
          <w:rFonts w:ascii="Times New Roman" w:eastAsia="Times New Roman" w:hAnsi="Times New Roman" w:cs="Times New Roman"/>
          <w:b/>
          <w:color w:val="000000"/>
          <w:sz w:val="24"/>
          <w:szCs w:val="24"/>
          <w:lang w:eastAsia="ru-RU"/>
        </w:rPr>
        <w:t xml:space="preserve">. </w:t>
      </w:r>
      <w:r w:rsidRPr="00511BDC">
        <w:rPr>
          <w:rFonts w:ascii="Times New Roman" w:eastAsia="Times New Roman" w:hAnsi="Times New Roman" w:cs="Times New Roman"/>
          <w:b/>
          <w:i/>
          <w:color w:val="000000"/>
          <w:sz w:val="24"/>
          <w:szCs w:val="24"/>
          <w:u w:val="single"/>
          <w:lang w:eastAsia="ru-RU"/>
        </w:rPr>
        <w:t>Физическая культура в профессиональной деятельности бакалавра и специалиста</w:t>
      </w:r>
    </w:p>
    <w:p w:rsidR="00D40E81" w:rsidRPr="00D40E81" w:rsidRDefault="00D40E81" w:rsidP="00E2059F">
      <w:pPr>
        <w:ind w:left="-1276" w:right="-568"/>
        <w:rPr>
          <w:rFonts w:ascii="Times New Roman" w:hAnsi="Times New Roman" w:cs="Times New Roman"/>
          <w:sz w:val="24"/>
          <w:szCs w:val="24"/>
        </w:rPr>
      </w:pPr>
      <w:r w:rsidRPr="00D40E81">
        <w:rPr>
          <w:rFonts w:ascii="Times New Roman" w:hAnsi="Times New Roman" w:cs="Times New Roman"/>
          <w:sz w:val="24"/>
          <w:szCs w:val="24"/>
        </w:rPr>
        <w:t>В рамках общей готовности выпускников вузов к профессиональной</w:t>
      </w:r>
      <w:r>
        <w:rPr>
          <w:rFonts w:ascii="Times New Roman" w:hAnsi="Times New Roman" w:cs="Times New Roman"/>
          <w:sz w:val="24"/>
          <w:szCs w:val="24"/>
        </w:rPr>
        <w:t xml:space="preserve"> </w:t>
      </w:r>
      <w:r w:rsidRPr="00D40E81">
        <w:rPr>
          <w:rFonts w:ascii="Times New Roman" w:hAnsi="Times New Roman" w:cs="Times New Roman"/>
          <w:sz w:val="24"/>
          <w:szCs w:val="24"/>
        </w:rPr>
        <w:t>деятельности физическая готовность человека занимает равнозначное место</w:t>
      </w:r>
      <w:r>
        <w:rPr>
          <w:rFonts w:ascii="Times New Roman" w:hAnsi="Times New Roman" w:cs="Times New Roman"/>
          <w:sz w:val="24"/>
          <w:szCs w:val="24"/>
        </w:rPr>
        <w:t xml:space="preserve"> </w:t>
      </w:r>
      <w:r w:rsidRPr="00D40E81">
        <w:rPr>
          <w:rFonts w:ascii="Times New Roman" w:hAnsi="Times New Roman" w:cs="Times New Roman"/>
          <w:sz w:val="24"/>
          <w:szCs w:val="24"/>
        </w:rPr>
        <w:t>наряду с духовной (идейной, гражданской, нравственной), специальн</w:t>
      </w:r>
      <w:proofErr w:type="gramStart"/>
      <w:r w:rsidRPr="00D40E81">
        <w:rPr>
          <w:rFonts w:ascii="Times New Roman" w:hAnsi="Times New Roman" w:cs="Times New Roman"/>
          <w:sz w:val="24"/>
          <w:szCs w:val="24"/>
        </w:rPr>
        <w:t>о-</w:t>
      </w:r>
      <w:proofErr w:type="gramEnd"/>
      <w:r>
        <w:rPr>
          <w:rFonts w:ascii="Times New Roman" w:hAnsi="Times New Roman" w:cs="Times New Roman"/>
          <w:sz w:val="24"/>
          <w:szCs w:val="24"/>
        </w:rPr>
        <w:t xml:space="preserve"> </w:t>
      </w:r>
      <w:r w:rsidRPr="00D40E81">
        <w:rPr>
          <w:rFonts w:ascii="Times New Roman" w:hAnsi="Times New Roman" w:cs="Times New Roman"/>
          <w:sz w:val="24"/>
          <w:szCs w:val="24"/>
        </w:rPr>
        <w:t>трудовой (теоретической, технической, тех</w:t>
      </w:r>
      <w:r>
        <w:rPr>
          <w:rFonts w:ascii="Times New Roman" w:hAnsi="Times New Roman" w:cs="Times New Roman"/>
          <w:sz w:val="24"/>
          <w:szCs w:val="24"/>
        </w:rPr>
        <w:t>нологической) и психической (ум</w:t>
      </w:r>
      <w:r w:rsidRPr="00D40E81">
        <w:rPr>
          <w:rFonts w:ascii="Times New Roman" w:hAnsi="Times New Roman" w:cs="Times New Roman"/>
          <w:sz w:val="24"/>
          <w:szCs w:val="24"/>
        </w:rPr>
        <w:t>ственной, волевой, рефлекторно-эмоциональной).Сегодня физическое здоровье являетс</w:t>
      </w:r>
      <w:r>
        <w:rPr>
          <w:rFonts w:ascii="Times New Roman" w:hAnsi="Times New Roman" w:cs="Times New Roman"/>
          <w:sz w:val="24"/>
          <w:szCs w:val="24"/>
        </w:rPr>
        <w:t>я не просто желательным качест</w:t>
      </w:r>
      <w:r w:rsidRPr="00D40E81">
        <w:rPr>
          <w:rFonts w:ascii="Times New Roman" w:hAnsi="Times New Roman" w:cs="Times New Roman"/>
          <w:sz w:val="24"/>
          <w:szCs w:val="24"/>
        </w:rPr>
        <w:t xml:space="preserve">вом, а необходимым условием профессиональной деятельности специалиста: он должен обладать резервом физических и функциональных возможностей для своевременной адаптации к быстро </w:t>
      </w:r>
      <w:r>
        <w:rPr>
          <w:rFonts w:ascii="Times New Roman" w:hAnsi="Times New Roman" w:cs="Times New Roman"/>
          <w:sz w:val="24"/>
          <w:szCs w:val="24"/>
        </w:rPr>
        <w:t xml:space="preserve">меняющимся условиям </w:t>
      </w:r>
      <w:r>
        <w:rPr>
          <w:rFonts w:ascii="Times New Roman" w:hAnsi="Times New Roman" w:cs="Times New Roman"/>
          <w:sz w:val="24"/>
          <w:szCs w:val="24"/>
        </w:rPr>
        <w:lastRenderedPageBreak/>
        <w:t>производст</w:t>
      </w:r>
      <w:r w:rsidRPr="00D40E81">
        <w:rPr>
          <w:rFonts w:ascii="Times New Roman" w:hAnsi="Times New Roman" w:cs="Times New Roman"/>
          <w:sz w:val="24"/>
          <w:szCs w:val="24"/>
        </w:rPr>
        <w:t xml:space="preserve">венной и внешней среды, объему и интенсивности труда, способностью к полному восстановлению в заданном лимите времени. </w:t>
      </w:r>
      <w:proofErr w:type="gramStart"/>
      <w:r w:rsidRPr="00D40E81">
        <w:rPr>
          <w:rFonts w:ascii="Times New Roman" w:hAnsi="Times New Roman" w:cs="Times New Roman"/>
          <w:sz w:val="24"/>
          <w:szCs w:val="24"/>
        </w:rPr>
        <w:t>Физическое здоровье отражает такую с</w:t>
      </w:r>
      <w:r>
        <w:rPr>
          <w:rFonts w:ascii="Times New Roman" w:hAnsi="Times New Roman" w:cs="Times New Roman"/>
          <w:sz w:val="24"/>
          <w:szCs w:val="24"/>
        </w:rPr>
        <w:t>тепень физического развития че</w:t>
      </w:r>
      <w:r w:rsidRPr="00D40E81">
        <w:rPr>
          <w:rFonts w:ascii="Times New Roman" w:hAnsi="Times New Roman" w:cs="Times New Roman"/>
          <w:sz w:val="24"/>
          <w:szCs w:val="24"/>
        </w:rPr>
        <w:t>ловека, его двигательных навыков и умений, которая позволяет наиболее полно реализовать его творческие возможно</w:t>
      </w:r>
      <w:r>
        <w:rPr>
          <w:rFonts w:ascii="Times New Roman" w:hAnsi="Times New Roman" w:cs="Times New Roman"/>
          <w:sz w:val="24"/>
          <w:szCs w:val="24"/>
        </w:rPr>
        <w:t>сти.</w:t>
      </w:r>
      <w:proofErr w:type="gramEnd"/>
      <w:r>
        <w:rPr>
          <w:rFonts w:ascii="Times New Roman" w:hAnsi="Times New Roman" w:cs="Times New Roman"/>
          <w:sz w:val="24"/>
          <w:szCs w:val="24"/>
        </w:rPr>
        <w:t xml:space="preserve"> Более того, зачастую физи</w:t>
      </w:r>
      <w:r w:rsidRPr="00D40E81">
        <w:rPr>
          <w:rFonts w:ascii="Times New Roman" w:hAnsi="Times New Roman" w:cs="Times New Roman"/>
          <w:sz w:val="24"/>
          <w:szCs w:val="24"/>
        </w:rPr>
        <w:t>ческая подготовка человека, индивидуальный уровень его физической кул</w:t>
      </w:r>
      <w:proofErr w:type="gramStart"/>
      <w:r w:rsidRPr="00D40E81">
        <w:rPr>
          <w:rFonts w:ascii="Times New Roman" w:hAnsi="Times New Roman" w:cs="Times New Roman"/>
          <w:sz w:val="24"/>
          <w:szCs w:val="24"/>
        </w:rPr>
        <w:t>ь-</w:t>
      </w:r>
      <w:proofErr w:type="gramEnd"/>
      <w:r w:rsidRPr="00D40E81">
        <w:rPr>
          <w:rFonts w:ascii="Times New Roman" w:hAnsi="Times New Roman" w:cs="Times New Roman"/>
          <w:sz w:val="24"/>
          <w:szCs w:val="24"/>
        </w:rPr>
        <w:t xml:space="preserve"> туры определяют выбор будущей профессии. На большинстве современных предприятий и учреждений обязательна хорошая физическая форма специалистов – необходимое условие при приеме </w:t>
      </w:r>
      <w:r>
        <w:rPr>
          <w:rFonts w:ascii="Times New Roman" w:hAnsi="Times New Roman" w:cs="Times New Roman"/>
          <w:sz w:val="24"/>
          <w:szCs w:val="24"/>
        </w:rPr>
        <w:t>н</w:t>
      </w:r>
      <w:r w:rsidRPr="00D40E81">
        <w:rPr>
          <w:rFonts w:ascii="Times New Roman" w:hAnsi="Times New Roman" w:cs="Times New Roman"/>
          <w:sz w:val="24"/>
          <w:szCs w:val="24"/>
        </w:rPr>
        <w:t>а работу. Безусловно, первое, чего ждет ра</w:t>
      </w:r>
      <w:r>
        <w:rPr>
          <w:rFonts w:ascii="Times New Roman" w:hAnsi="Times New Roman" w:cs="Times New Roman"/>
          <w:sz w:val="24"/>
          <w:szCs w:val="24"/>
        </w:rPr>
        <w:t>ботодатель, – это проявления вы</w:t>
      </w:r>
      <w:r w:rsidRPr="00D40E81">
        <w:rPr>
          <w:rFonts w:ascii="Times New Roman" w:hAnsi="Times New Roman" w:cs="Times New Roman"/>
          <w:sz w:val="24"/>
          <w:szCs w:val="24"/>
        </w:rPr>
        <w:t>соких профессиональных качеств. Но пом</w:t>
      </w:r>
      <w:r>
        <w:rPr>
          <w:rFonts w:ascii="Times New Roman" w:hAnsi="Times New Roman" w:cs="Times New Roman"/>
          <w:sz w:val="24"/>
          <w:szCs w:val="24"/>
        </w:rPr>
        <w:t>имо этого слабое здоровье специа</w:t>
      </w:r>
      <w:r w:rsidRPr="00D40E81">
        <w:rPr>
          <w:rFonts w:ascii="Times New Roman" w:hAnsi="Times New Roman" w:cs="Times New Roman"/>
          <w:sz w:val="24"/>
          <w:szCs w:val="24"/>
        </w:rPr>
        <w:t>листа потенциально неэкономично для финансового состояния предприятий и учреждений. Это относится к сотрудн</w:t>
      </w:r>
      <w:r>
        <w:rPr>
          <w:rFonts w:ascii="Times New Roman" w:hAnsi="Times New Roman" w:cs="Times New Roman"/>
          <w:sz w:val="24"/>
          <w:szCs w:val="24"/>
        </w:rPr>
        <w:t>икам, страдающим различными забо</w:t>
      </w:r>
      <w:r w:rsidRPr="00D40E81">
        <w:rPr>
          <w:rFonts w:ascii="Times New Roman" w:hAnsi="Times New Roman" w:cs="Times New Roman"/>
          <w:sz w:val="24"/>
          <w:szCs w:val="24"/>
        </w:rPr>
        <w:t xml:space="preserve">леваниями, тяжело переносящим профессиональные (умственные, физические, психологические) нагрузки. Напротив, специалист, обладающий хорошей физической формой и функционально более подготовленный, имеет лучшую работоспособность. Его труд более эффективен, а в экстремальных условиях он способен проявить максимальные усилия. С переходом к рыночным отношениям большинство предприятий и учреждений </w:t>
      </w:r>
      <w:proofErr w:type="gramStart"/>
      <w:r w:rsidRPr="00D40E81">
        <w:rPr>
          <w:rFonts w:ascii="Times New Roman" w:hAnsi="Times New Roman" w:cs="Times New Roman"/>
          <w:sz w:val="24"/>
          <w:szCs w:val="24"/>
        </w:rPr>
        <w:t>свободны</w:t>
      </w:r>
      <w:proofErr w:type="gramEnd"/>
      <w:r w:rsidRPr="00D40E81">
        <w:rPr>
          <w:rFonts w:ascii="Times New Roman" w:hAnsi="Times New Roman" w:cs="Times New Roman"/>
          <w:sz w:val="24"/>
          <w:szCs w:val="24"/>
        </w:rPr>
        <w:t xml:space="preserve"> в выборе работник</w:t>
      </w:r>
      <w:r>
        <w:rPr>
          <w:rFonts w:ascii="Times New Roman" w:hAnsi="Times New Roman" w:cs="Times New Roman"/>
          <w:sz w:val="24"/>
          <w:szCs w:val="24"/>
        </w:rPr>
        <w:t>ов. Работодатели при этом руко</w:t>
      </w:r>
      <w:r w:rsidRPr="00D40E81">
        <w:rPr>
          <w:rFonts w:ascii="Times New Roman" w:hAnsi="Times New Roman" w:cs="Times New Roman"/>
          <w:sz w:val="24"/>
          <w:szCs w:val="24"/>
        </w:rPr>
        <w:t>водствуются соображениями экономической выгоды. Потеря значительных сумм на оплату больничных листов, а иногда и на оплату дорогого лечения сотрудников, стрессовые ситуации, возника</w:t>
      </w:r>
      <w:r>
        <w:rPr>
          <w:rFonts w:ascii="Times New Roman" w:hAnsi="Times New Roman" w:cs="Times New Roman"/>
          <w:sz w:val="24"/>
          <w:szCs w:val="24"/>
        </w:rPr>
        <w:t>ющие из-за нервозности и неком</w:t>
      </w:r>
      <w:r w:rsidRPr="00D40E81">
        <w:rPr>
          <w:rFonts w:ascii="Times New Roman" w:hAnsi="Times New Roman" w:cs="Times New Roman"/>
          <w:sz w:val="24"/>
          <w:szCs w:val="24"/>
        </w:rPr>
        <w:t>муникабельности отдельных специалистов, вынуждают работодателя избавляться от таких сотрудников. Практика показы</w:t>
      </w:r>
      <w:r>
        <w:rPr>
          <w:rFonts w:ascii="Times New Roman" w:hAnsi="Times New Roman" w:cs="Times New Roman"/>
          <w:sz w:val="24"/>
          <w:szCs w:val="24"/>
        </w:rPr>
        <w:t>вает, что далеко не всегда труд</w:t>
      </w:r>
      <w:r w:rsidRPr="00D40E81">
        <w:rPr>
          <w:rFonts w:ascii="Times New Roman" w:hAnsi="Times New Roman" w:cs="Times New Roman"/>
          <w:sz w:val="24"/>
          <w:szCs w:val="24"/>
        </w:rPr>
        <w:t>овое законодательство может защитить неугодного работника. Приведенные аргументы отнюдь не предрекают неудачную профессиональную карьеру молодым специалистам с ослабленным здоровьем или физическими недостатками, однако дают повод уже сегодня, в период обучения в вузе, серьезно задуматься о будущей профессиональной деятельности. Для этого нужно начать строить свою жизнь п</w:t>
      </w:r>
      <w:r>
        <w:rPr>
          <w:rFonts w:ascii="Times New Roman" w:hAnsi="Times New Roman" w:cs="Times New Roman"/>
          <w:sz w:val="24"/>
          <w:szCs w:val="24"/>
        </w:rPr>
        <w:t>о-новому, положив в основу сво</w:t>
      </w:r>
      <w:r w:rsidRPr="00D40E81">
        <w:rPr>
          <w:rFonts w:ascii="Times New Roman" w:hAnsi="Times New Roman" w:cs="Times New Roman"/>
          <w:sz w:val="24"/>
          <w:szCs w:val="24"/>
        </w:rPr>
        <w:t xml:space="preserve">бодного времяпрепровождения занятия </w:t>
      </w:r>
      <w:r>
        <w:rPr>
          <w:rFonts w:ascii="Times New Roman" w:hAnsi="Times New Roman" w:cs="Times New Roman"/>
          <w:sz w:val="24"/>
          <w:szCs w:val="24"/>
        </w:rPr>
        <w:t>физическими упражнениями. Чело</w:t>
      </w:r>
      <w:r w:rsidRPr="00D40E81">
        <w:rPr>
          <w:rFonts w:ascii="Times New Roman" w:hAnsi="Times New Roman" w:cs="Times New Roman"/>
          <w:sz w:val="24"/>
          <w:szCs w:val="24"/>
        </w:rPr>
        <w:t>век, ведущий физически активный, здоров</w:t>
      </w:r>
      <w:r>
        <w:rPr>
          <w:rFonts w:ascii="Times New Roman" w:hAnsi="Times New Roman" w:cs="Times New Roman"/>
          <w:sz w:val="24"/>
          <w:szCs w:val="24"/>
        </w:rPr>
        <w:t>ый образ жизни в состоянии пол</w:t>
      </w:r>
      <w:r w:rsidRPr="00D40E81">
        <w:rPr>
          <w:rFonts w:ascii="Times New Roman" w:hAnsi="Times New Roman" w:cs="Times New Roman"/>
          <w:sz w:val="24"/>
          <w:szCs w:val="24"/>
        </w:rPr>
        <w:t xml:space="preserve">ноценно выполнять любые профессиональные обязанности, возлагаемые на него работодателем в рамках профессии. </w:t>
      </w:r>
    </w:p>
    <w:p w:rsidR="007343D2" w:rsidRPr="00D40E81" w:rsidRDefault="00D40E81" w:rsidP="00E2059F">
      <w:pPr>
        <w:ind w:left="-1276" w:right="-568"/>
        <w:rPr>
          <w:rFonts w:ascii="Times New Roman" w:hAnsi="Times New Roman" w:cs="Times New Roman"/>
          <w:sz w:val="24"/>
          <w:szCs w:val="24"/>
        </w:rPr>
      </w:pPr>
      <w:r w:rsidRPr="00D40E81">
        <w:rPr>
          <w:rFonts w:ascii="Times New Roman" w:hAnsi="Times New Roman" w:cs="Times New Roman"/>
          <w:sz w:val="24"/>
          <w:szCs w:val="24"/>
        </w:rPr>
        <w:t>Говоря о профессиональной деяте</w:t>
      </w:r>
      <w:r>
        <w:rPr>
          <w:rFonts w:ascii="Times New Roman" w:hAnsi="Times New Roman" w:cs="Times New Roman"/>
          <w:sz w:val="24"/>
          <w:szCs w:val="24"/>
        </w:rPr>
        <w:t>льности выпускников высшей шко</w:t>
      </w:r>
      <w:r w:rsidRPr="00D40E81">
        <w:rPr>
          <w:rFonts w:ascii="Times New Roman" w:hAnsi="Times New Roman" w:cs="Times New Roman"/>
          <w:sz w:val="24"/>
          <w:szCs w:val="24"/>
        </w:rPr>
        <w:t>лы, мы представляем, прежде всего, слу</w:t>
      </w:r>
      <w:r>
        <w:rPr>
          <w:rFonts w:ascii="Times New Roman" w:hAnsi="Times New Roman" w:cs="Times New Roman"/>
          <w:sz w:val="24"/>
          <w:szCs w:val="24"/>
        </w:rPr>
        <w:t>жащих, занимающихся преимущест</w:t>
      </w:r>
      <w:r w:rsidRPr="00D40E81">
        <w:rPr>
          <w:rFonts w:ascii="Times New Roman" w:hAnsi="Times New Roman" w:cs="Times New Roman"/>
          <w:sz w:val="24"/>
          <w:szCs w:val="24"/>
        </w:rPr>
        <w:t xml:space="preserve">венно интенсивной интеллектуальной </w:t>
      </w:r>
      <w:r>
        <w:rPr>
          <w:rFonts w:ascii="Times New Roman" w:hAnsi="Times New Roman" w:cs="Times New Roman"/>
          <w:sz w:val="24"/>
          <w:szCs w:val="24"/>
        </w:rPr>
        <w:t>деятельностью (с повышенным на</w:t>
      </w:r>
      <w:r w:rsidRPr="00D40E81">
        <w:rPr>
          <w:rFonts w:ascii="Times New Roman" w:hAnsi="Times New Roman" w:cs="Times New Roman"/>
          <w:sz w:val="24"/>
          <w:szCs w:val="24"/>
        </w:rPr>
        <w:t>пряжением внимания, зрения), сопровождающейся малой подвижностью, что зачастую ведет к значительной психической напряженности и усталости. Образование, которое получают выпускники</w:t>
      </w:r>
      <w:r>
        <w:rPr>
          <w:rFonts w:ascii="Times New Roman" w:hAnsi="Times New Roman" w:cs="Times New Roman"/>
          <w:sz w:val="24"/>
          <w:szCs w:val="24"/>
        </w:rPr>
        <w:t xml:space="preserve"> вузов, предполагает именно та</w:t>
      </w:r>
      <w:r w:rsidRPr="00D40E81">
        <w:rPr>
          <w:rFonts w:ascii="Times New Roman" w:hAnsi="Times New Roman" w:cs="Times New Roman"/>
          <w:sz w:val="24"/>
          <w:szCs w:val="24"/>
        </w:rPr>
        <w:t>кую организационную форму их трудовой д</w:t>
      </w:r>
      <w:r>
        <w:rPr>
          <w:rFonts w:ascii="Times New Roman" w:hAnsi="Times New Roman" w:cs="Times New Roman"/>
          <w:sz w:val="24"/>
          <w:szCs w:val="24"/>
        </w:rPr>
        <w:t xml:space="preserve">еятельности. В результате такой </w:t>
      </w:r>
      <w:r w:rsidRPr="00D40E81">
        <w:rPr>
          <w:rFonts w:ascii="Times New Roman" w:hAnsi="Times New Roman" w:cs="Times New Roman"/>
          <w:sz w:val="24"/>
          <w:szCs w:val="24"/>
        </w:rPr>
        <w:t>характер труда выпускника высшей школы приводит</w:t>
      </w:r>
      <w:r>
        <w:rPr>
          <w:rFonts w:ascii="Times New Roman" w:hAnsi="Times New Roman" w:cs="Times New Roman"/>
          <w:sz w:val="24"/>
          <w:szCs w:val="24"/>
        </w:rPr>
        <w:t xml:space="preserve"> к перегруженности од</w:t>
      </w:r>
      <w:r w:rsidRPr="00D40E81">
        <w:rPr>
          <w:rFonts w:ascii="Times New Roman" w:hAnsi="Times New Roman" w:cs="Times New Roman"/>
          <w:sz w:val="24"/>
          <w:szCs w:val="24"/>
        </w:rPr>
        <w:t xml:space="preserve">них функциональных систем организма и </w:t>
      </w:r>
      <w:proofErr w:type="spellStart"/>
      <w:r w:rsidRPr="00D40E81">
        <w:rPr>
          <w:rFonts w:ascii="Times New Roman" w:hAnsi="Times New Roman" w:cs="Times New Roman"/>
          <w:sz w:val="24"/>
          <w:szCs w:val="24"/>
        </w:rPr>
        <w:t>недогруженности</w:t>
      </w:r>
      <w:proofErr w:type="spellEnd"/>
      <w:r w:rsidRPr="00D40E81">
        <w:rPr>
          <w:rFonts w:ascii="Times New Roman" w:hAnsi="Times New Roman" w:cs="Times New Roman"/>
          <w:sz w:val="24"/>
          <w:szCs w:val="24"/>
        </w:rPr>
        <w:t xml:space="preserve"> других, что н</w:t>
      </w:r>
      <w:proofErr w:type="gramStart"/>
      <w:r w:rsidRPr="00D40E81">
        <w:rPr>
          <w:rFonts w:ascii="Times New Roman" w:hAnsi="Times New Roman" w:cs="Times New Roman"/>
          <w:sz w:val="24"/>
          <w:szCs w:val="24"/>
        </w:rPr>
        <w:t>е-</w:t>
      </w:r>
      <w:proofErr w:type="gramEnd"/>
      <w:r w:rsidRPr="00D40E81">
        <w:rPr>
          <w:rFonts w:ascii="Times New Roman" w:hAnsi="Times New Roman" w:cs="Times New Roman"/>
          <w:sz w:val="24"/>
          <w:szCs w:val="24"/>
        </w:rPr>
        <w:t xml:space="preserve"> благоприятно сказывается на общей дееспособности специалиста. Обычно это умственное перенапряжение, с одной стороны, и снижение мышечного </w:t>
      </w:r>
      <w:r>
        <w:rPr>
          <w:rFonts w:ascii="Times New Roman" w:hAnsi="Times New Roman" w:cs="Times New Roman"/>
          <w:sz w:val="24"/>
          <w:szCs w:val="24"/>
        </w:rPr>
        <w:t>т</w:t>
      </w:r>
      <w:r w:rsidRPr="00D40E81">
        <w:rPr>
          <w:rFonts w:ascii="Times New Roman" w:hAnsi="Times New Roman" w:cs="Times New Roman"/>
          <w:sz w:val="24"/>
          <w:szCs w:val="24"/>
        </w:rPr>
        <w:t>онуса, застой лимфы в суставах опорно-двигательного аппарата – с другой. Для корректировки этих психофизиологических «перекосов» необходимы как профилактические мероприятия в рабоч</w:t>
      </w:r>
      <w:r>
        <w:rPr>
          <w:rFonts w:ascii="Times New Roman" w:hAnsi="Times New Roman" w:cs="Times New Roman"/>
          <w:sz w:val="24"/>
          <w:szCs w:val="24"/>
        </w:rPr>
        <w:t>ий период, так и специально выд</w:t>
      </w:r>
      <w:r w:rsidRPr="00D40E81">
        <w:rPr>
          <w:rFonts w:ascii="Times New Roman" w:hAnsi="Times New Roman" w:cs="Times New Roman"/>
          <w:sz w:val="24"/>
          <w:szCs w:val="24"/>
        </w:rPr>
        <w:t>еляемое время в периоды досуга для активного восстановления сил и улучшения самочувствия</w:t>
      </w:r>
      <w:r>
        <w:rPr>
          <w:rFonts w:ascii="Times New Roman" w:hAnsi="Times New Roman" w:cs="Times New Roman"/>
          <w:sz w:val="24"/>
          <w:szCs w:val="24"/>
        </w:rPr>
        <w:t>.</w:t>
      </w:r>
    </w:p>
    <w:p w:rsidR="007343D2" w:rsidRDefault="007343D2" w:rsidP="00E2059F">
      <w:pPr>
        <w:tabs>
          <w:tab w:val="left" w:pos="3522"/>
        </w:tabs>
        <w:ind w:left="-1276" w:right="-568"/>
        <w:rPr>
          <w:rStyle w:val="apple-converted-space"/>
          <w:rFonts w:ascii="Times New Roman" w:hAnsi="Times New Roman" w:cs="Times New Roman"/>
          <w:color w:val="000000"/>
          <w:sz w:val="24"/>
          <w:szCs w:val="24"/>
          <w:shd w:val="clear" w:color="auto" w:fill="FFFFFF"/>
        </w:rPr>
      </w:pPr>
    </w:p>
    <w:p w:rsidR="00511BDC" w:rsidRDefault="007343D2" w:rsidP="00E2059F">
      <w:pPr>
        <w:spacing w:after="0" w:line="240" w:lineRule="auto"/>
        <w:ind w:left="-1276" w:right="-568"/>
        <w:rPr>
          <w:rFonts w:ascii="Times New Roman" w:eastAsia="Times New Roman" w:hAnsi="Times New Roman" w:cs="Times New Roman"/>
          <w:color w:val="000000"/>
          <w:sz w:val="24"/>
          <w:szCs w:val="24"/>
          <w:lang w:eastAsia="ru-RU"/>
        </w:rPr>
      </w:pPr>
      <w:r>
        <w:rPr>
          <w:rFonts w:ascii="Times New Roman" w:hAnsi="Times New Roman" w:cs="Times New Roman"/>
          <w:b/>
          <w:color w:val="000000"/>
          <w:sz w:val="24"/>
          <w:szCs w:val="24"/>
          <w:shd w:val="clear" w:color="auto" w:fill="FFFFFF"/>
        </w:rPr>
        <w:t>69</w:t>
      </w:r>
      <w:r w:rsidRPr="007343D2">
        <w:rPr>
          <w:rStyle w:val="apple-converted-space"/>
        </w:rPr>
        <w:t>.</w:t>
      </w:r>
      <w:r w:rsidR="00511BDC" w:rsidRPr="00511BDC">
        <w:rPr>
          <w:rFonts w:ascii="Times New Roman" w:eastAsia="Times New Roman" w:hAnsi="Times New Roman" w:cs="Times New Roman"/>
          <w:color w:val="000000"/>
          <w:sz w:val="24"/>
          <w:szCs w:val="24"/>
          <w:lang w:eastAsia="ru-RU"/>
        </w:rPr>
        <w:t xml:space="preserve"> </w:t>
      </w:r>
      <w:r w:rsidR="00511BDC" w:rsidRPr="00511BDC">
        <w:rPr>
          <w:rFonts w:ascii="Times New Roman" w:eastAsia="Times New Roman" w:hAnsi="Times New Roman" w:cs="Times New Roman"/>
          <w:b/>
          <w:i/>
          <w:color w:val="000000"/>
          <w:sz w:val="24"/>
          <w:szCs w:val="24"/>
          <w:u w:val="single"/>
          <w:lang w:eastAsia="ru-RU"/>
        </w:rPr>
        <w:t>Методические принципы проведения производственной гимнастики</w:t>
      </w:r>
      <w:r w:rsidR="00511BDC" w:rsidRPr="00A24CD2">
        <w:rPr>
          <w:rFonts w:ascii="Times New Roman" w:eastAsia="Times New Roman" w:hAnsi="Times New Roman" w:cs="Times New Roman"/>
          <w:color w:val="000000"/>
          <w:sz w:val="24"/>
          <w:szCs w:val="24"/>
          <w:lang w:eastAsia="ru-RU"/>
        </w:rPr>
        <w:t>.</w:t>
      </w:r>
    </w:p>
    <w:p w:rsidR="0048690A" w:rsidRDefault="0048690A" w:rsidP="00E2059F">
      <w:pPr>
        <w:spacing w:after="0" w:line="240" w:lineRule="auto"/>
        <w:ind w:left="-1276" w:right="-568"/>
        <w:rPr>
          <w:rFonts w:ascii="Times New Roman" w:eastAsia="Times New Roman" w:hAnsi="Times New Roman" w:cs="Times New Roman"/>
          <w:color w:val="000000"/>
          <w:sz w:val="24"/>
          <w:szCs w:val="24"/>
          <w:lang w:eastAsia="ru-RU"/>
        </w:rPr>
      </w:pPr>
    </w:p>
    <w:p w:rsidR="0048690A" w:rsidRPr="00A24CD2" w:rsidRDefault="0048690A" w:rsidP="00E2059F">
      <w:pPr>
        <w:spacing w:after="0" w:line="240" w:lineRule="auto"/>
        <w:ind w:left="-1276" w:right="-568"/>
        <w:rPr>
          <w:rFonts w:ascii="Times New Roman" w:eastAsia="Times New Roman" w:hAnsi="Times New Roman" w:cs="Times New Roman"/>
          <w:color w:val="000000"/>
          <w:sz w:val="24"/>
          <w:szCs w:val="24"/>
          <w:lang w:eastAsia="ru-RU"/>
        </w:rPr>
      </w:pPr>
    </w:p>
    <w:p w:rsidR="007343D2" w:rsidRDefault="0048690A" w:rsidP="00E2059F">
      <w:pPr>
        <w:tabs>
          <w:tab w:val="left" w:pos="3522"/>
        </w:tabs>
        <w:ind w:left="-1276" w:right="-568"/>
        <w:rPr>
          <w:rStyle w:val="apple-converted-space"/>
        </w:rPr>
      </w:pPr>
      <w:r>
        <w:rPr>
          <w:rFonts w:ascii="Arial" w:hAnsi="Arial" w:cs="Arial"/>
          <w:b/>
          <w:bCs/>
          <w:color w:val="252525"/>
          <w:sz w:val="23"/>
          <w:szCs w:val="23"/>
          <w:shd w:val="clear" w:color="auto" w:fill="FFFFFF"/>
        </w:rPr>
        <w:t>Производственная гимнастика</w:t>
      </w:r>
      <w:r>
        <w:rPr>
          <w:rFonts w:ascii="Arial" w:hAnsi="Arial" w:cs="Arial"/>
          <w:color w:val="252525"/>
          <w:sz w:val="23"/>
          <w:szCs w:val="23"/>
          <w:shd w:val="clear" w:color="auto" w:fill="FFFFFF"/>
        </w:rPr>
        <w:t> — набор элементарных физических упражнений, которые выполняются сотрудниками организации на</w:t>
      </w:r>
      <w:r>
        <w:rPr>
          <w:rStyle w:val="apple-converted-space"/>
          <w:rFonts w:ascii="Arial" w:hAnsi="Arial" w:cs="Arial"/>
          <w:color w:val="252525"/>
          <w:sz w:val="23"/>
          <w:szCs w:val="23"/>
          <w:shd w:val="clear" w:color="auto" w:fill="FFFFFF"/>
        </w:rPr>
        <w:t> </w:t>
      </w:r>
      <w:r w:rsidRPr="0048690A">
        <w:rPr>
          <w:rFonts w:ascii="Arial" w:hAnsi="Arial" w:cs="Arial"/>
          <w:sz w:val="23"/>
          <w:szCs w:val="23"/>
          <w:shd w:val="clear" w:color="auto" w:fill="FFFFFF"/>
        </w:rPr>
        <w:t>рабочем месте</w:t>
      </w:r>
      <w:r>
        <w:rPr>
          <w:rStyle w:val="apple-converted-space"/>
          <w:rFonts w:ascii="Arial" w:hAnsi="Arial" w:cs="Arial"/>
          <w:color w:val="252525"/>
          <w:sz w:val="23"/>
          <w:szCs w:val="23"/>
          <w:shd w:val="clear" w:color="auto" w:fill="FFFFFF"/>
        </w:rPr>
        <w:t> </w:t>
      </w:r>
      <w:r>
        <w:rPr>
          <w:rFonts w:ascii="Arial" w:hAnsi="Arial" w:cs="Arial"/>
          <w:color w:val="252525"/>
          <w:sz w:val="23"/>
          <w:szCs w:val="23"/>
          <w:shd w:val="clear" w:color="auto" w:fill="FFFFFF"/>
        </w:rPr>
        <w:t>и включаются в режим рабочего дня с целью повышения работоспособности, укрепления здоровья и предупреждения утомления сотрудников. Комплекс упражнений для производственной гимнастики составляется с учётом особенностей трудового процесса.</w:t>
      </w:r>
    </w:p>
    <w:p w:rsidR="0048690A" w:rsidRDefault="0048690A" w:rsidP="00E2059F">
      <w:pPr>
        <w:ind w:left="-1276" w:right="-568"/>
        <w:rPr>
          <w:rFonts w:ascii="Times New Roman" w:hAnsi="Times New Roman" w:cs="Times New Roman"/>
          <w:b/>
          <w:sz w:val="24"/>
          <w:szCs w:val="24"/>
        </w:rPr>
      </w:pPr>
      <w:r w:rsidRPr="0048690A">
        <w:rPr>
          <w:rFonts w:ascii="Times New Roman" w:hAnsi="Times New Roman" w:cs="Times New Roman"/>
          <w:b/>
          <w:sz w:val="24"/>
          <w:szCs w:val="24"/>
        </w:rPr>
        <w:t>Формы производственной гимнастики</w:t>
      </w:r>
    </w:p>
    <w:p w:rsidR="0048690A" w:rsidRPr="0048690A" w:rsidRDefault="0048690A" w:rsidP="00E2059F">
      <w:pPr>
        <w:shd w:val="clear" w:color="auto" w:fill="FFFFFF"/>
        <w:spacing w:before="120" w:after="120" w:line="367" w:lineRule="atLeast"/>
        <w:ind w:left="-1276" w:right="-568"/>
        <w:rPr>
          <w:rFonts w:ascii="Arial" w:eastAsia="Times New Roman" w:hAnsi="Arial" w:cs="Arial"/>
          <w:color w:val="252525"/>
          <w:sz w:val="23"/>
          <w:szCs w:val="23"/>
          <w:lang w:eastAsia="ru-RU"/>
        </w:rPr>
      </w:pPr>
      <w:r w:rsidRPr="0048690A">
        <w:rPr>
          <w:rFonts w:ascii="Arial" w:eastAsia="Times New Roman" w:hAnsi="Arial" w:cs="Arial"/>
          <w:color w:val="252525"/>
          <w:sz w:val="23"/>
          <w:szCs w:val="23"/>
          <w:lang w:eastAsia="ru-RU"/>
        </w:rPr>
        <w:lastRenderedPageBreak/>
        <w:t>В практике установились две формы производственной гимнастики:</w:t>
      </w:r>
    </w:p>
    <w:p w:rsidR="0048690A" w:rsidRPr="0048690A" w:rsidRDefault="0048690A" w:rsidP="00E2059F">
      <w:pPr>
        <w:numPr>
          <w:ilvl w:val="0"/>
          <w:numId w:val="15"/>
        </w:numPr>
        <w:shd w:val="clear" w:color="auto" w:fill="FFFFFF"/>
        <w:spacing w:before="100" w:beforeAutospacing="1" w:after="24" w:line="367" w:lineRule="atLeast"/>
        <w:ind w:left="-1276" w:right="-568" w:firstLine="0"/>
        <w:rPr>
          <w:rFonts w:ascii="Arial" w:eastAsia="Times New Roman" w:hAnsi="Arial" w:cs="Arial"/>
          <w:color w:val="252525"/>
          <w:sz w:val="23"/>
          <w:szCs w:val="23"/>
          <w:lang w:eastAsia="ru-RU"/>
        </w:rPr>
      </w:pPr>
      <w:r w:rsidRPr="0048690A">
        <w:rPr>
          <w:rFonts w:ascii="Arial" w:eastAsia="Times New Roman" w:hAnsi="Arial" w:cs="Arial"/>
          <w:color w:val="252525"/>
          <w:sz w:val="23"/>
          <w:szCs w:val="23"/>
          <w:lang w:eastAsia="ru-RU"/>
        </w:rPr>
        <w:t>вводная гимнастика (подготавливает человека к рабочему дню);</w:t>
      </w:r>
    </w:p>
    <w:p w:rsidR="0048690A" w:rsidRPr="0048690A" w:rsidRDefault="0048690A" w:rsidP="00E2059F">
      <w:pPr>
        <w:numPr>
          <w:ilvl w:val="0"/>
          <w:numId w:val="15"/>
        </w:numPr>
        <w:shd w:val="clear" w:color="auto" w:fill="FFFFFF"/>
        <w:spacing w:before="100" w:beforeAutospacing="1" w:after="24" w:line="367" w:lineRule="atLeast"/>
        <w:ind w:left="-1276" w:right="-568" w:firstLine="0"/>
        <w:rPr>
          <w:rFonts w:ascii="Arial" w:eastAsia="Times New Roman" w:hAnsi="Arial" w:cs="Arial"/>
          <w:color w:val="252525"/>
          <w:sz w:val="23"/>
          <w:szCs w:val="23"/>
          <w:lang w:eastAsia="ru-RU"/>
        </w:rPr>
      </w:pPr>
      <w:r w:rsidRPr="0048690A">
        <w:rPr>
          <w:rFonts w:ascii="Arial" w:eastAsia="Times New Roman" w:hAnsi="Arial" w:cs="Arial"/>
          <w:color w:val="252525"/>
          <w:sz w:val="23"/>
          <w:szCs w:val="23"/>
          <w:lang w:eastAsia="ru-RU"/>
        </w:rPr>
        <w:t>физкультурные паузы (активный отдых).</w:t>
      </w:r>
    </w:p>
    <w:p w:rsidR="0048690A" w:rsidRPr="0048690A" w:rsidRDefault="0048690A" w:rsidP="00E2059F">
      <w:pPr>
        <w:shd w:val="clear" w:color="auto" w:fill="FFFFFF"/>
        <w:spacing w:before="120" w:after="120" w:line="367" w:lineRule="atLeast"/>
        <w:ind w:left="-1276" w:right="-568"/>
        <w:rPr>
          <w:rFonts w:ascii="Arial" w:eastAsia="Times New Roman" w:hAnsi="Arial" w:cs="Arial"/>
          <w:color w:val="252525"/>
          <w:sz w:val="23"/>
          <w:szCs w:val="23"/>
          <w:lang w:eastAsia="ru-RU"/>
        </w:rPr>
      </w:pPr>
      <w:r w:rsidRPr="0048690A">
        <w:rPr>
          <w:rFonts w:ascii="Arial" w:eastAsia="Times New Roman" w:hAnsi="Arial" w:cs="Arial"/>
          <w:color w:val="252525"/>
          <w:sz w:val="23"/>
          <w:szCs w:val="23"/>
          <w:lang w:eastAsia="ru-RU"/>
        </w:rPr>
        <w:t>В середине и в конце рабочего дня применение комплексов физических упражнений физкультурной паузы и физкультурной минуты направлено на ускорение и углубление отдыха во время регламентированных перерывов.</w:t>
      </w:r>
    </w:p>
    <w:p w:rsidR="0048690A" w:rsidRPr="0048690A" w:rsidRDefault="0048690A" w:rsidP="00E2059F">
      <w:pPr>
        <w:shd w:val="clear" w:color="auto" w:fill="FFFFFF"/>
        <w:spacing w:before="120" w:after="120" w:line="367" w:lineRule="atLeast"/>
        <w:ind w:left="-1276" w:right="-568"/>
        <w:rPr>
          <w:rFonts w:ascii="Arial" w:eastAsia="Times New Roman" w:hAnsi="Arial" w:cs="Arial"/>
          <w:color w:val="252525"/>
          <w:sz w:val="23"/>
          <w:szCs w:val="23"/>
          <w:lang w:eastAsia="ru-RU"/>
        </w:rPr>
      </w:pPr>
      <w:r w:rsidRPr="0048690A">
        <w:rPr>
          <w:rFonts w:ascii="Arial" w:eastAsia="Times New Roman" w:hAnsi="Arial" w:cs="Arial"/>
          <w:color w:val="252525"/>
          <w:sz w:val="23"/>
          <w:szCs w:val="23"/>
          <w:lang w:eastAsia="ru-RU"/>
        </w:rPr>
        <w:t>В комплекс</w:t>
      </w:r>
      <w:r w:rsidRPr="0048690A">
        <w:rPr>
          <w:rFonts w:ascii="Arial" w:eastAsia="Times New Roman" w:hAnsi="Arial" w:cs="Arial"/>
          <w:color w:val="252525"/>
          <w:sz w:val="23"/>
          <w:lang w:eastAsia="ru-RU"/>
        </w:rPr>
        <w:t> </w:t>
      </w:r>
      <w:r w:rsidRPr="0048690A">
        <w:rPr>
          <w:rFonts w:ascii="Arial" w:eastAsia="Times New Roman" w:hAnsi="Arial" w:cs="Arial"/>
          <w:b/>
          <w:bCs/>
          <w:color w:val="252525"/>
          <w:sz w:val="23"/>
          <w:szCs w:val="23"/>
          <w:lang w:eastAsia="ru-RU"/>
        </w:rPr>
        <w:t>вводной гимнастики</w:t>
      </w:r>
      <w:r w:rsidRPr="0048690A">
        <w:rPr>
          <w:rFonts w:ascii="Arial" w:eastAsia="Times New Roman" w:hAnsi="Arial" w:cs="Arial"/>
          <w:color w:val="252525"/>
          <w:sz w:val="23"/>
          <w:lang w:eastAsia="ru-RU"/>
        </w:rPr>
        <w:t> </w:t>
      </w:r>
      <w:r w:rsidRPr="0048690A">
        <w:rPr>
          <w:rFonts w:ascii="Arial" w:eastAsia="Times New Roman" w:hAnsi="Arial" w:cs="Arial"/>
          <w:color w:val="252525"/>
          <w:sz w:val="23"/>
          <w:szCs w:val="23"/>
          <w:lang w:eastAsia="ru-RU"/>
        </w:rPr>
        <w:t>обычно включают следующие компоненты:</w:t>
      </w:r>
    </w:p>
    <w:p w:rsidR="0048690A" w:rsidRPr="0048690A" w:rsidRDefault="0048690A" w:rsidP="00E2059F">
      <w:pPr>
        <w:numPr>
          <w:ilvl w:val="0"/>
          <w:numId w:val="16"/>
        </w:numPr>
        <w:shd w:val="clear" w:color="auto" w:fill="FFFFFF"/>
        <w:spacing w:before="100" w:beforeAutospacing="1" w:after="24" w:line="367" w:lineRule="atLeast"/>
        <w:ind w:left="-1276" w:right="-568" w:firstLine="0"/>
        <w:rPr>
          <w:rFonts w:ascii="Arial" w:eastAsia="Times New Roman" w:hAnsi="Arial" w:cs="Arial"/>
          <w:color w:val="252525"/>
          <w:sz w:val="23"/>
          <w:szCs w:val="23"/>
          <w:lang w:eastAsia="ru-RU"/>
        </w:rPr>
      </w:pPr>
      <w:r w:rsidRPr="0048690A">
        <w:rPr>
          <w:rFonts w:ascii="Arial" w:eastAsia="Times New Roman" w:hAnsi="Arial" w:cs="Arial"/>
          <w:color w:val="252525"/>
          <w:sz w:val="23"/>
          <w:szCs w:val="23"/>
          <w:lang w:eastAsia="ru-RU"/>
        </w:rPr>
        <w:t>Ходьба;</w:t>
      </w:r>
    </w:p>
    <w:p w:rsidR="0048690A" w:rsidRPr="0048690A" w:rsidRDefault="0048690A" w:rsidP="00E2059F">
      <w:pPr>
        <w:numPr>
          <w:ilvl w:val="0"/>
          <w:numId w:val="16"/>
        </w:numPr>
        <w:shd w:val="clear" w:color="auto" w:fill="FFFFFF"/>
        <w:spacing w:before="100" w:beforeAutospacing="1" w:after="24" w:line="367" w:lineRule="atLeast"/>
        <w:ind w:left="-1276" w:right="-568" w:firstLine="0"/>
        <w:rPr>
          <w:rFonts w:ascii="Arial" w:eastAsia="Times New Roman" w:hAnsi="Arial" w:cs="Arial"/>
          <w:color w:val="252525"/>
          <w:sz w:val="23"/>
          <w:szCs w:val="23"/>
          <w:lang w:eastAsia="ru-RU"/>
        </w:rPr>
      </w:pPr>
      <w:r w:rsidRPr="0048690A">
        <w:rPr>
          <w:rFonts w:ascii="Arial" w:eastAsia="Times New Roman" w:hAnsi="Arial" w:cs="Arial"/>
          <w:color w:val="252525"/>
          <w:sz w:val="23"/>
          <w:szCs w:val="23"/>
          <w:lang w:eastAsia="ru-RU"/>
        </w:rPr>
        <w:t>Упражнения на поддерживание с глубоким дыханием;</w:t>
      </w:r>
    </w:p>
    <w:p w:rsidR="0048690A" w:rsidRPr="0048690A" w:rsidRDefault="0048690A" w:rsidP="00E2059F">
      <w:pPr>
        <w:numPr>
          <w:ilvl w:val="0"/>
          <w:numId w:val="16"/>
        </w:numPr>
        <w:shd w:val="clear" w:color="auto" w:fill="FFFFFF"/>
        <w:spacing w:before="100" w:beforeAutospacing="1" w:after="24" w:line="367" w:lineRule="atLeast"/>
        <w:ind w:left="-1276" w:right="-568" w:firstLine="0"/>
        <w:rPr>
          <w:rFonts w:ascii="Arial" w:eastAsia="Times New Roman" w:hAnsi="Arial" w:cs="Arial"/>
          <w:color w:val="252525"/>
          <w:sz w:val="23"/>
          <w:szCs w:val="23"/>
          <w:lang w:eastAsia="ru-RU"/>
        </w:rPr>
      </w:pPr>
      <w:r w:rsidRPr="0048690A">
        <w:rPr>
          <w:rFonts w:ascii="Arial" w:eastAsia="Times New Roman" w:hAnsi="Arial" w:cs="Arial"/>
          <w:color w:val="252525"/>
          <w:sz w:val="23"/>
          <w:szCs w:val="23"/>
          <w:lang w:eastAsia="ru-RU"/>
        </w:rPr>
        <w:t>Упражнения для мышц туловища и плечевого пояса (наклоны, повороты туловища с большой амплитудой и активными движениями рук);</w:t>
      </w:r>
    </w:p>
    <w:p w:rsidR="0048690A" w:rsidRPr="0048690A" w:rsidRDefault="0048690A" w:rsidP="00E2059F">
      <w:pPr>
        <w:numPr>
          <w:ilvl w:val="0"/>
          <w:numId w:val="16"/>
        </w:numPr>
        <w:shd w:val="clear" w:color="auto" w:fill="FFFFFF"/>
        <w:spacing w:before="100" w:beforeAutospacing="1" w:after="24" w:line="367" w:lineRule="atLeast"/>
        <w:ind w:left="-1276" w:right="-568" w:firstLine="0"/>
        <w:rPr>
          <w:rFonts w:ascii="Arial" w:eastAsia="Times New Roman" w:hAnsi="Arial" w:cs="Arial"/>
          <w:color w:val="252525"/>
          <w:sz w:val="23"/>
          <w:szCs w:val="23"/>
          <w:lang w:eastAsia="ru-RU"/>
        </w:rPr>
      </w:pPr>
      <w:r w:rsidRPr="0048690A">
        <w:rPr>
          <w:rFonts w:ascii="Arial" w:eastAsia="Times New Roman" w:hAnsi="Arial" w:cs="Arial"/>
          <w:color w:val="252525"/>
          <w:sz w:val="23"/>
          <w:szCs w:val="23"/>
          <w:lang w:eastAsia="ru-RU"/>
        </w:rPr>
        <w:t>Упражнения на растягивание мышц ног, а также упражнения общего воздействия (полу шпагаты, приседания, бег на месте, подскоки);</w:t>
      </w:r>
    </w:p>
    <w:p w:rsidR="0048690A" w:rsidRPr="0048690A" w:rsidRDefault="0048690A" w:rsidP="00E2059F">
      <w:pPr>
        <w:numPr>
          <w:ilvl w:val="0"/>
          <w:numId w:val="16"/>
        </w:numPr>
        <w:shd w:val="clear" w:color="auto" w:fill="FFFFFF"/>
        <w:spacing w:before="100" w:beforeAutospacing="1" w:after="24" w:line="367" w:lineRule="atLeast"/>
        <w:ind w:left="-1276" w:right="-568" w:firstLine="0"/>
        <w:rPr>
          <w:rFonts w:ascii="Arial" w:eastAsia="Times New Roman" w:hAnsi="Arial" w:cs="Arial"/>
          <w:color w:val="252525"/>
          <w:sz w:val="23"/>
          <w:szCs w:val="23"/>
          <w:lang w:eastAsia="ru-RU"/>
        </w:rPr>
      </w:pPr>
      <w:r w:rsidRPr="0048690A">
        <w:rPr>
          <w:rFonts w:ascii="Arial" w:eastAsia="Times New Roman" w:hAnsi="Arial" w:cs="Arial"/>
          <w:color w:val="252525"/>
          <w:sz w:val="23"/>
          <w:szCs w:val="23"/>
          <w:lang w:eastAsia="ru-RU"/>
        </w:rPr>
        <w:t>Упражнения для мышц рук и плечевого пояса (на растягивание и мышечное усилие, для сохранения хорошей осанки);</w:t>
      </w:r>
    </w:p>
    <w:p w:rsidR="0048690A" w:rsidRPr="0048690A" w:rsidRDefault="0048690A" w:rsidP="00E2059F">
      <w:pPr>
        <w:numPr>
          <w:ilvl w:val="0"/>
          <w:numId w:val="16"/>
        </w:numPr>
        <w:shd w:val="clear" w:color="auto" w:fill="FFFFFF"/>
        <w:spacing w:before="100" w:beforeAutospacing="1" w:after="24" w:line="367" w:lineRule="atLeast"/>
        <w:ind w:left="-1276" w:right="-568" w:firstLine="0"/>
        <w:rPr>
          <w:rFonts w:ascii="Arial" w:eastAsia="Times New Roman" w:hAnsi="Arial" w:cs="Arial"/>
          <w:color w:val="252525"/>
          <w:sz w:val="23"/>
          <w:szCs w:val="23"/>
          <w:lang w:eastAsia="ru-RU"/>
        </w:rPr>
      </w:pPr>
      <w:r w:rsidRPr="0048690A">
        <w:rPr>
          <w:rFonts w:ascii="Arial" w:eastAsia="Times New Roman" w:hAnsi="Arial" w:cs="Arial"/>
          <w:color w:val="252525"/>
          <w:sz w:val="23"/>
          <w:szCs w:val="23"/>
          <w:lang w:eastAsia="ru-RU"/>
        </w:rPr>
        <w:t>Упражнения на точность движений и концентрацию внимания.</w:t>
      </w:r>
    </w:p>
    <w:p w:rsidR="0048690A" w:rsidRPr="0048690A" w:rsidRDefault="0048690A" w:rsidP="00E2059F">
      <w:pPr>
        <w:shd w:val="clear" w:color="auto" w:fill="FFFFFF"/>
        <w:spacing w:before="120" w:after="120" w:line="367" w:lineRule="atLeast"/>
        <w:ind w:left="-1276" w:right="-568"/>
        <w:rPr>
          <w:rFonts w:ascii="Arial" w:eastAsia="Times New Roman" w:hAnsi="Arial" w:cs="Arial"/>
          <w:color w:val="252525"/>
          <w:sz w:val="23"/>
          <w:szCs w:val="23"/>
          <w:lang w:eastAsia="ru-RU"/>
        </w:rPr>
      </w:pPr>
      <w:r w:rsidRPr="0048690A">
        <w:rPr>
          <w:rFonts w:ascii="Arial" w:eastAsia="Times New Roman" w:hAnsi="Arial" w:cs="Arial"/>
          <w:color w:val="252525"/>
          <w:sz w:val="23"/>
          <w:szCs w:val="23"/>
          <w:lang w:eastAsia="ru-RU"/>
        </w:rPr>
        <w:t>Комплекс</w:t>
      </w:r>
      <w:r w:rsidRPr="0048690A">
        <w:rPr>
          <w:rFonts w:ascii="Arial" w:eastAsia="Times New Roman" w:hAnsi="Arial" w:cs="Arial"/>
          <w:color w:val="252525"/>
          <w:sz w:val="23"/>
          <w:lang w:eastAsia="ru-RU"/>
        </w:rPr>
        <w:t> </w:t>
      </w:r>
      <w:r w:rsidRPr="0048690A">
        <w:rPr>
          <w:rFonts w:ascii="Arial" w:eastAsia="Times New Roman" w:hAnsi="Arial" w:cs="Arial"/>
          <w:b/>
          <w:bCs/>
          <w:color w:val="252525"/>
          <w:sz w:val="23"/>
          <w:szCs w:val="23"/>
          <w:lang w:eastAsia="ru-RU"/>
        </w:rPr>
        <w:t>физкультурной паузы</w:t>
      </w:r>
      <w:r w:rsidRPr="0048690A">
        <w:rPr>
          <w:rFonts w:ascii="Arial" w:eastAsia="Times New Roman" w:hAnsi="Arial" w:cs="Arial"/>
          <w:color w:val="252525"/>
          <w:sz w:val="23"/>
          <w:lang w:eastAsia="ru-RU"/>
        </w:rPr>
        <w:t> </w:t>
      </w:r>
      <w:r w:rsidRPr="0048690A">
        <w:rPr>
          <w:rFonts w:ascii="Arial" w:eastAsia="Times New Roman" w:hAnsi="Arial" w:cs="Arial"/>
          <w:color w:val="252525"/>
          <w:sz w:val="23"/>
          <w:szCs w:val="23"/>
          <w:lang w:eastAsia="ru-RU"/>
        </w:rPr>
        <w:t>составляется, как правило, из следующих упражнений:</w:t>
      </w:r>
    </w:p>
    <w:p w:rsidR="0048690A" w:rsidRPr="0048690A" w:rsidRDefault="0048690A" w:rsidP="00E2059F">
      <w:pPr>
        <w:numPr>
          <w:ilvl w:val="0"/>
          <w:numId w:val="17"/>
        </w:numPr>
        <w:shd w:val="clear" w:color="auto" w:fill="FFFFFF"/>
        <w:spacing w:before="100" w:beforeAutospacing="1" w:after="24" w:line="367" w:lineRule="atLeast"/>
        <w:ind w:left="-1276" w:right="-568" w:firstLine="0"/>
        <w:rPr>
          <w:rFonts w:ascii="Arial" w:eastAsia="Times New Roman" w:hAnsi="Arial" w:cs="Arial"/>
          <w:color w:val="252525"/>
          <w:sz w:val="23"/>
          <w:szCs w:val="23"/>
          <w:lang w:eastAsia="ru-RU"/>
        </w:rPr>
      </w:pPr>
      <w:r w:rsidRPr="0048690A">
        <w:rPr>
          <w:rFonts w:ascii="Arial" w:eastAsia="Times New Roman" w:hAnsi="Arial" w:cs="Arial"/>
          <w:color w:val="252525"/>
          <w:sz w:val="23"/>
          <w:szCs w:val="23"/>
          <w:lang w:eastAsia="ru-RU"/>
        </w:rPr>
        <w:t>Упражнения в потягивании;</w:t>
      </w:r>
    </w:p>
    <w:p w:rsidR="0048690A" w:rsidRPr="0048690A" w:rsidRDefault="0048690A" w:rsidP="00E2059F">
      <w:pPr>
        <w:numPr>
          <w:ilvl w:val="0"/>
          <w:numId w:val="17"/>
        </w:numPr>
        <w:shd w:val="clear" w:color="auto" w:fill="FFFFFF"/>
        <w:spacing w:before="100" w:beforeAutospacing="1" w:after="24" w:line="367" w:lineRule="atLeast"/>
        <w:ind w:left="-1276" w:right="-568" w:firstLine="0"/>
        <w:rPr>
          <w:rFonts w:ascii="Arial" w:eastAsia="Times New Roman" w:hAnsi="Arial" w:cs="Arial"/>
          <w:color w:val="252525"/>
          <w:sz w:val="23"/>
          <w:szCs w:val="23"/>
          <w:lang w:eastAsia="ru-RU"/>
        </w:rPr>
      </w:pPr>
      <w:r w:rsidRPr="0048690A">
        <w:rPr>
          <w:rFonts w:ascii="Arial" w:eastAsia="Times New Roman" w:hAnsi="Arial" w:cs="Arial"/>
          <w:color w:val="252525"/>
          <w:sz w:val="23"/>
          <w:szCs w:val="23"/>
          <w:lang w:eastAsia="ru-RU"/>
        </w:rPr>
        <w:t>Упражнения для мышц туловища, рук и ног (сокращение и растягивание, сменяющиеся расслаблением);</w:t>
      </w:r>
    </w:p>
    <w:p w:rsidR="0048690A" w:rsidRPr="0048690A" w:rsidRDefault="0048690A" w:rsidP="00E2059F">
      <w:pPr>
        <w:numPr>
          <w:ilvl w:val="0"/>
          <w:numId w:val="17"/>
        </w:numPr>
        <w:shd w:val="clear" w:color="auto" w:fill="FFFFFF"/>
        <w:spacing w:before="100" w:beforeAutospacing="1" w:after="24" w:line="367" w:lineRule="atLeast"/>
        <w:ind w:left="-1276" w:right="-568" w:firstLine="0"/>
        <w:rPr>
          <w:rFonts w:ascii="Arial" w:eastAsia="Times New Roman" w:hAnsi="Arial" w:cs="Arial"/>
          <w:color w:val="252525"/>
          <w:sz w:val="23"/>
          <w:szCs w:val="23"/>
          <w:lang w:eastAsia="ru-RU"/>
        </w:rPr>
      </w:pPr>
      <w:r w:rsidRPr="0048690A">
        <w:rPr>
          <w:rFonts w:ascii="Arial" w:eastAsia="Times New Roman" w:hAnsi="Arial" w:cs="Arial"/>
          <w:color w:val="252525"/>
          <w:sz w:val="23"/>
          <w:szCs w:val="23"/>
          <w:lang w:eastAsia="ru-RU"/>
        </w:rPr>
        <w:t>Упражнения махового характера для различных мышечных групп;</w:t>
      </w:r>
    </w:p>
    <w:p w:rsidR="0048690A" w:rsidRPr="0048690A" w:rsidRDefault="0048690A" w:rsidP="00E2059F">
      <w:pPr>
        <w:numPr>
          <w:ilvl w:val="0"/>
          <w:numId w:val="17"/>
        </w:numPr>
        <w:shd w:val="clear" w:color="auto" w:fill="FFFFFF"/>
        <w:spacing w:before="100" w:beforeAutospacing="1" w:after="24" w:line="367" w:lineRule="atLeast"/>
        <w:ind w:left="-1276" w:right="-568" w:firstLine="0"/>
        <w:rPr>
          <w:rFonts w:ascii="Arial" w:eastAsia="Times New Roman" w:hAnsi="Arial" w:cs="Arial"/>
          <w:color w:val="252525"/>
          <w:sz w:val="23"/>
          <w:szCs w:val="23"/>
          <w:lang w:eastAsia="ru-RU"/>
        </w:rPr>
      </w:pPr>
      <w:r w:rsidRPr="0048690A">
        <w:rPr>
          <w:rFonts w:ascii="Arial" w:eastAsia="Times New Roman" w:hAnsi="Arial" w:cs="Arial"/>
          <w:color w:val="252525"/>
          <w:sz w:val="23"/>
          <w:szCs w:val="23"/>
          <w:lang w:eastAsia="ru-RU"/>
        </w:rPr>
        <w:t>Приседания, прыжки, бег, переходящий в ходьбу;</w:t>
      </w:r>
    </w:p>
    <w:p w:rsidR="0048690A" w:rsidRPr="0048690A" w:rsidRDefault="0048690A" w:rsidP="00E2059F">
      <w:pPr>
        <w:numPr>
          <w:ilvl w:val="0"/>
          <w:numId w:val="17"/>
        </w:numPr>
        <w:shd w:val="clear" w:color="auto" w:fill="FFFFFF"/>
        <w:spacing w:before="100" w:beforeAutospacing="1" w:after="24" w:line="367" w:lineRule="atLeast"/>
        <w:ind w:left="-1276" w:right="-568" w:firstLine="0"/>
        <w:rPr>
          <w:rFonts w:ascii="Arial" w:eastAsia="Times New Roman" w:hAnsi="Arial" w:cs="Arial"/>
          <w:color w:val="252525"/>
          <w:sz w:val="23"/>
          <w:szCs w:val="23"/>
          <w:lang w:eastAsia="ru-RU"/>
        </w:rPr>
      </w:pPr>
      <w:r w:rsidRPr="0048690A">
        <w:rPr>
          <w:rFonts w:ascii="Arial" w:eastAsia="Times New Roman" w:hAnsi="Arial" w:cs="Arial"/>
          <w:color w:val="252525"/>
          <w:sz w:val="23"/>
          <w:szCs w:val="23"/>
          <w:lang w:eastAsia="ru-RU"/>
        </w:rPr>
        <w:t>Маховые движения ногами, позволяющие расслабить мышцы голени и стопы;</w:t>
      </w:r>
    </w:p>
    <w:p w:rsidR="0048690A" w:rsidRPr="0048690A" w:rsidRDefault="0048690A" w:rsidP="00E2059F">
      <w:pPr>
        <w:numPr>
          <w:ilvl w:val="0"/>
          <w:numId w:val="17"/>
        </w:numPr>
        <w:shd w:val="clear" w:color="auto" w:fill="FFFFFF"/>
        <w:spacing w:before="100" w:beforeAutospacing="1" w:after="24" w:line="367" w:lineRule="atLeast"/>
        <w:ind w:left="-1276" w:right="-568" w:firstLine="0"/>
        <w:rPr>
          <w:rFonts w:ascii="Arial" w:eastAsia="Times New Roman" w:hAnsi="Arial" w:cs="Arial"/>
          <w:color w:val="252525"/>
          <w:sz w:val="23"/>
          <w:szCs w:val="23"/>
          <w:lang w:eastAsia="ru-RU"/>
        </w:rPr>
      </w:pPr>
      <w:r w:rsidRPr="0048690A">
        <w:rPr>
          <w:rFonts w:ascii="Arial" w:eastAsia="Times New Roman" w:hAnsi="Arial" w:cs="Arial"/>
          <w:color w:val="252525"/>
          <w:sz w:val="23"/>
          <w:szCs w:val="23"/>
          <w:lang w:eastAsia="ru-RU"/>
        </w:rPr>
        <w:t>Упражнения в расслаблении наиболее активно работавших мышечных групп с динамическими усилиями для других;</w:t>
      </w:r>
    </w:p>
    <w:p w:rsidR="0048690A" w:rsidRPr="0048690A" w:rsidRDefault="0048690A" w:rsidP="00E2059F">
      <w:pPr>
        <w:numPr>
          <w:ilvl w:val="0"/>
          <w:numId w:val="17"/>
        </w:numPr>
        <w:shd w:val="clear" w:color="auto" w:fill="FFFFFF"/>
        <w:spacing w:before="100" w:beforeAutospacing="1" w:after="24" w:line="367" w:lineRule="atLeast"/>
        <w:ind w:left="-1276" w:right="-568" w:firstLine="0"/>
        <w:rPr>
          <w:rFonts w:ascii="Arial" w:eastAsia="Times New Roman" w:hAnsi="Arial" w:cs="Arial"/>
          <w:color w:val="252525"/>
          <w:sz w:val="23"/>
          <w:szCs w:val="23"/>
          <w:lang w:eastAsia="ru-RU"/>
        </w:rPr>
      </w:pPr>
      <w:r w:rsidRPr="0048690A">
        <w:rPr>
          <w:rFonts w:ascii="Arial" w:eastAsia="Times New Roman" w:hAnsi="Arial" w:cs="Arial"/>
          <w:color w:val="252525"/>
          <w:sz w:val="23"/>
          <w:szCs w:val="23"/>
          <w:lang w:eastAsia="ru-RU"/>
        </w:rPr>
        <w:t>Упражнения на точность и координацию движений.</w:t>
      </w:r>
    </w:p>
    <w:p w:rsidR="0048690A" w:rsidRPr="0048690A" w:rsidRDefault="0048690A" w:rsidP="00E2059F">
      <w:pPr>
        <w:shd w:val="clear" w:color="auto" w:fill="FFFFFF"/>
        <w:spacing w:before="120" w:after="120" w:line="367" w:lineRule="atLeast"/>
        <w:ind w:left="-1276" w:right="-568"/>
        <w:rPr>
          <w:rFonts w:ascii="Arial" w:eastAsia="Times New Roman" w:hAnsi="Arial" w:cs="Arial"/>
          <w:color w:val="252525"/>
          <w:sz w:val="23"/>
          <w:szCs w:val="23"/>
          <w:lang w:eastAsia="ru-RU"/>
        </w:rPr>
      </w:pPr>
      <w:r w:rsidRPr="0048690A">
        <w:rPr>
          <w:rFonts w:ascii="Arial" w:eastAsia="Times New Roman" w:hAnsi="Arial" w:cs="Arial"/>
          <w:color w:val="252525"/>
          <w:sz w:val="23"/>
          <w:szCs w:val="23"/>
          <w:lang w:eastAsia="ru-RU"/>
        </w:rPr>
        <w:t>Кроме этих двух форм производственной гимнастики существуют также</w:t>
      </w:r>
      <w:r w:rsidRPr="0048690A">
        <w:rPr>
          <w:rFonts w:ascii="Arial" w:eastAsia="Times New Roman" w:hAnsi="Arial" w:cs="Arial"/>
          <w:color w:val="252525"/>
          <w:sz w:val="23"/>
          <w:lang w:eastAsia="ru-RU"/>
        </w:rPr>
        <w:t> </w:t>
      </w:r>
      <w:r w:rsidRPr="0048690A">
        <w:rPr>
          <w:rFonts w:ascii="Arial" w:eastAsia="Times New Roman" w:hAnsi="Arial" w:cs="Arial"/>
          <w:b/>
          <w:bCs/>
          <w:color w:val="252525"/>
          <w:sz w:val="23"/>
          <w:szCs w:val="23"/>
          <w:lang w:eastAsia="ru-RU"/>
        </w:rPr>
        <w:t>«физкультминутки»</w:t>
      </w:r>
      <w:r w:rsidRPr="0048690A">
        <w:rPr>
          <w:rFonts w:ascii="Arial" w:eastAsia="Times New Roman" w:hAnsi="Arial" w:cs="Arial"/>
          <w:color w:val="252525"/>
          <w:sz w:val="23"/>
          <w:szCs w:val="23"/>
          <w:lang w:eastAsia="ru-RU"/>
        </w:rPr>
        <w:t xml:space="preserve">, состоящие, как правило, из двух-трёх упражнений (потягивание с глубоким дыханием, вращение туловища, приседание и другие). Они применяются для решения тех же задач, что и физкультурная пауза, как правило, при напряженном умственном и тяжелом физическом труде. Упражнения физкультминутки выполняются самостоятельно и гораздо чаще, чем </w:t>
      </w:r>
      <w:proofErr w:type="spellStart"/>
      <w:r w:rsidRPr="0048690A">
        <w:rPr>
          <w:rFonts w:ascii="Arial" w:eastAsia="Times New Roman" w:hAnsi="Arial" w:cs="Arial"/>
          <w:color w:val="252525"/>
          <w:sz w:val="23"/>
          <w:szCs w:val="23"/>
          <w:lang w:eastAsia="ru-RU"/>
        </w:rPr>
        <w:t>физкультпауза</w:t>
      </w:r>
      <w:proofErr w:type="spellEnd"/>
      <w:r w:rsidRPr="0048690A">
        <w:rPr>
          <w:rFonts w:ascii="Arial" w:eastAsia="Times New Roman" w:hAnsi="Arial" w:cs="Arial"/>
          <w:color w:val="252525"/>
          <w:sz w:val="23"/>
          <w:szCs w:val="23"/>
          <w:lang w:eastAsia="ru-RU"/>
        </w:rPr>
        <w:t xml:space="preserve"> (приблизительно в конце каждого часа работы).</w:t>
      </w:r>
    </w:p>
    <w:p w:rsidR="0048690A" w:rsidRPr="0048690A" w:rsidRDefault="0048690A" w:rsidP="00E2059F">
      <w:pPr>
        <w:shd w:val="clear" w:color="auto" w:fill="FFFFFF"/>
        <w:spacing w:before="120" w:after="120" w:line="367" w:lineRule="atLeast"/>
        <w:ind w:left="-1276" w:right="-568"/>
        <w:rPr>
          <w:rStyle w:val="apple-converted-space"/>
          <w:rFonts w:ascii="Arial" w:eastAsia="Times New Roman" w:hAnsi="Arial" w:cs="Arial"/>
          <w:color w:val="252525"/>
          <w:sz w:val="23"/>
          <w:szCs w:val="23"/>
          <w:lang w:eastAsia="ru-RU"/>
        </w:rPr>
      </w:pPr>
      <w:r w:rsidRPr="0048690A">
        <w:rPr>
          <w:rFonts w:ascii="Arial" w:eastAsia="Times New Roman" w:hAnsi="Arial" w:cs="Arial"/>
          <w:color w:val="252525"/>
          <w:sz w:val="23"/>
          <w:szCs w:val="23"/>
          <w:lang w:eastAsia="ru-RU"/>
        </w:rPr>
        <w:t xml:space="preserve">Необходимо также обратить внимание на производственную гимнастику во время обеденного </w:t>
      </w:r>
      <w:proofErr w:type="gramStart"/>
      <w:r w:rsidRPr="0048690A">
        <w:rPr>
          <w:rFonts w:ascii="Arial" w:eastAsia="Times New Roman" w:hAnsi="Arial" w:cs="Arial"/>
          <w:color w:val="252525"/>
          <w:sz w:val="23"/>
          <w:szCs w:val="23"/>
          <w:lang w:eastAsia="ru-RU"/>
        </w:rPr>
        <w:t>перерыва</w:t>
      </w:r>
      <w:proofErr w:type="gramEnd"/>
      <w:r w:rsidRPr="0048690A">
        <w:rPr>
          <w:rFonts w:ascii="Arial" w:eastAsia="Times New Roman" w:hAnsi="Arial" w:cs="Arial"/>
          <w:color w:val="252525"/>
          <w:sz w:val="23"/>
          <w:szCs w:val="23"/>
          <w:lang w:eastAsia="ru-RU"/>
        </w:rPr>
        <w:t xml:space="preserve"> если длительность его продолжительна (до 1 часа и более), а приём пищи был достаточно </w:t>
      </w:r>
      <w:r w:rsidRPr="0048690A">
        <w:rPr>
          <w:rFonts w:ascii="Arial" w:eastAsia="Times New Roman" w:hAnsi="Arial" w:cs="Arial"/>
          <w:color w:val="252525"/>
          <w:sz w:val="23"/>
          <w:szCs w:val="23"/>
          <w:lang w:eastAsia="ru-RU"/>
        </w:rPr>
        <w:lastRenderedPageBreak/>
        <w:t>кратковременным. В оставшееся до начала работы время целесообразно выполнить определенные виды упражнений с целью активизации отдыха и восстановительных процессов. С этой целью в практике научно оправдано применяют комплекс лёгких двигательных упражнений (5—6 упражнений), который выполняется в медленном темпе в сочетании с глубоким дыханием и с расслаблением крупных мышечных групп. Выполняется комплекс, как правило, после спокойного сидения за 5—10 мин. до начала работы в течение 3—4 мин.</w:t>
      </w:r>
    </w:p>
    <w:p w:rsidR="007343D2" w:rsidRDefault="007343D2" w:rsidP="00E2059F">
      <w:pPr>
        <w:tabs>
          <w:tab w:val="left" w:pos="3522"/>
        </w:tabs>
        <w:ind w:left="-1276" w:right="-568"/>
        <w:rPr>
          <w:rStyle w:val="apple-converted-space"/>
          <w:rFonts w:ascii="Times New Roman" w:hAnsi="Times New Roman" w:cs="Times New Roman"/>
          <w:color w:val="000000"/>
          <w:sz w:val="24"/>
          <w:szCs w:val="24"/>
          <w:shd w:val="clear" w:color="auto" w:fill="FFFFFF"/>
        </w:rPr>
      </w:pPr>
    </w:p>
    <w:p w:rsidR="00511BDC" w:rsidRPr="00511BDC" w:rsidRDefault="007343D2" w:rsidP="00E2059F">
      <w:pPr>
        <w:ind w:left="-1276" w:right="-568"/>
        <w:rPr>
          <w:rFonts w:ascii="Times New Roman" w:eastAsia="Times New Roman" w:hAnsi="Times New Roman" w:cs="Times New Roman"/>
          <w:b/>
          <w:i/>
          <w:color w:val="000000"/>
          <w:sz w:val="24"/>
          <w:szCs w:val="24"/>
          <w:u w:val="single"/>
          <w:lang w:eastAsia="ru-RU"/>
        </w:rPr>
      </w:pPr>
      <w:r w:rsidRPr="006D4703">
        <w:rPr>
          <w:rFonts w:ascii="Times New Roman" w:hAnsi="Times New Roman" w:cs="Times New Roman"/>
          <w:b/>
          <w:color w:val="000000"/>
          <w:sz w:val="24"/>
          <w:szCs w:val="24"/>
          <w:shd w:val="clear" w:color="auto" w:fill="FFFFFF"/>
        </w:rPr>
        <w:t>70</w:t>
      </w:r>
      <w:r w:rsidRPr="006D4703">
        <w:rPr>
          <w:rStyle w:val="apple-converted-space"/>
          <w:rFonts w:ascii="Times New Roman" w:hAnsi="Times New Roman" w:cs="Times New Roman"/>
          <w:sz w:val="24"/>
          <w:szCs w:val="24"/>
        </w:rPr>
        <w:t>.</w:t>
      </w:r>
      <w:r w:rsidR="006D4703" w:rsidRPr="006D4703">
        <w:rPr>
          <w:rFonts w:ascii="Times New Roman" w:eastAsia="Times New Roman" w:hAnsi="Times New Roman" w:cs="Times New Roman"/>
          <w:color w:val="000000"/>
          <w:sz w:val="24"/>
          <w:szCs w:val="24"/>
          <w:lang w:eastAsia="ru-RU"/>
        </w:rPr>
        <w:t xml:space="preserve"> </w:t>
      </w:r>
      <w:r w:rsidR="00511BDC" w:rsidRPr="00511BDC">
        <w:rPr>
          <w:rFonts w:ascii="Times New Roman" w:eastAsia="Times New Roman" w:hAnsi="Times New Roman" w:cs="Times New Roman"/>
          <w:b/>
          <w:i/>
          <w:color w:val="000000"/>
          <w:sz w:val="24"/>
          <w:szCs w:val="24"/>
          <w:u w:val="single"/>
          <w:lang w:eastAsia="ru-RU"/>
        </w:rPr>
        <w:t>Профилактика профессиональных заболеваний</w:t>
      </w:r>
    </w:p>
    <w:p w:rsidR="006D4703" w:rsidRPr="006D4703" w:rsidRDefault="006D4703" w:rsidP="00E2059F">
      <w:pPr>
        <w:ind w:left="-1276" w:right="-568"/>
        <w:rPr>
          <w:rFonts w:ascii="Times New Roman" w:eastAsia="Times New Roman" w:hAnsi="Times New Roman" w:cs="Times New Roman"/>
          <w:color w:val="000000"/>
          <w:sz w:val="24"/>
          <w:szCs w:val="24"/>
          <w:lang w:eastAsia="ru-RU"/>
        </w:rPr>
      </w:pPr>
      <w:r w:rsidRPr="006D4703">
        <w:rPr>
          <w:rFonts w:ascii="Times New Roman" w:eastAsia="Times New Roman" w:hAnsi="Times New Roman" w:cs="Times New Roman"/>
          <w:color w:val="000000"/>
          <w:sz w:val="24"/>
          <w:szCs w:val="24"/>
          <w:lang w:eastAsia="ru-RU"/>
        </w:rPr>
        <w:t xml:space="preserve">В процессе трудовой деятельности </w:t>
      </w:r>
      <w:proofErr w:type="gramStart"/>
      <w:r w:rsidRPr="006D4703">
        <w:rPr>
          <w:rFonts w:ascii="Times New Roman" w:eastAsia="Times New Roman" w:hAnsi="Times New Roman" w:cs="Times New Roman"/>
          <w:color w:val="000000"/>
          <w:sz w:val="24"/>
          <w:szCs w:val="24"/>
          <w:lang w:eastAsia="ru-RU"/>
        </w:rPr>
        <w:t>на</w:t>
      </w:r>
      <w:proofErr w:type="gramEnd"/>
      <w:r w:rsidRPr="006D4703">
        <w:rPr>
          <w:rFonts w:ascii="Times New Roman" w:eastAsia="Times New Roman" w:hAnsi="Times New Roman" w:cs="Times New Roman"/>
          <w:color w:val="000000"/>
          <w:sz w:val="24"/>
          <w:szCs w:val="24"/>
          <w:lang w:eastAsia="ru-RU"/>
        </w:rPr>
        <w:t xml:space="preserve"> </w:t>
      </w:r>
      <w:proofErr w:type="gramStart"/>
      <w:r w:rsidRPr="006D4703">
        <w:rPr>
          <w:rFonts w:ascii="Times New Roman" w:eastAsia="Times New Roman" w:hAnsi="Times New Roman" w:cs="Times New Roman"/>
          <w:color w:val="000000"/>
          <w:sz w:val="24"/>
          <w:szCs w:val="24"/>
          <w:lang w:eastAsia="ru-RU"/>
        </w:rPr>
        <w:t>работающего</w:t>
      </w:r>
      <w:proofErr w:type="gramEnd"/>
      <w:r w:rsidRPr="006D4703">
        <w:rPr>
          <w:rFonts w:ascii="Times New Roman" w:eastAsia="Times New Roman" w:hAnsi="Times New Roman" w:cs="Times New Roman"/>
          <w:color w:val="000000"/>
          <w:sz w:val="24"/>
          <w:szCs w:val="24"/>
          <w:lang w:eastAsia="ru-RU"/>
        </w:rPr>
        <w:t xml:space="preserve"> воздействуют факторы производственной среды и трудового процесса, которые могут оказать негативное влияние на здоровье. </w:t>
      </w:r>
    </w:p>
    <w:p w:rsidR="006D4703" w:rsidRPr="006D4703" w:rsidRDefault="006D4703" w:rsidP="00E2059F">
      <w:pPr>
        <w:ind w:left="-1276" w:right="-568"/>
        <w:rPr>
          <w:rFonts w:ascii="Times New Roman" w:eastAsia="Times New Roman" w:hAnsi="Times New Roman" w:cs="Times New Roman"/>
          <w:color w:val="000000"/>
          <w:sz w:val="24"/>
          <w:szCs w:val="24"/>
          <w:lang w:eastAsia="ru-RU"/>
        </w:rPr>
      </w:pPr>
      <w:r w:rsidRPr="006D4703">
        <w:rPr>
          <w:rFonts w:ascii="Times New Roman" w:eastAsia="Times New Roman" w:hAnsi="Times New Roman" w:cs="Times New Roman"/>
          <w:color w:val="000000"/>
          <w:sz w:val="24"/>
          <w:szCs w:val="24"/>
          <w:lang w:eastAsia="ru-RU"/>
        </w:rPr>
        <w:t xml:space="preserve">Не представляет сомнений и тот факт, что полное исключение из производственной среды неблагоприятных факторов невозможно. </w:t>
      </w:r>
      <w:proofErr w:type="gramStart"/>
      <w:r w:rsidRPr="006D4703">
        <w:rPr>
          <w:rFonts w:ascii="Times New Roman" w:eastAsia="Times New Roman" w:hAnsi="Times New Roman" w:cs="Times New Roman"/>
          <w:color w:val="000000"/>
          <w:sz w:val="24"/>
          <w:szCs w:val="24"/>
          <w:lang w:eastAsia="ru-RU"/>
        </w:rPr>
        <w:t>Это практически невозможно даже в тех производствах, где внедрены передовая технология процесса, современное оборудование и для которых высокая культура производства, отличное медицинское обслуживание.</w:t>
      </w:r>
      <w:proofErr w:type="gramEnd"/>
      <w:r w:rsidRPr="006D4703">
        <w:rPr>
          <w:rFonts w:ascii="Times New Roman" w:eastAsia="Times New Roman" w:hAnsi="Times New Roman" w:cs="Times New Roman"/>
          <w:color w:val="000000"/>
          <w:sz w:val="24"/>
          <w:szCs w:val="24"/>
          <w:lang w:eastAsia="ru-RU"/>
        </w:rPr>
        <w:t xml:space="preserve"> И тем более это недостижимо на отечественных предприятиях в условиях экономического кризиса, отсталой технологии и устаревшего оборудования. В связи с этим остро встаёт вопрос по профилактике профессиональных и профессионально обусловленных заболеваний. </w:t>
      </w:r>
    </w:p>
    <w:p w:rsidR="006D4703" w:rsidRPr="006D4703" w:rsidRDefault="006D4703" w:rsidP="00E2059F">
      <w:pPr>
        <w:ind w:left="-1276" w:right="-568"/>
        <w:rPr>
          <w:rFonts w:ascii="Times New Roman" w:eastAsia="Times New Roman" w:hAnsi="Times New Roman" w:cs="Times New Roman"/>
          <w:color w:val="000000"/>
          <w:sz w:val="24"/>
          <w:szCs w:val="24"/>
          <w:lang w:eastAsia="ru-RU"/>
        </w:rPr>
      </w:pPr>
      <w:proofErr w:type="gramStart"/>
      <w:r w:rsidRPr="006D4703">
        <w:rPr>
          <w:rFonts w:ascii="Times New Roman" w:eastAsia="Times New Roman" w:hAnsi="Times New Roman" w:cs="Times New Roman"/>
          <w:color w:val="000000"/>
          <w:sz w:val="24"/>
          <w:szCs w:val="24"/>
          <w:lang w:eastAsia="ru-RU"/>
        </w:rPr>
        <w:t>Профилактика профессиональных и профессионально обусловленных заболеваний — система мер медицинского (санитарно-эпидемиологического, санитарно-гигиенического, лечебно-профилактического и т. д.) и немедицинского (государственного, общественного, экономического, правового, экологического и др.) характера, направленных на предупреждение несчастных случаев на производстве, снижение риска развития отклонений в состоянии здоровья работников, предотвращение или замедление прогрессирования заболеваний, уменьшение неблагоприятных последствий.</w:t>
      </w:r>
      <w:proofErr w:type="gramEnd"/>
      <w:r w:rsidRPr="006D4703">
        <w:rPr>
          <w:rFonts w:ascii="Times New Roman" w:eastAsia="Times New Roman" w:hAnsi="Times New Roman" w:cs="Times New Roman"/>
          <w:color w:val="000000"/>
          <w:sz w:val="24"/>
          <w:szCs w:val="24"/>
          <w:lang w:eastAsia="ru-RU"/>
        </w:rPr>
        <w:t xml:space="preserve"> Развитие многих профессиональных заболеваний и профессионально обусловленных заболеваний зависит от комплексного взаимодействия повреждающих факторов и от качества трудовой жизни. Все работники должны приобретать гигиенические знания и навыки, выполнять нормы и требования, обеспечивающие безопасность труда. </w:t>
      </w:r>
    </w:p>
    <w:p w:rsidR="006D4703" w:rsidRPr="006D4703" w:rsidRDefault="006D4703" w:rsidP="00E2059F">
      <w:pPr>
        <w:ind w:left="-1276" w:right="-568"/>
        <w:rPr>
          <w:rFonts w:ascii="Times New Roman" w:eastAsia="Times New Roman" w:hAnsi="Times New Roman" w:cs="Times New Roman"/>
          <w:color w:val="000000"/>
          <w:sz w:val="24"/>
          <w:szCs w:val="24"/>
          <w:lang w:eastAsia="ru-RU"/>
        </w:rPr>
      </w:pPr>
      <w:r w:rsidRPr="006D4703">
        <w:rPr>
          <w:rFonts w:ascii="Times New Roman" w:eastAsia="Times New Roman" w:hAnsi="Times New Roman" w:cs="Times New Roman"/>
          <w:color w:val="000000"/>
          <w:sz w:val="24"/>
          <w:szCs w:val="24"/>
          <w:lang w:eastAsia="ru-RU"/>
        </w:rPr>
        <w:t xml:space="preserve">Общественная профилактика — создание здоровых и безопасных условий труда и быта на производстве, на рабочем месте. </w:t>
      </w:r>
    </w:p>
    <w:p w:rsidR="006D4703" w:rsidRPr="006D4703" w:rsidRDefault="006D4703" w:rsidP="00E2059F">
      <w:pPr>
        <w:ind w:left="-1276" w:right="-568"/>
        <w:rPr>
          <w:rFonts w:ascii="Times New Roman" w:eastAsia="Times New Roman" w:hAnsi="Times New Roman" w:cs="Times New Roman"/>
          <w:color w:val="000000"/>
          <w:sz w:val="24"/>
          <w:szCs w:val="24"/>
          <w:lang w:eastAsia="ru-RU"/>
        </w:rPr>
      </w:pPr>
      <w:r w:rsidRPr="006D4703">
        <w:rPr>
          <w:rFonts w:ascii="Times New Roman" w:eastAsia="Times New Roman" w:hAnsi="Times New Roman" w:cs="Times New Roman"/>
          <w:color w:val="000000"/>
          <w:sz w:val="24"/>
          <w:szCs w:val="24"/>
          <w:lang w:eastAsia="ru-RU"/>
        </w:rPr>
        <w:t xml:space="preserve">Медицинская профилактика — комплекс мер, реализуемых через систему здравоохранения, в т. ч.: </w:t>
      </w:r>
    </w:p>
    <w:p w:rsidR="006D4703" w:rsidRPr="006D4703" w:rsidRDefault="006D4703" w:rsidP="00E2059F">
      <w:pPr>
        <w:ind w:left="-1276" w:right="-568"/>
        <w:rPr>
          <w:rFonts w:ascii="Times New Roman" w:eastAsia="Times New Roman" w:hAnsi="Times New Roman" w:cs="Times New Roman"/>
          <w:color w:val="000000"/>
          <w:sz w:val="24"/>
          <w:szCs w:val="24"/>
          <w:lang w:eastAsia="ru-RU"/>
        </w:rPr>
      </w:pPr>
      <w:r w:rsidRPr="006D4703">
        <w:rPr>
          <w:rFonts w:ascii="Times New Roman" w:eastAsia="Times New Roman" w:hAnsi="Times New Roman" w:cs="Times New Roman"/>
          <w:color w:val="000000"/>
          <w:sz w:val="24"/>
          <w:szCs w:val="24"/>
          <w:lang w:eastAsia="ru-RU"/>
        </w:rPr>
        <w:t xml:space="preserve">• - разработка и реализация государственной политики по охране труда и здоровья работников; </w:t>
      </w:r>
    </w:p>
    <w:p w:rsidR="006D4703" w:rsidRPr="006D4703" w:rsidRDefault="006D4703" w:rsidP="00E2059F">
      <w:pPr>
        <w:ind w:left="-1276" w:right="-568"/>
        <w:rPr>
          <w:rFonts w:ascii="Times New Roman" w:eastAsia="Times New Roman" w:hAnsi="Times New Roman" w:cs="Times New Roman"/>
          <w:color w:val="000000"/>
          <w:sz w:val="24"/>
          <w:szCs w:val="24"/>
          <w:lang w:eastAsia="ru-RU"/>
        </w:rPr>
      </w:pPr>
      <w:r w:rsidRPr="006D4703">
        <w:rPr>
          <w:rFonts w:ascii="Times New Roman" w:eastAsia="Times New Roman" w:hAnsi="Times New Roman" w:cs="Times New Roman"/>
          <w:color w:val="000000"/>
          <w:sz w:val="24"/>
          <w:szCs w:val="24"/>
          <w:lang w:eastAsia="ru-RU"/>
        </w:rPr>
        <w:t xml:space="preserve">• - соблюдение гигиенических нормативов и регламентов, обеспечивающих безопасность производственных процессов; </w:t>
      </w:r>
    </w:p>
    <w:p w:rsidR="006D4703" w:rsidRPr="006D4703" w:rsidRDefault="006D4703" w:rsidP="00E2059F">
      <w:pPr>
        <w:ind w:left="-1276" w:right="-568"/>
        <w:rPr>
          <w:rFonts w:ascii="Times New Roman" w:eastAsia="Times New Roman" w:hAnsi="Times New Roman" w:cs="Times New Roman"/>
          <w:color w:val="000000"/>
          <w:sz w:val="24"/>
          <w:szCs w:val="24"/>
          <w:lang w:eastAsia="ru-RU"/>
        </w:rPr>
      </w:pPr>
      <w:r w:rsidRPr="006D4703">
        <w:rPr>
          <w:rFonts w:ascii="Times New Roman" w:eastAsia="Times New Roman" w:hAnsi="Times New Roman" w:cs="Times New Roman"/>
          <w:color w:val="000000"/>
          <w:sz w:val="24"/>
          <w:szCs w:val="24"/>
          <w:lang w:eastAsia="ru-RU"/>
        </w:rPr>
        <w:t xml:space="preserve">• - предварительные (при поступлении на работу) и профилактические (периодические) медицинские осмотры с учетом общих противопоказаний, индивидуальной чувствительности, прогностических рисков развития заболеваний; </w:t>
      </w:r>
    </w:p>
    <w:p w:rsidR="006D4703" w:rsidRPr="006D4703" w:rsidRDefault="006D4703" w:rsidP="00E2059F">
      <w:pPr>
        <w:ind w:left="-1276" w:right="-568"/>
        <w:rPr>
          <w:rFonts w:ascii="Times New Roman" w:eastAsia="Times New Roman" w:hAnsi="Times New Roman" w:cs="Times New Roman"/>
          <w:color w:val="000000"/>
          <w:sz w:val="24"/>
          <w:szCs w:val="24"/>
          <w:lang w:eastAsia="ru-RU"/>
        </w:rPr>
      </w:pPr>
      <w:r w:rsidRPr="006D4703">
        <w:rPr>
          <w:rFonts w:ascii="Times New Roman" w:eastAsia="Times New Roman" w:hAnsi="Times New Roman" w:cs="Times New Roman"/>
          <w:color w:val="000000"/>
          <w:sz w:val="24"/>
          <w:szCs w:val="24"/>
          <w:lang w:eastAsia="ru-RU"/>
        </w:rPr>
        <w:t xml:space="preserve">• - нормализация санитарно-гигиенических и психофизиологических условий труда; </w:t>
      </w:r>
    </w:p>
    <w:p w:rsidR="006D4703" w:rsidRPr="006D4703" w:rsidRDefault="006D4703" w:rsidP="00E2059F">
      <w:pPr>
        <w:ind w:left="-1276" w:right="-568"/>
        <w:rPr>
          <w:rFonts w:ascii="Times New Roman" w:eastAsia="Times New Roman" w:hAnsi="Times New Roman" w:cs="Times New Roman"/>
          <w:color w:val="000000"/>
          <w:sz w:val="24"/>
          <w:szCs w:val="24"/>
          <w:lang w:eastAsia="ru-RU"/>
        </w:rPr>
      </w:pPr>
      <w:r w:rsidRPr="006D4703">
        <w:rPr>
          <w:rFonts w:ascii="Times New Roman" w:eastAsia="Times New Roman" w:hAnsi="Times New Roman" w:cs="Times New Roman"/>
          <w:color w:val="000000"/>
          <w:sz w:val="24"/>
          <w:szCs w:val="24"/>
          <w:lang w:eastAsia="ru-RU"/>
        </w:rPr>
        <w:t xml:space="preserve">• - рациональное использование средств коллективной защиты и средств индивидуальной защиты; </w:t>
      </w:r>
    </w:p>
    <w:p w:rsidR="006D4703" w:rsidRPr="006D4703" w:rsidRDefault="006D4703" w:rsidP="00E2059F">
      <w:pPr>
        <w:ind w:left="-1276" w:right="-568"/>
        <w:rPr>
          <w:rFonts w:ascii="Times New Roman" w:eastAsia="Times New Roman" w:hAnsi="Times New Roman" w:cs="Times New Roman"/>
          <w:color w:val="000000"/>
          <w:sz w:val="24"/>
          <w:szCs w:val="24"/>
          <w:lang w:eastAsia="ru-RU"/>
        </w:rPr>
      </w:pPr>
      <w:r w:rsidRPr="006D4703">
        <w:rPr>
          <w:rFonts w:ascii="Times New Roman" w:eastAsia="Times New Roman" w:hAnsi="Times New Roman" w:cs="Times New Roman"/>
          <w:color w:val="000000"/>
          <w:sz w:val="24"/>
          <w:szCs w:val="24"/>
          <w:lang w:eastAsia="ru-RU"/>
        </w:rPr>
        <w:t xml:space="preserve">• - проведение диспансерного наблюдения и оздоровления; </w:t>
      </w:r>
    </w:p>
    <w:p w:rsidR="006D4703" w:rsidRPr="006D4703" w:rsidRDefault="006D4703" w:rsidP="00E2059F">
      <w:pPr>
        <w:ind w:left="-1276" w:right="-568"/>
        <w:rPr>
          <w:rFonts w:ascii="Times New Roman" w:eastAsia="Times New Roman" w:hAnsi="Times New Roman" w:cs="Times New Roman"/>
          <w:color w:val="000000"/>
          <w:sz w:val="24"/>
          <w:szCs w:val="24"/>
          <w:lang w:eastAsia="ru-RU"/>
        </w:rPr>
      </w:pPr>
      <w:r w:rsidRPr="006D4703">
        <w:rPr>
          <w:rFonts w:ascii="Times New Roman" w:eastAsia="Times New Roman" w:hAnsi="Times New Roman" w:cs="Times New Roman"/>
          <w:color w:val="000000"/>
          <w:sz w:val="24"/>
          <w:szCs w:val="24"/>
          <w:lang w:eastAsia="ru-RU"/>
        </w:rPr>
        <w:lastRenderedPageBreak/>
        <w:t xml:space="preserve">• - внедрение принципа защиты временем (контрактная система); </w:t>
      </w:r>
    </w:p>
    <w:p w:rsidR="006D4703" w:rsidRPr="006D4703" w:rsidRDefault="006D4703" w:rsidP="00E2059F">
      <w:pPr>
        <w:ind w:left="-1276" w:right="-568"/>
        <w:rPr>
          <w:rFonts w:ascii="Times New Roman" w:eastAsia="Times New Roman" w:hAnsi="Times New Roman" w:cs="Times New Roman"/>
          <w:color w:val="000000"/>
          <w:sz w:val="24"/>
          <w:szCs w:val="24"/>
          <w:lang w:eastAsia="ru-RU"/>
        </w:rPr>
      </w:pPr>
      <w:r w:rsidRPr="006D4703">
        <w:rPr>
          <w:rFonts w:ascii="Times New Roman" w:eastAsia="Times New Roman" w:hAnsi="Times New Roman" w:cs="Times New Roman"/>
          <w:color w:val="000000"/>
          <w:sz w:val="24"/>
          <w:szCs w:val="24"/>
          <w:lang w:eastAsia="ru-RU"/>
        </w:rPr>
        <w:t xml:space="preserve">• - совершенствование лечебно-профилактической, экспертной и реабилитационной медицинской помощи пострадавшим на производстве; </w:t>
      </w:r>
    </w:p>
    <w:p w:rsidR="006D4703" w:rsidRPr="006D4703" w:rsidRDefault="006D4703" w:rsidP="00E2059F">
      <w:pPr>
        <w:ind w:left="-1276" w:right="-568"/>
        <w:rPr>
          <w:rFonts w:ascii="Times New Roman" w:eastAsia="Times New Roman" w:hAnsi="Times New Roman" w:cs="Times New Roman"/>
          <w:color w:val="000000"/>
          <w:sz w:val="24"/>
          <w:szCs w:val="24"/>
          <w:lang w:eastAsia="ru-RU"/>
        </w:rPr>
      </w:pPr>
      <w:r w:rsidRPr="006D4703">
        <w:rPr>
          <w:rFonts w:ascii="Times New Roman" w:eastAsia="Times New Roman" w:hAnsi="Times New Roman" w:cs="Times New Roman"/>
          <w:color w:val="000000"/>
          <w:sz w:val="24"/>
          <w:szCs w:val="24"/>
          <w:lang w:eastAsia="ru-RU"/>
        </w:rPr>
        <w:t xml:space="preserve">• - обучение администрации и работников организаций (предприятий) основам медицинских знаний, способам сохранения здоровья на рабочем месте; </w:t>
      </w:r>
    </w:p>
    <w:p w:rsidR="006D4703" w:rsidRPr="006D4703" w:rsidRDefault="006D4703" w:rsidP="00E2059F">
      <w:pPr>
        <w:ind w:left="-1276" w:right="-568"/>
        <w:rPr>
          <w:rFonts w:ascii="Times New Roman" w:eastAsia="Times New Roman" w:hAnsi="Times New Roman" w:cs="Times New Roman"/>
          <w:color w:val="000000"/>
          <w:sz w:val="24"/>
          <w:szCs w:val="24"/>
          <w:lang w:eastAsia="ru-RU"/>
        </w:rPr>
      </w:pPr>
      <w:r w:rsidRPr="006D4703">
        <w:rPr>
          <w:rFonts w:ascii="Times New Roman" w:eastAsia="Times New Roman" w:hAnsi="Times New Roman" w:cs="Times New Roman"/>
          <w:color w:val="000000"/>
          <w:sz w:val="24"/>
          <w:szCs w:val="24"/>
          <w:lang w:eastAsia="ru-RU"/>
        </w:rPr>
        <w:t xml:space="preserve">Всемирная организация здравоохранения (ВОЗ) выделяет 3 вида профилактики заболеваний: первичную, вторичную и третичную. Термин "первичная профилактика" обозначает профилактику факторов риска среди здорового населения, "вторичная профилактика" — профилактика развития заболеваний при наличии факторов риска, "третичная профилактика" — профилактика прогрессирования заболеваний во избежание инвалидности и преждевременной смерти. </w:t>
      </w:r>
    </w:p>
    <w:p w:rsidR="006D4703" w:rsidRPr="006D4703" w:rsidRDefault="006D4703" w:rsidP="00E2059F">
      <w:pPr>
        <w:ind w:left="-1276" w:right="-568"/>
        <w:rPr>
          <w:rFonts w:ascii="Times New Roman" w:eastAsia="Times New Roman" w:hAnsi="Times New Roman" w:cs="Times New Roman"/>
          <w:color w:val="000000"/>
          <w:sz w:val="24"/>
          <w:szCs w:val="24"/>
          <w:lang w:eastAsia="ru-RU"/>
        </w:rPr>
      </w:pPr>
      <w:r w:rsidRPr="006D4703">
        <w:rPr>
          <w:rFonts w:ascii="Times New Roman" w:eastAsia="Times New Roman" w:hAnsi="Times New Roman" w:cs="Times New Roman"/>
          <w:color w:val="000000"/>
          <w:sz w:val="24"/>
          <w:szCs w:val="24"/>
          <w:lang w:eastAsia="ru-RU"/>
        </w:rPr>
        <w:t xml:space="preserve">В здравоохранении РФ принято выделять только 2 вида профилактики — первичную и вторичную. </w:t>
      </w:r>
    </w:p>
    <w:p w:rsidR="006D4703" w:rsidRPr="006D4703" w:rsidRDefault="006D4703" w:rsidP="00E2059F">
      <w:pPr>
        <w:ind w:left="-1276" w:right="-568"/>
        <w:rPr>
          <w:rFonts w:ascii="Times New Roman" w:eastAsia="Times New Roman" w:hAnsi="Times New Roman" w:cs="Times New Roman"/>
          <w:color w:val="000000"/>
          <w:sz w:val="24"/>
          <w:szCs w:val="24"/>
          <w:lang w:eastAsia="ru-RU"/>
        </w:rPr>
      </w:pPr>
      <w:r w:rsidRPr="006D4703">
        <w:rPr>
          <w:rFonts w:ascii="Times New Roman" w:eastAsia="Times New Roman" w:hAnsi="Times New Roman" w:cs="Times New Roman"/>
          <w:color w:val="000000"/>
          <w:sz w:val="24"/>
          <w:szCs w:val="24"/>
          <w:lang w:eastAsia="ru-RU"/>
        </w:rPr>
        <w:t xml:space="preserve">Первичная профилактика направлена на изучение и снижение влияния факторов риска, предупреждение развития заболеваний — общих для всего населения, отдельных профессиональных, </w:t>
      </w:r>
      <w:proofErr w:type="spellStart"/>
      <w:r w:rsidRPr="006D4703">
        <w:rPr>
          <w:rFonts w:ascii="Times New Roman" w:eastAsia="Times New Roman" w:hAnsi="Times New Roman" w:cs="Times New Roman"/>
          <w:color w:val="000000"/>
          <w:sz w:val="24"/>
          <w:szCs w:val="24"/>
          <w:lang w:eastAsia="ru-RU"/>
        </w:rPr>
        <w:t>стажевых</w:t>
      </w:r>
      <w:proofErr w:type="spellEnd"/>
      <w:r w:rsidRPr="006D4703">
        <w:rPr>
          <w:rFonts w:ascii="Times New Roman" w:eastAsia="Times New Roman" w:hAnsi="Times New Roman" w:cs="Times New Roman"/>
          <w:color w:val="000000"/>
          <w:sz w:val="24"/>
          <w:szCs w:val="24"/>
          <w:lang w:eastAsia="ru-RU"/>
        </w:rPr>
        <w:t xml:space="preserve"> и возрастных групп и индивидуумов. </w:t>
      </w:r>
    </w:p>
    <w:p w:rsidR="006D4703" w:rsidRPr="006D4703" w:rsidRDefault="006D4703" w:rsidP="00E2059F">
      <w:pPr>
        <w:ind w:left="-1276" w:right="-568"/>
        <w:rPr>
          <w:rFonts w:ascii="Times New Roman" w:eastAsia="Times New Roman" w:hAnsi="Times New Roman" w:cs="Times New Roman"/>
          <w:color w:val="000000"/>
          <w:sz w:val="24"/>
          <w:szCs w:val="24"/>
          <w:lang w:eastAsia="ru-RU"/>
        </w:rPr>
      </w:pPr>
      <w:r w:rsidRPr="006D4703">
        <w:rPr>
          <w:rFonts w:ascii="Times New Roman" w:eastAsia="Times New Roman" w:hAnsi="Times New Roman" w:cs="Times New Roman"/>
          <w:color w:val="000000"/>
          <w:sz w:val="24"/>
          <w:szCs w:val="24"/>
          <w:lang w:eastAsia="ru-RU"/>
        </w:rPr>
        <w:t xml:space="preserve">Профилактические меры: </w:t>
      </w:r>
    </w:p>
    <w:p w:rsidR="006D4703" w:rsidRPr="006D4703" w:rsidRDefault="006D4703" w:rsidP="00E2059F">
      <w:pPr>
        <w:ind w:left="-1276" w:right="-568"/>
        <w:rPr>
          <w:rFonts w:ascii="Times New Roman" w:eastAsia="Times New Roman" w:hAnsi="Times New Roman" w:cs="Times New Roman"/>
          <w:color w:val="000000"/>
          <w:sz w:val="24"/>
          <w:szCs w:val="24"/>
          <w:lang w:eastAsia="ru-RU"/>
        </w:rPr>
      </w:pPr>
      <w:r w:rsidRPr="006D4703">
        <w:rPr>
          <w:rFonts w:ascii="Times New Roman" w:eastAsia="Times New Roman" w:hAnsi="Times New Roman" w:cs="Times New Roman"/>
          <w:color w:val="000000"/>
          <w:sz w:val="24"/>
          <w:szCs w:val="24"/>
          <w:lang w:eastAsia="ru-RU"/>
        </w:rPr>
        <w:t xml:space="preserve">• - экологический и социально-гигиенический мониторинг условий труда и состояния здоровья работников; </w:t>
      </w:r>
    </w:p>
    <w:p w:rsidR="006D4703" w:rsidRPr="006D4703" w:rsidRDefault="006D4703" w:rsidP="00E2059F">
      <w:pPr>
        <w:ind w:left="-1276" w:right="-568"/>
        <w:rPr>
          <w:rFonts w:ascii="Times New Roman" w:eastAsia="Times New Roman" w:hAnsi="Times New Roman" w:cs="Times New Roman"/>
          <w:color w:val="000000"/>
          <w:sz w:val="24"/>
          <w:szCs w:val="24"/>
          <w:lang w:eastAsia="ru-RU"/>
        </w:rPr>
      </w:pPr>
      <w:r w:rsidRPr="006D4703">
        <w:rPr>
          <w:rFonts w:ascii="Times New Roman" w:eastAsia="Times New Roman" w:hAnsi="Times New Roman" w:cs="Times New Roman"/>
          <w:color w:val="000000"/>
          <w:sz w:val="24"/>
          <w:szCs w:val="24"/>
          <w:lang w:eastAsia="ru-RU"/>
        </w:rPr>
        <w:t xml:space="preserve">• - снижение влияния общих и профессиональных повреждающих факторов на организм работника (улучшение качества атмосферного воздуха, питьевой воды, структуры и качества питания, условий труда, условий быта и отдыха и др.); </w:t>
      </w:r>
    </w:p>
    <w:p w:rsidR="006D4703" w:rsidRPr="006D4703" w:rsidRDefault="006D4703" w:rsidP="00E2059F">
      <w:pPr>
        <w:ind w:left="-1276" w:right="-568"/>
        <w:rPr>
          <w:rFonts w:ascii="Times New Roman" w:eastAsia="Times New Roman" w:hAnsi="Times New Roman" w:cs="Times New Roman"/>
          <w:color w:val="000000"/>
          <w:sz w:val="24"/>
          <w:szCs w:val="24"/>
          <w:lang w:eastAsia="ru-RU"/>
        </w:rPr>
      </w:pPr>
      <w:r w:rsidRPr="006D4703">
        <w:rPr>
          <w:rFonts w:ascii="Times New Roman" w:eastAsia="Times New Roman" w:hAnsi="Times New Roman" w:cs="Times New Roman"/>
          <w:color w:val="000000"/>
          <w:sz w:val="24"/>
          <w:szCs w:val="24"/>
          <w:lang w:eastAsia="ru-RU"/>
        </w:rPr>
        <w:t>• - формирование здорового образа жизни, в т. ч.: создание постоянно действующей</w:t>
      </w:r>
      <w:r w:rsidRPr="006D4703">
        <w:rPr>
          <w:rFonts w:ascii="Times New Roman" w:eastAsia="Times New Roman" w:hAnsi="Times New Roman" w:cs="Times New Roman"/>
          <w:color w:val="000000"/>
          <w:sz w:val="24"/>
          <w:szCs w:val="24"/>
          <w:lang w:eastAsia="ru-RU"/>
        </w:rPr>
        <w:tab/>
      </w:r>
      <w:r w:rsidRPr="006D4703">
        <w:rPr>
          <w:rFonts w:ascii="Times New Roman" w:eastAsia="Times New Roman" w:hAnsi="Times New Roman" w:cs="Times New Roman"/>
          <w:color w:val="000000"/>
          <w:sz w:val="24"/>
          <w:szCs w:val="24"/>
          <w:lang w:eastAsia="ru-RU"/>
        </w:rPr>
        <w:tab/>
      </w:r>
    </w:p>
    <w:p w:rsidR="006D4703" w:rsidRPr="006D4703" w:rsidRDefault="006D4703" w:rsidP="00E2059F">
      <w:pPr>
        <w:ind w:left="-1276" w:right="-568"/>
        <w:rPr>
          <w:rFonts w:ascii="Times New Roman" w:eastAsia="Times New Roman" w:hAnsi="Times New Roman" w:cs="Times New Roman"/>
          <w:color w:val="000000"/>
          <w:sz w:val="24"/>
          <w:szCs w:val="24"/>
          <w:lang w:eastAsia="ru-RU"/>
        </w:rPr>
      </w:pPr>
      <w:r w:rsidRPr="006D4703">
        <w:rPr>
          <w:rFonts w:ascii="Times New Roman" w:eastAsia="Times New Roman" w:hAnsi="Times New Roman" w:cs="Times New Roman"/>
          <w:color w:val="000000"/>
          <w:sz w:val="24"/>
          <w:szCs w:val="24"/>
          <w:lang w:eastAsia="ru-RU"/>
        </w:rPr>
        <w:tab/>
      </w:r>
      <w:r w:rsidRPr="006D4703">
        <w:rPr>
          <w:rFonts w:ascii="Times New Roman" w:eastAsia="Times New Roman" w:hAnsi="Times New Roman" w:cs="Times New Roman"/>
          <w:color w:val="000000"/>
          <w:sz w:val="24"/>
          <w:szCs w:val="24"/>
          <w:lang w:eastAsia="ru-RU"/>
        </w:rPr>
        <w:tab/>
        <w:t xml:space="preserve">информационно-пропагандистской системы, направленной на повышение уровня знаний всех категорий работников о влиянии негативных факторов на здоровье и возможностях уменьшения этого влияния (развитие системы школ общественного здравоохранения и др. форм образования); </w:t>
      </w:r>
    </w:p>
    <w:p w:rsidR="006D4703" w:rsidRPr="006D4703" w:rsidRDefault="006D4703" w:rsidP="00E2059F">
      <w:pPr>
        <w:ind w:left="-1276" w:right="-568"/>
        <w:rPr>
          <w:rFonts w:ascii="Times New Roman" w:eastAsia="Times New Roman" w:hAnsi="Times New Roman" w:cs="Times New Roman"/>
          <w:color w:val="000000"/>
          <w:sz w:val="24"/>
          <w:szCs w:val="24"/>
          <w:lang w:eastAsia="ru-RU"/>
        </w:rPr>
      </w:pPr>
      <w:r w:rsidRPr="006D4703">
        <w:rPr>
          <w:rFonts w:ascii="Times New Roman" w:eastAsia="Times New Roman" w:hAnsi="Times New Roman" w:cs="Times New Roman"/>
          <w:color w:val="000000"/>
          <w:sz w:val="24"/>
          <w:szCs w:val="24"/>
          <w:lang w:eastAsia="ru-RU"/>
        </w:rPr>
        <w:t xml:space="preserve">• - санитарно-гигиеническое воспитание; </w:t>
      </w:r>
    </w:p>
    <w:p w:rsidR="006D4703" w:rsidRPr="006D4703" w:rsidRDefault="006D4703" w:rsidP="00E2059F">
      <w:pPr>
        <w:ind w:left="-1276" w:right="-568"/>
        <w:rPr>
          <w:rFonts w:ascii="Times New Roman" w:eastAsia="Times New Roman" w:hAnsi="Times New Roman" w:cs="Times New Roman"/>
          <w:color w:val="000000"/>
          <w:sz w:val="24"/>
          <w:szCs w:val="24"/>
          <w:lang w:eastAsia="ru-RU"/>
        </w:rPr>
      </w:pPr>
      <w:r w:rsidRPr="006D4703">
        <w:rPr>
          <w:rFonts w:ascii="Times New Roman" w:eastAsia="Times New Roman" w:hAnsi="Times New Roman" w:cs="Times New Roman"/>
          <w:color w:val="000000"/>
          <w:sz w:val="24"/>
          <w:szCs w:val="24"/>
          <w:lang w:eastAsia="ru-RU"/>
        </w:rPr>
        <w:t xml:space="preserve">• - снижение потребления табачных изделий и алкоголя, профилактика наркомании; </w:t>
      </w:r>
    </w:p>
    <w:p w:rsidR="006D4703" w:rsidRPr="006D4703" w:rsidRDefault="006D4703" w:rsidP="00E2059F">
      <w:pPr>
        <w:ind w:left="-1276" w:right="-568"/>
        <w:rPr>
          <w:rFonts w:ascii="Times New Roman" w:eastAsia="Times New Roman" w:hAnsi="Times New Roman" w:cs="Times New Roman"/>
          <w:color w:val="000000"/>
          <w:sz w:val="24"/>
          <w:szCs w:val="24"/>
          <w:lang w:eastAsia="ru-RU"/>
        </w:rPr>
      </w:pPr>
      <w:r w:rsidRPr="006D4703">
        <w:rPr>
          <w:rFonts w:ascii="Times New Roman" w:eastAsia="Times New Roman" w:hAnsi="Times New Roman" w:cs="Times New Roman"/>
          <w:color w:val="000000"/>
          <w:sz w:val="24"/>
          <w:szCs w:val="24"/>
          <w:lang w:eastAsia="ru-RU"/>
        </w:rPr>
        <w:t xml:space="preserve">• - привлечение работников к занятиям физической культурой, туризмом и спортом, повышение доступности этих видов оздоровления; </w:t>
      </w:r>
    </w:p>
    <w:p w:rsidR="006D4703" w:rsidRPr="006D4703" w:rsidRDefault="006D4703" w:rsidP="00E2059F">
      <w:pPr>
        <w:ind w:left="-1276" w:right="-568"/>
        <w:rPr>
          <w:rFonts w:ascii="Times New Roman" w:eastAsia="Times New Roman" w:hAnsi="Times New Roman" w:cs="Times New Roman"/>
          <w:color w:val="000000"/>
          <w:sz w:val="24"/>
          <w:szCs w:val="24"/>
          <w:lang w:eastAsia="ru-RU"/>
        </w:rPr>
      </w:pPr>
      <w:r w:rsidRPr="006D4703">
        <w:rPr>
          <w:rFonts w:ascii="Times New Roman" w:eastAsia="Times New Roman" w:hAnsi="Times New Roman" w:cs="Times New Roman"/>
          <w:color w:val="000000"/>
          <w:sz w:val="24"/>
          <w:szCs w:val="24"/>
          <w:lang w:eastAsia="ru-RU"/>
        </w:rPr>
        <w:t xml:space="preserve">• - предупреждение развития соматических и психических заболеваний, травматизма; </w:t>
      </w:r>
    </w:p>
    <w:p w:rsidR="006D4703" w:rsidRPr="006D4703" w:rsidRDefault="006D4703" w:rsidP="00E2059F">
      <w:pPr>
        <w:ind w:left="-1276" w:right="-568"/>
        <w:rPr>
          <w:rFonts w:ascii="Times New Roman" w:eastAsia="Times New Roman" w:hAnsi="Times New Roman" w:cs="Times New Roman"/>
          <w:color w:val="000000"/>
          <w:sz w:val="24"/>
          <w:szCs w:val="24"/>
          <w:lang w:eastAsia="ru-RU"/>
        </w:rPr>
      </w:pPr>
      <w:r w:rsidRPr="006D4703">
        <w:rPr>
          <w:rFonts w:ascii="Times New Roman" w:eastAsia="Times New Roman" w:hAnsi="Times New Roman" w:cs="Times New Roman"/>
          <w:color w:val="000000"/>
          <w:sz w:val="24"/>
          <w:szCs w:val="24"/>
          <w:lang w:eastAsia="ru-RU"/>
        </w:rPr>
        <w:t xml:space="preserve">• - медицинские обследования с целью снижения влияния вредных факторов риска, раннего выявления и предупреждения развития заболеваний; </w:t>
      </w:r>
    </w:p>
    <w:p w:rsidR="006D4703" w:rsidRPr="006D4703" w:rsidRDefault="006D4703" w:rsidP="00E2059F">
      <w:pPr>
        <w:ind w:left="-1276" w:right="-568"/>
        <w:rPr>
          <w:rFonts w:ascii="Times New Roman" w:eastAsia="Times New Roman" w:hAnsi="Times New Roman" w:cs="Times New Roman"/>
          <w:color w:val="000000"/>
          <w:sz w:val="24"/>
          <w:szCs w:val="24"/>
          <w:lang w:eastAsia="ru-RU"/>
        </w:rPr>
      </w:pPr>
      <w:r w:rsidRPr="006D4703">
        <w:rPr>
          <w:rFonts w:ascii="Times New Roman" w:eastAsia="Times New Roman" w:hAnsi="Times New Roman" w:cs="Times New Roman"/>
          <w:color w:val="000000"/>
          <w:sz w:val="24"/>
          <w:szCs w:val="24"/>
          <w:lang w:eastAsia="ru-RU"/>
        </w:rPr>
        <w:t xml:space="preserve">• - иммунопрофилактика различных групп работников; </w:t>
      </w:r>
    </w:p>
    <w:p w:rsidR="006D4703" w:rsidRPr="006D4703" w:rsidRDefault="006D4703" w:rsidP="00E2059F">
      <w:pPr>
        <w:ind w:left="-1276" w:right="-568"/>
        <w:rPr>
          <w:rFonts w:ascii="Times New Roman" w:eastAsia="Times New Roman" w:hAnsi="Times New Roman" w:cs="Times New Roman"/>
          <w:color w:val="000000"/>
          <w:sz w:val="24"/>
          <w:szCs w:val="24"/>
          <w:lang w:eastAsia="ru-RU"/>
        </w:rPr>
      </w:pPr>
      <w:r w:rsidRPr="006D4703">
        <w:rPr>
          <w:rFonts w:ascii="Times New Roman" w:eastAsia="Times New Roman" w:hAnsi="Times New Roman" w:cs="Times New Roman"/>
          <w:color w:val="000000"/>
          <w:sz w:val="24"/>
          <w:szCs w:val="24"/>
          <w:lang w:eastAsia="ru-RU"/>
        </w:rPr>
        <w:t xml:space="preserve">Вторичная профилактика направлена на предупреждение обострений и </w:t>
      </w:r>
      <w:proofErr w:type="spellStart"/>
      <w:r w:rsidRPr="006D4703">
        <w:rPr>
          <w:rFonts w:ascii="Times New Roman" w:eastAsia="Times New Roman" w:hAnsi="Times New Roman" w:cs="Times New Roman"/>
          <w:color w:val="000000"/>
          <w:sz w:val="24"/>
          <w:szCs w:val="24"/>
          <w:lang w:eastAsia="ru-RU"/>
        </w:rPr>
        <w:t>хронизации</w:t>
      </w:r>
      <w:proofErr w:type="spellEnd"/>
      <w:r w:rsidRPr="006D4703">
        <w:rPr>
          <w:rFonts w:ascii="Times New Roman" w:eastAsia="Times New Roman" w:hAnsi="Times New Roman" w:cs="Times New Roman"/>
          <w:color w:val="000000"/>
          <w:sz w:val="24"/>
          <w:szCs w:val="24"/>
          <w:lang w:eastAsia="ru-RU"/>
        </w:rPr>
        <w:t xml:space="preserve"> заболеваний, ограничений жизнедеятельности и работоспособности, снижения общей и профессиональной трудоспособности, что может привести к инвалидности и преждевременной смерти. </w:t>
      </w:r>
    </w:p>
    <w:p w:rsidR="006D4703" w:rsidRPr="006D4703" w:rsidRDefault="006D4703" w:rsidP="00E2059F">
      <w:pPr>
        <w:ind w:left="-1276" w:right="-568"/>
        <w:rPr>
          <w:rFonts w:ascii="Times New Roman" w:eastAsia="Times New Roman" w:hAnsi="Times New Roman" w:cs="Times New Roman"/>
          <w:color w:val="000000"/>
          <w:sz w:val="24"/>
          <w:szCs w:val="24"/>
          <w:lang w:eastAsia="ru-RU"/>
        </w:rPr>
      </w:pPr>
      <w:r w:rsidRPr="006D4703">
        <w:rPr>
          <w:rFonts w:ascii="Times New Roman" w:eastAsia="Times New Roman" w:hAnsi="Times New Roman" w:cs="Times New Roman"/>
          <w:color w:val="000000"/>
          <w:sz w:val="24"/>
          <w:szCs w:val="24"/>
          <w:lang w:eastAsia="ru-RU"/>
        </w:rPr>
        <w:lastRenderedPageBreak/>
        <w:t xml:space="preserve">• Профилактические меры: </w:t>
      </w:r>
    </w:p>
    <w:p w:rsidR="006D4703" w:rsidRPr="006D4703" w:rsidRDefault="006D4703" w:rsidP="00E2059F">
      <w:pPr>
        <w:ind w:left="-1276" w:right="-568"/>
        <w:rPr>
          <w:rFonts w:ascii="Times New Roman" w:eastAsia="Times New Roman" w:hAnsi="Times New Roman" w:cs="Times New Roman"/>
          <w:color w:val="000000"/>
          <w:sz w:val="24"/>
          <w:szCs w:val="24"/>
          <w:lang w:eastAsia="ru-RU"/>
        </w:rPr>
      </w:pPr>
      <w:r w:rsidRPr="006D4703">
        <w:rPr>
          <w:rFonts w:ascii="Times New Roman" w:eastAsia="Times New Roman" w:hAnsi="Times New Roman" w:cs="Times New Roman"/>
          <w:color w:val="000000"/>
          <w:sz w:val="24"/>
          <w:szCs w:val="24"/>
          <w:lang w:eastAsia="ru-RU"/>
        </w:rPr>
        <w:t xml:space="preserve">• - целевое санитарно-гигиеническое воспитание, в т. ч. индивидуальное и групповое консультирование работников, обучение пациентов и членов их семей знаниям и навыкам, связанным с конкретным заболеванием или группой заболеваний; </w:t>
      </w:r>
    </w:p>
    <w:p w:rsidR="006D4703" w:rsidRPr="006D4703" w:rsidRDefault="006D4703" w:rsidP="00E2059F">
      <w:pPr>
        <w:ind w:left="-1276" w:right="-568"/>
        <w:rPr>
          <w:rFonts w:ascii="Times New Roman" w:eastAsia="Times New Roman" w:hAnsi="Times New Roman" w:cs="Times New Roman"/>
          <w:color w:val="000000"/>
          <w:sz w:val="24"/>
          <w:szCs w:val="24"/>
          <w:lang w:eastAsia="ru-RU"/>
        </w:rPr>
      </w:pPr>
      <w:r w:rsidRPr="006D4703">
        <w:rPr>
          <w:rFonts w:ascii="Times New Roman" w:eastAsia="Times New Roman" w:hAnsi="Times New Roman" w:cs="Times New Roman"/>
          <w:color w:val="000000"/>
          <w:sz w:val="24"/>
          <w:szCs w:val="24"/>
          <w:lang w:eastAsia="ru-RU"/>
        </w:rPr>
        <w:t xml:space="preserve">• - диспансерные медицинские осмотры с целью оценки состояния здоровья, определения оздоровительных и лечебных мероприятий; </w:t>
      </w:r>
    </w:p>
    <w:p w:rsidR="006D4703" w:rsidRPr="006D4703" w:rsidRDefault="006D4703" w:rsidP="00E2059F">
      <w:pPr>
        <w:ind w:left="-1276" w:right="-568"/>
        <w:rPr>
          <w:rFonts w:ascii="Times New Roman" w:eastAsia="Times New Roman" w:hAnsi="Times New Roman" w:cs="Times New Roman"/>
          <w:color w:val="000000"/>
          <w:sz w:val="24"/>
          <w:szCs w:val="24"/>
          <w:lang w:eastAsia="ru-RU"/>
        </w:rPr>
      </w:pPr>
      <w:r w:rsidRPr="006D4703">
        <w:rPr>
          <w:rFonts w:ascii="Times New Roman" w:eastAsia="Times New Roman" w:hAnsi="Times New Roman" w:cs="Times New Roman"/>
          <w:color w:val="000000"/>
          <w:sz w:val="24"/>
          <w:szCs w:val="24"/>
          <w:lang w:eastAsia="ru-RU"/>
        </w:rPr>
        <w:t xml:space="preserve">• - курсы профилактического лечения и целевого оздоровления, в т. ч. лечебного питания, лечебной физкультуры, медицинского массажа, санаторно-курортного лечения; </w:t>
      </w:r>
    </w:p>
    <w:p w:rsidR="006D4703" w:rsidRPr="006D4703" w:rsidRDefault="006D4703" w:rsidP="00E2059F">
      <w:pPr>
        <w:ind w:left="-1276" w:right="-568"/>
        <w:rPr>
          <w:rFonts w:ascii="Times New Roman" w:eastAsia="Times New Roman" w:hAnsi="Times New Roman" w:cs="Times New Roman"/>
          <w:color w:val="000000"/>
          <w:sz w:val="24"/>
          <w:szCs w:val="24"/>
          <w:lang w:eastAsia="ru-RU"/>
        </w:rPr>
      </w:pPr>
      <w:r w:rsidRPr="006D4703">
        <w:rPr>
          <w:rFonts w:ascii="Times New Roman" w:eastAsia="Times New Roman" w:hAnsi="Times New Roman" w:cs="Times New Roman"/>
          <w:color w:val="000000"/>
          <w:sz w:val="24"/>
          <w:szCs w:val="24"/>
          <w:lang w:eastAsia="ru-RU"/>
        </w:rPr>
        <w:t xml:space="preserve">• - медико-психологическая адаптация к изменению ситуации в состоянии здоровья, формирование правильного восприятия изменившихся возможностей и потребностей организма; </w:t>
      </w:r>
    </w:p>
    <w:p w:rsidR="006D4703" w:rsidRPr="006D4703" w:rsidRDefault="006D4703" w:rsidP="00E2059F">
      <w:pPr>
        <w:ind w:left="-1276" w:right="-568"/>
        <w:rPr>
          <w:rFonts w:ascii="Times New Roman" w:eastAsia="Times New Roman" w:hAnsi="Times New Roman" w:cs="Times New Roman"/>
          <w:color w:val="000000"/>
          <w:sz w:val="24"/>
          <w:szCs w:val="24"/>
          <w:lang w:eastAsia="ru-RU"/>
        </w:rPr>
      </w:pPr>
      <w:r w:rsidRPr="006D4703">
        <w:rPr>
          <w:rFonts w:ascii="Times New Roman" w:eastAsia="Times New Roman" w:hAnsi="Times New Roman" w:cs="Times New Roman"/>
          <w:color w:val="000000"/>
          <w:sz w:val="24"/>
          <w:szCs w:val="24"/>
          <w:lang w:eastAsia="ru-RU"/>
        </w:rPr>
        <w:t xml:space="preserve">• - уменьшение влияния факторов экологического и профессионального риска; </w:t>
      </w:r>
    </w:p>
    <w:p w:rsidR="006D4703" w:rsidRPr="006D4703" w:rsidRDefault="006D4703" w:rsidP="00E2059F">
      <w:pPr>
        <w:ind w:left="-1276" w:right="-568"/>
        <w:rPr>
          <w:rFonts w:ascii="Times New Roman" w:eastAsia="Times New Roman" w:hAnsi="Times New Roman" w:cs="Times New Roman"/>
          <w:color w:val="000000"/>
          <w:sz w:val="24"/>
          <w:szCs w:val="24"/>
          <w:lang w:eastAsia="ru-RU"/>
        </w:rPr>
      </w:pPr>
      <w:r w:rsidRPr="006D4703">
        <w:rPr>
          <w:rFonts w:ascii="Times New Roman" w:eastAsia="Times New Roman" w:hAnsi="Times New Roman" w:cs="Times New Roman"/>
          <w:color w:val="000000"/>
          <w:sz w:val="24"/>
          <w:szCs w:val="24"/>
          <w:lang w:eastAsia="ru-RU"/>
        </w:rPr>
        <w:t xml:space="preserve">• - сохранение остаточной трудоспособности и возможности адаптации в профессиональной и социальной среде, создание условий для оптимального обеспечения жизнедеятельности пострадавших от несчастных случаев и заболеваний на производстве. </w:t>
      </w:r>
    </w:p>
    <w:p w:rsidR="007343D2" w:rsidRPr="00B276A8" w:rsidRDefault="006D4703" w:rsidP="00E2059F">
      <w:pPr>
        <w:tabs>
          <w:tab w:val="left" w:pos="3522"/>
        </w:tabs>
        <w:ind w:left="-1276" w:right="-568"/>
        <w:rPr>
          <w:rStyle w:val="apple-converted-space"/>
          <w:rFonts w:ascii="Times New Roman" w:hAnsi="Times New Roman" w:cs="Times New Roman"/>
          <w:sz w:val="24"/>
          <w:szCs w:val="24"/>
        </w:rPr>
      </w:pPr>
      <w:r w:rsidRPr="006D4703">
        <w:rPr>
          <w:rFonts w:ascii="Times New Roman" w:eastAsia="Times New Roman" w:hAnsi="Times New Roman" w:cs="Times New Roman"/>
          <w:color w:val="000000"/>
          <w:sz w:val="24"/>
          <w:szCs w:val="24"/>
          <w:lang w:eastAsia="ru-RU"/>
        </w:rPr>
        <w:t xml:space="preserve">По данным ВОЗ, свыше 100000 химических веществ и 200 биологических факторов, около 50 физических и почти 20 эргономических условий, видов физических нагрузок, множество психологических и социальных проблем могут быть вредными факторами и повышать риск несчастных случаев, болезней или </w:t>
      </w:r>
      <w:proofErr w:type="spellStart"/>
      <w:proofErr w:type="gramStart"/>
      <w:r w:rsidRPr="006D4703">
        <w:rPr>
          <w:rFonts w:ascii="Times New Roman" w:eastAsia="Times New Roman" w:hAnsi="Times New Roman" w:cs="Times New Roman"/>
          <w:color w:val="000000"/>
          <w:sz w:val="24"/>
          <w:szCs w:val="24"/>
          <w:lang w:eastAsia="ru-RU"/>
        </w:rPr>
        <w:t>стресс-реакций</w:t>
      </w:r>
      <w:proofErr w:type="spellEnd"/>
      <w:proofErr w:type="gramEnd"/>
      <w:r w:rsidRPr="006D4703">
        <w:rPr>
          <w:rFonts w:ascii="Times New Roman" w:eastAsia="Times New Roman" w:hAnsi="Times New Roman" w:cs="Times New Roman"/>
          <w:color w:val="000000"/>
          <w:sz w:val="24"/>
          <w:szCs w:val="24"/>
          <w:lang w:eastAsia="ru-RU"/>
        </w:rPr>
        <w:t>, вызывать неудовлетворенность трудом и нарушать благополучие, а, следовательно, отражаться на здоровье. Нарушение здоровья и снижение работоспособности рабочих могут обусловить экономические потери до 10 - 20% ВНП. Большинство этих проблем могут и должны быть решены как в интересах здоровья и благополучия работающих, так и в интересах экономики и производительности труда</w:t>
      </w:r>
      <w:r w:rsidR="00B276A8">
        <w:rPr>
          <w:rStyle w:val="apple-converted-space"/>
          <w:rFonts w:ascii="Times New Roman" w:hAnsi="Times New Roman" w:cs="Times New Roman"/>
          <w:sz w:val="24"/>
          <w:szCs w:val="24"/>
        </w:rPr>
        <w:t>.</w:t>
      </w:r>
    </w:p>
    <w:p w:rsidR="00511BDC" w:rsidRPr="00511BDC" w:rsidRDefault="007343D2" w:rsidP="00E2059F">
      <w:pPr>
        <w:spacing w:after="0" w:line="240" w:lineRule="auto"/>
        <w:ind w:left="-1276" w:right="-568"/>
        <w:rPr>
          <w:rFonts w:ascii="Times New Roman" w:eastAsia="Times New Roman" w:hAnsi="Times New Roman" w:cs="Times New Roman"/>
          <w:b/>
          <w:i/>
          <w:color w:val="000000"/>
          <w:sz w:val="24"/>
          <w:szCs w:val="24"/>
          <w:u w:val="single"/>
          <w:lang w:eastAsia="ru-RU"/>
        </w:rPr>
      </w:pPr>
      <w:r>
        <w:rPr>
          <w:rFonts w:ascii="Times New Roman" w:hAnsi="Times New Roman" w:cs="Times New Roman"/>
          <w:b/>
          <w:color w:val="000000"/>
          <w:sz w:val="24"/>
          <w:szCs w:val="24"/>
          <w:shd w:val="clear" w:color="auto" w:fill="FFFFFF"/>
        </w:rPr>
        <w:t>71</w:t>
      </w:r>
      <w:r w:rsidRPr="007343D2">
        <w:rPr>
          <w:rStyle w:val="apple-converted-space"/>
        </w:rPr>
        <w:t>.</w:t>
      </w:r>
      <w:r w:rsidR="00B276A8" w:rsidRPr="00B276A8">
        <w:t xml:space="preserve"> </w:t>
      </w:r>
      <w:r w:rsidR="00511BDC" w:rsidRPr="00511BDC">
        <w:rPr>
          <w:rFonts w:ascii="Times New Roman" w:eastAsia="Times New Roman" w:hAnsi="Times New Roman" w:cs="Times New Roman"/>
          <w:b/>
          <w:i/>
          <w:color w:val="000000"/>
          <w:sz w:val="24"/>
          <w:szCs w:val="24"/>
          <w:u w:val="single"/>
          <w:lang w:eastAsia="ru-RU"/>
        </w:rPr>
        <w:t>Методы повышения продуктивности умственной деятельности средствами физической культуры.</w:t>
      </w:r>
    </w:p>
    <w:p w:rsidR="007343D2" w:rsidRDefault="007343D2" w:rsidP="00E2059F">
      <w:pPr>
        <w:tabs>
          <w:tab w:val="left" w:pos="3522"/>
        </w:tabs>
        <w:ind w:left="-1276" w:right="-568"/>
        <w:rPr>
          <w:rStyle w:val="apple-converted-space"/>
        </w:rPr>
      </w:pPr>
    </w:p>
    <w:p w:rsidR="00B72553" w:rsidRDefault="008A0D33" w:rsidP="00E2059F">
      <w:pPr>
        <w:pStyle w:val="a7"/>
        <w:shd w:val="clear" w:color="auto" w:fill="FFFFFF"/>
        <w:ind w:left="-1276" w:right="-568"/>
        <w:rPr>
          <w:rFonts w:ascii="Arial" w:hAnsi="Arial" w:cs="Arial"/>
          <w:color w:val="000000"/>
          <w:sz w:val="23"/>
          <w:szCs w:val="23"/>
        </w:rPr>
      </w:pPr>
      <w:r>
        <w:rPr>
          <w:rFonts w:ascii="Arial" w:hAnsi="Arial" w:cs="Arial"/>
          <w:b/>
          <w:bCs/>
          <w:color w:val="000000"/>
          <w:sz w:val="23"/>
          <w:szCs w:val="23"/>
        </w:rPr>
        <w:t xml:space="preserve"> </w:t>
      </w:r>
      <w:r w:rsidR="00B72553">
        <w:rPr>
          <w:rFonts w:ascii="Arial" w:hAnsi="Arial" w:cs="Arial"/>
          <w:b/>
          <w:bCs/>
          <w:color w:val="000000"/>
          <w:sz w:val="23"/>
          <w:szCs w:val="23"/>
        </w:rPr>
        <w:t>Средства физической культуры в регулировании умственной работоспособности</w:t>
      </w:r>
    </w:p>
    <w:p w:rsidR="00B72553" w:rsidRDefault="00B72553" w:rsidP="00E2059F">
      <w:pPr>
        <w:pStyle w:val="a7"/>
        <w:shd w:val="clear" w:color="auto" w:fill="FFFFFF"/>
        <w:ind w:left="-1276" w:right="-568"/>
        <w:rPr>
          <w:rFonts w:ascii="Arial" w:hAnsi="Arial" w:cs="Arial"/>
          <w:color w:val="000000"/>
          <w:sz w:val="23"/>
          <w:szCs w:val="23"/>
        </w:rPr>
      </w:pPr>
      <w:proofErr w:type="gramStart"/>
      <w:r>
        <w:rPr>
          <w:rFonts w:ascii="Arial" w:hAnsi="Arial" w:cs="Arial"/>
          <w:color w:val="000000"/>
          <w:sz w:val="23"/>
          <w:szCs w:val="23"/>
        </w:rPr>
        <w:t xml:space="preserve">Среди мероприятий направленных на повышение умственной работоспособности студентов, на преодоление и профилактику </w:t>
      </w:r>
      <w:proofErr w:type="spellStart"/>
      <w:r>
        <w:rPr>
          <w:rFonts w:ascii="Arial" w:hAnsi="Arial" w:cs="Arial"/>
          <w:color w:val="000000"/>
          <w:sz w:val="23"/>
          <w:szCs w:val="23"/>
        </w:rPr>
        <w:t>психоэмоционального</w:t>
      </w:r>
      <w:proofErr w:type="spellEnd"/>
      <w:r>
        <w:rPr>
          <w:rFonts w:ascii="Arial" w:hAnsi="Arial" w:cs="Arial"/>
          <w:color w:val="000000"/>
          <w:sz w:val="23"/>
          <w:szCs w:val="23"/>
        </w:rPr>
        <w:t xml:space="preserve"> и функционального перенапряжения можно рекомендовать следующие:</w:t>
      </w:r>
      <w:proofErr w:type="gramEnd"/>
    </w:p>
    <w:p w:rsidR="00B72553" w:rsidRDefault="00B72553" w:rsidP="00E2059F">
      <w:pPr>
        <w:pStyle w:val="a7"/>
        <w:shd w:val="clear" w:color="auto" w:fill="FFFFFF"/>
        <w:ind w:left="-1276" w:right="-568"/>
        <w:rPr>
          <w:rFonts w:ascii="Arial" w:hAnsi="Arial" w:cs="Arial"/>
          <w:color w:val="000000"/>
          <w:sz w:val="23"/>
          <w:szCs w:val="23"/>
        </w:rPr>
      </w:pPr>
      <w:r>
        <w:rPr>
          <w:rFonts w:ascii="Arial" w:hAnsi="Arial" w:cs="Arial"/>
          <w:color w:val="000000"/>
          <w:sz w:val="23"/>
          <w:szCs w:val="23"/>
        </w:rPr>
        <w:t>- систематическое изучение учебных предметов студентами в семестре, без "штурма" в период зачетов и экзаменов;</w:t>
      </w:r>
    </w:p>
    <w:p w:rsidR="00B72553" w:rsidRDefault="00B72553" w:rsidP="00E2059F">
      <w:pPr>
        <w:pStyle w:val="a7"/>
        <w:shd w:val="clear" w:color="auto" w:fill="FFFFFF"/>
        <w:ind w:left="-1276" w:right="-568"/>
        <w:rPr>
          <w:rFonts w:ascii="Arial" w:hAnsi="Arial" w:cs="Arial"/>
          <w:color w:val="000000"/>
          <w:sz w:val="23"/>
          <w:szCs w:val="23"/>
        </w:rPr>
      </w:pPr>
      <w:r>
        <w:rPr>
          <w:rFonts w:ascii="Arial" w:hAnsi="Arial" w:cs="Arial"/>
          <w:color w:val="000000"/>
          <w:sz w:val="23"/>
          <w:szCs w:val="23"/>
        </w:rPr>
        <w:t>- ритмичную и системную организацию умственного труда;</w:t>
      </w:r>
    </w:p>
    <w:p w:rsidR="00B72553" w:rsidRDefault="00B72553" w:rsidP="00E2059F">
      <w:pPr>
        <w:pStyle w:val="a7"/>
        <w:shd w:val="clear" w:color="auto" w:fill="FFFFFF"/>
        <w:ind w:left="-1276" w:right="-568"/>
        <w:rPr>
          <w:rFonts w:ascii="Arial" w:hAnsi="Arial" w:cs="Arial"/>
          <w:color w:val="000000"/>
          <w:sz w:val="23"/>
          <w:szCs w:val="23"/>
        </w:rPr>
      </w:pPr>
      <w:r>
        <w:rPr>
          <w:rFonts w:ascii="Arial" w:hAnsi="Arial" w:cs="Arial"/>
          <w:color w:val="000000"/>
          <w:sz w:val="23"/>
          <w:szCs w:val="23"/>
        </w:rPr>
        <w:t>- постоянное поддержание эмоции интереса;</w:t>
      </w:r>
    </w:p>
    <w:p w:rsidR="00B72553" w:rsidRDefault="00B72553" w:rsidP="00E2059F">
      <w:pPr>
        <w:pStyle w:val="a7"/>
        <w:shd w:val="clear" w:color="auto" w:fill="FFFFFF"/>
        <w:ind w:left="-1276" w:right="-568"/>
        <w:rPr>
          <w:rFonts w:ascii="Arial" w:hAnsi="Arial" w:cs="Arial"/>
          <w:color w:val="000000"/>
          <w:sz w:val="23"/>
          <w:szCs w:val="23"/>
        </w:rPr>
      </w:pPr>
      <w:r>
        <w:rPr>
          <w:rFonts w:ascii="Arial" w:hAnsi="Arial" w:cs="Arial"/>
          <w:color w:val="000000"/>
          <w:sz w:val="23"/>
          <w:szCs w:val="23"/>
        </w:rPr>
        <w:t>- совершенствование межличностных отношений студентов между собой и преподавателями вуза, воспитание чувств;</w:t>
      </w:r>
    </w:p>
    <w:p w:rsidR="00B72553" w:rsidRDefault="00B72553" w:rsidP="00E2059F">
      <w:pPr>
        <w:pStyle w:val="a7"/>
        <w:shd w:val="clear" w:color="auto" w:fill="FFFFFF"/>
        <w:ind w:left="-1276" w:right="-568"/>
        <w:rPr>
          <w:rFonts w:ascii="Arial" w:hAnsi="Arial" w:cs="Arial"/>
          <w:color w:val="000000"/>
          <w:sz w:val="23"/>
          <w:szCs w:val="23"/>
        </w:rPr>
      </w:pPr>
      <w:r>
        <w:rPr>
          <w:rFonts w:ascii="Arial" w:hAnsi="Arial" w:cs="Arial"/>
          <w:color w:val="000000"/>
          <w:sz w:val="23"/>
          <w:szCs w:val="23"/>
        </w:rPr>
        <w:t>- организацию рационального режима труда, питания, сна и отдыха;</w:t>
      </w:r>
    </w:p>
    <w:p w:rsidR="00B72553" w:rsidRDefault="00B72553" w:rsidP="00E2059F">
      <w:pPr>
        <w:pStyle w:val="a7"/>
        <w:shd w:val="clear" w:color="auto" w:fill="FFFFFF"/>
        <w:ind w:left="-1276" w:right="-568"/>
        <w:rPr>
          <w:rFonts w:ascii="Arial" w:hAnsi="Arial" w:cs="Arial"/>
          <w:color w:val="000000"/>
          <w:sz w:val="23"/>
          <w:szCs w:val="23"/>
        </w:rPr>
      </w:pPr>
      <w:r>
        <w:rPr>
          <w:rFonts w:ascii="Arial" w:hAnsi="Arial" w:cs="Arial"/>
          <w:color w:val="000000"/>
          <w:sz w:val="23"/>
          <w:szCs w:val="23"/>
        </w:rPr>
        <w:t>- отказ от вредных привычек: употребления алкоголя и наркотиков, курения и токсикомании;</w:t>
      </w:r>
    </w:p>
    <w:p w:rsidR="00B72553" w:rsidRDefault="00B72553" w:rsidP="00E2059F">
      <w:pPr>
        <w:pStyle w:val="a7"/>
        <w:shd w:val="clear" w:color="auto" w:fill="FFFFFF"/>
        <w:ind w:left="-1276" w:right="-568"/>
        <w:rPr>
          <w:rFonts w:ascii="Arial" w:hAnsi="Arial" w:cs="Arial"/>
          <w:color w:val="000000"/>
          <w:sz w:val="23"/>
          <w:szCs w:val="23"/>
        </w:rPr>
      </w:pPr>
      <w:r>
        <w:rPr>
          <w:rFonts w:ascii="Arial" w:hAnsi="Arial" w:cs="Arial"/>
          <w:color w:val="000000"/>
          <w:sz w:val="23"/>
          <w:szCs w:val="23"/>
        </w:rPr>
        <w:lastRenderedPageBreak/>
        <w:t>- физическую тренировку, постоянное поддержание организма в состоянии оптимальной физической тренированности;</w:t>
      </w:r>
    </w:p>
    <w:p w:rsidR="00B276A8" w:rsidRPr="00B72553" w:rsidRDefault="00B72553" w:rsidP="00E2059F">
      <w:pPr>
        <w:pStyle w:val="a7"/>
        <w:shd w:val="clear" w:color="auto" w:fill="FFFFFF"/>
        <w:ind w:left="-1276" w:right="-568"/>
        <w:rPr>
          <w:rStyle w:val="apple-converted-space"/>
          <w:rFonts w:ascii="Arial" w:hAnsi="Arial" w:cs="Arial"/>
          <w:color w:val="000000"/>
          <w:sz w:val="23"/>
          <w:szCs w:val="23"/>
        </w:rPr>
      </w:pPr>
      <w:r>
        <w:rPr>
          <w:rFonts w:ascii="Arial" w:hAnsi="Arial" w:cs="Arial"/>
          <w:color w:val="000000"/>
          <w:sz w:val="23"/>
          <w:szCs w:val="23"/>
        </w:rPr>
        <w:t xml:space="preserve">- обучение студентов методам самоконтроля за состоянием </w:t>
      </w:r>
      <w:r>
        <w:rPr>
          <w:rFonts w:ascii="Arial" w:hAnsi="Arial" w:cs="Arial"/>
          <w:color w:val="000000"/>
          <w:sz w:val="23"/>
          <w:szCs w:val="23"/>
          <w:shd w:val="clear" w:color="auto" w:fill="FFFFFF"/>
        </w:rPr>
        <w:t>организма с целью выявления отклонений от нормы и своевременной корректировки и устранения этих отклонений средствами профилактики.</w:t>
      </w:r>
    </w:p>
    <w:p w:rsidR="007343D2" w:rsidRDefault="007343D2" w:rsidP="00E2059F">
      <w:pPr>
        <w:tabs>
          <w:tab w:val="left" w:pos="3522"/>
        </w:tabs>
        <w:ind w:left="-1276" w:right="-568"/>
        <w:rPr>
          <w:rStyle w:val="apple-converted-space"/>
          <w:rFonts w:ascii="Times New Roman" w:hAnsi="Times New Roman" w:cs="Times New Roman"/>
          <w:color w:val="000000"/>
          <w:sz w:val="24"/>
          <w:szCs w:val="24"/>
          <w:shd w:val="clear" w:color="auto" w:fill="FFFFFF"/>
        </w:rPr>
      </w:pPr>
    </w:p>
    <w:p w:rsidR="007343D2" w:rsidRDefault="007343D2" w:rsidP="00E2059F">
      <w:pPr>
        <w:tabs>
          <w:tab w:val="left" w:pos="3522"/>
        </w:tabs>
        <w:ind w:left="-1276" w:right="-568"/>
        <w:rPr>
          <w:rFonts w:ascii="Times New Roman" w:eastAsia="Times New Roman" w:hAnsi="Times New Roman" w:cs="Times New Roman"/>
          <w:b/>
          <w:i/>
          <w:color w:val="000000"/>
          <w:sz w:val="24"/>
          <w:szCs w:val="24"/>
          <w:u w:val="single"/>
          <w:lang w:eastAsia="ru-RU"/>
        </w:rPr>
      </w:pPr>
      <w:r>
        <w:rPr>
          <w:rFonts w:ascii="Times New Roman" w:hAnsi="Times New Roman" w:cs="Times New Roman"/>
          <w:b/>
          <w:color w:val="000000"/>
          <w:sz w:val="24"/>
          <w:szCs w:val="24"/>
          <w:shd w:val="clear" w:color="auto" w:fill="FFFFFF"/>
        </w:rPr>
        <w:t>72</w:t>
      </w:r>
      <w:r w:rsidRPr="007343D2">
        <w:rPr>
          <w:rStyle w:val="apple-converted-space"/>
        </w:rPr>
        <w:t>.</w:t>
      </w:r>
      <w:r w:rsidR="00511BDC" w:rsidRPr="00511BDC">
        <w:rPr>
          <w:rFonts w:ascii="Times New Roman" w:eastAsia="Times New Roman" w:hAnsi="Times New Roman" w:cs="Times New Roman"/>
          <w:color w:val="000000"/>
          <w:sz w:val="24"/>
          <w:szCs w:val="24"/>
          <w:lang w:eastAsia="ru-RU"/>
        </w:rPr>
        <w:t xml:space="preserve"> </w:t>
      </w:r>
      <w:r w:rsidR="00511BDC" w:rsidRPr="00511BDC">
        <w:rPr>
          <w:rFonts w:ascii="Times New Roman" w:eastAsia="Times New Roman" w:hAnsi="Times New Roman" w:cs="Times New Roman"/>
          <w:b/>
          <w:i/>
          <w:color w:val="000000"/>
          <w:sz w:val="24"/>
          <w:szCs w:val="24"/>
          <w:u w:val="single"/>
          <w:lang w:eastAsia="ru-RU"/>
        </w:rPr>
        <w:t>3адачи профилактики профессиональных заболеваний (на примере профессии экономиста).</w:t>
      </w:r>
    </w:p>
    <w:p w:rsidR="00FB3BF6" w:rsidRPr="00FB3BF6" w:rsidRDefault="00FB3BF6" w:rsidP="00E2059F">
      <w:pPr>
        <w:tabs>
          <w:tab w:val="left" w:pos="3522"/>
        </w:tabs>
        <w:ind w:left="-1276" w:right="-568"/>
        <w:rPr>
          <w:rFonts w:ascii="Times New Roman" w:eastAsia="Times New Roman" w:hAnsi="Times New Roman" w:cs="Times New Roman"/>
          <w:color w:val="000000"/>
          <w:sz w:val="24"/>
          <w:szCs w:val="24"/>
          <w:lang w:eastAsia="ru-RU"/>
        </w:rPr>
      </w:pPr>
      <w:proofErr w:type="gramStart"/>
      <w:r w:rsidRPr="00FB3BF6">
        <w:rPr>
          <w:rFonts w:ascii="Times New Roman" w:eastAsia="Times New Roman" w:hAnsi="Times New Roman" w:cs="Times New Roman"/>
          <w:color w:val="000000"/>
          <w:sz w:val="24"/>
          <w:szCs w:val="24"/>
          <w:lang w:eastAsia="ru-RU"/>
        </w:rPr>
        <w:t>Профилактика профессиональных и профессионально обусловленных заболеваний - система мер медицинского (санитарно-эпидемиологического, санитарно-гигиенического, лечебно-профилактического и т. д.) и немедицинского (государственного, общественного, экономического, правового, экологического и др.) характера, направленных на предупреждение несчастных случаев на производстве, снижение риска развития отклонений в состоянии здоровья работников, предотвращение или замедление прогрессирования заболеваний, уменьшение неблагоприятных последствий.</w:t>
      </w:r>
      <w:proofErr w:type="gramEnd"/>
      <w:r w:rsidRPr="00FB3BF6">
        <w:rPr>
          <w:rFonts w:ascii="Times New Roman" w:eastAsia="Times New Roman" w:hAnsi="Times New Roman" w:cs="Times New Roman"/>
          <w:color w:val="000000"/>
          <w:sz w:val="24"/>
          <w:szCs w:val="24"/>
          <w:lang w:eastAsia="ru-RU"/>
        </w:rPr>
        <w:t xml:space="preserve"> Развитие многих профессиональных заболеваний и профессионально обусловленных заболеваний зависит от комплексного взаимодействия повреждающих факторов и от качества трудовой жизни. Все работники должны приобретать гигиенические знания и навыки, выполнять нормы и требования, обеспечивающие безопасность </w:t>
      </w:r>
      <w:proofErr w:type="spellStart"/>
      <w:r w:rsidRPr="00FB3BF6">
        <w:rPr>
          <w:rFonts w:ascii="Times New Roman" w:eastAsia="Times New Roman" w:hAnsi="Times New Roman" w:cs="Times New Roman"/>
          <w:color w:val="000000"/>
          <w:sz w:val="24"/>
          <w:szCs w:val="24"/>
          <w:lang w:eastAsia="ru-RU"/>
        </w:rPr>
        <w:t>труда</w:t>
      </w:r>
      <w:proofErr w:type="gramStart"/>
      <w:r w:rsidRPr="00FB3BF6">
        <w:rPr>
          <w:rFonts w:ascii="Times New Roman" w:eastAsia="Times New Roman" w:hAnsi="Times New Roman" w:cs="Times New Roman"/>
          <w:color w:val="000000"/>
          <w:sz w:val="24"/>
          <w:szCs w:val="24"/>
          <w:lang w:eastAsia="ru-RU"/>
        </w:rPr>
        <w:t>.С</w:t>
      </w:r>
      <w:proofErr w:type="gramEnd"/>
      <w:r w:rsidRPr="00FB3BF6">
        <w:rPr>
          <w:rFonts w:ascii="Times New Roman" w:eastAsia="Times New Roman" w:hAnsi="Times New Roman" w:cs="Times New Roman"/>
          <w:color w:val="000000"/>
          <w:sz w:val="24"/>
          <w:szCs w:val="24"/>
          <w:lang w:eastAsia="ru-RU"/>
        </w:rPr>
        <w:t>истема</w:t>
      </w:r>
      <w:proofErr w:type="spellEnd"/>
      <w:r w:rsidRPr="00FB3BF6">
        <w:rPr>
          <w:rFonts w:ascii="Times New Roman" w:eastAsia="Times New Roman" w:hAnsi="Times New Roman" w:cs="Times New Roman"/>
          <w:color w:val="000000"/>
          <w:sz w:val="24"/>
          <w:szCs w:val="24"/>
          <w:lang w:eastAsia="ru-RU"/>
        </w:rPr>
        <w:t xml:space="preserve"> профилактики профессиональных заболеваний и профессионально обусловленных заболеваний. Общественная профилактика - создание здоровых и безопасных условий труда и быта на производстве, на рабочем месте. </w:t>
      </w:r>
      <w:proofErr w:type="gramStart"/>
      <w:r w:rsidRPr="00FB3BF6">
        <w:rPr>
          <w:rFonts w:ascii="Times New Roman" w:eastAsia="Times New Roman" w:hAnsi="Times New Roman" w:cs="Times New Roman"/>
          <w:color w:val="000000"/>
          <w:sz w:val="24"/>
          <w:szCs w:val="24"/>
          <w:lang w:eastAsia="ru-RU"/>
        </w:rPr>
        <w:t>Медицинская профилактика - комплекс мер, реализуемых через систему здравоохранения, в т. ч.:- разработка и реализация государственной политики по охране труда и здоровья работников;- соблюдение гигиенических нормативов и регламентов, обеспечивающих безопасность производственных процессов;- предварительные (при поступлении на работу) и профилактические (периодические) медицинские осмотры с учетом общих противопоказаний, индивидуальной чувствительности, прогностических рисков развития заболеваний;</w:t>
      </w:r>
      <w:proofErr w:type="gramEnd"/>
      <w:r w:rsidRPr="00FB3BF6">
        <w:rPr>
          <w:rFonts w:ascii="Times New Roman" w:eastAsia="Times New Roman" w:hAnsi="Times New Roman" w:cs="Times New Roman"/>
          <w:color w:val="000000"/>
          <w:sz w:val="24"/>
          <w:szCs w:val="24"/>
          <w:lang w:eastAsia="ru-RU"/>
        </w:rPr>
        <w:t>- нормализация санитарно-гигиенических и психофизиологических условий труда;- рациональное использование средств коллективной защиты и средств индивидуальной защиты;- проведение диспансерного наблюдения и оздоровления;- внедрение принципа защиты временем (контрактная система);- совершенствование лечебно-профилактической, экспертной и реабилитационной медицинской помощи пострадавшим на производстве;</w:t>
      </w:r>
    </w:p>
    <w:p w:rsidR="007343D2" w:rsidRPr="00903603" w:rsidRDefault="00FB3BF6" w:rsidP="00E2059F">
      <w:pPr>
        <w:tabs>
          <w:tab w:val="left" w:pos="3522"/>
        </w:tabs>
        <w:ind w:left="-1276" w:right="-568"/>
        <w:rPr>
          <w:rStyle w:val="apple-converted-space"/>
          <w:rFonts w:ascii="Times New Roman" w:eastAsia="Times New Roman" w:hAnsi="Times New Roman" w:cs="Times New Roman"/>
          <w:color w:val="000000"/>
          <w:sz w:val="24"/>
          <w:szCs w:val="24"/>
          <w:lang w:eastAsia="ru-RU"/>
        </w:rPr>
      </w:pPr>
      <w:r w:rsidRPr="00FB3BF6">
        <w:rPr>
          <w:rFonts w:ascii="Times New Roman" w:eastAsia="Times New Roman" w:hAnsi="Times New Roman" w:cs="Times New Roman"/>
          <w:color w:val="000000"/>
          <w:sz w:val="24"/>
          <w:szCs w:val="24"/>
          <w:lang w:eastAsia="ru-RU"/>
        </w:rPr>
        <w:t xml:space="preserve">- обучение администрации и работников организаций (предприятий) основам медицинских знаний, способам сохранения здоровья на рабочем месте; Первичная профилактика направлена на изучение и снижение влияния факторов риска, предупреждение развития заболеваний - общих для всего населения, отдельных профессиональных, </w:t>
      </w:r>
      <w:proofErr w:type="spellStart"/>
      <w:r w:rsidRPr="00FB3BF6">
        <w:rPr>
          <w:rFonts w:ascii="Times New Roman" w:eastAsia="Times New Roman" w:hAnsi="Times New Roman" w:cs="Times New Roman"/>
          <w:color w:val="000000"/>
          <w:sz w:val="24"/>
          <w:szCs w:val="24"/>
          <w:lang w:eastAsia="ru-RU"/>
        </w:rPr>
        <w:t>стажевых</w:t>
      </w:r>
      <w:proofErr w:type="spellEnd"/>
      <w:r w:rsidRPr="00FB3BF6">
        <w:rPr>
          <w:rFonts w:ascii="Times New Roman" w:eastAsia="Times New Roman" w:hAnsi="Times New Roman" w:cs="Times New Roman"/>
          <w:color w:val="000000"/>
          <w:sz w:val="24"/>
          <w:szCs w:val="24"/>
          <w:lang w:eastAsia="ru-RU"/>
        </w:rPr>
        <w:t xml:space="preserve"> и возрастных групп и индивидуумов. Вторичная профилактика направлена на предупреждение обострений и </w:t>
      </w:r>
      <w:proofErr w:type="spellStart"/>
      <w:r w:rsidRPr="00FB3BF6">
        <w:rPr>
          <w:rFonts w:ascii="Times New Roman" w:eastAsia="Times New Roman" w:hAnsi="Times New Roman" w:cs="Times New Roman"/>
          <w:color w:val="000000"/>
          <w:sz w:val="24"/>
          <w:szCs w:val="24"/>
          <w:lang w:eastAsia="ru-RU"/>
        </w:rPr>
        <w:t>хронизации</w:t>
      </w:r>
      <w:proofErr w:type="spellEnd"/>
      <w:r w:rsidRPr="00FB3BF6">
        <w:rPr>
          <w:rFonts w:ascii="Times New Roman" w:eastAsia="Times New Roman" w:hAnsi="Times New Roman" w:cs="Times New Roman"/>
          <w:color w:val="000000"/>
          <w:sz w:val="24"/>
          <w:szCs w:val="24"/>
          <w:lang w:eastAsia="ru-RU"/>
        </w:rPr>
        <w:t xml:space="preserve"> заболеваний, ограничений жизнедеятельности и работоспособности, снижения общей и профессиональной трудоспособности, что может привести к инвалидности и преждевременной смерти.</w:t>
      </w:r>
    </w:p>
    <w:p w:rsidR="007343D2" w:rsidRDefault="007343D2" w:rsidP="00E2059F">
      <w:pPr>
        <w:tabs>
          <w:tab w:val="left" w:pos="3522"/>
        </w:tabs>
        <w:ind w:left="-1276" w:right="-568"/>
        <w:rPr>
          <w:rFonts w:ascii="Times New Roman" w:eastAsia="Times New Roman" w:hAnsi="Times New Roman" w:cs="Times New Roman"/>
          <w:b/>
          <w:i/>
          <w:color w:val="000000"/>
          <w:sz w:val="24"/>
          <w:szCs w:val="24"/>
          <w:u w:val="single"/>
          <w:lang w:eastAsia="ru-RU"/>
        </w:rPr>
      </w:pPr>
      <w:r>
        <w:rPr>
          <w:rFonts w:ascii="Times New Roman" w:hAnsi="Times New Roman" w:cs="Times New Roman"/>
          <w:b/>
          <w:color w:val="000000"/>
          <w:sz w:val="24"/>
          <w:szCs w:val="24"/>
          <w:shd w:val="clear" w:color="auto" w:fill="FFFFFF"/>
        </w:rPr>
        <w:t>73</w:t>
      </w:r>
      <w:r w:rsidRPr="007343D2">
        <w:rPr>
          <w:rStyle w:val="apple-converted-space"/>
        </w:rPr>
        <w:t>.</w:t>
      </w:r>
      <w:r w:rsidR="00511BDC" w:rsidRPr="00511BDC">
        <w:rPr>
          <w:rFonts w:ascii="Times New Roman" w:eastAsia="Times New Roman" w:hAnsi="Times New Roman" w:cs="Times New Roman"/>
          <w:color w:val="000000"/>
          <w:sz w:val="24"/>
          <w:szCs w:val="24"/>
          <w:lang w:eastAsia="ru-RU"/>
        </w:rPr>
        <w:t xml:space="preserve"> </w:t>
      </w:r>
      <w:r w:rsidR="00511BDC" w:rsidRPr="00511BDC">
        <w:rPr>
          <w:rFonts w:ascii="Times New Roman" w:eastAsia="Times New Roman" w:hAnsi="Times New Roman" w:cs="Times New Roman"/>
          <w:b/>
          <w:i/>
          <w:color w:val="000000"/>
          <w:sz w:val="24"/>
          <w:szCs w:val="24"/>
          <w:u w:val="single"/>
          <w:lang w:eastAsia="ru-RU"/>
        </w:rPr>
        <w:t>Производственная физическая культура, её цели и задачи</w:t>
      </w:r>
    </w:p>
    <w:p w:rsidR="000D455E" w:rsidRPr="000D455E" w:rsidRDefault="000D455E" w:rsidP="00E2059F">
      <w:pPr>
        <w:spacing w:after="0" w:line="270" w:lineRule="atLeast"/>
        <w:ind w:left="-1276" w:right="-568"/>
        <w:rPr>
          <w:rFonts w:ascii="Tahoma" w:eastAsia="Times New Roman" w:hAnsi="Tahoma" w:cs="Tahoma"/>
          <w:color w:val="000000"/>
          <w:sz w:val="18"/>
          <w:szCs w:val="18"/>
          <w:lang w:eastAsia="ru-RU"/>
        </w:rPr>
      </w:pPr>
    </w:p>
    <w:p w:rsidR="000D455E" w:rsidRPr="000D455E" w:rsidRDefault="000D455E" w:rsidP="00E2059F">
      <w:pPr>
        <w:tabs>
          <w:tab w:val="left" w:pos="3522"/>
        </w:tabs>
        <w:ind w:left="-1276" w:right="-568"/>
        <w:rPr>
          <w:rStyle w:val="apple-converted-space"/>
          <w:rFonts w:ascii="Times New Roman" w:hAnsi="Times New Roman" w:cs="Times New Roman"/>
          <w:b/>
          <w:i/>
          <w:sz w:val="24"/>
          <w:szCs w:val="24"/>
          <w:u w:val="single"/>
        </w:rPr>
      </w:pPr>
      <w:r>
        <w:rPr>
          <w:rFonts w:ascii="Times New Roman" w:hAnsi="Times New Roman" w:cs="Times New Roman"/>
          <w:color w:val="000000"/>
          <w:sz w:val="24"/>
          <w:szCs w:val="24"/>
          <w:shd w:val="clear" w:color="auto" w:fill="FFFFFF"/>
        </w:rPr>
        <w:t xml:space="preserve">      </w:t>
      </w:r>
      <w:r w:rsidRPr="000D455E">
        <w:rPr>
          <w:rFonts w:ascii="Times New Roman" w:hAnsi="Times New Roman" w:cs="Times New Roman"/>
          <w:color w:val="000000"/>
          <w:sz w:val="24"/>
          <w:szCs w:val="24"/>
          <w:shd w:val="clear" w:color="auto" w:fill="FFFFFF"/>
        </w:rPr>
        <w:t>Производственная физическая культура (</w:t>
      </w:r>
      <w:proofErr w:type="gramStart"/>
      <w:r w:rsidRPr="000D455E">
        <w:rPr>
          <w:rFonts w:ascii="Times New Roman" w:hAnsi="Times New Roman" w:cs="Times New Roman"/>
          <w:color w:val="000000"/>
          <w:sz w:val="24"/>
          <w:szCs w:val="24"/>
          <w:shd w:val="clear" w:color="auto" w:fill="FFFFFF"/>
        </w:rPr>
        <w:t>П</w:t>
      </w:r>
      <w:proofErr w:type="gramEnd"/>
      <w:r w:rsidRPr="000D455E">
        <w:rPr>
          <w:rFonts w:ascii="Times New Roman" w:hAnsi="Times New Roman" w:cs="Times New Roman"/>
          <w:color w:val="000000"/>
          <w:sz w:val="24"/>
          <w:szCs w:val="24"/>
          <w:shd w:val="clear" w:color="auto" w:fill="FFFFFF"/>
        </w:rPr>
        <w:t xml:space="preserve">ΦΚ) - система методически обоснованных физических упражнений, физкультурно-оздоровительных и спортивных мероприятий, направленных на повышение и сохранение устойчивой профессиональной дееспособности. Форма и содержание этих мероприятий определяются особенностями профессионального труда и быта человека. Заниматься Ι1ΦΚ можно как в рабочее, так и в свободное время. При неблагоприятных условиях труда (повышенная запыленность, </w:t>
      </w:r>
      <w:r w:rsidRPr="000D455E">
        <w:rPr>
          <w:rFonts w:ascii="Times New Roman" w:hAnsi="Times New Roman" w:cs="Times New Roman"/>
          <w:color w:val="000000"/>
          <w:sz w:val="24"/>
          <w:szCs w:val="24"/>
          <w:shd w:val="clear" w:color="auto" w:fill="FFFFFF"/>
        </w:rPr>
        <w:lastRenderedPageBreak/>
        <w:t>загазованность) мероприятия ПФК могут осуществляться только после работы.</w:t>
      </w:r>
      <w:r w:rsidRPr="000D455E">
        <w:rPr>
          <w:rFonts w:ascii="Times New Roman" w:hAnsi="Times New Roman" w:cs="Times New Roman"/>
          <w:color w:val="000000"/>
          <w:sz w:val="24"/>
          <w:szCs w:val="24"/>
        </w:rPr>
        <w:br/>
      </w:r>
      <w:r>
        <w:rPr>
          <w:rFonts w:ascii="Times New Roman" w:hAnsi="Times New Roman" w:cs="Times New Roman"/>
          <w:color w:val="000000"/>
          <w:sz w:val="24"/>
          <w:szCs w:val="24"/>
          <w:shd w:val="clear" w:color="auto" w:fill="FFFFFF"/>
        </w:rPr>
        <w:t xml:space="preserve">     </w:t>
      </w:r>
      <w:r w:rsidRPr="000D455E">
        <w:rPr>
          <w:rFonts w:ascii="Times New Roman" w:hAnsi="Times New Roman" w:cs="Times New Roman"/>
          <w:color w:val="000000"/>
          <w:sz w:val="24"/>
          <w:szCs w:val="24"/>
          <w:shd w:val="clear" w:color="auto" w:fill="FFFFFF"/>
        </w:rPr>
        <w:t>Цель ПФК - способствовать укреплению здоровья и повышению эффективности труда. Эффективность труда можно повысить за счет расширения физиологически допустимых границ его интенсивности, а также за счет повышения индивидуальной производительности, на уровень которой также оказывает определенное влияние физическая подготовленность.</w:t>
      </w:r>
      <w:r w:rsidRPr="000D455E">
        <w:rPr>
          <w:rFonts w:ascii="Times New Roman" w:hAnsi="Times New Roman" w:cs="Times New Roman"/>
          <w:color w:val="000000"/>
          <w:sz w:val="24"/>
          <w:szCs w:val="24"/>
        </w:rPr>
        <w:br/>
      </w:r>
      <w:r w:rsidRPr="000D455E">
        <w:rPr>
          <w:rFonts w:ascii="Times New Roman" w:hAnsi="Times New Roman" w:cs="Times New Roman"/>
          <w:color w:val="000000"/>
          <w:sz w:val="24"/>
          <w:szCs w:val="24"/>
        </w:rPr>
        <w:br/>
      </w:r>
      <w:r w:rsidRPr="000D455E">
        <w:rPr>
          <w:rFonts w:ascii="Times New Roman" w:hAnsi="Times New Roman" w:cs="Times New Roman"/>
          <w:color w:val="000000"/>
          <w:sz w:val="24"/>
          <w:szCs w:val="24"/>
          <w:shd w:val="clear" w:color="auto" w:fill="FFFFFF"/>
        </w:rPr>
        <w:t>Задачи ПФК:</w:t>
      </w:r>
      <w:r w:rsidRPr="000D455E">
        <w:rPr>
          <w:rFonts w:ascii="Times New Roman" w:hAnsi="Times New Roman" w:cs="Times New Roman"/>
          <w:color w:val="000000"/>
          <w:sz w:val="24"/>
          <w:szCs w:val="24"/>
        </w:rPr>
        <w:br/>
      </w:r>
      <w:r w:rsidRPr="000D455E">
        <w:rPr>
          <w:rFonts w:ascii="Times New Roman" w:hAnsi="Times New Roman" w:cs="Times New Roman"/>
          <w:color w:val="000000"/>
          <w:sz w:val="24"/>
          <w:szCs w:val="24"/>
          <w:shd w:val="clear" w:color="auto" w:fill="FFFFFF"/>
        </w:rPr>
        <w:t>- подготовить организм человека к оптимальному включению в профессиональную деятельность;</w:t>
      </w:r>
      <w:r w:rsidRPr="000D455E">
        <w:rPr>
          <w:rFonts w:ascii="Times New Roman" w:hAnsi="Times New Roman" w:cs="Times New Roman"/>
          <w:color w:val="000000"/>
          <w:sz w:val="24"/>
          <w:szCs w:val="24"/>
        </w:rPr>
        <w:br/>
      </w:r>
      <w:r w:rsidRPr="000D455E">
        <w:rPr>
          <w:rFonts w:ascii="Times New Roman" w:hAnsi="Times New Roman" w:cs="Times New Roman"/>
          <w:color w:val="000000"/>
          <w:sz w:val="24"/>
          <w:szCs w:val="24"/>
          <w:shd w:val="clear" w:color="auto" w:fill="FFFFFF"/>
        </w:rPr>
        <w:t>- активно поддерживать оптимальный уровень работоспособности во время работы и восстанавливать его после ее окончания;</w:t>
      </w:r>
      <w:r w:rsidRPr="000D455E">
        <w:rPr>
          <w:rFonts w:ascii="Times New Roman" w:hAnsi="Times New Roman" w:cs="Times New Roman"/>
          <w:color w:val="000000"/>
          <w:sz w:val="24"/>
          <w:szCs w:val="24"/>
        </w:rPr>
        <w:br/>
      </w:r>
      <w:r w:rsidRPr="000D455E">
        <w:rPr>
          <w:rFonts w:ascii="Times New Roman" w:hAnsi="Times New Roman" w:cs="Times New Roman"/>
          <w:color w:val="000000"/>
          <w:sz w:val="24"/>
          <w:szCs w:val="24"/>
          <w:shd w:val="clear" w:color="auto" w:fill="FFFFFF"/>
        </w:rPr>
        <w:t>- заблаговременно проводить акцентированную психофизическую подготовку к выполнению отдельных видов профессиональной деятельности;</w:t>
      </w:r>
      <w:r w:rsidRPr="000D455E">
        <w:rPr>
          <w:rFonts w:ascii="Times New Roman" w:hAnsi="Times New Roman" w:cs="Times New Roman"/>
          <w:color w:val="000000"/>
          <w:sz w:val="24"/>
          <w:szCs w:val="24"/>
        </w:rPr>
        <w:br/>
      </w:r>
      <w:r w:rsidRPr="000D455E">
        <w:rPr>
          <w:rFonts w:ascii="Times New Roman" w:hAnsi="Times New Roman" w:cs="Times New Roman"/>
          <w:color w:val="000000"/>
          <w:sz w:val="24"/>
          <w:szCs w:val="24"/>
          <w:shd w:val="clear" w:color="auto" w:fill="FFFFFF"/>
        </w:rPr>
        <w:t>- профилактика возможного влияния на организм человека неблагоприятных факторов профессионального труда в конкретных условиях.</w:t>
      </w:r>
    </w:p>
    <w:p w:rsidR="000D455E" w:rsidRPr="00511BDC" w:rsidRDefault="000D455E" w:rsidP="00E2059F">
      <w:pPr>
        <w:tabs>
          <w:tab w:val="left" w:pos="3522"/>
        </w:tabs>
        <w:ind w:left="-1276" w:right="-568"/>
        <w:rPr>
          <w:rStyle w:val="apple-converted-space"/>
          <w:b/>
          <w:i/>
          <w:u w:val="single"/>
        </w:rPr>
      </w:pPr>
    </w:p>
    <w:p w:rsidR="00511BDC" w:rsidRDefault="00511BDC" w:rsidP="00E2059F">
      <w:pPr>
        <w:spacing w:after="0" w:line="240" w:lineRule="auto"/>
        <w:ind w:left="-1276" w:right="-568"/>
        <w:rPr>
          <w:rStyle w:val="apple-converted-space"/>
          <w:rFonts w:ascii="Times New Roman" w:hAnsi="Times New Roman" w:cs="Times New Roman"/>
          <w:color w:val="000000"/>
          <w:sz w:val="24"/>
          <w:szCs w:val="24"/>
          <w:shd w:val="clear" w:color="auto" w:fill="FFFFFF"/>
        </w:rPr>
      </w:pPr>
    </w:p>
    <w:p w:rsidR="00511BDC" w:rsidRPr="00A24CD2" w:rsidRDefault="007343D2" w:rsidP="00E2059F">
      <w:pPr>
        <w:spacing w:after="0" w:line="240" w:lineRule="auto"/>
        <w:ind w:left="-1276" w:right="-568"/>
        <w:rPr>
          <w:rFonts w:ascii="Times New Roman" w:eastAsia="Times New Roman" w:hAnsi="Times New Roman" w:cs="Times New Roman"/>
          <w:color w:val="000000"/>
          <w:sz w:val="24"/>
          <w:szCs w:val="24"/>
          <w:lang w:eastAsia="ru-RU"/>
        </w:rPr>
      </w:pPr>
      <w:r>
        <w:rPr>
          <w:rFonts w:ascii="Times New Roman" w:hAnsi="Times New Roman" w:cs="Times New Roman"/>
          <w:b/>
          <w:color w:val="000000"/>
          <w:sz w:val="24"/>
          <w:szCs w:val="24"/>
          <w:shd w:val="clear" w:color="auto" w:fill="FFFFFF"/>
        </w:rPr>
        <w:t>74</w:t>
      </w:r>
      <w:r w:rsidRPr="007343D2">
        <w:rPr>
          <w:rStyle w:val="apple-converted-space"/>
        </w:rPr>
        <w:t>.</w:t>
      </w:r>
      <w:r w:rsidR="00511BDC" w:rsidRPr="00511BDC">
        <w:rPr>
          <w:rFonts w:ascii="Times New Roman" w:eastAsia="Times New Roman" w:hAnsi="Times New Roman" w:cs="Times New Roman"/>
          <w:color w:val="000000"/>
          <w:sz w:val="24"/>
          <w:szCs w:val="24"/>
          <w:lang w:eastAsia="ru-RU"/>
        </w:rPr>
        <w:t xml:space="preserve"> </w:t>
      </w:r>
      <w:r w:rsidR="00511BDC" w:rsidRPr="00511BDC">
        <w:rPr>
          <w:rFonts w:ascii="Times New Roman" w:eastAsia="Times New Roman" w:hAnsi="Times New Roman" w:cs="Times New Roman"/>
          <w:b/>
          <w:i/>
          <w:color w:val="000000"/>
          <w:sz w:val="24"/>
          <w:szCs w:val="24"/>
          <w:u w:val="single"/>
          <w:lang w:eastAsia="ru-RU"/>
        </w:rPr>
        <w:t>Методика проведения утренней гигиенической гимнастики</w:t>
      </w:r>
      <w:proofErr w:type="gramStart"/>
      <w:r w:rsidR="00511BDC" w:rsidRPr="00A24CD2">
        <w:rPr>
          <w:rFonts w:ascii="Times New Roman" w:eastAsia="Times New Roman" w:hAnsi="Times New Roman" w:cs="Times New Roman"/>
          <w:color w:val="000000"/>
          <w:sz w:val="24"/>
          <w:szCs w:val="24"/>
          <w:lang w:eastAsia="ru-RU"/>
        </w:rPr>
        <w:t>.</w:t>
      </w:r>
      <w:r w:rsidR="00511BDC">
        <w:rPr>
          <w:rFonts w:ascii="Times New Roman" w:eastAsia="Times New Roman" w:hAnsi="Times New Roman" w:cs="Times New Roman"/>
          <w:color w:val="000000"/>
          <w:sz w:val="24"/>
          <w:szCs w:val="24"/>
          <w:lang w:eastAsia="ru-RU"/>
        </w:rPr>
        <w:t>.</w:t>
      </w:r>
      <w:proofErr w:type="gramEnd"/>
    </w:p>
    <w:p w:rsidR="00F82D13" w:rsidRPr="00F82D13" w:rsidRDefault="00F82D13" w:rsidP="00E2059F">
      <w:pPr>
        <w:tabs>
          <w:tab w:val="left" w:pos="3522"/>
        </w:tabs>
        <w:ind w:left="-1276" w:right="-568"/>
        <w:rPr>
          <w:rStyle w:val="apple-converted-space"/>
          <w:rFonts w:ascii="Times New Roman" w:hAnsi="Times New Roman" w:cs="Times New Roman"/>
          <w:sz w:val="24"/>
          <w:szCs w:val="24"/>
        </w:rPr>
      </w:pPr>
      <w:r>
        <w:rPr>
          <w:rStyle w:val="apple-converted-space"/>
        </w:rPr>
        <w:t xml:space="preserve">            </w:t>
      </w:r>
      <w:r w:rsidRPr="00F82D13">
        <w:rPr>
          <w:rStyle w:val="apple-converted-space"/>
          <w:rFonts w:ascii="Times New Roman" w:hAnsi="Times New Roman" w:cs="Times New Roman"/>
          <w:sz w:val="24"/>
          <w:szCs w:val="24"/>
        </w:rPr>
        <w:t>Методика проведения утренней гигиенической гимнастики.</w:t>
      </w:r>
    </w:p>
    <w:p w:rsidR="00F82D13" w:rsidRPr="00F82D13" w:rsidRDefault="00F82D13" w:rsidP="00E2059F">
      <w:pPr>
        <w:tabs>
          <w:tab w:val="left" w:pos="3522"/>
        </w:tabs>
        <w:ind w:left="-1276" w:right="-568"/>
        <w:rPr>
          <w:rStyle w:val="apple-converted-space"/>
          <w:rFonts w:ascii="Times New Roman" w:hAnsi="Times New Roman" w:cs="Times New Roman"/>
          <w:sz w:val="24"/>
          <w:szCs w:val="24"/>
        </w:rPr>
      </w:pPr>
      <w:r w:rsidRPr="00F82D13">
        <w:rPr>
          <w:rStyle w:val="apple-converted-space"/>
          <w:rFonts w:ascii="Times New Roman" w:hAnsi="Times New Roman" w:cs="Times New Roman"/>
          <w:sz w:val="24"/>
          <w:szCs w:val="24"/>
        </w:rPr>
        <w:t>Утреннюю гигиеническую гимнастику проводят в утреннее время до завтрака и по возможности на воздухе. В ответной реакции организма на физические упражнения, осуществляемые в утренней гимнастике, ведущее место принадлежит нервной системе.</w:t>
      </w:r>
    </w:p>
    <w:p w:rsidR="00F82D13" w:rsidRPr="00F82D13" w:rsidRDefault="00F82D13" w:rsidP="00E2059F">
      <w:pPr>
        <w:tabs>
          <w:tab w:val="left" w:pos="3522"/>
        </w:tabs>
        <w:ind w:left="-1276" w:right="-568"/>
        <w:rPr>
          <w:rStyle w:val="apple-converted-space"/>
          <w:rFonts w:ascii="Times New Roman" w:hAnsi="Times New Roman" w:cs="Times New Roman"/>
          <w:sz w:val="24"/>
          <w:szCs w:val="24"/>
        </w:rPr>
      </w:pPr>
      <w:r w:rsidRPr="00F82D13">
        <w:rPr>
          <w:rStyle w:val="apple-converted-space"/>
          <w:rFonts w:ascii="Times New Roman" w:hAnsi="Times New Roman" w:cs="Times New Roman"/>
          <w:sz w:val="24"/>
          <w:szCs w:val="24"/>
        </w:rPr>
        <w:t>Утреннюю гигиеническую гимнастику не следует рассматривать только как оздоровительное мероприятие, она является также и воспитательным методом.</w:t>
      </w:r>
    </w:p>
    <w:p w:rsidR="00F82D13" w:rsidRPr="00F82D13" w:rsidRDefault="00F82D13" w:rsidP="00E2059F">
      <w:pPr>
        <w:tabs>
          <w:tab w:val="left" w:pos="3522"/>
        </w:tabs>
        <w:ind w:left="-1276" w:right="-568"/>
        <w:rPr>
          <w:rStyle w:val="apple-converted-space"/>
          <w:rFonts w:ascii="Times New Roman" w:hAnsi="Times New Roman" w:cs="Times New Roman"/>
          <w:sz w:val="24"/>
          <w:szCs w:val="24"/>
        </w:rPr>
      </w:pPr>
      <w:r w:rsidRPr="00F82D13">
        <w:rPr>
          <w:rStyle w:val="apple-converted-space"/>
          <w:rFonts w:ascii="Times New Roman" w:hAnsi="Times New Roman" w:cs="Times New Roman"/>
          <w:sz w:val="24"/>
          <w:szCs w:val="24"/>
        </w:rPr>
        <w:t>Методика проведения утренней гигиенической гимнастики предусматривает применение упражнений простых по форме с охватом всех основных мышечных групп и суставов.</w:t>
      </w:r>
    </w:p>
    <w:p w:rsidR="00F82D13" w:rsidRPr="00F82D13" w:rsidRDefault="00F82D13" w:rsidP="00E2059F">
      <w:pPr>
        <w:tabs>
          <w:tab w:val="left" w:pos="3522"/>
        </w:tabs>
        <w:ind w:left="-1276" w:right="-568"/>
        <w:rPr>
          <w:rStyle w:val="apple-converted-space"/>
          <w:rFonts w:ascii="Times New Roman" w:hAnsi="Times New Roman" w:cs="Times New Roman"/>
          <w:sz w:val="24"/>
          <w:szCs w:val="24"/>
        </w:rPr>
      </w:pPr>
      <w:r w:rsidRPr="00F82D13">
        <w:rPr>
          <w:rStyle w:val="apple-converted-space"/>
          <w:rFonts w:ascii="Times New Roman" w:hAnsi="Times New Roman" w:cs="Times New Roman"/>
          <w:sz w:val="24"/>
          <w:szCs w:val="24"/>
        </w:rPr>
        <w:t xml:space="preserve">Движения утренней гимнастики проделываются в темпе, соответствующем состоянию больных и характеру упражнений (для слабых больных более медленный, затем средний; при более трудных упражнениях темп замедляется; при облегченных упражнениях для </w:t>
      </w:r>
      <w:proofErr w:type="spellStart"/>
      <w:r w:rsidRPr="00F82D13">
        <w:rPr>
          <w:rStyle w:val="apple-converted-space"/>
          <w:rFonts w:ascii="Times New Roman" w:hAnsi="Times New Roman" w:cs="Times New Roman"/>
          <w:sz w:val="24"/>
          <w:szCs w:val="24"/>
        </w:rPr>
        <w:t>диотальных</w:t>
      </w:r>
      <w:proofErr w:type="spellEnd"/>
      <w:r w:rsidRPr="00F82D13">
        <w:rPr>
          <w:rStyle w:val="apple-converted-space"/>
          <w:rFonts w:ascii="Times New Roman" w:hAnsi="Times New Roman" w:cs="Times New Roman"/>
          <w:sz w:val="24"/>
          <w:szCs w:val="24"/>
        </w:rPr>
        <w:t xml:space="preserve"> участков конечностей темп более быстрый и т.д.).</w:t>
      </w:r>
    </w:p>
    <w:p w:rsidR="00F82D13" w:rsidRPr="00F82D13" w:rsidRDefault="00F82D13" w:rsidP="00E2059F">
      <w:pPr>
        <w:tabs>
          <w:tab w:val="left" w:pos="3522"/>
        </w:tabs>
        <w:ind w:left="-1276" w:right="-568"/>
        <w:rPr>
          <w:rStyle w:val="apple-converted-space"/>
          <w:rFonts w:ascii="Times New Roman" w:hAnsi="Times New Roman" w:cs="Times New Roman"/>
          <w:sz w:val="24"/>
          <w:szCs w:val="24"/>
        </w:rPr>
      </w:pPr>
      <w:r w:rsidRPr="00F82D13">
        <w:rPr>
          <w:rStyle w:val="apple-converted-space"/>
          <w:rFonts w:ascii="Times New Roman" w:hAnsi="Times New Roman" w:cs="Times New Roman"/>
          <w:sz w:val="24"/>
          <w:szCs w:val="24"/>
        </w:rPr>
        <w:t>Движения выполняются с большой амплитудой, широко используются упражнения на растяжение мышц. Общая нагрузка постепенно усиливается или ослабляется методами, принятыми в лечебной гимнастике.</w:t>
      </w:r>
    </w:p>
    <w:p w:rsidR="00F82D13" w:rsidRPr="00F82D13" w:rsidRDefault="00F82D13" w:rsidP="00E2059F">
      <w:pPr>
        <w:tabs>
          <w:tab w:val="left" w:pos="3522"/>
        </w:tabs>
        <w:ind w:left="-1276" w:right="-568"/>
        <w:rPr>
          <w:rStyle w:val="apple-converted-space"/>
          <w:rFonts w:ascii="Times New Roman" w:hAnsi="Times New Roman" w:cs="Times New Roman"/>
          <w:sz w:val="24"/>
          <w:szCs w:val="24"/>
        </w:rPr>
      </w:pPr>
      <w:r w:rsidRPr="00F82D13">
        <w:rPr>
          <w:rStyle w:val="apple-converted-space"/>
          <w:rFonts w:ascii="Times New Roman" w:hAnsi="Times New Roman" w:cs="Times New Roman"/>
          <w:sz w:val="24"/>
          <w:szCs w:val="24"/>
        </w:rPr>
        <w:t>Плотность занятий в утренней гигиенической гимнастике применяется разная.</w:t>
      </w:r>
    </w:p>
    <w:p w:rsidR="00F82D13" w:rsidRPr="00F82D13" w:rsidRDefault="00F82D13" w:rsidP="00E2059F">
      <w:pPr>
        <w:tabs>
          <w:tab w:val="left" w:pos="3522"/>
        </w:tabs>
        <w:ind w:left="-1276" w:right="-568"/>
        <w:rPr>
          <w:rStyle w:val="apple-converted-space"/>
          <w:rFonts w:ascii="Times New Roman" w:hAnsi="Times New Roman" w:cs="Times New Roman"/>
          <w:sz w:val="24"/>
          <w:szCs w:val="24"/>
        </w:rPr>
      </w:pPr>
      <w:r w:rsidRPr="00F82D13">
        <w:rPr>
          <w:rStyle w:val="apple-converted-space"/>
          <w:rFonts w:ascii="Times New Roman" w:hAnsi="Times New Roman" w:cs="Times New Roman"/>
          <w:sz w:val="24"/>
          <w:szCs w:val="24"/>
        </w:rPr>
        <w:t>Для более слабых людей она уменьшается за счет удлинения пауз между упражнениями, включением дыхательных упражнений и облегченных исходных положений.</w:t>
      </w:r>
    </w:p>
    <w:p w:rsidR="00511BDC" w:rsidRPr="00F82D13" w:rsidRDefault="00F82D13" w:rsidP="00E2059F">
      <w:pPr>
        <w:tabs>
          <w:tab w:val="left" w:pos="3522"/>
        </w:tabs>
        <w:ind w:left="-1276" w:right="-568"/>
        <w:rPr>
          <w:rStyle w:val="apple-converted-space"/>
          <w:rFonts w:ascii="Times New Roman" w:hAnsi="Times New Roman" w:cs="Times New Roman"/>
          <w:sz w:val="24"/>
          <w:szCs w:val="24"/>
        </w:rPr>
      </w:pPr>
      <w:r w:rsidRPr="00F82D13">
        <w:rPr>
          <w:rStyle w:val="apple-converted-space"/>
          <w:rFonts w:ascii="Times New Roman" w:hAnsi="Times New Roman" w:cs="Times New Roman"/>
          <w:sz w:val="24"/>
          <w:szCs w:val="24"/>
        </w:rPr>
        <w:t>Для более крепких людей плотность нагрузки в утренней гимнастике повышается.</w:t>
      </w:r>
    </w:p>
    <w:p w:rsidR="00F82D13" w:rsidRDefault="00F82D13" w:rsidP="00E2059F">
      <w:pPr>
        <w:tabs>
          <w:tab w:val="left" w:pos="3522"/>
        </w:tabs>
        <w:ind w:left="-1276" w:right="-568"/>
        <w:rPr>
          <w:rStyle w:val="apple-converted-space"/>
        </w:rPr>
      </w:pPr>
    </w:p>
    <w:p w:rsidR="007343D2" w:rsidRDefault="007343D2" w:rsidP="00E2059F">
      <w:pPr>
        <w:tabs>
          <w:tab w:val="left" w:pos="3522"/>
        </w:tabs>
        <w:ind w:left="-1276" w:right="-568"/>
        <w:rPr>
          <w:rStyle w:val="apple-converted-space"/>
          <w:rFonts w:ascii="Times New Roman" w:hAnsi="Times New Roman" w:cs="Times New Roman"/>
          <w:color w:val="000000"/>
          <w:sz w:val="24"/>
          <w:szCs w:val="24"/>
          <w:shd w:val="clear" w:color="auto" w:fill="FFFFFF"/>
        </w:rPr>
      </w:pPr>
    </w:p>
    <w:p w:rsidR="00511BDC" w:rsidRPr="00A24CD2" w:rsidRDefault="007343D2" w:rsidP="00E2059F">
      <w:pPr>
        <w:spacing w:after="0" w:line="240" w:lineRule="auto"/>
        <w:ind w:left="-1276" w:right="-568"/>
        <w:rPr>
          <w:rFonts w:ascii="Times New Roman" w:eastAsia="Times New Roman" w:hAnsi="Times New Roman" w:cs="Times New Roman"/>
          <w:color w:val="000000"/>
          <w:sz w:val="24"/>
          <w:szCs w:val="24"/>
          <w:lang w:eastAsia="ru-RU"/>
        </w:rPr>
      </w:pPr>
      <w:r>
        <w:rPr>
          <w:rFonts w:ascii="Times New Roman" w:hAnsi="Times New Roman" w:cs="Times New Roman"/>
          <w:b/>
          <w:color w:val="000000"/>
          <w:sz w:val="24"/>
          <w:szCs w:val="24"/>
          <w:shd w:val="clear" w:color="auto" w:fill="FFFFFF"/>
        </w:rPr>
        <w:t>75</w:t>
      </w:r>
      <w:r w:rsidRPr="00511BDC">
        <w:rPr>
          <w:rStyle w:val="apple-converted-space"/>
          <w:b/>
          <w:i/>
          <w:u w:val="single"/>
        </w:rPr>
        <w:t>.</w:t>
      </w:r>
      <w:r w:rsidR="005A60C5" w:rsidRPr="00511BDC">
        <w:rPr>
          <w:b/>
          <w:i/>
          <w:u w:val="single"/>
        </w:rPr>
        <w:t xml:space="preserve"> </w:t>
      </w:r>
      <w:r w:rsidR="00511BDC" w:rsidRPr="00511BDC">
        <w:rPr>
          <w:b/>
          <w:i/>
          <w:u w:val="single"/>
        </w:rPr>
        <w:t xml:space="preserve"> </w:t>
      </w:r>
      <w:r w:rsidR="00511BDC" w:rsidRPr="00511BDC">
        <w:rPr>
          <w:rFonts w:ascii="Times New Roman" w:eastAsia="Times New Roman" w:hAnsi="Times New Roman" w:cs="Times New Roman"/>
          <w:b/>
          <w:i/>
          <w:color w:val="000000"/>
          <w:sz w:val="24"/>
          <w:szCs w:val="24"/>
          <w:u w:val="single"/>
          <w:lang w:eastAsia="ru-RU"/>
        </w:rPr>
        <w:t>Физкультурно-спортивные занятия для активного отдыха и повышения функциональных возможностей человека.</w:t>
      </w:r>
    </w:p>
    <w:p w:rsidR="00511BDC" w:rsidRDefault="00511BDC" w:rsidP="00E2059F">
      <w:pPr>
        <w:tabs>
          <w:tab w:val="left" w:pos="3522"/>
        </w:tabs>
        <w:ind w:left="-1276" w:right="-568"/>
      </w:pPr>
    </w:p>
    <w:p w:rsidR="005A60C5" w:rsidRPr="005A60C5" w:rsidRDefault="005A60C5" w:rsidP="00E2059F">
      <w:pPr>
        <w:tabs>
          <w:tab w:val="left" w:pos="3522"/>
        </w:tabs>
        <w:ind w:left="-1276" w:right="-568"/>
        <w:rPr>
          <w:rStyle w:val="apple-converted-space"/>
          <w:rFonts w:ascii="Times New Roman" w:hAnsi="Times New Roman" w:cs="Times New Roman"/>
          <w:sz w:val="24"/>
          <w:szCs w:val="24"/>
        </w:rPr>
      </w:pPr>
      <w:r w:rsidRPr="005A60C5">
        <w:rPr>
          <w:rStyle w:val="apple-converted-space"/>
          <w:rFonts w:ascii="Times New Roman" w:hAnsi="Times New Roman" w:cs="Times New Roman"/>
          <w:sz w:val="24"/>
          <w:szCs w:val="24"/>
        </w:rPr>
        <w:t xml:space="preserve">Эти занятия предприятие или учреждения могут организовать для своих сотрудников. Место могут выбрать сами занимающиеся. Занятия проводятся с целью активного отдыха, общего оздоровления, повышения функциональных возможностей отдельных систем организма в следующих формах: </w:t>
      </w:r>
    </w:p>
    <w:p w:rsidR="005A60C5" w:rsidRPr="005A60C5" w:rsidRDefault="005A60C5" w:rsidP="00E2059F">
      <w:pPr>
        <w:tabs>
          <w:tab w:val="left" w:pos="3522"/>
        </w:tabs>
        <w:ind w:left="-1276" w:right="-568"/>
        <w:rPr>
          <w:rStyle w:val="apple-converted-space"/>
          <w:rFonts w:ascii="Times New Roman" w:hAnsi="Times New Roman" w:cs="Times New Roman"/>
          <w:sz w:val="24"/>
          <w:szCs w:val="24"/>
        </w:rPr>
      </w:pPr>
      <w:r w:rsidRPr="005A60C5">
        <w:rPr>
          <w:rStyle w:val="apple-converted-space"/>
          <w:rFonts w:ascii="Times New Roman" w:hAnsi="Times New Roman" w:cs="Times New Roman"/>
          <w:sz w:val="24"/>
          <w:szCs w:val="24"/>
        </w:rPr>
        <w:t xml:space="preserve">• группы здоровья; </w:t>
      </w:r>
    </w:p>
    <w:p w:rsidR="005A60C5" w:rsidRPr="005A60C5" w:rsidRDefault="005A60C5" w:rsidP="00E2059F">
      <w:pPr>
        <w:tabs>
          <w:tab w:val="left" w:pos="3522"/>
        </w:tabs>
        <w:ind w:left="-1276" w:right="-568"/>
        <w:rPr>
          <w:rStyle w:val="apple-converted-space"/>
          <w:rFonts w:ascii="Times New Roman" w:hAnsi="Times New Roman" w:cs="Times New Roman"/>
          <w:sz w:val="24"/>
          <w:szCs w:val="24"/>
        </w:rPr>
      </w:pPr>
      <w:r w:rsidRPr="005A60C5">
        <w:rPr>
          <w:rStyle w:val="apple-converted-space"/>
          <w:rFonts w:ascii="Times New Roman" w:hAnsi="Times New Roman" w:cs="Times New Roman"/>
          <w:sz w:val="24"/>
          <w:szCs w:val="24"/>
        </w:rPr>
        <w:t xml:space="preserve">• группы общей физической подготовки; </w:t>
      </w:r>
    </w:p>
    <w:p w:rsidR="005A60C5" w:rsidRPr="005A60C5" w:rsidRDefault="005A60C5" w:rsidP="00E2059F">
      <w:pPr>
        <w:tabs>
          <w:tab w:val="left" w:pos="3522"/>
        </w:tabs>
        <w:ind w:left="-1276" w:right="-568"/>
        <w:rPr>
          <w:rStyle w:val="apple-converted-space"/>
          <w:rFonts w:ascii="Times New Roman" w:hAnsi="Times New Roman" w:cs="Times New Roman"/>
          <w:sz w:val="24"/>
          <w:szCs w:val="24"/>
        </w:rPr>
      </w:pPr>
      <w:r w:rsidRPr="005A60C5">
        <w:rPr>
          <w:rStyle w:val="apple-converted-space"/>
          <w:rFonts w:ascii="Times New Roman" w:hAnsi="Times New Roman" w:cs="Times New Roman"/>
          <w:sz w:val="24"/>
          <w:szCs w:val="24"/>
        </w:rPr>
        <w:t xml:space="preserve">• спортивные секции по видам спорта; </w:t>
      </w:r>
    </w:p>
    <w:p w:rsidR="005A60C5" w:rsidRPr="005A60C5" w:rsidRDefault="005A60C5" w:rsidP="00E2059F">
      <w:pPr>
        <w:tabs>
          <w:tab w:val="left" w:pos="3522"/>
        </w:tabs>
        <w:ind w:left="-1276" w:right="-568"/>
        <w:rPr>
          <w:rStyle w:val="apple-converted-space"/>
          <w:rFonts w:ascii="Times New Roman" w:hAnsi="Times New Roman" w:cs="Times New Roman"/>
          <w:sz w:val="24"/>
          <w:szCs w:val="24"/>
        </w:rPr>
      </w:pPr>
      <w:r w:rsidRPr="005A60C5">
        <w:rPr>
          <w:rStyle w:val="apple-converted-space"/>
          <w:rFonts w:ascii="Times New Roman" w:hAnsi="Times New Roman" w:cs="Times New Roman"/>
          <w:sz w:val="24"/>
          <w:szCs w:val="24"/>
        </w:rPr>
        <w:t xml:space="preserve">• самостоятельные физкультурные занятия и спортивная тренировка в индивидуальных видах спорта. </w:t>
      </w:r>
    </w:p>
    <w:p w:rsidR="005A60C5" w:rsidRPr="005A60C5" w:rsidRDefault="005A60C5" w:rsidP="00E2059F">
      <w:pPr>
        <w:tabs>
          <w:tab w:val="left" w:pos="3522"/>
        </w:tabs>
        <w:ind w:left="-1276" w:right="-568"/>
        <w:rPr>
          <w:rStyle w:val="apple-converted-space"/>
          <w:rFonts w:ascii="Times New Roman" w:hAnsi="Times New Roman" w:cs="Times New Roman"/>
          <w:sz w:val="24"/>
          <w:szCs w:val="24"/>
        </w:rPr>
      </w:pPr>
      <w:r w:rsidRPr="005A60C5">
        <w:rPr>
          <w:rStyle w:val="apple-converted-space"/>
          <w:rFonts w:ascii="Times New Roman" w:hAnsi="Times New Roman" w:cs="Times New Roman"/>
          <w:sz w:val="24"/>
          <w:szCs w:val="24"/>
        </w:rPr>
        <w:t xml:space="preserve">Группы здоровья. Цель занятий - укрепить защитные свойства организма к внешним факторам и условиям производства (профессиональной деятельности), повысить уровень общей подготовленности. В этих группах, как правило, занимаются мужчины от 40 и женщины от 35 лет, имеющие некоторые отклонения в состоянии здоровья. Методика проведения занятий требует строго дозировать физическую нагрузку с учетом индивидуальных особенностей состояния здоровья каждого занимающегося. </w:t>
      </w:r>
    </w:p>
    <w:p w:rsidR="005A60C5" w:rsidRPr="005A60C5" w:rsidRDefault="005A60C5" w:rsidP="00E2059F">
      <w:pPr>
        <w:tabs>
          <w:tab w:val="left" w:pos="3522"/>
        </w:tabs>
        <w:ind w:left="-1276" w:right="-568"/>
        <w:rPr>
          <w:rStyle w:val="apple-converted-space"/>
          <w:rFonts w:ascii="Times New Roman" w:hAnsi="Times New Roman" w:cs="Times New Roman"/>
          <w:sz w:val="24"/>
          <w:szCs w:val="24"/>
        </w:rPr>
      </w:pPr>
      <w:r w:rsidRPr="005A60C5">
        <w:rPr>
          <w:rStyle w:val="apple-converted-space"/>
          <w:rFonts w:ascii="Times New Roman" w:hAnsi="Times New Roman" w:cs="Times New Roman"/>
          <w:sz w:val="24"/>
          <w:szCs w:val="24"/>
        </w:rPr>
        <w:t xml:space="preserve">Группы общей физической подготовки (ОФП). Занятия в группах ОФП проводятся, чтобы обеспечить общую физическую подготовленность, обучить некоторым спортивным упражнениям, развить физические качества, необходимые для того или другого вида спорта, что позволяет в дальнейшем продолжить занятия в одной из спортивных секций. </w:t>
      </w:r>
    </w:p>
    <w:p w:rsidR="005A60C5" w:rsidRPr="005A60C5" w:rsidRDefault="005A60C5" w:rsidP="00E2059F">
      <w:pPr>
        <w:tabs>
          <w:tab w:val="left" w:pos="3522"/>
        </w:tabs>
        <w:ind w:left="-1276" w:right="-568"/>
        <w:rPr>
          <w:rStyle w:val="apple-converted-space"/>
          <w:rFonts w:ascii="Times New Roman" w:hAnsi="Times New Roman" w:cs="Times New Roman"/>
          <w:sz w:val="24"/>
          <w:szCs w:val="24"/>
        </w:rPr>
      </w:pPr>
      <w:r w:rsidRPr="005A60C5">
        <w:rPr>
          <w:rStyle w:val="apple-converted-space"/>
          <w:rFonts w:ascii="Times New Roman" w:hAnsi="Times New Roman" w:cs="Times New Roman"/>
          <w:sz w:val="24"/>
          <w:szCs w:val="24"/>
        </w:rPr>
        <w:t xml:space="preserve">Группы ОФП комплектуются главным образом из молодежи и людей среднего возраста (мужчины до 40, женщины до 35 лет). Занятия включают самые разнообразные упражнения и элементы из различных видов спорта. Широко используются спортивные игры. </w:t>
      </w:r>
    </w:p>
    <w:p w:rsidR="005A60C5" w:rsidRPr="005A60C5" w:rsidRDefault="005A60C5" w:rsidP="00E2059F">
      <w:pPr>
        <w:tabs>
          <w:tab w:val="left" w:pos="3522"/>
        </w:tabs>
        <w:ind w:left="-1276" w:right="-568"/>
        <w:rPr>
          <w:rStyle w:val="apple-converted-space"/>
          <w:rFonts w:ascii="Times New Roman" w:hAnsi="Times New Roman" w:cs="Times New Roman"/>
          <w:sz w:val="24"/>
          <w:szCs w:val="24"/>
        </w:rPr>
      </w:pPr>
      <w:r w:rsidRPr="005A60C5">
        <w:rPr>
          <w:rStyle w:val="apple-converted-space"/>
          <w:rFonts w:ascii="Times New Roman" w:hAnsi="Times New Roman" w:cs="Times New Roman"/>
          <w:sz w:val="24"/>
          <w:szCs w:val="24"/>
        </w:rPr>
        <w:t xml:space="preserve">Занятия в спортивных секциях. Они организуются для людей молодого и среднего возраста. Выбор вида спорта зависит от особенностей контингента работающих и конкретной деятельности учреждения или предприятия. Занятия проводятся по общепринятой методике спортивной подготовки и предполагают участие в соревнованиях. </w:t>
      </w:r>
    </w:p>
    <w:p w:rsidR="005A60C5" w:rsidRPr="005A60C5" w:rsidRDefault="005A60C5" w:rsidP="00E2059F">
      <w:pPr>
        <w:tabs>
          <w:tab w:val="left" w:pos="3522"/>
        </w:tabs>
        <w:ind w:left="-1276" w:right="-568"/>
        <w:rPr>
          <w:rStyle w:val="apple-converted-space"/>
          <w:rFonts w:ascii="Times New Roman" w:hAnsi="Times New Roman" w:cs="Times New Roman"/>
          <w:sz w:val="24"/>
          <w:szCs w:val="24"/>
        </w:rPr>
      </w:pPr>
      <w:r w:rsidRPr="005A60C5">
        <w:rPr>
          <w:rStyle w:val="apple-converted-space"/>
          <w:rFonts w:ascii="Times New Roman" w:hAnsi="Times New Roman" w:cs="Times New Roman"/>
          <w:sz w:val="24"/>
          <w:szCs w:val="24"/>
        </w:rPr>
        <w:t>Различные профессиональные группы избирают различные виды спорта и физические упражнения. Условия труда и быта, характер профессиональной деятельности и ряд других факторов накладывают свой отпечаток на особенности активного отдыха человека</w:t>
      </w:r>
      <w:proofErr w:type="gramStart"/>
      <w:r w:rsidRPr="005A60C5">
        <w:rPr>
          <w:rStyle w:val="apple-converted-space"/>
          <w:rFonts w:ascii="Times New Roman" w:hAnsi="Times New Roman" w:cs="Times New Roman"/>
          <w:sz w:val="24"/>
          <w:szCs w:val="24"/>
        </w:rPr>
        <w:t xml:space="preserve"> .</w:t>
      </w:r>
      <w:proofErr w:type="gramEnd"/>
      <w:r w:rsidRPr="005A60C5">
        <w:rPr>
          <w:rStyle w:val="apple-converted-space"/>
          <w:rFonts w:ascii="Times New Roman" w:hAnsi="Times New Roman" w:cs="Times New Roman"/>
          <w:sz w:val="24"/>
          <w:szCs w:val="24"/>
        </w:rPr>
        <w:t xml:space="preserve"> </w:t>
      </w:r>
    </w:p>
    <w:p w:rsidR="007343D2" w:rsidRPr="005A60C5" w:rsidRDefault="005A60C5" w:rsidP="00E2059F">
      <w:pPr>
        <w:tabs>
          <w:tab w:val="left" w:pos="3522"/>
        </w:tabs>
        <w:ind w:left="-1276" w:right="-568"/>
        <w:rPr>
          <w:rStyle w:val="apple-converted-space"/>
          <w:rFonts w:ascii="Times New Roman" w:hAnsi="Times New Roman" w:cs="Times New Roman"/>
          <w:sz w:val="24"/>
          <w:szCs w:val="24"/>
        </w:rPr>
      </w:pPr>
      <w:r w:rsidRPr="005A60C5">
        <w:rPr>
          <w:rStyle w:val="apple-converted-space"/>
          <w:rFonts w:ascii="Times New Roman" w:hAnsi="Times New Roman" w:cs="Times New Roman"/>
          <w:sz w:val="24"/>
          <w:szCs w:val="24"/>
        </w:rPr>
        <w:t>Когда условия жизни не позволяют человеку заниматься в организованных группах и коллективах, он может делать это самостоятельно, в индивидуальном порядке. Желательно заниматься физкультурой, проконсультировавшись с врачом врачебно-физкультурного диспансера, с методистом-тренером или используя полученный ранее опыт занятий в учебных заведениях, армии или в спортивных секциях. Приобрести необходимые методические знания можно, изучая специальную литературу по методике физкультурных занятий и спортивной подготовке. Как правило, индивидуальной спортивной подготовкой занимаются лица, имеющие многолетний опыт спортивной тренировки.</w:t>
      </w:r>
    </w:p>
    <w:p w:rsidR="007343D2" w:rsidRDefault="007343D2" w:rsidP="00E2059F">
      <w:pPr>
        <w:tabs>
          <w:tab w:val="left" w:pos="3522"/>
        </w:tabs>
        <w:ind w:left="-1276" w:right="-568"/>
        <w:rPr>
          <w:rStyle w:val="apple-converted-space"/>
          <w:rFonts w:ascii="Times New Roman" w:hAnsi="Times New Roman" w:cs="Times New Roman"/>
          <w:color w:val="000000"/>
          <w:sz w:val="24"/>
          <w:szCs w:val="24"/>
          <w:shd w:val="clear" w:color="auto" w:fill="FFFFFF"/>
        </w:rPr>
      </w:pPr>
    </w:p>
    <w:p w:rsidR="00AA6E65" w:rsidRDefault="00AA6E65" w:rsidP="00E2059F">
      <w:pPr>
        <w:spacing w:after="0" w:line="240" w:lineRule="auto"/>
        <w:ind w:left="-1276" w:right="-568"/>
        <w:rPr>
          <w:rFonts w:ascii="Times New Roman" w:hAnsi="Times New Roman" w:cs="Times New Roman"/>
          <w:b/>
          <w:color w:val="000000"/>
          <w:sz w:val="24"/>
          <w:szCs w:val="24"/>
          <w:shd w:val="clear" w:color="auto" w:fill="FFFFFF"/>
        </w:rPr>
      </w:pPr>
    </w:p>
    <w:p w:rsidR="00AA6E65" w:rsidRDefault="00AA6E65" w:rsidP="00E2059F">
      <w:pPr>
        <w:spacing w:after="0" w:line="240" w:lineRule="auto"/>
        <w:ind w:left="-1276" w:right="-568"/>
        <w:rPr>
          <w:rFonts w:ascii="Times New Roman" w:hAnsi="Times New Roman" w:cs="Times New Roman"/>
          <w:b/>
          <w:color w:val="000000"/>
          <w:sz w:val="24"/>
          <w:szCs w:val="24"/>
          <w:shd w:val="clear" w:color="auto" w:fill="FFFFFF"/>
        </w:rPr>
      </w:pPr>
    </w:p>
    <w:p w:rsidR="00AA6E65" w:rsidRDefault="00AA6E65" w:rsidP="00E2059F">
      <w:pPr>
        <w:spacing w:after="0" w:line="240" w:lineRule="auto"/>
        <w:ind w:left="-1276" w:right="-568"/>
        <w:rPr>
          <w:rFonts w:ascii="Times New Roman" w:hAnsi="Times New Roman" w:cs="Times New Roman"/>
          <w:b/>
          <w:color w:val="000000"/>
          <w:sz w:val="24"/>
          <w:szCs w:val="24"/>
          <w:shd w:val="clear" w:color="auto" w:fill="FFFFFF"/>
        </w:rPr>
      </w:pPr>
    </w:p>
    <w:p w:rsidR="00511BDC" w:rsidRPr="00511BDC" w:rsidRDefault="007343D2" w:rsidP="00E2059F">
      <w:pPr>
        <w:spacing w:after="0" w:line="240" w:lineRule="auto"/>
        <w:ind w:left="-1276" w:right="-568"/>
        <w:rPr>
          <w:rFonts w:ascii="Calibri" w:eastAsia="Times New Roman" w:hAnsi="Calibri" w:cs="Calibri"/>
          <w:b/>
          <w:i/>
          <w:color w:val="000000"/>
          <w:sz w:val="24"/>
          <w:szCs w:val="24"/>
          <w:u w:val="single"/>
          <w:lang w:eastAsia="ru-RU"/>
        </w:rPr>
      </w:pPr>
      <w:r>
        <w:rPr>
          <w:rFonts w:ascii="Times New Roman" w:hAnsi="Times New Roman" w:cs="Times New Roman"/>
          <w:b/>
          <w:color w:val="000000"/>
          <w:sz w:val="24"/>
          <w:szCs w:val="24"/>
          <w:shd w:val="clear" w:color="auto" w:fill="FFFFFF"/>
        </w:rPr>
        <w:lastRenderedPageBreak/>
        <w:t>76</w:t>
      </w:r>
      <w:r w:rsidRPr="00511BDC">
        <w:rPr>
          <w:rStyle w:val="apple-converted-space"/>
          <w:b/>
          <w:i/>
          <w:u w:val="single"/>
        </w:rPr>
        <w:t>.</w:t>
      </w:r>
      <w:r w:rsidR="00511BDC" w:rsidRPr="00511BDC">
        <w:rPr>
          <w:rFonts w:ascii="Calibri" w:eastAsia="Times New Roman" w:hAnsi="Calibri" w:cs="Calibri"/>
          <w:b/>
          <w:i/>
          <w:color w:val="000000"/>
          <w:sz w:val="24"/>
          <w:szCs w:val="24"/>
          <w:u w:val="single"/>
          <w:lang w:eastAsia="ru-RU"/>
        </w:rPr>
        <w:t xml:space="preserve"> Мотивация здорового образа жизни.</w:t>
      </w:r>
    </w:p>
    <w:p w:rsidR="00511BDC" w:rsidRDefault="00511BDC" w:rsidP="00E2059F">
      <w:pPr>
        <w:tabs>
          <w:tab w:val="left" w:pos="3522"/>
        </w:tabs>
        <w:ind w:left="-1276" w:right="-568"/>
        <w:rPr>
          <w:rStyle w:val="apple-converted-space"/>
        </w:rPr>
      </w:pPr>
    </w:p>
    <w:p w:rsidR="001D10C4" w:rsidRDefault="001D10C4" w:rsidP="00E2059F">
      <w:pPr>
        <w:tabs>
          <w:tab w:val="left" w:pos="3522"/>
        </w:tabs>
        <w:ind w:left="-1276" w:right="-568"/>
        <w:rPr>
          <w:rFonts w:ascii="Times New Roman" w:hAnsi="Times New Roman" w:cs="Times New Roman"/>
          <w:color w:val="000000"/>
          <w:sz w:val="24"/>
          <w:szCs w:val="24"/>
          <w:shd w:val="clear" w:color="auto" w:fill="FFFFFF"/>
        </w:rPr>
      </w:pPr>
      <w:r>
        <w:rPr>
          <w:rStyle w:val="apple-converted-space"/>
        </w:rPr>
        <w:t xml:space="preserve"> </w:t>
      </w:r>
      <w:r w:rsidRPr="001D10C4">
        <w:rPr>
          <w:rFonts w:ascii="Times New Roman" w:hAnsi="Times New Roman" w:cs="Times New Roman"/>
          <w:b/>
          <w:color w:val="000000"/>
          <w:sz w:val="24"/>
          <w:szCs w:val="24"/>
          <w:shd w:val="clear" w:color="auto" w:fill="FFFFFF"/>
        </w:rPr>
        <w:t>Мотивация</w:t>
      </w:r>
      <w:r>
        <w:rPr>
          <w:rFonts w:ascii="Arial" w:hAnsi="Arial" w:cs="Arial"/>
          <w:color w:val="000000"/>
          <w:shd w:val="clear" w:color="auto" w:fill="FFFFFF"/>
        </w:rPr>
        <w:t xml:space="preserve"> – </w:t>
      </w:r>
      <w:r w:rsidRPr="001D10C4">
        <w:rPr>
          <w:rFonts w:ascii="Times New Roman" w:hAnsi="Times New Roman" w:cs="Times New Roman"/>
          <w:color w:val="000000"/>
          <w:sz w:val="24"/>
          <w:szCs w:val="24"/>
          <w:shd w:val="clear" w:color="auto" w:fill="FFFFFF"/>
        </w:rPr>
        <w:t xml:space="preserve">это неведомая сила, побуждающая человека к определенным действиям. При этом ее источником могут быть как внутренние, так и внешние факторы. Под воздействием мотивации люди начинают действовать более активно, идя прямиком к своей цели. </w:t>
      </w:r>
    </w:p>
    <w:p w:rsidR="001D10C4" w:rsidRDefault="001D10C4" w:rsidP="00E2059F">
      <w:pPr>
        <w:tabs>
          <w:tab w:val="left" w:pos="3522"/>
        </w:tabs>
        <w:ind w:left="-1276" w:right="-568"/>
        <w:rPr>
          <w:rFonts w:ascii="Arial" w:hAnsi="Arial" w:cs="Arial"/>
          <w:color w:val="000000"/>
          <w:shd w:val="clear" w:color="auto" w:fill="FFFFFF"/>
        </w:rPr>
      </w:pPr>
      <w:r>
        <w:rPr>
          <w:rFonts w:ascii="Arial" w:hAnsi="Arial" w:cs="Arial"/>
          <w:color w:val="000000"/>
          <w:shd w:val="clear" w:color="auto" w:fill="FFFFFF"/>
        </w:rPr>
        <w:t>Мотивация на здоровый образ жизни</w:t>
      </w:r>
      <w:proofErr w:type="gramStart"/>
      <w:r>
        <w:rPr>
          <w:rFonts w:ascii="Arial" w:hAnsi="Arial" w:cs="Arial"/>
          <w:color w:val="000000"/>
          <w:shd w:val="clear" w:color="auto" w:fill="FFFFFF"/>
        </w:rPr>
        <w:t xml:space="preserve"> Н</w:t>
      </w:r>
      <w:proofErr w:type="gramEnd"/>
      <w:r>
        <w:rPr>
          <w:rFonts w:ascii="Arial" w:hAnsi="Arial" w:cs="Arial"/>
          <w:color w:val="000000"/>
          <w:shd w:val="clear" w:color="auto" w:fill="FFFFFF"/>
        </w:rPr>
        <w:t xml:space="preserve">ачать стоит со здоровья, так как эта тема весьма актуальна в современном мире. Все больше людей стремится заполучить идеальную фигуру, улучшить самочувствие, вылечиться от болезней и так далее. Добиться этого возможно, только посвятив всего себя здоровому образу жизни. Но вступив на этот путь, многие понимают, что он весьма труден. Ежедневные тренировки, правильное питание и отказ от вредных привычек требуют неимоверных усилий воли. И тут уже без мотивации не обойтись, поэтому так много литературы и видеофильмов посвящены тому, как ее обрести. </w:t>
      </w:r>
    </w:p>
    <w:p w:rsidR="001D10C4" w:rsidRPr="001D10C4" w:rsidRDefault="001D10C4" w:rsidP="00E2059F">
      <w:pPr>
        <w:tabs>
          <w:tab w:val="left" w:pos="3522"/>
        </w:tabs>
        <w:ind w:left="-1276" w:right="-568"/>
        <w:rPr>
          <w:rFonts w:ascii="Arial" w:hAnsi="Arial" w:cs="Arial"/>
          <w:i/>
          <w:color w:val="000000"/>
          <w:u w:val="single"/>
          <w:shd w:val="clear" w:color="auto" w:fill="FFFFFF"/>
        </w:rPr>
      </w:pPr>
      <w:r w:rsidRPr="001D10C4">
        <w:rPr>
          <w:rFonts w:ascii="Arial" w:hAnsi="Arial" w:cs="Arial"/>
          <w:i/>
          <w:color w:val="000000"/>
          <w:u w:val="single"/>
          <w:shd w:val="clear" w:color="auto" w:fill="FFFFFF"/>
        </w:rPr>
        <w:t>Итак, как же мотивировать себя на здоровый образ жизни?</w:t>
      </w:r>
    </w:p>
    <w:p w:rsidR="001D10C4" w:rsidRDefault="001D10C4" w:rsidP="00E2059F">
      <w:pPr>
        <w:tabs>
          <w:tab w:val="left" w:pos="3522"/>
        </w:tabs>
        <w:ind w:left="-1276" w:right="-568"/>
        <w:rPr>
          <w:rFonts w:ascii="Arial" w:hAnsi="Arial" w:cs="Arial"/>
          <w:color w:val="000000"/>
          <w:shd w:val="clear" w:color="auto" w:fill="FFFFFF"/>
        </w:rPr>
      </w:pPr>
      <w:r w:rsidRPr="001D10C4">
        <w:rPr>
          <w:rFonts w:ascii="Arial" w:hAnsi="Arial" w:cs="Arial"/>
          <w:b/>
          <w:color w:val="000000"/>
          <w:shd w:val="clear" w:color="auto" w:fill="FFFFFF"/>
        </w:rPr>
        <w:t>1.</w:t>
      </w:r>
      <w:r>
        <w:rPr>
          <w:rFonts w:ascii="Arial" w:hAnsi="Arial" w:cs="Arial"/>
          <w:color w:val="000000"/>
          <w:shd w:val="clear" w:color="auto" w:fill="FFFFFF"/>
        </w:rPr>
        <w:t xml:space="preserve"> Осознать всю важность этой затеи. Ведь если не начать следить за своим здоровьем сейчас, то потом может быть уже поздно.</w:t>
      </w:r>
    </w:p>
    <w:p w:rsidR="001D10C4" w:rsidRDefault="001D10C4" w:rsidP="00E2059F">
      <w:pPr>
        <w:tabs>
          <w:tab w:val="left" w:pos="3522"/>
        </w:tabs>
        <w:ind w:left="-1276" w:right="-568"/>
        <w:rPr>
          <w:rFonts w:ascii="Arial" w:hAnsi="Arial" w:cs="Arial"/>
          <w:color w:val="000000"/>
          <w:shd w:val="clear" w:color="auto" w:fill="FFFFFF"/>
        </w:rPr>
      </w:pPr>
      <w:r w:rsidRPr="001D10C4">
        <w:rPr>
          <w:rFonts w:ascii="Arial" w:hAnsi="Arial" w:cs="Arial"/>
          <w:b/>
          <w:color w:val="000000"/>
          <w:shd w:val="clear" w:color="auto" w:fill="FFFFFF"/>
        </w:rPr>
        <w:t>2</w:t>
      </w:r>
      <w:r>
        <w:rPr>
          <w:rFonts w:ascii="Arial" w:hAnsi="Arial" w:cs="Arial"/>
          <w:color w:val="000000"/>
          <w:shd w:val="clear" w:color="auto" w:fill="FFFFFF"/>
        </w:rPr>
        <w:t>. Поискать в себе недостатки, которые можно исправить с помощью ЗОЖ. Например, убрать жировые складки, вылечить гастрит, избавиться от одышки и так далее.</w:t>
      </w:r>
    </w:p>
    <w:p w:rsidR="001D10C4" w:rsidRDefault="001D10C4" w:rsidP="00E2059F">
      <w:pPr>
        <w:tabs>
          <w:tab w:val="left" w:pos="3522"/>
        </w:tabs>
        <w:ind w:left="-1276" w:right="-568"/>
        <w:rPr>
          <w:rFonts w:ascii="Arial" w:hAnsi="Arial" w:cs="Arial"/>
          <w:color w:val="000000"/>
          <w:shd w:val="clear" w:color="auto" w:fill="FFFFFF"/>
        </w:rPr>
      </w:pPr>
      <w:r>
        <w:rPr>
          <w:rFonts w:ascii="Arial" w:hAnsi="Arial" w:cs="Arial"/>
          <w:color w:val="000000"/>
          <w:shd w:val="clear" w:color="auto" w:fill="FFFFFF"/>
        </w:rPr>
        <w:t xml:space="preserve"> </w:t>
      </w:r>
      <w:r w:rsidRPr="001D10C4">
        <w:rPr>
          <w:rFonts w:ascii="Arial" w:hAnsi="Arial" w:cs="Arial"/>
          <w:b/>
          <w:color w:val="000000"/>
          <w:shd w:val="clear" w:color="auto" w:fill="FFFFFF"/>
        </w:rPr>
        <w:t>3</w:t>
      </w:r>
      <w:r>
        <w:rPr>
          <w:rFonts w:ascii="Arial" w:hAnsi="Arial" w:cs="Arial"/>
          <w:b/>
          <w:color w:val="000000"/>
          <w:shd w:val="clear" w:color="auto" w:fill="FFFFFF"/>
        </w:rPr>
        <w:t xml:space="preserve"> .</w:t>
      </w:r>
      <w:r>
        <w:rPr>
          <w:rFonts w:ascii="Arial" w:hAnsi="Arial" w:cs="Arial"/>
          <w:color w:val="000000"/>
          <w:shd w:val="clear" w:color="auto" w:fill="FFFFFF"/>
        </w:rPr>
        <w:t xml:space="preserve">Подобрать интересный вид тренировок. Так, одним по душе бег, вторым - теннис, а третьи без ума от плавания. </w:t>
      </w:r>
    </w:p>
    <w:p w:rsidR="001D10C4" w:rsidRDefault="001D10C4" w:rsidP="00E2059F">
      <w:pPr>
        <w:tabs>
          <w:tab w:val="left" w:pos="3522"/>
        </w:tabs>
        <w:ind w:left="-1276" w:right="-568"/>
        <w:rPr>
          <w:rFonts w:ascii="Arial" w:hAnsi="Arial" w:cs="Arial"/>
          <w:color w:val="000000"/>
          <w:shd w:val="clear" w:color="auto" w:fill="FFFFFF"/>
        </w:rPr>
      </w:pPr>
      <w:r w:rsidRPr="001D10C4">
        <w:rPr>
          <w:rFonts w:ascii="Arial" w:hAnsi="Arial" w:cs="Arial"/>
          <w:b/>
          <w:color w:val="000000"/>
          <w:shd w:val="clear" w:color="auto" w:fill="FFFFFF"/>
        </w:rPr>
        <w:t>4</w:t>
      </w:r>
      <w:r>
        <w:rPr>
          <w:rFonts w:ascii="Arial" w:hAnsi="Arial" w:cs="Arial"/>
          <w:b/>
          <w:color w:val="000000"/>
          <w:shd w:val="clear" w:color="auto" w:fill="FFFFFF"/>
        </w:rPr>
        <w:t xml:space="preserve">. </w:t>
      </w:r>
      <w:r>
        <w:rPr>
          <w:rFonts w:ascii="Arial" w:hAnsi="Arial" w:cs="Arial"/>
          <w:color w:val="000000"/>
          <w:shd w:val="clear" w:color="auto" w:fill="FFFFFF"/>
        </w:rPr>
        <w:t xml:space="preserve">Выучить новые рецепты вкусных блюд на основе полезных продуктов. Таким образом, интерес перед чем-то новым поможет побороть привязанность к старому рациону. </w:t>
      </w:r>
    </w:p>
    <w:p w:rsidR="007343D2" w:rsidRDefault="001D10C4" w:rsidP="00E2059F">
      <w:pPr>
        <w:tabs>
          <w:tab w:val="left" w:pos="3522"/>
        </w:tabs>
        <w:ind w:left="-1276" w:right="-568"/>
        <w:rPr>
          <w:rFonts w:ascii="Arial" w:hAnsi="Arial" w:cs="Arial"/>
          <w:color w:val="000000"/>
          <w:shd w:val="clear" w:color="auto" w:fill="FFFFFF"/>
        </w:rPr>
      </w:pPr>
      <w:r>
        <w:rPr>
          <w:rFonts w:ascii="Arial" w:hAnsi="Arial" w:cs="Arial"/>
          <w:b/>
          <w:color w:val="000000"/>
          <w:shd w:val="clear" w:color="auto" w:fill="FFFFFF"/>
        </w:rPr>
        <w:t xml:space="preserve">5. </w:t>
      </w:r>
      <w:r>
        <w:rPr>
          <w:rFonts w:ascii="Arial" w:hAnsi="Arial" w:cs="Arial"/>
          <w:color w:val="000000"/>
          <w:shd w:val="clear" w:color="auto" w:fill="FFFFFF"/>
        </w:rPr>
        <w:t>Просмотреть видео о том, что делает никотин и алкоголь с организмом человека. Ничто не мотивирует лучше, нежели созерцание последствий собственного порока</w:t>
      </w:r>
    </w:p>
    <w:p w:rsidR="00840C97" w:rsidRDefault="00840C97" w:rsidP="00E2059F">
      <w:pPr>
        <w:tabs>
          <w:tab w:val="left" w:pos="3522"/>
        </w:tabs>
        <w:ind w:left="-1276" w:right="-568"/>
        <w:rPr>
          <w:rFonts w:ascii="Arial" w:hAnsi="Arial" w:cs="Arial"/>
          <w:color w:val="000000"/>
          <w:shd w:val="clear" w:color="auto" w:fill="FFFFFF"/>
        </w:rPr>
      </w:pPr>
    </w:p>
    <w:p w:rsidR="00511BDC" w:rsidRPr="00511BDC" w:rsidRDefault="00840C97" w:rsidP="00E2059F">
      <w:pPr>
        <w:tabs>
          <w:tab w:val="left" w:pos="3522"/>
        </w:tabs>
        <w:ind w:left="-1276" w:right="-568"/>
        <w:rPr>
          <w:rFonts w:ascii="Times New Roman" w:hAnsi="Times New Roman" w:cs="Times New Roman"/>
          <w:b/>
          <w:i/>
          <w:color w:val="000000"/>
          <w:sz w:val="24"/>
          <w:szCs w:val="24"/>
          <w:u w:val="single"/>
          <w:shd w:val="clear" w:color="auto" w:fill="FFFFFF"/>
        </w:rPr>
      </w:pPr>
      <w:r>
        <w:rPr>
          <w:rFonts w:ascii="Arial" w:hAnsi="Arial" w:cs="Arial"/>
          <w:b/>
          <w:color w:val="000000"/>
          <w:shd w:val="clear" w:color="auto" w:fill="FFFFFF"/>
        </w:rPr>
        <w:t>77</w:t>
      </w:r>
      <w:r w:rsidRPr="00840C97">
        <w:rPr>
          <w:rFonts w:ascii="Times New Roman" w:hAnsi="Times New Roman" w:cs="Times New Roman"/>
          <w:b/>
          <w:color w:val="000000"/>
          <w:sz w:val="24"/>
          <w:szCs w:val="24"/>
          <w:shd w:val="clear" w:color="auto" w:fill="FFFFFF"/>
        </w:rPr>
        <w:t xml:space="preserve">. </w:t>
      </w:r>
      <w:r w:rsidR="00511BDC" w:rsidRPr="00511BDC">
        <w:rPr>
          <w:rFonts w:ascii="Calibri" w:eastAsia="Times New Roman" w:hAnsi="Calibri" w:cs="Calibri"/>
          <w:b/>
          <w:i/>
          <w:color w:val="000000"/>
          <w:sz w:val="24"/>
          <w:szCs w:val="24"/>
          <w:u w:val="single"/>
          <w:lang w:eastAsia="ru-RU"/>
        </w:rPr>
        <w:t>Стресс как разрушающий фактор</w:t>
      </w:r>
    </w:p>
    <w:p w:rsidR="00511BDC" w:rsidRPr="00511BDC" w:rsidRDefault="00840C97" w:rsidP="00E2059F">
      <w:pPr>
        <w:tabs>
          <w:tab w:val="left" w:pos="3522"/>
        </w:tabs>
        <w:ind w:left="-1276" w:right="-568"/>
        <w:rPr>
          <w:rStyle w:val="apple-converted-space"/>
          <w:rFonts w:ascii="Times New Roman" w:hAnsi="Times New Roman" w:cs="Times New Roman"/>
          <w:color w:val="4F4F4F"/>
          <w:sz w:val="24"/>
          <w:szCs w:val="24"/>
          <w:shd w:val="clear" w:color="auto" w:fill="FFFFFF"/>
        </w:rPr>
      </w:pPr>
      <w:r w:rsidRPr="00840C97">
        <w:rPr>
          <w:rFonts w:ascii="Times New Roman" w:hAnsi="Times New Roman" w:cs="Times New Roman"/>
          <w:b/>
          <w:color w:val="4F4F4F"/>
          <w:sz w:val="24"/>
          <w:szCs w:val="24"/>
          <w:shd w:val="clear" w:color="auto" w:fill="FFFFFF"/>
        </w:rPr>
        <w:t>Стресс</w:t>
      </w:r>
      <w:r w:rsidRPr="00840C97">
        <w:rPr>
          <w:rFonts w:ascii="Times New Roman" w:hAnsi="Times New Roman" w:cs="Times New Roman"/>
          <w:color w:val="4F4F4F"/>
          <w:sz w:val="24"/>
          <w:szCs w:val="24"/>
          <w:shd w:val="clear" w:color="auto" w:fill="FFFFFF"/>
        </w:rPr>
        <w:t xml:space="preserve"> - </w:t>
      </w:r>
      <w:r w:rsidRPr="00840C97">
        <w:rPr>
          <w:rFonts w:ascii="Times New Roman" w:hAnsi="Times New Roman" w:cs="Times New Roman"/>
          <w:i/>
          <w:color w:val="4F4F4F"/>
          <w:sz w:val="24"/>
          <w:szCs w:val="24"/>
          <w:shd w:val="clear" w:color="auto" w:fill="FFFFFF"/>
        </w:rPr>
        <w:t>в переводе с английского означает «нажим, давление, напряжение</w:t>
      </w:r>
      <w:r w:rsidRPr="00840C97">
        <w:rPr>
          <w:rFonts w:ascii="Times New Roman" w:hAnsi="Times New Roman" w:cs="Times New Roman"/>
          <w:color w:val="4F4F4F"/>
          <w:sz w:val="24"/>
          <w:szCs w:val="24"/>
          <w:shd w:val="clear" w:color="auto" w:fill="FFFFFF"/>
        </w:rPr>
        <w:t xml:space="preserve">». Стрессу подвержен любой человек вне зависимости от занимаемой должности, положения в обществе и материального достатка. Напряженное эмоциональное состояние оказывает отрицательное влияние на психологическое и на физическое состояние человека. </w:t>
      </w:r>
      <w:proofErr w:type="gramStart"/>
      <w:r w:rsidRPr="00840C97">
        <w:rPr>
          <w:rFonts w:ascii="Times New Roman" w:hAnsi="Times New Roman" w:cs="Times New Roman"/>
          <w:color w:val="4F4F4F"/>
          <w:sz w:val="24"/>
          <w:szCs w:val="24"/>
          <w:shd w:val="clear" w:color="auto" w:fill="FFFFFF"/>
        </w:rPr>
        <w:t xml:space="preserve">Стресс приводит к </w:t>
      </w:r>
      <w:proofErr w:type="spellStart"/>
      <w:r w:rsidRPr="00840C97">
        <w:rPr>
          <w:rFonts w:ascii="Times New Roman" w:hAnsi="Times New Roman" w:cs="Times New Roman"/>
          <w:color w:val="4F4F4F"/>
          <w:sz w:val="24"/>
          <w:szCs w:val="24"/>
          <w:shd w:val="clear" w:color="auto" w:fill="FFFFFF"/>
        </w:rPr>
        <w:t>психоэмоциональным</w:t>
      </w:r>
      <w:proofErr w:type="spellEnd"/>
      <w:r w:rsidRPr="00840C97">
        <w:rPr>
          <w:rFonts w:ascii="Times New Roman" w:hAnsi="Times New Roman" w:cs="Times New Roman"/>
          <w:color w:val="4F4F4F"/>
          <w:sz w:val="24"/>
          <w:szCs w:val="24"/>
          <w:shd w:val="clear" w:color="auto" w:fill="FFFFFF"/>
        </w:rPr>
        <w:t xml:space="preserve"> нарушениям (тревожность, депрессия, неврозы, упадок настроения, или, наоборот, перевозбуждение, гнев, нарушения памяти, бессонница).</w:t>
      </w:r>
      <w:proofErr w:type="gramEnd"/>
      <w:r w:rsidRPr="00840C97">
        <w:rPr>
          <w:rFonts w:ascii="Times New Roman" w:hAnsi="Times New Roman" w:cs="Times New Roman"/>
          <w:color w:val="4F4F4F"/>
          <w:sz w:val="24"/>
          <w:szCs w:val="24"/>
          <w:shd w:val="clear" w:color="auto" w:fill="FFFFFF"/>
        </w:rPr>
        <w:t xml:space="preserve"> Стрессы являются главными факторами риска при проявлении и обострении многих заболеваний: сердечно - сосудистые (гипертоническая болезнь, стенокардия, инсульт), желудочно-кишечного тракта (язва, гастрит), простудные и инфекционные, что объясняется ослабленным иммунитетом. Убрать из нашей жизни большинство стрессовых факторов невозможно, однако можно изменить восприятие и обезвредить их негативное влияние на наше здоровье и жизнь в целом.</w:t>
      </w:r>
    </w:p>
    <w:p w:rsidR="00840C97" w:rsidRPr="007343D2" w:rsidRDefault="00840C97" w:rsidP="00E2059F">
      <w:pPr>
        <w:tabs>
          <w:tab w:val="left" w:pos="3522"/>
        </w:tabs>
        <w:ind w:left="-1276" w:right="-568"/>
        <w:rPr>
          <w:rStyle w:val="apple-converted-space"/>
          <w:rFonts w:ascii="Times New Roman" w:hAnsi="Times New Roman" w:cs="Times New Roman"/>
          <w:b/>
          <w:color w:val="000000"/>
          <w:sz w:val="24"/>
          <w:szCs w:val="24"/>
          <w:shd w:val="clear" w:color="auto" w:fill="FFFFFF"/>
        </w:rPr>
      </w:pPr>
    </w:p>
    <w:p w:rsidR="00AA6E65" w:rsidRDefault="00AA6E65" w:rsidP="00E2059F">
      <w:pPr>
        <w:tabs>
          <w:tab w:val="left" w:pos="3522"/>
        </w:tabs>
        <w:ind w:left="-1276" w:right="-568"/>
        <w:rPr>
          <w:rFonts w:ascii="Times New Roman" w:hAnsi="Times New Roman" w:cs="Times New Roman"/>
          <w:b/>
          <w:color w:val="000000"/>
          <w:sz w:val="24"/>
          <w:szCs w:val="24"/>
          <w:shd w:val="clear" w:color="auto" w:fill="FFFFFF"/>
        </w:rPr>
      </w:pPr>
    </w:p>
    <w:p w:rsidR="00AA6E65" w:rsidRDefault="00AA6E65" w:rsidP="00E2059F">
      <w:pPr>
        <w:tabs>
          <w:tab w:val="left" w:pos="3522"/>
        </w:tabs>
        <w:ind w:left="-1276" w:right="-568"/>
        <w:rPr>
          <w:rFonts w:ascii="Times New Roman" w:hAnsi="Times New Roman" w:cs="Times New Roman"/>
          <w:b/>
          <w:color w:val="000000"/>
          <w:sz w:val="24"/>
          <w:szCs w:val="24"/>
          <w:shd w:val="clear" w:color="auto" w:fill="FFFFFF"/>
        </w:rPr>
      </w:pPr>
    </w:p>
    <w:p w:rsidR="00AA6E65" w:rsidRDefault="00AA6E65" w:rsidP="00E2059F">
      <w:pPr>
        <w:tabs>
          <w:tab w:val="left" w:pos="3522"/>
        </w:tabs>
        <w:ind w:left="-1276" w:right="-568"/>
        <w:rPr>
          <w:rFonts w:ascii="Times New Roman" w:hAnsi="Times New Roman" w:cs="Times New Roman"/>
          <w:b/>
          <w:color w:val="000000"/>
          <w:sz w:val="24"/>
          <w:szCs w:val="24"/>
          <w:shd w:val="clear" w:color="auto" w:fill="FFFFFF"/>
        </w:rPr>
      </w:pPr>
    </w:p>
    <w:p w:rsidR="00AA6E65" w:rsidRPr="00AA6E65" w:rsidRDefault="007343D2" w:rsidP="00E2059F">
      <w:pPr>
        <w:tabs>
          <w:tab w:val="left" w:pos="3522"/>
        </w:tabs>
        <w:ind w:left="-1276" w:right="-568"/>
        <w:rPr>
          <w:rStyle w:val="apple-converted-space"/>
          <w:rFonts w:ascii="Calibri" w:eastAsia="Times New Roman" w:hAnsi="Calibri" w:cs="Calibri"/>
          <w:b/>
          <w:i/>
          <w:color w:val="000000"/>
          <w:sz w:val="24"/>
          <w:szCs w:val="24"/>
          <w:u w:val="single"/>
          <w:lang w:eastAsia="ru-RU"/>
        </w:rPr>
      </w:pPr>
      <w:r>
        <w:rPr>
          <w:rFonts w:ascii="Times New Roman" w:hAnsi="Times New Roman" w:cs="Times New Roman"/>
          <w:b/>
          <w:color w:val="000000"/>
          <w:sz w:val="24"/>
          <w:szCs w:val="24"/>
          <w:shd w:val="clear" w:color="auto" w:fill="FFFFFF"/>
        </w:rPr>
        <w:lastRenderedPageBreak/>
        <w:t>78</w:t>
      </w:r>
      <w:r w:rsidRPr="007343D2">
        <w:rPr>
          <w:rStyle w:val="apple-converted-space"/>
        </w:rPr>
        <w:t>.</w:t>
      </w:r>
      <w:r w:rsidR="001D10C4" w:rsidRPr="001D10C4">
        <w:rPr>
          <w:rFonts w:ascii="Arial" w:hAnsi="Arial" w:cs="Arial"/>
          <w:color w:val="000000"/>
          <w:shd w:val="clear" w:color="auto" w:fill="FFFFFF"/>
        </w:rPr>
        <w:t xml:space="preserve"> </w:t>
      </w:r>
      <w:r w:rsidR="00511BDC" w:rsidRPr="00511BDC">
        <w:rPr>
          <w:rFonts w:ascii="Calibri" w:eastAsia="Times New Roman" w:hAnsi="Calibri" w:cs="Calibri"/>
          <w:b/>
          <w:i/>
          <w:color w:val="000000"/>
          <w:sz w:val="24"/>
          <w:szCs w:val="24"/>
          <w:u w:val="single"/>
          <w:lang w:eastAsia="ru-RU"/>
        </w:rPr>
        <w:t>Факторы поведения человека - причина многих заболеваний</w:t>
      </w:r>
    </w:p>
    <w:p w:rsidR="00AA6E65" w:rsidRPr="00AA6E65" w:rsidRDefault="00AA6E65" w:rsidP="00E2059F">
      <w:pPr>
        <w:tabs>
          <w:tab w:val="left" w:pos="3522"/>
        </w:tabs>
        <w:ind w:left="-1276" w:right="-568"/>
        <w:rPr>
          <w:rStyle w:val="apple-converted-space"/>
          <w:rFonts w:ascii="Times New Roman" w:hAnsi="Times New Roman" w:cs="Times New Roman"/>
          <w:b/>
          <w:i/>
          <w:sz w:val="24"/>
          <w:szCs w:val="24"/>
          <w:u w:val="single"/>
        </w:rPr>
      </w:pPr>
      <w:r>
        <w:rPr>
          <w:rFonts w:ascii="Times New Roman" w:hAnsi="Times New Roman" w:cs="Times New Roman"/>
          <w:color w:val="000000"/>
          <w:sz w:val="24"/>
          <w:szCs w:val="24"/>
          <w:shd w:val="clear" w:color="auto" w:fill="FFFFFF"/>
        </w:rPr>
        <w:t>Б</w:t>
      </w:r>
      <w:r w:rsidRPr="00AA6E65">
        <w:rPr>
          <w:rFonts w:ascii="Times New Roman" w:hAnsi="Times New Roman" w:cs="Times New Roman"/>
          <w:color w:val="000000"/>
          <w:sz w:val="24"/>
          <w:szCs w:val="24"/>
          <w:shd w:val="clear" w:color="auto" w:fill="FFFFFF"/>
        </w:rPr>
        <w:t>олезни современного человека обусловлены, прежде всего, его образом жизни и повседневным поведением. В настоящее время здоровый образ жизни рассматривается как основа профилактики заболеваний. Это подтверждается, к примеру, тем, что в США снижение показателей детской смертности на 80% и смертности всего населения на 94%, увеличение ожидаемой средней продолжительности жизни на 85% связывают не с успехами медицины, а с улучшением условий жизни и труда и рационализацией образа жизни населения. Вместе с тем в нашей стране 78% мужчин и 52% женщин ведут нездоровый образ жизни</w:t>
      </w:r>
      <w:r>
        <w:rPr>
          <w:rFonts w:ascii="Times New Roman" w:hAnsi="Times New Roman" w:cs="Times New Roman"/>
          <w:color w:val="000000"/>
          <w:sz w:val="24"/>
          <w:szCs w:val="24"/>
          <w:shd w:val="clear" w:color="auto" w:fill="FFFFFF"/>
        </w:rPr>
        <w:t>.</w:t>
      </w:r>
    </w:p>
    <w:p w:rsidR="00511BDC" w:rsidRDefault="00511BDC" w:rsidP="00E2059F">
      <w:pPr>
        <w:spacing w:after="0" w:line="240" w:lineRule="auto"/>
        <w:ind w:left="-1276" w:right="-568"/>
        <w:rPr>
          <w:rStyle w:val="apple-converted-space"/>
          <w:rFonts w:ascii="Times New Roman" w:hAnsi="Times New Roman" w:cs="Times New Roman"/>
          <w:color w:val="000000"/>
          <w:sz w:val="24"/>
          <w:szCs w:val="24"/>
          <w:shd w:val="clear" w:color="auto" w:fill="FFFFFF"/>
        </w:rPr>
      </w:pPr>
    </w:p>
    <w:p w:rsidR="00AA6E65" w:rsidRDefault="007343D2" w:rsidP="00E2059F">
      <w:pPr>
        <w:spacing w:after="0" w:line="240" w:lineRule="auto"/>
        <w:ind w:left="-1276" w:right="-568"/>
        <w:rPr>
          <w:rStyle w:val="apple-converted-space"/>
          <w:rFonts w:ascii="Calibri" w:eastAsia="Times New Roman" w:hAnsi="Calibri" w:cs="Calibri"/>
          <w:b/>
          <w:i/>
          <w:color w:val="000000"/>
          <w:sz w:val="24"/>
          <w:szCs w:val="24"/>
          <w:u w:val="single"/>
          <w:lang w:eastAsia="ru-RU"/>
        </w:rPr>
      </w:pPr>
      <w:r>
        <w:rPr>
          <w:rFonts w:ascii="Times New Roman" w:hAnsi="Times New Roman" w:cs="Times New Roman"/>
          <w:b/>
          <w:color w:val="000000"/>
          <w:sz w:val="24"/>
          <w:szCs w:val="24"/>
          <w:shd w:val="clear" w:color="auto" w:fill="FFFFFF"/>
        </w:rPr>
        <w:t>79</w:t>
      </w:r>
      <w:r w:rsidRPr="007343D2">
        <w:rPr>
          <w:rStyle w:val="apple-converted-space"/>
        </w:rPr>
        <w:t>.</w:t>
      </w:r>
      <w:r w:rsidR="00511BDC" w:rsidRPr="00511BDC">
        <w:rPr>
          <w:rFonts w:ascii="Calibri" w:eastAsia="Times New Roman" w:hAnsi="Calibri" w:cs="Calibri"/>
          <w:color w:val="000000"/>
          <w:sz w:val="24"/>
          <w:szCs w:val="24"/>
          <w:lang w:eastAsia="ru-RU"/>
        </w:rPr>
        <w:t xml:space="preserve"> </w:t>
      </w:r>
      <w:r w:rsidR="00511BDC" w:rsidRPr="00511BDC">
        <w:rPr>
          <w:rFonts w:ascii="Calibri" w:eastAsia="Times New Roman" w:hAnsi="Calibri" w:cs="Calibri"/>
          <w:b/>
          <w:i/>
          <w:color w:val="000000"/>
          <w:sz w:val="24"/>
          <w:szCs w:val="24"/>
          <w:u w:val="single"/>
          <w:lang w:eastAsia="ru-RU"/>
        </w:rPr>
        <w:t>Отрицательные факторы в жизни студентов и пути их преодоления.</w:t>
      </w:r>
    </w:p>
    <w:p w:rsidR="00AA6E65" w:rsidRDefault="00AA6E65" w:rsidP="00E2059F">
      <w:pPr>
        <w:spacing w:after="0" w:line="240" w:lineRule="auto"/>
        <w:ind w:left="-1276" w:right="-568"/>
        <w:rPr>
          <w:rStyle w:val="apple-converted-space"/>
          <w:rFonts w:ascii="Times New Roman" w:hAnsi="Times New Roman" w:cs="Times New Roman"/>
          <w:color w:val="000000"/>
          <w:sz w:val="24"/>
          <w:szCs w:val="24"/>
          <w:shd w:val="clear" w:color="auto" w:fill="FFFFFF"/>
        </w:rPr>
      </w:pPr>
      <w:r w:rsidRPr="00AA6E65">
        <w:rPr>
          <w:rStyle w:val="apple-converted-space"/>
          <w:rFonts w:ascii="Times New Roman" w:hAnsi="Times New Roman" w:cs="Times New Roman"/>
          <w:color w:val="000000"/>
          <w:sz w:val="24"/>
          <w:szCs w:val="24"/>
          <w:shd w:val="clear" w:color="auto" w:fill="FFFFFF"/>
        </w:rPr>
        <w:t xml:space="preserve">Процесс обучения требует напряжения памяти, устойчивости и концентрации внимания, часто сопровождается возникновением стрессовых ситуаций (экзамены, зачеты), что доказано исследованиями ученых. Сочетание снижения мышечной нагрузки с нарастанием интенсивности нервно-психической деятельности способствует ухудшению работоспособности, снижению устойчивости к простудным заболеваниям, преждевременному функциональному старению и увеличению заболеваемости. Снижение двигательной активности в первую очередь сказывается на проявлении нарушений со стороны нервной, </w:t>
      </w:r>
      <w:proofErr w:type="spellStart"/>
      <w:proofErr w:type="gramStart"/>
      <w:r w:rsidRPr="00AA6E65">
        <w:rPr>
          <w:rStyle w:val="apple-converted-space"/>
          <w:rFonts w:ascii="Times New Roman" w:hAnsi="Times New Roman" w:cs="Times New Roman"/>
          <w:color w:val="000000"/>
          <w:sz w:val="24"/>
          <w:szCs w:val="24"/>
          <w:shd w:val="clear" w:color="auto" w:fill="FFFFFF"/>
        </w:rPr>
        <w:t>сердечно-сосудистой</w:t>
      </w:r>
      <w:proofErr w:type="spellEnd"/>
      <w:proofErr w:type="gramEnd"/>
      <w:r w:rsidRPr="00AA6E65">
        <w:rPr>
          <w:rStyle w:val="apple-converted-space"/>
          <w:rFonts w:ascii="Times New Roman" w:hAnsi="Times New Roman" w:cs="Times New Roman"/>
          <w:color w:val="000000"/>
          <w:sz w:val="24"/>
          <w:szCs w:val="24"/>
          <w:shd w:val="clear" w:color="auto" w:fill="FFFFFF"/>
        </w:rPr>
        <w:t xml:space="preserve"> систем, органо</w:t>
      </w:r>
      <w:r>
        <w:rPr>
          <w:rStyle w:val="apple-converted-space"/>
          <w:rFonts w:ascii="Times New Roman" w:hAnsi="Times New Roman" w:cs="Times New Roman"/>
          <w:color w:val="000000"/>
          <w:sz w:val="24"/>
          <w:szCs w:val="24"/>
          <w:shd w:val="clear" w:color="auto" w:fill="FFFFFF"/>
        </w:rPr>
        <w:t>в дыхания, системы пищеварения.</w:t>
      </w:r>
      <w:r w:rsidRPr="00AA6E65">
        <w:rPr>
          <w:rStyle w:val="apple-converted-space"/>
          <w:rFonts w:ascii="Times New Roman" w:hAnsi="Times New Roman" w:cs="Times New Roman"/>
          <w:color w:val="000000"/>
          <w:sz w:val="24"/>
          <w:szCs w:val="24"/>
          <w:shd w:val="clear" w:color="auto" w:fill="FFFFFF"/>
        </w:rPr>
        <w:tab/>
      </w:r>
    </w:p>
    <w:p w:rsidR="00AA6E65" w:rsidRPr="00AA6E65" w:rsidRDefault="00AA6E65" w:rsidP="00E2059F">
      <w:pPr>
        <w:spacing w:after="0" w:line="240" w:lineRule="auto"/>
        <w:ind w:left="-1276" w:right="-568"/>
        <w:rPr>
          <w:rStyle w:val="apple-converted-space"/>
          <w:rFonts w:ascii="Calibri" w:eastAsia="Times New Roman" w:hAnsi="Calibri" w:cs="Calibri"/>
          <w:b/>
          <w:i/>
          <w:color w:val="000000"/>
          <w:sz w:val="24"/>
          <w:szCs w:val="24"/>
          <w:u w:val="single"/>
          <w:lang w:eastAsia="ru-RU"/>
        </w:rPr>
      </w:pPr>
    </w:p>
    <w:p w:rsidR="00AA6E65" w:rsidRPr="00AA6E65" w:rsidRDefault="00AA6E65" w:rsidP="00E2059F">
      <w:pPr>
        <w:tabs>
          <w:tab w:val="left" w:pos="3522"/>
        </w:tabs>
        <w:ind w:left="-1276" w:right="-568"/>
        <w:rPr>
          <w:rStyle w:val="apple-converted-space"/>
          <w:rFonts w:ascii="Times New Roman" w:hAnsi="Times New Roman" w:cs="Times New Roman"/>
          <w:color w:val="000000"/>
          <w:sz w:val="24"/>
          <w:szCs w:val="24"/>
          <w:shd w:val="clear" w:color="auto" w:fill="FFFFFF"/>
        </w:rPr>
      </w:pPr>
      <w:r>
        <w:rPr>
          <w:rStyle w:val="apple-converted-space"/>
          <w:rFonts w:ascii="Times New Roman" w:hAnsi="Times New Roman" w:cs="Times New Roman"/>
          <w:color w:val="000000"/>
          <w:sz w:val="24"/>
          <w:szCs w:val="24"/>
          <w:shd w:val="clear" w:color="auto" w:fill="FFFFFF"/>
        </w:rPr>
        <w:t>Д</w:t>
      </w:r>
      <w:r w:rsidRPr="00AA6E65">
        <w:rPr>
          <w:rStyle w:val="apple-converted-space"/>
          <w:rFonts w:ascii="Times New Roman" w:hAnsi="Times New Roman" w:cs="Times New Roman"/>
          <w:color w:val="000000"/>
          <w:sz w:val="24"/>
          <w:szCs w:val="24"/>
          <w:shd w:val="clear" w:color="auto" w:fill="FFFFFF"/>
        </w:rPr>
        <w:t xml:space="preserve">ля того чтобы не допустить </w:t>
      </w:r>
      <w:proofErr w:type="spellStart"/>
      <w:r w:rsidRPr="00AA6E65">
        <w:rPr>
          <w:rStyle w:val="apple-converted-space"/>
          <w:rFonts w:ascii="Times New Roman" w:hAnsi="Times New Roman" w:cs="Times New Roman"/>
          <w:color w:val="000000"/>
          <w:sz w:val="24"/>
          <w:szCs w:val="24"/>
          <w:shd w:val="clear" w:color="auto" w:fill="FFFFFF"/>
        </w:rPr>
        <w:t>негативнвх</w:t>
      </w:r>
      <w:proofErr w:type="spellEnd"/>
      <w:r w:rsidRPr="00AA6E65">
        <w:rPr>
          <w:rStyle w:val="apple-converted-space"/>
          <w:rFonts w:ascii="Times New Roman" w:hAnsi="Times New Roman" w:cs="Times New Roman"/>
          <w:color w:val="000000"/>
          <w:sz w:val="24"/>
          <w:szCs w:val="24"/>
          <w:shd w:val="clear" w:color="auto" w:fill="FFFFFF"/>
        </w:rPr>
        <w:t xml:space="preserve"> последствий, необходимо вести здоровый образ жизни</w:t>
      </w:r>
    </w:p>
    <w:p w:rsidR="00AA6E65" w:rsidRPr="00AA6E65" w:rsidRDefault="00AA6E65" w:rsidP="00E2059F">
      <w:pPr>
        <w:tabs>
          <w:tab w:val="left" w:pos="3522"/>
        </w:tabs>
        <w:ind w:left="-1276" w:right="-568"/>
        <w:rPr>
          <w:rStyle w:val="apple-converted-space"/>
          <w:rFonts w:ascii="Times New Roman" w:hAnsi="Times New Roman" w:cs="Times New Roman"/>
          <w:color w:val="000000"/>
          <w:sz w:val="24"/>
          <w:szCs w:val="24"/>
          <w:shd w:val="clear" w:color="auto" w:fill="FFFFFF"/>
        </w:rPr>
      </w:pPr>
      <w:r w:rsidRPr="00AA6E65">
        <w:rPr>
          <w:rStyle w:val="apple-converted-space"/>
          <w:rFonts w:ascii="Times New Roman" w:hAnsi="Times New Roman" w:cs="Times New Roman"/>
          <w:color w:val="000000"/>
          <w:sz w:val="24"/>
          <w:szCs w:val="24"/>
          <w:shd w:val="clear" w:color="auto" w:fill="FFFFFF"/>
        </w:rPr>
        <w:t>ЗОЖ обеспечивает гармоническое развитие, сохранение и укрепление здоровья, высокую работоспособность, а так же позволяет раскрывать наиболее ценные качества личности, необходимые в условиях динамического развития нашего общества.</w:t>
      </w:r>
    </w:p>
    <w:p w:rsidR="00AA6E65" w:rsidRDefault="00AA6E65" w:rsidP="00E2059F">
      <w:pPr>
        <w:tabs>
          <w:tab w:val="left" w:pos="3522"/>
        </w:tabs>
        <w:ind w:left="-1276" w:right="-568"/>
        <w:rPr>
          <w:rStyle w:val="apple-converted-space"/>
          <w:rFonts w:ascii="Times New Roman" w:hAnsi="Times New Roman" w:cs="Times New Roman"/>
          <w:color w:val="000000"/>
          <w:sz w:val="24"/>
          <w:szCs w:val="24"/>
          <w:shd w:val="clear" w:color="auto" w:fill="FFFFFF"/>
        </w:rPr>
      </w:pPr>
      <w:r w:rsidRPr="00AA6E65">
        <w:rPr>
          <w:rStyle w:val="apple-converted-space"/>
          <w:rFonts w:ascii="Times New Roman" w:hAnsi="Times New Roman" w:cs="Times New Roman"/>
          <w:color w:val="000000"/>
          <w:sz w:val="24"/>
          <w:szCs w:val="24"/>
          <w:shd w:val="clear" w:color="auto" w:fill="FFFFFF"/>
        </w:rPr>
        <w:t>Здоровый образ жизни включает в себя следующие главные компоненты: правильный режим труда и отдыха, отсутствие вредных привычек, достаточную двигательную активность, личную гигиену, закаливание, духовность, рациональное питание и др.</w:t>
      </w:r>
    </w:p>
    <w:p w:rsidR="00511BDC" w:rsidRDefault="007343D2" w:rsidP="00E2059F">
      <w:pPr>
        <w:ind w:left="-1276" w:right="-568"/>
      </w:pPr>
      <w:r>
        <w:rPr>
          <w:b/>
          <w:sz w:val="24"/>
          <w:szCs w:val="24"/>
          <w:shd w:val="clear" w:color="auto" w:fill="FFFFFF"/>
        </w:rPr>
        <w:t>80</w:t>
      </w:r>
      <w:r w:rsidRPr="00BF2C2A">
        <w:t>.</w:t>
      </w:r>
      <w:r w:rsidR="00511BDC" w:rsidRPr="00511BDC">
        <w:rPr>
          <w:rFonts w:ascii="Calibri" w:eastAsia="Times New Roman" w:hAnsi="Calibri" w:cs="Calibri"/>
          <w:color w:val="000000"/>
          <w:sz w:val="24"/>
          <w:szCs w:val="24"/>
          <w:lang w:eastAsia="ru-RU"/>
        </w:rPr>
        <w:t xml:space="preserve"> </w:t>
      </w:r>
      <w:r w:rsidR="00511BDC" w:rsidRPr="00511BDC">
        <w:rPr>
          <w:rFonts w:ascii="Calibri" w:eastAsia="Times New Roman" w:hAnsi="Calibri" w:cs="Calibri"/>
          <w:b/>
          <w:i/>
          <w:color w:val="000000"/>
          <w:sz w:val="24"/>
          <w:szCs w:val="24"/>
          <w:u w:val="single"/>
          <w:lang w:eastAsia="ru-RU"/>
        </w:rPr>
        <w:t>Негативное влияние алкоголя на здоровье женщин и детей</w:t>
      </w:r>
    </w:p>
    <w:p w:rsidR="00BF2C2A" w:rsidRPr="00511BDC" w:rsidRDefault="00BF2C2A" w:rsidP="00E2059F">
      <w:pPr>
        <w:ind w:left="-1276" w:right="-568"/>
        <w:rPr>
          <w:rFonts w:ascii="Times New Roman" w:hAnsi="Times New Roman" w:cs="Times New Roman"/>
          <w:sz w:val="24"/>
          <w:szCs w:val="24"/>
        </w:rPr>
      </w:pPr>
      <w:r w:rsidRPr="00BF2C2A">
        <w:t xml:space="preserve"> </w:t>
      </w:r>
      <w:r w:rsidRPr="00511BDC">
        <w:rPr>
          <w:rFonts w:ascii="Times New Roman" w:hAnsi="Times New Roman" w:cs="Times New Roman"/>
          <w:sz w:val="24"/>
          <w:szCs w:val="24"/>
        </w:rPr>
        <w:t xml:space="preserve">Спиртные напитки влияют на женщин, как говорится, по всем направлениям: страдает и нервная система, и здоровье, и репродуктивная система, и психика, и умственные способности, и внешность в целом. </w:t>
      </w:r>
    </w:p>
    <w:p w:rsidR="007343D2" w:rsidRPr="00511BDC" w:rsidRDefault="00BF2C2A" w:rsidP="00E2059F">
      <w:pPr>
        <w:ind w:left="-1276" w:right="-568"/>
        <w:rPr>
          <w:rFonts w:ascii="Times New Roman" w:hAnsi="Times New Roman" w:cs="Times New Roman"/>
          <w:sz w:val="24"/>
          <w:szCs w:val="24"/>
        </w:rPr>
      </w:pPr>
      <w:proofErr w:type="gramStart"/>
      <w:r w:rsidRPr="00511BDC">
        <w:rPr>
          <w:rFonts w:ascii="Times New Roman" w:hAnsi="Times New Roman" w:cs="Times New Roman"/>
          <w:b/>
          <w:sz w:val="24"/>
          <w:szCs w:val="24"/>
          <w:u w:val="single"/>
        </w:rPr>
        <w:t>Общие проблемы со здоровьем</w:t>
      </w:r>
      <w:r w:rsidR="00511BDC">
        <w:rPr>
          <w:rFonts w:ascii="Times New Roman" w:hAnsi="Times New Roman" w:cs="Times New Roman"/>
          <w:b/>
          <w:sz w:val="24"/>
          <w:szCs w:val="24"/>
        </w:rPr>
        <w:t xml:space="preserve">  </w:t>
      </w:r>
      <w:r w:rsidRPr="00511BDC">
        <w:rPr>
          <w:rFonts w:ascii="Times New Roman" w:hAnsi="Times New Roman" w:cs="Times New Roman"/>
          <w:sz w:val="24"/>
          <w:szCs w:val="24"/>
        </w:rPr>
        <w:t>(Это и </w:t>
      </w:r>
      <w:proofErr w:type="spellStart"/>
      <w:r w:rsidRPr="00511BDC">
        <w:rPr>
          <w:rFonts w:ascii="Times New Roman" w:hAnsi="Times New Roman" w:cs="Times New Roman"/>
          <w:sz w:val="24"/>
          <w:szCs w:val="24"/>
        </w:rPr>
        <w:t>сердечно-сосудистые</w:t>
      </w:r>
      <w:proofErr w:type="spellEnd"/>
      <w:r w:rsidRPr="00511BDC">
        <w:rPr>
          <w:rFonts w:ascii="Times New Roman" w:hAnsi="Times New Roman" w:cs="Times New Roman"/>
          <w:sz w:val="24"/>
          <w:szCs w:val="24"/>
        </w:rPr>
        <w:t xml:space="preserve"> заболевания, и болезни печени, пищеварительной системы, поджелудочной железы, почек, и многократно увеличенная опасность образования злокачественных опухолей.</w:t>
      </w:r>
      <w:proofErr w:type="gramEnd"/>
      <w:r w:rsidRPr="00511BDC">
        <w:rPr>
          <w:rFonts w:ascii="Times New Roman" w:hAnsi="Times New Roman" w:cs="Times New Roman"/>
          <w:sz w:val="24"/>
          <w:szCs w:val="24"/>
        </w:rPr>
        <w:t xml:space="preserve"> Гипертония, критическое  ухудшение иммунитета и многое другое.</w:t>
      </w:r>
    </w:p>
    <w:p w:rsidR="007343D2" w:rsidRPr="00511BDC" w:rsidRDefault="00BF2C2A" w:rsidP="00E2059F">
      <w:pPr>
        <w:ind w:left="-1276" w:right="-568"/>
        <w:rPr>
          <w:rFonts w:ascii="Times New Roman" w:hAnsi="Times New Roman" w:cs="Times New Roman"/>
          <w:b/>
          <w:sz w:val="24"/>
          <w:szCs w:val="24"/>
        </w:rPr>
      </w:pPr>
      <w:r w:rsidRPr="00511BDC">
        <w:rPr>
          <w:rFonts w:ascii="Times New Roman" w:hAnsi="Times New Roman" w:cs="Times New Roman"/>
          <w:b/>
          <w:sz w:val="24"/>
          <w:szCs w:val="24"/>
        </w:rPr>
        <w:t>Гормональные сбои</w:t>
      </w:r>
      <w:r w:rsidR="00511BDC">
        <w:rPr>
          <w:rFonts w:ascii="Times New Roman" w:hAnsi="Times New Roman" w:cs="Times New Roman"/>
          <w:b/>
          <w:sz w:val="24"/>
          <w:szCs w:val="24"/>
        </w:rPr>
        <w:t>:</w:t>
      </w:r>
      <w:r w:rsidRPr="00511BDC">
        <w:rPr>
          <w:rFonts w:ascii="Times New Roman" w:hAnsi="Times New Roman" w:cs="Times New Roman"/>
          <w:b/>
          <w:sz w:val="24"/>
          <w:szCs w:val="24"/>
        </w:rPr>
        <w:t xml:space="preserve"> негативное влияние на репродуктивную систему; Психические нарушения; Негативное влияние на тело</w:t>
      </w:r>
    </w:p>
    <w:p w:rsidR="00BF2C2A" w:rsidRPr="00511BDC" w:rsidRDefault="00BF2C2A" w:rsidP="00E2059F">
      <w:pPr>
        <w:ind w:left="-1276" w:right="-568"/>
        <w:rPr>
          <w:rFonts w:ascii="Times New Roman" w:hAnsi="Times New Roman" w:cs="Times New Roman"/>
          <w:color w:val="4C4C4C"/>
          <w:sz w:val="24"/>
          <w:szCs w:val="24"/>
          <w:shd w:val="clear" w:color="auto" w:fill="FFFEFD"/>
        </w:rPr>
      </w:pPr>
      <w:r w:rsidRPr="00511BDC">
        <w:rPr>
          <w:rStyle w:val="a4"/>
          <w:rFonts w:ascii="Times New Roman" w:hAnsi="Times New Roman" w:cs="Times New Roman"/>
          <w:color w:val="4C4C4C"/>
          <w:sz w:val="24"/>
          <w:szCs w:val="24"/>
          <w:bdr w:val="none" w:sz="0" w:space="0" w:color="auto" w:frame="1"/>
          <w:shd w:val="clear" w:color="auto" w:fill="FFFEFD"/>
        </w:rPr>
        <w:t>Алкоголь пагубно воздействует на половые клетки</w:t>
      </w:r>
      <w:r w:rsidRPr="00511BDC">
        <w:rPr>
          <w:rFonts w:ascii="Times New Roman" w:hAnsi="Times New Roman" w:cs="Times New Roman"/>
          <w:color w:val="4C4C4C"/>
          <w:sz w:val="24"/>
          <w:szCs w:val="24"/>
          <w:shd w:val="clear" w:color="auto" w:fill="FFFEFD"/>
        </w:rPr>
        <w:t>, нарушает их созревание, жизнеспособность, вызывает в организме беременной женщины и другие непоправимые изменения</w:t>
      </w:r>
    </w:p>
    <w:p w:rsidR="00BF2C2A" w:rsidRPr="00511BDC" w:rsidRDefault="00BF2C2A" w:rsidP="00E2059F">
      <w:pPr>
        <w:pStyle w:val="a7"/>
        <w:spacing w:before="0" w:beforeAutospacing="0" w:after="313" w:afterAutospacing="0"/>
        <w:ind w:left="-1276" w:right="-568"/>
        <w:rPr>
          <w:color w:val="241F1F"/>
        </w:rPr>
      </w:pPr>
      <w:r w:rsidRPr="00511BDC">
        <w:rPr>
          <w:color w:val="241F1F"/>
        </w:rPr>
        <w:t>Ребенок развивается, его организм растет, формируются новые клетки. Алкоголь, пускай даже в совсем небольших количествах, мешает процессам развития организма, вызывая серьезные отклонения, которые зачастую необратимы.</w:t>
      </w:r>
    </w:p>
    <w:p w:rsidR="00BF2C2A" w:rsidRPr="00511BDC" w:rsidRDefault="00BF2C2A" w:rsidP="00E2059F">
      <w:pPr>
        <w:pStyle w:val="a7"/>
        <w:spacing w:before="0" w:beforeAutospacing="0" w:after="313" w:afterAutospacing="0"/>
        <w:ind w:left="-1276" w:right="-568"/>
        <w:rPr>
          <w:color w:val="241F1F"/>
        </w:rPr>
      </w:pPr>
      <w:r w:rsidRPr="00511BDC">
        <w:rPr>
          <w:color w:val="241F1F"/>
        </w:rPr>
        <w:t xml:space="preserve">Это могут быть как физические недостатки, так и психические — алкоголь очень сильный яд, который наносит повреждения практически всем органам человека. А </w:t>
      </w:r>
      <w:r w:rsidRPr="00511BDC">
        <w:rPr>
          <w:rStyle w:val="a4"/>
          <w:b w:val="0"/>
          <w:bCs w:val="0"/>
          <w:color w:val="241F1F"/>
        </w:rPr>
        <w:t>влияние алкоголя на организм ребенка</w:t>
      </w:r>
      <w:r w:rsidRPr="00511BDC">
        <w:rPr>
          <w:rStyle w:val="apple-converted-space"/>
          <w:color w:val="241F1F"/>
        </w:rPr>
        <w:t> </w:t>
      </w:r>
      <w:r w:rsidRPr="00511BDC">
        <w:rPr>
          <w:color w:val="241F1F"/>
        </w:rPr>
        <w:t>еще более велико, из-за того, что последний не окреп, и не до конца сформировался.</w:t>
      </w:r>
    </w:p>
    <w:p w:rsidR="00BF2C2A" w:rsidRPr="00511BDC" w:rsidRDefault="00BF2C2A" w:rsidP="00E2059F">
      <w:pPr>
        <w:pStyle w:val="a7"/>
        <w:spacing w:before="0" w:beforeAutospacing="0" w:after="313" w:afterAutospacing="0"/>
        <w:ind w:left="-1276" w:right="-568"/>
        <w:rPr>
          <w:color w:val="241F1F"/>
        </w:rPr>
      </w:pPr>
      <w:r w:rsidRPr="00511BDC">
        <w:rPr>
          <w:color w:val="241F1F"/>
        </w:rPr>
        <w:lastRenderedPageBreak/>
        <w:t>Детскому организму в несколько раз сложнее перерабатывать алкоголь, чем взрослому. Именно поэтому доза, которая необходима для отравления у них будет гораздо меньше.</w:t>
      </w:r>
    </w:p>
    <w:p w:rsidR="007343D2" w:rsidRDefault="007343D2" w:rsidP="00E2059F">
      <w:pPr>
        <w:tabs>
          <w:tab w:val="left" w:pos="3522"/>
        </w:tabs>
        <w:ind w:left="-1276" w:right="-568"/>
        <w:rPr>
          <w:rFonts w:ascii="Times New Roman" w:hAnsi="Times New Roman" w:cs="Times New Roman"/>
          <w:sz w:val="24"/>
          <w:szCs w:val="24"/>
        </w:rPr>
      </w:pPr>
    </w:p>
    <w:p w:rsidR="007343D2" w:rsidRDefault="007343D2" w:rsidP="00E2059F">
      <w:pPr>
        <w:tabs>
          <w:tab w:val="left" w:pos="3522"/>
        </w:tabs>
        <w:ind w:left="-1276" w:right="-568"/>
        <w:rPr>
          <w:rFonts w:ascii="Times New Roman" w:hAnsi="Times New Roman" w:cs="Times New Roman"/>
          <w:sz w:val="24"/>
          <w:szCs w:val="24"/>
        </w:rPr>
      </w:pPr>
    </w:p>
    <w:p w:rsidR="007343D2" w:rsidRDefault="007343D2" w:rsidP="00E2059F">
      <w:pPr>
        <w:tabs>
          <w:tab w:val="left" w:pos="3522"/>
        </w:tabs>
        <w:ind w:left="-1276" w:right="-568"/>
        <w:rPr>
          <w:rFonts w:ascii="Times New Roman" w:hAnsi="Times New Roman" w:cs="Times New Roman"/>
          <w:sz w:val="24"/>
          <w:szCs w:val="24"/>
        </w:rPr>
      </w:pPr>
    </w:p>
    <w:p w:rsidR="007343D2" w:rsidRDefault="007343D2" w:rsidP="00E2059F">
      <w:pPr>
        <w:tabs>
          <w:tab w:val="left" w:pos="3522"/>
        </w:tabs>
        <w:ind w:left="-1276" w:right="-568"/>
        <w:rPr>
          <w:rFonts w:ascii="Times New Roman" w:hAnsi="Times New Roman" w:cs="Times New Roman"/>
          <w:sz w:val="24"/>
          <w:szCs w:val="24"/>
        </w:rPr>
      </w:pPr>
    </w:p>
    <w:p w:rsidR="007343D2" w:rsidRDefault="007343D2" w:rsidP="00E2059F">
      <w:pPr>
        <w:tabs>
          <w:tab w:val="left" w:pos="3522"/>
        </w:tabs>
        <w:ind w:left="-1276" w:right="-568"/>
        <w:rPr>
          <w:rFonts w:ascii="Times New Roman" w:hAnsi="Times New Roman" w:cs="Times New Roman"/>
          <w:sz w:val="24"/>
          <w:szCs w:val="24"/>
        </w:rPr>
      </w:pPr>
    </w:p>
    <w:p w:rsidR="007343D2" w:rsidRDefault="007343D2" w:rsidP="00E2059F">
      <w:pPr>
        <w:tabs>
          <w:tab w:val="left" w:pos="3522"/>
        </w:tabs>
        <w:ind w:left="-1276" w:right="-568"/>
        <w:rPr>
          <w:rFonts w:ascii="Times New Roman" w:hAnsi="Times New Roman" w:cs="Times New Roman"/>
          <w:sz w:val="24"/>
          <w:szCs w:val="24"/>
        </w:rPr>
      </w:pPr>
    </w:p>
    <w:p w:rsidR="007343D2" w:rsidRDefault="007343D2" w:rsidP="00E2059F">
      <w:pPr>
        <w:tabs>
          <w:tab w:val="left" w:pos="3522"/>
        </w:tabs>
        <w:ind w:left="-1276" w:right="-568"/>
        <w:rPr>
          <w:rFonts w:ascii="Times New Roman" w:hAnsi="Times New Roman" w:cs="Times New Roman"/>
          <w:sz w:val="24"/>
          <w:szCs w:val="24"/>
        </w:rPr>
      </w:pPr>
    </w:p>
    <w:p w:rsidR="007343D2" w:rsidRDefault="007343D2" w:rsidP="00E2059F">
      <w:pPr>
        <w:tabs>
          <w:tab w:val="left" w:pos="3522"/>
        </w:tabs>
        <w:ind w:left="-1276" w:right="-568"/>
        <w:rPr>
          <w:rFonts w:ascii="Times New Roman" w:hAnsi="Times New Roman" w:cs="Times New Roman"/>
          <w:sz w:val="24"/>
          <w:szCs w:val="24"/>
        </w:rPr>
      </w:pPr>
    </w:p>
    <w:p w:rsidR="007343D2" w:rsidRDefault="007343D2" w:rsidP="00E2059F">
      <w:pPr>
        <w:tabs>
          <w:tab w:val="left" w:pos="3522"/>
        </w:tabs>
        <w:ind w:left="-1276" w:right="-568"/>
        <w:rPr>
          <w:rFonts w:ascii="Times New Roman" w:hAnsi="Times New Roman" w:cs="Times New Roman"/>
          <w:sz w:val="24"/>
          <w:szCs w:val="24"/>
        </w:rPr>
      </w:pPr>
    </w:p>
    <w:p w:rsidR="007343D2" w:rsidRDefault="007343D2" w:rsidP="00E2059F">
      <w:pPr>
        <w:tabs>
          <w:tab w:val="left" w:pos="3522"/>
        </w:tabs>
        <w:ind w:left="-1276" w:right="-568"/>
        <w:rPr>
          <w:rFonts w:ascii="Times New Roman" w:hAnsi="Times New Roman" w:cs="Times New Roman"/>
          <w:sz w:val="24"/>
          <w:szCs w:val="24"/>
        </w:rPr>
      </w:pPr>
    </w:p>
    <w:p w:rsidR="007343D2" w:rsidRDefault="007343D2" w:rsidP="00E2059F">
      <w:pPr>
        <w:tabs>
          <w:tab w:val="left" w:pos="3522"/>
        </w:tabs>
        <w:ind w:left="-1276" w:right="-568"/>
        <w:rPr>
          <w:rFonts w:ascii="Times New Roman" w:hAnsi="Times New Roman" w:cs="Times New Roman"/>
          <w:sz w:val="24"/>
          <w:szCs w:val="24"/>
        </w:rPr>
      </w:pPr>
    </w:p>
    <w:p w:rsidR="007343D2" w:rsidRDefault="007343D2" w:rsidP="00E2059F">
      <w:pPr>
        <w:tabs>
          <w:tab w:val="left" w:pos="3522"/>
        </w:tabs>
        <w:ind w:left="-1276" w:right="-568"/>
        <w:rPr>
          <w:rFonts w:ascii="Times New Roman" w:hAnsi="Times New Roman" w:cs="Times New Roman"/>
          <w:sz w:val="24"/>
          <w:szCs w:val="24"/>
        </w:rPr>
      </w:pPr>
    </w:p>
    <w:p w:rsidR="007343D2" w:rsidRDefault="007343D2" w:rsidP="00E2059F">
      <w:pPr>
        <w:tabs>
          <w:tab w:val="left" w:pos="3522"/>
        </w:tabs>
        <w:ind w:left="-1276" w:right="-568"/>
        <w:rPr>
          <w:rFonts w:ascii="Times New Roman" w:hAnsi="Times New Roman" w:cs="Times New Roman"/>
          <w:sz w:val="24"/>
          <w:szCs w:val="24"/>
        </w:rPr>
      </w:pPr>
    </w:p>
    <w:p w:rsidR="007343D2" w:rsidRPr="007343D2" w:rsidRDefault="007343D2" w:rsidP="00E2059F">
      <w:pPr>
        <w:tabs>
          <w:tab w:val="left" w:pos="3522"/>
        </w:tabs>
        <w:ind w:left="-1276" w:right="-568"/>
        <w:rPr>
          <w:rFonts w:ascii="Times New Roman" w:hAnsi="Times New Roman" w:cs="Times New Roman"/>
          <w:sz w:val="24"/>
          <w:szCs w:val="24"/>
        </w:rPr>
      </w:pPr>
    </w:p>
    <w:sectPr w:rsidR="007343D2" w:rsidRPr="007343D2" w:rsidSect="002C2AEC">
      <w:pgSz w:w="11906" w:h="16838"/>
      <w:pgMar w:top="1134" w:right="850"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18"/>
        <w:szCs w:val="18"/>
        <w:u w:val="none"/>
      </w:rPr>
    </w:lvl>
    <w:lvl w:ilvl="1">
      <w:start w:val="1"/>
      <w:numFmt w:val="decimal"/>
      <w:lvlText w:val="%1."/>
      <w:lvlJc w:val="left"/>
      <w:rPr>
        <w:b w:val="0"/>
        <w:bCs w:val="0"/>
        <w:i w:val="0"/>
        <w:iCs w:val="0"/>
        <w:smallCaps w:val="0"/>
        <w:strike w:val="0"/>
        <w:color w:val="000000"/>
        <w:spacing w:val="0"/>
        <w:w w:val="100"/>
        <w:position w:val="0"/>
        <w:sz w:val="18"/>
        <w:szCs w:val="18"/>
        <w:u w:val="none"/>
      </w:rPr>
    </w:lvl>
    <w:lvl w:ilvl="2">
      <w:start w:val="1"/>
      <w:numFmt w:val="decimal"/>
      <w:lvlText w:val="%1."/>
      <w:lvlJc w:val="left"/>
      <w:rPr>
        <w:b w:val="0"/>
        <w:bCs w:val="0"/>
        <w:i w:val="0"/>
        <w:iCs w:val="0"/>
        <w:smallCaps w:val="0"/>
        <w:strike w:val="0"/>
        <w:color w:val="000000"/>
        <w:spacing w:val="0"/>
        <w:w w:val="100"/>
        <w:position w:val="0"/>
        <w:sz w:val="18"/>
        <w:szCs w:val="18"/>
        <w:u w:val="none"/>
      </w:rPr>
    </w:lvl>
    <w:lvl w:ilvl="3">
      <w:start w:val="1"/>
      <w:numFmt w:val="decimal"/>
      <w:lvlText w:val="%1."/>
      <w:lvlJc w:val="left"/>
      <w:rPr>
        <w:b w:val="0"/>
        <w:bCs w:val="0"/>
        <w:i w:val="0"/>
        <w:iCs w:val="0"/>
        <w:smallCaps w:val="0"/>
        <w:strike w:val="0"/>
        <w:color w:val="000000"/>
        <w:spacing w:val="0"/>
        <w:w w:val="100"/>
        <w:position w:val="0"/>
        <w:sz w:val="18"/>
        <w:szCs w:val="18"/>
        <w:u w:val="none"/>
      </w:rPr>
    </w:lvl>
    <w:lvl w:ilvl="4">
      <w:start w:val="1"/>
      <w:numFmt w:val="decimal"/>
      <w:lvlText w:val="%1."/>
      <w:lvlJc w:val="left"/>
      <w:rPr>
        <w:b w:val="0"/>
        <w:bCs w:val="0"/>
        <w:i w:val="0"/>
        <w:iCs w:val="0"/>
        <w:smallCaps w:val="0"/>
        <w:strike w:val="0"/>
        <w:color w:val="000000"/>
        <w:spacing w:val="0"/>
        <w:w w:val="100"/>
        <w:position w:val="0"/>
        <w:sz w:val="18"/>
        <w:szCs w:val="18"/>
        <w:u w:val="none"/>
      </w:rPr>
    </w:lvl>
    <w:lvl w:ilvl="5">
      <w:start w:val="1"/>
      <w:numFmt w:val="decimal"/>
      <w:lvlText w:val="%1."/>
      <w:lvlJc w:val="left"/>
      <w:rPr>
        <w:b w:val="0"/>
        <w:bCs w:val="0"/>
        <w:i w:val="0"/>
        <w:iCs w:val="0"/>
        <w:smallCaps w:val="0"/>
        <w:strike w:val="0"/>
        <w:color w:val="000000"/>
        <w:spacing w:val="0"/>
        <w:w w:val="100"/>
        <w:position w:val="0"/>
        <w:sz w:val="18"/>
        <w:szCs w:val="18"/>
        <w:u w:val="none"/>
      </w:rPr>
    </w:lvl>
    <w:lvl w:ilvl="6">
      <w:start w:val="1"/>
      <w:numFmt w:val="decimal"/>
      <w:lvlText w:val="%1."/>
      <w:lvlJc w:val="left"/>
      <w:rPr>
        <w:b w:val="0"/>
        <w:bCs w:val="0"/>
        <w:i w:val="0"/>
        <w:iCs w:val="0"/>
        <w:smallCaps w:val="0"/>
        <w:strike w:val="0"/>
        <w:color w:val="000000"/>
        <w:spacing w:val="0"/>
        <w:w w:val="100"/>
        <w:position w:val="0"/>
        <w:sz w:val="18"/>
        <w:szCs w:val="18"/>
        <w:u w:val="none"/>
      </w:rPr>
    </w:lvl>
    <w:lvl w:ilvl="7">
      <w:start w:val="1"/>
      <w:numFmt w:val="decimal"/>
      <w:lvlText w:val="%1."/>
      <w:lvlJc w:val="left"/>
      <w:rPr>
        <w:b w:val="0"/>
        <w:bCs w:val="0"/>
        <w:i w:val="0"/>
        <w:iCs w:val="0"/>
        <w:smallCaps w:val="0"/>
        <w:strike w:val="0"/>
        <w:color w:val="000000"/>
        <w:spacing w:val="0"/>
        <w:w w:val="100"/>
        <w:position w:val="0"/>
        <w:sz w:val="18"/>
        <w:szCs w:val="18"/>
        <w:u w:val="none"/>
      </w:rPr>
    </w:lvl>
    <w:lvl w:ilvl="8">
      <w:start w:val="1"/>
      <w:numFmt w:val="decimal"/>
      <w:lvlText w:val="%1."/>
      <w:lvlJc w:val="left"/>
      <w:rPr>
        <w:b w:val="0"/>
        <w:bCs w:val="0"/>
        <w:i w:val="0"/>
        <w:iCs w:val="0"/>
        <w:smallCaps w:val="0"/>
        <w:strike w:val="0"/>
        <w:color w:val="000000"/>
        <w:spacing w:val="0"/>
        <w:w w:val="100"/>
        <w:position w:val="0"/>
        <w:sz w:val="18"/>
        <w:szCs w:val="18"/>
        <w:u w:val="none"/>
      </w:rPr>
    </w:lvl>
  </w:abstractNum>
  <w:abstractNum w:abstractNumId="1">
    <w:nsid w:val="00000003"/>
    <w:multiLevelType w:val="multilevel"/>
    <w:tmpl w:val="00000002"/>
    <w:lvl w:ilvl="0">
      <w:start w:val="11"/>
      <w:numFmt w:val="decimal"/>
      <w:lvlText w:val="%1."/>
      <w:lvlJc w:val="left"/>
      <w:rPr>
        <w:b w:val="0"/>
        <w:bCs w:val="0"/>
        <w:i w:val="0"/>
        <w:iCs w:val="0"/>
        <w:smallCaps w:val="0"/>
        <w:strike w:val="0"/>
        <w:color w:val="000000"/>
        <w:spacing w:val="0"/>
        <w:w w:val="100"/>
        <w:position w:val="0"/>
        <w:sz w:val="18"/>
        <w:szCs w:val="18"/>
        <w:u w:val="none"/>
      </w:rPr>
    </w:lvl>
    <w:lvl w:ilvl="1">
      <w:start w:val="11"/>
      <w:numFmt w:val="decimal"/>
      <w:lvlText w:val="%1."/>
      <w:lvlJc w:val="left"/>
      <w:rPr>
        <w:b w:val="0"/>
        <w:bCs w:val="0"/>
        <w:i w:val="0"/>
        <w:iCs w:val="0"/>
        <w:smallCaps w:val="0"/>
        <w:strike w:val="0"/>
        <w:color w:val="000000"/>
        <w:spacing w:val="0"/>
        <w:w w:val="100"/>
        <w:position w:val="0"/>
        <w:sz w:val="18"/>
        <w:szCs w:val="18"/>
        <w:u w:val="none"/>
      </w:rPr>
    </w:lvl>
    <w:lvl w:ilvl="2">
      <w:start w:val="11"/>
      <w:numFmt w:val="decimal"/>
      <w:lvlText w:val="%1."/>
      <w:lvlJc w:val="left"/>
      <w:rPr>
        <w:b w:val="0"/>
        <w:bCs w:val="0"/>
        <w:i w:val="0"/>
        <w:iCs w:val="0"/>
        <w:smallCaps w:val="0"/>
        <w:strike w:val="0"/>
        <w:color w:val="000000"/>
        <w:spacing w:val="0"/>
        <w:w w:val="100"/>
        <w:position w:val="0"/>
        <w:sz w:val="18"/>
        <w:szCs w:val="18"/>
        <w:u w:val="none"/>
      </w:rPr>
    </w:lvl>
    <w:lvl w:ilvl="3">
      <w:start w:val="11"/>
      <w:numFmt w:val="decimal"/>
      <w:lvlText w:val="%1."/>
      <w:lvlJc w:val="left"/>
      <w:rPr>
        <w:b w:val="0"/>
        <w:bCs w:val="0"/>
        <w:i w:val="0"/>
        <w:iCs w:val="0"/>
        <w:smallCaps w:val="0"/>
        <w:strike w:val="0"/>
        <w:color w:val="000000"/>
        <w:spacing w:val="0"/>
        <w:w w:val="100"/>
        <w:position w:val="0"/>
        <w:sz w:val="18"/>
        <w:szCs w:val="18"/>
        <w:u w:val="none"/>
      </w:rPr>
    </w:lvl>
    <w:lvl w:ilvl="4">
      <w:start w:val="11"/>
      <w:numFmt w:val="decimal"/>
      <w:lvlText w:val="%1."/>
      <w:lvlJc w:val="left"/>
      <w:rPr>
        <w:b w:val="0"/>
        <w:bCs w:val="0"/>
        <w:i w:val="0"/>
        <w:iCs w:val="0"/>
        <w:smallCaps w:val="0"/>
        <w:strike w:val="0"/>
        <w:color w:val="000000"/>
        <w:spacing w:val="0"/>
        <w:w w:val="100"/>
        <w:position w:val="0"/>
        <w:sz w:val="18"/>
        <w:szCs w:val="18"/>
        <w:u w:val="none"/>
      </w:rPr>
    </w:lvl>
    <w:lvl w:ilvl="5">
      <w:start w:val="11"/>
      <w:numFmt w:val="decimal"/>
      <w:lvlText w:val="%1."/>
      <w:lvlJc w:val="left"/>
      <w:rPr>
        <w:b w:val="0"/>
        <w:bCs w:val="0"/>
        <w:i w:val="0"/>
        <w:iCs w:val="0"/>
        <w:smallCaps w:val="0"/>
        <w:strike w:val="0"/>
        <w:color w:val="000000"/>
        <w:spacing w:val="0"/>
        <w:w w:val="100"/>
        <w:position w:val="0"/>
        <w:sz w:val="18"/>
        <w:szCs w:val="18"/>
        <w:u w:val="none"/>
      </w:rPr>
    </w:lvl>
    <w:lvl w:ilvl="6">
      <w:start w:val="11"/>
      <w:numFmt w:val="decimal"/>
      <w:lvlText w:val="%1."/>
      <w:lvlJc w:val="left"/>
      <w:rPr>
        <w:b w:val="0"/>
        <w:bCs w:val="0"/>
        <w:i w:val="0"/>
        <w:iCs w:val="0"/>
        <w:smallCaps w:val="0"/>
        <w:strike w:val="0"/>
        <w:color w:val="000000"/>
        <w:spacing w:val="0"/>
        <w:w w:val="100"/>
        <w:position w:val="0"/>
        <w:sz w:val="18"/>
        <w:szCs w:val="18"/>
        <w:u w:val="none"/>
      </w:rPr>
    </w:lvl>
    <w:lvl w:ilvl="7">
      <w:start w:val="11"/>
      <w:numFmt w:val="decimal"/>
      <w:lvlText w:val="%1."/>
      <w:lvlJc w:val="left"/>
      <w:rPr>
        <w:b w:val="0"/>
        <w:bCs w:val="0"/>
        <w:i w:val="0"/>
        <w:iCs w:val="0"/>
        <w:smallCaps w:val="0"/>
        <w:strike w:val="0"/>
        <w:color w:val="000000"/>
        <w:spacing w:val="0"/>
        <w:w w:val="100"/>
        <w:position w:val="0"/>
        <w:sz w:val="18"/>
        <w:szCs w:val="18"/>
        <w:u w:val="none"/>
      </w:rPr>
    </w:lvl>
    <w:lvl w:ilvl="8">
      <w:start w:val="11"/>
      <w:numFmt w:val="decimal"/>
      <w:lvlText w:val="%1."/>
      <w:lvlJc w:val="left"/>
      <w:rPr>
        <w:b w:val="0"/>
        <w:bCs w:val="0"/>
        <w:i w:val="0"/>
        <w:iCs w:val="0"/>
        <w:smallCaps w:val="0"/>
        <w:strike w:val="0"/>
        <w:color w:val="000000"/>
        <w:spacing w:val="0"/>
        <w:w w:val="100"/>
        <w:position w:val="0"/>
        <w:sz w:val="18"/>
        <w:szCs w:val="18"/>
        <w:u w:val="none"/>
      </w:rPr>
    </w:lvl>
  </w:abstractNum>
  <w:abstractNum w:abstractNumId="2">
    <w:nsid w:val="00000005"/>
    <w:multiLevelType w:val="multilevel"/>
    <w:tmpl w:val="00000004"/>
    <w:lvl w:ilvl="0">
      <w:start w:val="28"/>
      <w:numFmt w:val="decimal"/>
      <w:lvlText w:val="%1."/>
      <w:lvlJc w:val="left"/>
      <w:rPr>
        <w:b w:val="0"/>
        <w:bCs w:val="0"/>
        <w:i w:val="0"/>
        <w:iCs w:val="0"/>
        <w:smallCaps w:val="0"/>
        <w:strike w:val="0"/>
        <w:color w:val="000000"/>
        <w:spacing w:val="0"/>
        <w:w w:val="100"/>
        <w:position w:val="0"/>
        <w:sz w:val="18"/>
        <w:szCs w:val="18"/>
        <w:u w:val="none"/>
      </w:rPr>
    </w:lvl>
    <w:lvl w:ilvl="1">
      <w:start w:val="28"/>
      <w:numFmt w:val="decimal"/>
      <w:lvlText w:val="%1."/>
      <w:lvlJc w:val="left"/>
      <w:rPr>
        <w:b w:val="0"/>
        <w:bCs w:val="0"/>
        <w:i w:val="0"/>
        <w:iCs w:val="0"/>
        <w:smallCaps w:val="0"/>
        <w:strike w:val="0"/>
        <w:color w:val="000000"/>
        <w:spacing w:val="0"/>
        <w:w w:val="100"/>
        <w:position w:val="0"/>
        <w:sz w:val="18"/>
        <w:szCs w:val="18"/>
        <w:u w:val="none"/>
      </w:rPr>
    </w:lvl>
    <w:lvl w:ilvl="2">
      <w:start w:val="28"/>
      <w:numFmt w:val="decimal"/>
      <w:lvlText w:val="%1."/>
      <w:lvlJc w:val="left"/>
      <w:rPr>
        <w:b w:val="0"/>
        <w:bCs w:val="0"/>
        <w:i w:val="0"/>
        <w:iCs w:val="0"/>
        <w:smallCaps w:val="0"/>
        <w:strike w:val="0"/>
        <w:color w:val="000000"/>
        <w:spacing w:val="0"/>
        <w:w w:val="100"/>
        <w:position w:val="0"/>
        <w:sz w:val="18"/>
        <w:szCs w:val="18"/>
        <w:u w:val="none"/>
      </w:rPr>
    </w:lvl>
    <w:lvl w:ilvl="3">
      <w:start w:val="28"/>
      <w:numFmt w:val="decimal"/>
      <w:lvlText w:val="%1."/>
      <w:lvlJc w:val="left"/>
      <w:rPr>
        <w:b w:val="0"/>
        <w:bCs w:val="0"/>
        <w:i w:val="0"/>
        <w:iCs w:val="0"/>
        <w:smallCaps w:val="0"/>
        <w:strike w:val="0"/>
        <w:color w:val="000000"/>
        <w:spacing w:val="0"/>
        <w:w w:val="100"/>
        <w:position w:val="0"/>
        <w:sz w:val="18"/>
        <w:szCs w:val="18"/>
        <w:u w:val="none"/>
      </w:rPr>
    </w:lvl>
    <w:lvl w:ilvl="4">
      <w:start w:val="28"/>
      <w:numFmt w:val="decimal"/>
      <w:lvlText w:val="%1."/>
      <w:lvlJc w:val="left"/>
      <w:rPr>
        <w:b w:val="0"/>
        <w:bCs w:val="0"/>
        <w:i w:val="0"/>
        <w:iCs w:val="0"/>
        <w:smallCaps w:val="0"/>
        <w:strike w:val="0"/>
        <w:color w:val="000000"/>
        <w:spacing w:val="0"/>
        <w:w w:val="100"/>
        <w:position w:val="0"/>
        <w:sz w:val="18"/>
        <w:szCs w:val="18"/>
        <w:u w:val="none"/>
      </w:rPr>
    </w:lvl>
    <w:lvl w:ilvl="5">
      <w:start w:val="28"/>
      <w:numFmt w:val="decimal"/>
      <w:lvlText w:val="%1."/>
      <w:lvlJc w:val="left"/>
      <w:rPr>
        <w:b w:val="0"/>
        <w:bCs w:val="0"/>
        <w:i w:val="0"/>
        <w:iCs w:val="0"/>
        <w:smallCaps w:val="0"/>
        <w:strike w:val="0"/>
        <w:color w:val="000000"/>
        <w:spacing w:val="0"/>
        <w:w w:val="100"/>
        <w:position w:val="0"/>
        <w:sz w:val="18"/>
        <w:szCs w:val="18"/>
        <w:u w:val="none"/>
      </w:rPr>
    </w:lvl>
    <w:lvl w:ilvl="6">
      <w:start w:val="28"/>
      <w:numFmt w:val="decimal"/>
      <w:lvlText w:val="%1."/>
      <w:lvlJc w:val="left"/>
      <w:rPr>
        <w:b w:val="0"/>
        <w:bCs w:val="0"/>
        <w:i w:val="0"/>
        <w:iCs w:val="0"/>
        <w:smallCaps w:val="0"/>
        <w:strike w:val="0"/>
        <w:color w:val="000000"/>
        <w:spacing w:val="0"/>
        <w:w w:val="100"/>
        <w:position w:val="0"/>
        <w:sz w:val="18"/>
        <w:szCs w:val="18"/>
        <w:u w:val="none"/>
      </w:rPr>
    </w:lvl>
    <w:lvl w:ilvl="7">
      <w:start w:val="28"/>
      <w:numFmt w:val="decimal"/>
      <w:lvlText w:val="%1."/>
      <w:lvlJc w:val="left"/>
      <w:rPr>
        <w:b w:val="0"/>
        <w:bCs w:val="0"/>
        <w:i w:val="0"/>
        <w:iCs w:val="0"/>
        <w:smallCaps w:val="0"/>
        <w:strike w:val="0"/>
        <w:color w:val="000000"/>
        <w:spacing w:val="0"/>
        <w:w w:val="100"/>
        <w:position w:val="0"/>
        <w:sz w:val="18"/>
        <w:szCs w:val="18"/>
        <w:u w:val="none"/>
      </w:rPr>
    </w:lvl>
    <w:lvl w:ilvl="8">
      <w:start w:val="28"/>
      <w:numFmt w:val="decimal"/>
      <w:lvlText w:val="%1."/>
      <w:lvlJc w:val="left"/>
      <w:rPr>
        <w:b w:val="0"/>
        <w:bCs w:val="0"/>
        <w:i w:val="0"/>
        <w:iCs w:val="0"/>
        <w:smallCaps w:val="0"/>
        <w:strike w:val="0"/>
        <w:color w:val="000000"/>
        <w:spacing w:val="0"/>
        <w:w w:val="100"/>
        <w:position w:val="0"/>
        <w:sz w:val="18"/>
        <w:szCs w:val="18"/>
        <w:u w:val="none"/>
      </w:rPr>
    </w:lvl>
  </w:abstractNum>
  <w:abstractNum w:abstractNumId="3">
    <w:nsid w:val="00000007"/>
    <w:multiLevelType w:val="multilevel"/>
    <w:tmpl w:val="00000006"/>
    <w:lvl w:ilvl="0">
      <w:start w:val="31"/>
      <w:numFmt w:val="decimal"/>
      <w:lvlText w:val="%1."/>
      <w:lvlJc w:val="left"/>
      <w:rPr>
        <w:b w:val="0"/>
        <w:bCs w:val="0"/>
        <w:i w:val="0"/>
        <w:iCs w:val="0"/>
        <w:smallCaps w:val="0"/>
        <w:strike w:val="0"/>
        <w:color w:val="000000"/>
        <w:spacing w:val="0"/>
        <w:w w:val="100"/>
        <w:position w:val="0"/>
        <w:sz w:val="18"/>
        <w:szCs w:val="18"/>
        <w:u w:val="none"/>
      </w:rPr>
    </w:lvl>
    <w:lvl w:ilvl="1">
      <w:start w:val="31"/>
      <w:numFmt w:val="decimal"/>
      <w:lvlText w:val="%1."/>
      <w:lvlJc w:val="left"/>
      <w:rPr>
        <w:b w:val="0"/>
        <w:bCs w:val="0"/>
        <w:i w:val="0"/>
        <w:iCs w:val="0"/>
        <w:smallCaps w:val="0"/>
        <w:strike w:val="0"/>
        <w:color w:val="000000"/>
        <w:spacing w:val="0"/>
        <w:w w:val="100"/>
        <w:position w:val="0"/>
        <w:sz w:val="18"/>
        <w:szCs w:val="18"/>
        <w:u w:val="none"/>
      </w:rPr>
    </w:lvl>
    <w:lvl w:ilvl="2">
      <w:start w:val="31"/>
      <w:numFmt w:val="decimal"/>
      <w:lvlText w:val="%1."/>
      <w:lvlJc w:val="left"/>
      <w:rPr>
        <w:b w:val="0"/>
        <w:bCs w:val="0"/>
        <w:i w:val="0"/>
        <w:iCs w:val="0"/>
        <w:smallCaps w:val="0"/>
        <w:strike w:val="0"/>
        <w:color w:val="000000"/>
        <w:spacing w:val="0"/>
        <w:w w:val="100"/>
        <w:position w:val="0"/>
        <w:sz w:val="18"/>
        <w:szCs w:val="18"/>
        <w:u w:val="none"/>
      </w:rPr>
    </w:lvl>
    <w:lvl w:ilvl="3">
      <w:start w:val="31"/>
      <w:numFmt w:val="decimal"/>
      <w:lvlText w:val="%1."/>
      <w:lvlJc w:val="left"/>
      <w:rPr>
        <w:b w:val="0"/>
        <w:bCs w:val="0"/>
        <w:i w:val="0"/>
        <w:iCs w:val="0"/>
        <w:smallCaps w:val="0"/>
        <w:strike w:val="0"/>
        <w:color w:val="000000"/>
        <w:spacing w:val="0"/>
        <w:w w:val="100"/>
        <w:position w:val="0"/>
        <w:sz w:val="18"/>
        <w:szCs w:val="18"/>
        <w:u w:val="none"/>
      </w:rPr>
    </w:lvl>
    <w:lvl w:ilvl="4">
      <w:start w:val="31"/>
      <w:numFmt w:val="decimal"/>
      <w:lvlText w:val="%1."/>
      <w:lvlJc w:val="left"/>
      <w:rPr>
        <w:b w:val="0"/>
        <w:bCs w:val="0"/>
        <w:i w:val="0"/>
        <w:iCs w:val="0"/>
        <w:smallCaps w:val="0"/>
        <w:strike w:val="0"/>
        <w:color w:val="000000"/>
        <w:spacing w:val="0"/>
        <w:w w:val="100"/>
        <w:position w:val="0"/>
        <w:sz w:val="18"/>
        <w:szCs w:val="18"/>
        <w:u w:val="none"/>
      </w:rPr>
    </w:lvl>
    <w:lvl w:ilvl="5">
      <w:start w:val="31"/>
      <w:numFmt w:val="decimal"/>
      <w:lvlText w:val="%1."/>
      <w:lvlJc w:val="left"/>
      <w:rPr>
        <w:b w:val="0"/>
        <w:bCs w:val="0"/>
        <w:i w:val="0"/>
        <w:iCs w:val="0"/>
        <w:smallCaps w:val="0"/>
        <w:strike w:val="0"/>
        <w:color w:val="000000"/>
        <w:spacing w:val="0"/>
        <w:w w:val="100"/>
        <w:position w:val="0"/>
        <w:sz w:val="18"/>
        <w:szCs w:val="18"/>
        <w:u w:val="none"/>
      </w:rPr>
    </w:lvl>
    <w:lvl w:ilvl="6">
      <w:start w:val="31"/>
      <w:numFmt w:val="decimal"/>
      <w:lvlText w:val="%1."/>
      <w:lvlJc w:val="left"/>
      <w:rPr>
        <w:b w:val="0"/>
        <w:bCs w:val="0"/>
        <w:i w:val="0"/>
        <w:iCs w:val="0"/>
        <w:smallCaps w:val="0"/>
        <w:strike w:val="0"/>
        <w:color w:val="000000"/>
        <w:spacing w:val="0"/>
        <w:w w:val="100"/>
        <w:position w:val="0"/>
        <w:sz w:val="18"/>
        <w:szCs w:val="18"/>
        <w:u w:val="none"/>
      </w:rPr>
    </w:lvl>
    <w:lvl w:ilvl="7">
      <w:start w:val="31"/>
      <w:numFmt w:val="decimal"/>
      <w:lvlText w:val="%1."/>
      <w:lvlJc w:val="left"/>
      <w:rPr>
        <w:b w:val="0"/>
        <w:bCs w:val="0"/>
        <w:i w:val="0"/>
        <w:iCs w:val="0"/>
        <w:smallCaps w:val="0"/>
        <w:strike w:val="0"/>
        <w:color w:val="000000"/>
        <w:spacing w:val="0"/>
        <w:w w:val="100"/>
        <w:position w:val="0"/>
        <w:sz w:val="18"/>
        <w:szCs w:val="18"/>
        <w:u w:val="none"/>
      </w:rPr>
    </w:lvl>
    <w:lvl w:ilvl="8">
      <w:start w:val="31"/>
      <w:numFmt w:val="decimal"/>
      <w:lvlText w:val="%1."/>
      <w:lvlJc w:val="left"/>
      <w:rPr>
        <w:b w:val="0"/>
        <w:bCs w:val="0"/>
        <w:i w:val="0"/>
        <w:iCs w:val="0"/>
        <w:smallCaps w:val="0"/>
        <w:strike w:val="0"/>
        <w:color w:val="000000"/>
        <w:spacing w:val="0"/>
        <w:w w:val="100"/>
        <w:position w:val="0"/>
        <w:sz w:val="18"/>
        <w:szCs w:val="18"/>
        <w:u w:val="none"/>
      </w:rPr>
    </w:lvl>
  </w:abstractNum>
  <w:abstractNum w:abstractNumId="4">
    <w:nsid w:val="00000009"/>
    <w:multiLevelType w:val="multilevel"/>
    <w:tmpl w:val="00000008"/>
    <w:lvl w:ilvl="0">
      <w:start w:val="34"/>
      <w:numFmt w:val="decimal"/>
      <w:lvlText w:val="%1."/>
      <w:lvlJc w:val="left"/>
      <w:rPr>
        <w:b w:val="0"/>
        <w:bCs w:val="0"/>
        <w:i w:val="0"/>
        <w:iCs w:val="0"/>
        <w:smallCaps w:val="0"/>
        <w:strike w:val="0"/>
        <w:color w:val="000000"/>
        <w:spacing w:val="0"/>
        <w:w w:val="100"/>
        <w:position w:val="0"/>
        <w:sz w:val="18"/>
        <w:szCs w:val="18"/>
        <w:u w:val="none"/>
      </w:rPr>
    </w:lvl>
    <w:lvl w:ilvl="1">
      <w:start w:val="34"/>
      <w:numFmt w:val="decimal"/>
      <w:lvlText w:val="%1."/>
      <w:lvlJc w:val="left"/>
      <w:rPr>
        <w:b w:val="0"/>
        <w:bCs w:val="0"/>
        <w:i w:val="0"/>
        <w:iCs w:val="0"/>
        <w:smallCaps w:val="0"/>
        <w:strike w:val="0"/>
        <w:color w:val="000000"/>
        <w:spacing w:val="0"/>
        <w:w w:val="100"/>
        <w:position w:val="0"/>
        <w:sz w:val="18"/>
        <w:szCs w:val="18"/>
        <w:u w:val="none"/>
      </w:rPr>
    </w:lvl>
    <w:lvl w:ilvl="2">
      <w:start w:val="34"/>
      <w:numFmt w:val="decimal"/>
      <w:lvlText w:val="%1."/>
      <w:lvlJc w:val="left"/>
      <w:rPr>
        <w:b w:val="0"/>
        <w:bCs w:val="0"/>
        <w:i w:val="0"/>
        <w:iCs w:val="0"/>
        <w:smallCaps w:val="0"/>
        <w:strike w:val="0"/>
        <w:color w:val="000000"/>
        <w:spacing w:val="0"/>
        <w:w w:val="100"/>
        <w:position w:val="0"/>
        <w:sz w:val="18"/>
        <w:szCs w:val="18"/>
        <w:u w:val="none"/>
      </w:rPr>
    </w:lvl>
    <w:lvl w:ilvl="3">
      <w:start w:val="34"/>
      <w:numFmt w:val="decimal"/>
      <w:lvlText w:val="%1."/>
      <w:lvlJc w:val="left"/>
      <w:rPr>
        <w:b w:val="0"/>
        <w:bCs w:val="0"/>
        <w:i w:val="0"/>
        <w:iCs w:val="0"/>
        <w:smallCaps w:val="0"/>
        <w:strike w:val="0"/>
        <w:color w:val="000000"/>
        <w:spacing w:val="0"/>
        <w:w w:val="100"/>
        <w:position w:val="0"/>
        <w:sz w:val="18"/>
        <w:szCs w:val="18"/>
        <w:u w:val="none"/>
      </w:rPr>
    </w:lvl>
    <w:lvl w:ilvl="4">
      <w:start w:val="34"/>
      <w:numFmt w:val="decimal"/>
      <w:lvlText w:val="%1."/>
      <w:lvlJc w:val="left"/>
      <w:rPr>
        <w:b w:val="0"/>
        <w:bCs w:val="0"/>
        <w:i w:val="0"/>
        <w:iCs w:val="0"/>
        <w:smallCaps w:val="0"/>
        <w:strike w:val="0"/>
        <w:color w:val="000000"/>
        <w:spacing w:val="0"/>
        <w:w w:val="100"/>
        <w:position w:val="0"/>
        <w:sz w:val="18"/>
        <w:szCs w:val="18"/>
        <w:u w:val="none"/>
      </w:rPr>
    </w:lvl>
    <w:lvl w:ilvl="5">
      <w:start w:val="34"/>
      <w:numFmt w:val="decimal"/>
      <w:lvlText w:val="%1."/>
      <w:lvlJc w:val="left"/>
      <w:rPr>
        <w:b w:val="0"/>
        <w:bCs w:val="0"/>
        <w:i w:val="0"/>
        <w:iCs w:val="0"/>
        <w:smallCaps w:val="0"/>
        <w:strike w:val="0"/>
        <w:color w:val="000000"/>
        <w:spacing w:val="0"/>
        <w:w w:val="100"/>
        <w:position w:val="0"/>
        <w:sz w:val="18"/>
        <w:szCs w:val="18"/>
        <w:u w:val="none"/>
      </w:rPr>
    </w:lvl>
    <w:lvl w:ilvl="6">
      <w:start w:val="34"/>
      <w:numFmt w:val="decimal"/>
      <w:lvlText w:val="%1."/>
      <w:lvlJc w:val="left"/>
      <w:rPr>
        <w:b w:val="0"/>
        <w:bCs w:val="0"/>
        <w:i w:val="0"/>
        <w:iCs w:val="0"/>
        <w:smallCaps w:val="0"/>
        <w:strike w:val="0"/>
        <w:color w:val="000000"/>
        <w:spacing w:val="0"/>
        <w:w w:val="100"/>
        <w:position w:val="0"/>
        <w:sz w:val="18"/>
        <w:szCs w:val="18"/>
        <w:u w:val="none"/>
      </w:rPr>
    </w:lvl>
    <w:lvl w:ilvl="7">
      <w:start w:val="34"/>
      <w:numFmt w:val="decimal"/>
      <w:lvlText w:val="%1."/>
      <w:lvlJc w:val="left"/>
      <w:rPr>
        <w:b w:val="0"/>
        <w:bCs w:val="0"/>
        <w:i w:val="0"/>
        <w:iCs w:val="0"/>
        <w:smallCaps w:val="0"/>
        <w:strike w:val="0"/>
        <w:color w:val="000000"/>
        <w:spacing w:val="0"/>
        <w:w w:val="100"/>
        <w:position w:val="0"/>
        <w:sz w:val="18"/>
        <w:szCs w:val="18"/>
        <w:u w:val="none"/>
      </w:rPr>
    </w:lvl>
    <w:lvl w:ilvl="8">
      <w:start w:val="34"/>
      <w:numFmt w:val="decimal"/>
      <w:lvlText w:val="%1."/>
      <w:lvlJc w:val="left"/>
      <w:rPr>
        <w:b w:val="0"/>
        <w:bCs w:val="0"/>
        <w:i w:val="0"/>
        <w:iCs w:val="0"/>
        <w:smallCaps w:val="0"/>
        <w:strike w:val="0"/>
        <w:color w:val="000000"/>
        <w:spacing w:val="0"/>
        <w:w w:val="100"/>
        <w:position w:val="0"/>
        <w:sz w:val="18"/>
        <w:szCs w:val="18"/>
        <w:u w:val="none"/>
      </w:rPr>
    </w:lvl>
  </w:abstractNum>
  <w:abstractNum w:abstractNumId="5">
    <w:nsid w:val="0000000B"/>
    <w:multiLevelType w:val="multilevel"/>
    <w:tmpl w:val="0000000A"/>
    <w:lvl w:ilvl="0">
      <w:start w:val="73"/>
      <w:numFmt w:val="decimal"/>
      <w:lvlText w:val="%1."/>
      <w:lvlJc w:val="left"/>
      <w:rPr>
        <w:b w:val="0"/>
        <w:bCs w:val="0"/>
        <w:i w:val="0"/>
        <w:iCs w:val="0"/>
        <w:smallCaps w:val="0"/>
        <w:strike w:val="0"/>
        <w:color w:val="000000"/>
        <w:spacing w:val="0"/>
        <w:w w:val="100"/>
        <w:position w:val="0"/>
        <w:sz w:val="18"/>
        <w:szCs w:val="18"/>
        <w:u w:val="none"/>
      </w:rPr>
    </w:lvl>
    <w:lvl w:ilvl="1">
      <w:start w:val="73"/>
      <w:numFmt w:val="decimal"/>
      <w:lvlText w:val="%1."/>
      <w:lvlJc w:val="left"/>
      <w:rPr>
        <w:b w:val="0"/>
        <w:bCs w:val="0"/>
        <w:i w:val="0"/>
        <w:iCs w:val="0"/>
        <w:smallCaps w:val="0"/>
        <w:strike w:val="0"/>
        <w:color w:val="000000"/>
        <w:spacing w:val="0"/>
        <w:w w:val="100"/>
        <w:position w:val="0"/>
        <w:sz w:val="18"/>
        <w:szCs w:val="18"/>
        <w:u w:val="none"/>
      </w:rPr>
    </w:lvl>
    <w:lvl w:ilvl="2">
      <w:start w:val="73"/>
      <w:numFmt w:val="decimal"/>
      <w:lvlText w:val="%1."/>
      <w:lvlJc w:val="left"/>
      <w:rPr>
        <w:b w:val="0"/>
        <w:bCs w:val="0"/>
        <w:i w:val="0"/>
        <w:iCs w:val="0"/>
        <w:smallCaps w:val="0"/>
        <w:strike w:val="0"/>
        <w:color w:val="000000"/>
        <w:spacing w:val="0"/>
        <w:w w:val="100"/>
        <w:position w:val="0"/>
        <w:sz w:val="18"/>
        <w:szCs w:val="18"/>
        <w:u w:val="none"/>
      </w:rPr>
    </w:lvl>
    <w:lvl w:ilvl="3">
      <w:start w:val="73"/>
      <w:numFmt w:val="decimal"/>
      <w:lvlText w:val="%1."/>
      <w:lvlJc w:val="left"/>
      <w:rPr>
        <w:b w:val="0"/>
        <w:bCs w:val="0"/>
        <w:i w:val="0"/>
        <w:iCs w:val="0"/>
        <w:smallCaps w:val="0"/>
        <w:strike w:val="0"/>
        <w:color w:val="000000"/>
        <w:spacing w:val="0"/>
        <w:w w:val="100"/>
        <w:position w:val="0"/>
        <w:sz w:val="18"/>
        <w:szCs w:val="18"/>
        <w:u w:val="none"/>
      </w:rPr>
    </w:lvl>
    <w:lvl w:ilvl="4">
      <w:start w:val="73"/>
      <w:numFmt w:val="decimal"/>
      <w:lvlText w:val="%1."/>
      <w:lvlJc w:val="left"/>
      <w:rPr>
        <w:b w:val="0"/>
        <w:bCs w:val="0"/>
        <w:i w:val="0"/>
        <w:iCs w:val="0"/>
        <w:smallCaps w:val="0"/>
        <w:strike w:val="0"/>
        <w:color w:val="000000"/>
        <w:spacing w:val="0"/>
        <w:w w:val="100"/>
        <w:position w:val="0"/>
        <w:sz w:val="18"/>
        <w:szCs w:val="18"/>
        <w:u w:val="none"/>
      </w:rPr>
    </w:lvl>
    <w:lvl w:ilvl="5">
      <w:start w:val="73"/>
      <w:numFmt w:val="decimal"/>
      <w:lvlText w:val="%1."/>
      <w:lvlJc w:val="left"/>
      <w:rPr>
        <w:b w:val="0"/>
        <w:bCs w:val="0"/>
        <w:i w:val="0"/>
        <w:iCs w:val="0"/>
        <w:smallCaps w:val="0"/>
        <w:strike w:val="0"/>
        <w:color w:val="000000"/>
        <w:spacing w:val="0"/>
        <w:w w:val="100"/>
        <w:position w:val="0"/>
        <w:sz w:val="18"/>
        <w:szCs w:val="18"/>
        <w:u w:val="none"/>
      </w:rPr>
    </w:lvl>
    <w:lvl w:ilvl="6">
      <w:start w:val="73"/>
      <w:numFmt w:val="decimal"/>
      <w:lvlText w:val="%1."/>
      <w:lvlJc w:val="left"/>
      <w:rPr>
        <w:b w:val="0"/>
        <w:bCs w:val="0"/>
        <w:i w:val="0"/>
        <w:iCs w:val="0"/>
        <w:smallCaps w:val="0"/>
        <w:strike w:val="0"/>
        <w:color w:val="000000"/>
        <w:spacing w:val="0"/>
        <w:w w:val="100"/>
        <w:position w:val="0"/>
        <w:sz w:val="18"/>
        <w:szCs w:val="18"/>
        <w:u w:val="none"/>
      </w:rPr>
    </w:lvl>
    <w:lvl w:ilvl="7">
      <w:start w:val="73"/>
      <w:numFmt w:val="decimal"/>
      <w:lvlText w:val="%1."/>
      <w:lvlJc w:val="left"/>
      <w:rPr>
        <w:b w:val="0"/>
        <w:bCs w:val="0"/>
        <w:i w:val="0"/>
        <w:iCs w:val="0"/>
        <w:smallCaps w:val="0"/>
        <w:strike w:val="0"/>
        <w:color w:val="000000"/>
        <w:spacing w:val="0"/>
        <w:w w:val="100"/>
        <w:position w:val="0"/>
        <w:sz w:val="18"/>
        <w:szCs w:val="18"/>
        <w:u w:val="none"/>
      </w:rPr>
    </w:lvl>
    <w:lvl w:ilvl="8">
      <w:start w:val="73"/>
      <w:numFmt w:val="decimal"/>
      <w:lvlText w:val="%1."/>
      <w:lvlJc w:val="left"/>
      <w:rPr>
        <w:b w:val="0"/>
        <w:bCs w:val="0"/>
        <w:i w:val="0"/>
        <w:iCs w:val="0"/>
        <w:smallCaps w:val="0"/>
        <w:strike w:val="0"/>
        <w:color w:val="000000"/>
        <w:spacing w:val="0"/>
        <w:w w:val="100"/>
        <w:position w:val="0"/>
        <w:sz w:val="18"/>
        <w:szCs w:val="18"/>
        <w:u w:val="none"/>
      </w:rPr>
    </w:lvl>
  </w:abstractNum>
  <w:abstractNum w:abstractNumId="6">
    <w:nsid w:val="03784E13"/>
    <w:multiLevelType w:val="hybridMultilevel"/>
    <w:tmpl w:val="7D1C3E42"/>
    <w:lvl w:ilvl="0" w:tplc="CECA9DF6">
      <w:start w:val="1"/>
      <w:numFmt w:val="decimal"/>
      <w:lvlText w:val="%1."/>
      <w:lvlJc w:val="left"/>
      <w:pPr>
        <w:ind w:left="-604" w:hanging="360"/>
      </w:pPr>
      <w:rPr>
        <w:rFonts w:hint="default"/>
      </w:rPr>
    </w:lvl>
    <w:lvl w:ilvl="1" w:tplc="04190019" w:tentative="1">
      <w:start w:val="1"/>
      <w:numFmt w:val="lowerLetter"/>
      <w:lvlText w:val="%2."/>
      <w:lvlJc w:val="left"/>
      <w:pPr>
        <w:ind w:left="116" w:hanging="360"/>
      </w:pPr>
    </w:lvl>
    <w:lvl w:ilvl="2" w:tplc="0419001B" w:tentative="1">
      <w:start w:val="1"/>
      <w:numFmt w:val="lowerRoman"/>
      <w:lvlText w:val="%3."/>
      <w:lvlJc w:val="right"/>
      <w:pPr>
        <w:ind w:left="836" w:hanging="180"/>
      </w:pPr>
    </w:lvl>
    <w:lvl w:ilvl="3" w:tplc="0419000F" w:tentative="1">
      <w:start w:val="1"/>
      <w:numFmt w:val="decimal"/>
      <w:lvlText w:val="%4."/>
      <w:lvlJc w:val="left"/>
      <w:pPr>
        <w:ind w:left="1556" w:hanging="360"/>
      </w:pPr>
    </w:lvl>
    <w:lvl w:ilvl="4" w:tplc="04190019" w:tentative="1">
      <w:start w:val="1"/>
      <w:numFmt w:val="lowerLetter"/>
      <w:lvlText w:val="%5."/>
      <w:lvlJc w:val="left"/>
      <w:pPr>
        <w:ind w:left="2276" w:hanging="360"/>
      </w:pPr>
    </w:lvl>
    <w:lvl w:ilvl="5" w:tplc="0419001B" w:tentative="1">
      <w:start w:val="1"/>
      <w:numFmt w:val="lowerRoman"/>
      <w:lvlText w:val="%6."/>
      <w:lvlJc w:val="right"/>
      <w:pPr>
        <w:ind w:left="2996" w:hanging="180"/>
      </w:pPr>
    </w:lvl>
    <w:lvl w:ilvl="6" w:tplc="0419000F" w:tentative="1">
      <w:start w:val="1"/>
      <w:numFmt w:val="decimal"/>
      <w:lvlText w:val="%7."/>
      <w:lvlJc w:val="left"/>
      <w:pPr>
        <w:ind w:left="3716" w:hanging="360"/>
      </w:pPr>
    </w:lvl>
    <w:lvl w:ilvl="7" w:tplc="04190019" w:tentative="1">
      <w:start w:val="1"/>
      <w:numFmt w:val="lowerLetter"/>
      <w:lvlText w:val="%8."/>
      <w:lvlJc w:val="left"/>
      <w:pPr>
        <w:ind w:left="4436" w:hanging="360"/>
      </w:pPr>
    </w:lvl>
    <w:lvl w:ilvl="8" w:tplc="0419001B" w:tentative="1">
      <w:start w:val="1"/>
      <w:numFmt w:val="lowerRoman"/>
      <w:lvlText w:val="%9."/>
      <w:lvlJc w:val="right"/>
      <w:pPr>
        <w:ind w:left="5156" w:hanging="180"/>
      </w:pPr>
    </w:lvl>
  </w:abstractNum>
  <w:abstractNum w:abstractNumId="7">
    <w:nsid w:val="05582374"/>
    <w:multiLevelType w:val="hybridMultilevel"/>
    <w:tmpl w:val="00FE75BA"/>
    <w:lvl w:ilvl="0" w:tplc="C14AB0FA">
      <w:start w:val="1"/>
      <w:numFmt w:val="decimal"/>
      <w:lvlText w:val="%1."/>
      <w:lvlJc w:val="left"/>
      <w:pPr>
        <w:ind w:left="-660" w:hanging="360"/>
      </w:pPr>
      <w:rPr>
        <w:rFonts w:hint="default"/>
        <w:b/>
      </w:rPr>
    </w:lvl>
    <w:lvl w:ilvl="1" w:tplc="04190019" w:tentative="1">
      <w:start w:val="1"/>
      <w:numFmt w:val="lowerLetter"/>
      <w:lvlText w:val="%2."/>
      <w:lvlJc w:val="left"/>
      <w:pPr>
        <w:ind w:left="60" w:hanging="360"/>
      </w:pPr>
    </w:lvl>
    <w:lvl w:ilvl="2" w:tplc="0419001B" w:tentative="1">
      <w:start w:val="1"/>
      <w:numFmt w:val="lowerRoman"/>
      <w:lvlText w:val="%3."/>
      <w:lvlJc w:val="right"/>
      <w:pPr>
        <w:ind w:left="780" w:hanging="180"/>
      </w:pPr>
    </w:lvl>
    <w:lvl w:ilvl="3" w:tplc="0419000F" w:tentative="1">
      <w:start w:val="1"/>
      <w:numFmt w:val="decimal"/>
      <w:lvlText w:val="%4."/>
      <w:lvlJc w:val="left"/>
      <w:pPr>
        <w:ind w:left="1500" w:hanging="360"/>
      </w:pPr>
    </w:lvl>
    <w:lvl w:ilvl="4" w:tplc="04190019" w:tentative="1">
      <w:start w:val="1"/>
      <w:numFmt w:val="lowerLetter"/>
      <w:lvlText w:val="%5."/>
      <w:lvlJc w:val="left"/>
      <w:pPr>
        <w:ind w:left="2220" w:hanging="360"/>
      </w:pPr>
    </w:lvl>
    <w:lvl w:ilvl="5" w:tplc="0419001B" w:tentative="1">
      <w:start w:val="1"/>
      <w:numFmt w:val="lowerRoman"/>
      <w:lvlText w:val="%6."/>
      <w:lvlJc w:val="right"/>
      <w:pPr>
        <w:ind w:left="2940" w:hanging="180"/>
      </w:pPr>
    </w:lvl>
    <w:lvl w:ilvl="6" w:tplc="0419000F" w:tentative="1">
      <w:start w:val="1"/>
      <w:numFmt w:val="decimal"/>
      <w:lvlText w:val="%7."/>
      <w:lvlJc w:val="left"/>
      <w:pPr>
        <w:ind w:left="3660" w:hanging="360"/>
      </w:pPr>
    </w:lvl>
    <w:lvl w:ilvl="7" w:tplc="04190019" w:tentative="1">
      <w:start w:val="1"/>
      <w:numFmt w:val="lowerLetter"/>
      <w:lvlText w:val="%8."/>
      <w:lvlJc w:val="left"/>
      <w:pPr>
        <w:ind w:left="4380" w:hanging="360"/>
      </w:pPr>
    </w:lvl>
    <w:lvl w:ilvl="8" w:tplc="0419001B" w:tentative="1">
      <w:start w:val="1"/>
      <w:numFmt w:val="lowerRoman"/>
      <w:lvlText w:val="%9."/>
      <w:lvlJc w:val="right"/>
      <w:pPr>
        <w:ind w:left="5100" w:hanging="180"/>
      </w:pPr>
    </w:lvl>
  </w:abstractNum>
  <w:abstractNum w:abstractNumId="8">
    <w:nsid w:val="06C61C78"/>
    <w:multiLevelType w:val="multilevel"/>
    <w:tmpl w:val="D3A04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0D146E54"/>
    <w:multiLevelType w:val="hybridMultilevel"/>
    <w:tmpl w:val="4E2658BC"/>
    <w:lvl w:ilvl="0" w:tplc="B7969122">
      <w:start w:val="1"/>
      <w:numFmt w:val="decimal"/>
      <w:lvlText w:val="%1)"/>
      <w:lvlJc w:val="left"/>
      <w:pPr>
        <w:ind w:left="-547" w:hanging="360"/>
      </w:pPr>
      <w:rPr>
        <w:rFonts w:hint="default"/>
        <w:b/>
      </w:rPr>
    </w:lvl>
    <w:lvl w:ilvl="1" w:tplc="04190019" w:tentative="1">
      <w:start w:val="1"/>
      <w:numFmt w:val="lowerLetter"/>
      <w:lvlText w:val="%2."/>
      <w:lvlJc w:val="left"/>
      <w:pPr>
        <w:ind w:left="173" w:hanging="360"/>
      </w:pPr>
    </w:lvl>
    <w:lvl w:ilvl="2" w:tplc="0419001B" w:tentative="1">
      <w:start w:val="1"/>
      <w:numFmt w:val="lowerRoman"/>
      <w:lvlText w:val="%3."/>
      <w:lvlJc w:val="right"/>
      <w:pPr>
        <w:ind w:left="893" w:hanging="180"/>
      </w:pPr>
    </w:lvl>
    <w:lvl w:ilvl="3" w:tplc="0419000F" w:tentative="1">
      <w:start w:val="1"/>
      <w:numFmt w:val="decimal"/>
      <w:lvlText w:val="%4."/>
      <w:lvlJc w:val="left"/>
      <w:pPr>
        <w:ind w:left="1613" w:hanging="360"/>
      </w:pPr>
    </w:lvl>
    <w:lvl w:ilvl="4" w:tplc="04190019" w:tentative="1">
      <w:start w:val="1"/>
      <w:numFmt w:val="lowerLetter"/>
      <w:lvlText w:val="%5."/>
      <w:lvlJc w:val="left"/>
      <w:pPr>
        <w:ind w:left="2333" w:hanging="360"/>
      </w:pPr>
    </w:lvl>
    <w:lvl w:ilvl="5" w:tplc="0419001B" w:tentative="1">
      <w:start w:val="1"/>
      <w:numFmt w:val="lowerRoman"/>
      <w:lvlText w:val="%6."/>
      <w:lvlJc w:val="right"/>
      <w:pPr>
        <w:ind w:left="3053" w:hanging="180"/>
      </w:pPr>
    </w:lvl>
    <w:lvl w:ilvl="6" w:tplc="0419000F" w:tentative="1">
      <w:start w:val="1"/>
      <w:numFmt w:val="decimal"/>
      <w:lvlText w:val="%7."/>
      <w:lvlJc w:val="left"/>
      <w:pPr>
        <w:ind w:left="3773" w:hanging="360"/>
      </w:pPr>
    </w:lvl>
    <w:lvl w:ilvl="7" w:tplc="04190019" w:tentative="1">
      <w:start w:val="1"/>
      <w:numFmt w:val="lowerLetter"/>
      <w:lvlText w:val="%8."/>
      <w:lvlJc w:val="left"/>
      <w:pPr>
        <w:ind w:left="4493" w:hanging="360"/>
      </w:pPr>
    </w:lvl>
    <w:lvl w:ilvl="8" w:tplc="0419001B" w:tentative="1">
      <w:start w:val="1"/>
      <w:numFmt w:val="lowerRoman"/>
      <w:lvlText w:val="%9."/>
      <w:lvlJc w:val="right"/>
      <w:pPr>
        <w:ind w:left="5213" w:hanging="180"/>
      </w:pPr>
    </w:lvl>
  </w:abstractNum>
  <w:abstractNum w:abstractNumId="10">
    <w:nsid w:val="0E2550DA"/>
    <w:multiLevelType w:val="hybridMultilevel"/>
    <w:tmpl w:val="19A4F8E4"/>
    <w:lvl w:ilvl="0" w:tplc="8256AC4A">
      <w:start w:val="1"/>
      <w:numFmt w:val="decimal"/>
      <w:lvlText w:val="%1."/>
      <w:lvlJc w:val="left"/>
      <w:pPr>
        <w:ind w:left="-604" w:hanging="360"/>
      </w:pPr>
      <w:rPr>
        <w:rFonts w:hint="default"/>
        <w:sz w:val="22"/>
      </w:rPr>
    </w:lvl>
    <w:lvl w:ilvl="1" w:tplc="04190019" w:tentative="1">
      <w:start w:val="1"/>
      <w:numFmt w:val="lowerLetter"/>
      <w:lvlText w:val="%2."/>
      <w:lvlJc w:val="left"/>
      <w:pPr>
        <w:ind w:left="116" w:hanging="360"/>
      </w:pPr>
    </w:lvl>
    <w:lvl w:ilvl="2" w:tplc="0419001B" w:tentative="1">
      <w:start w:val="1"/>
      <w:numFmt w:val="lowerRoman"/>
      <w:lvlText w:val="%3."/>
      <w:lvlJc w:val="right"/>
      <w:pPr>
        <w:ind w:left="836" w:hanging="180"/>
      </w:pPr>
    </w:lvl>
    <w:lvl w:ilvl="3" w:tplc="0419000F" w:tentative="1">
      <w:start w:val="1"/>
      <w:numFmt w:val="decimal"/>
      <w:lvlText w:val="%4."/>
      <w:lvlJc w:val="left"/>
      <w:pPr>
        <w:ind w:left="1556" w:hanging="360"/>
      </w:pPr>
    </w:lvl>
    <w:lvl w:ilvl="4" w:tplc="04190019" w:tentative="1">
      <w:start w:val="1"/>
      <w:numFmt w:val="lowerLetter"/>
      <w:lvlText w:val="%5."/>
      <w:lvlJc w:val="left"/>
      <w:pPr>
        <w:ind w:left="2276" w:hanging="360"/>
      </w:pPr>
    </w:lvl>
    <w:lvl w:ilvl="5" w:tplc="0419001B" w:tentative="1">
      <w:start w:val="1"/>
      <w:numFmt w:val="lowerRoman"/>
      <w:lvlText w:val="%6."/>
      <w:lvlJc w:val="right"/>
      <w:pPr>
        <w:ind w:left="2996" w:hanging="180"/>
      </w:pPr>
    </w:lvl>
    <w:lvl w:ilvl="6" w:tplc="0419000F" w:tentative="1">
      <w:start w:val="1"/>
      <w:numFmt w:val="decimal"/>
      <w:lvlText w:val="%7."/>
      <w:lvlJc w:val="left"/>
      <w:pPr>
        <w:ind w:left="3716" w:hanging="360"/>
      </w:pPr>
    </w:lvl>
    <w:lvl w:ilvl="7" w:tplc="04190019" w:tentative="1">
      <w:start w:val="1"/>
      <w:numFmt w:val="lowerLetter"/>
      <w:lvlText w:val="%8."/>
      <w:lvlJc w:val="left"/>
      <w:pPr>
        <w:ind w:left="4436" w:hanging="360"/>
      </w:pPr>
    </w:lvl>
    <w:lvl w:ilvl="8" w:tplc="0419001B" w:tentative="1">
      <w:start w:val="1"/>
      <w:numFmt w:val="lowerRoman"/>
      <w:lvlText w:val="%9."/>
      <w:lvlJc w:val="right"/>
      <w:pPr>
        <w:ind w:left="5156" w:hanging="180"/>
      </w:pPr>
    </w:lvl>
  </w:abstractNum>
  <w:abstractNum w:abstractNumId="11">
    <w:nsid w:val="15C72910"/>
    <w:multiLevelType w:val="hybridMultilevel"/>
    <w:tmpl w:val="BC4A0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E341A9"/>
    <w:multiLevelType w:val="multilevel"/>
    <w:tmpl w:val="57BC2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BF824BE"/>
    <w:multiLevelType w:val="multilevel"/>
    <w:tmpl w:val="99AE4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56E00A7"/>
    <w:multiLevelType w:val="multilevel"/>
    <w:tmpl w:val="50065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98B503B"/>
    <w:multiLevelType w:val="multilevel"/>
    <w:tmpl w:val="7E4C9F3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5985E63"/>
    <w:multiLevelType w:val="hybridMultilevel"/>
    <w:tmpl w:val="DFDC9A1A"/>
    <w:lvl w:ilvl="0" w:tplc="B4989B28">
      <w:start w:val="1"/>
      <w:numFmt w:val="decimal"/>
      <w:lvlText w:val="%1."/>
      <w:lvlJc w:val="left"/>
      <w:pPr>
        <w:ind w:left="-604" w:hanging="360"/>
      </w:pPr>
      <w:rPr>
        <w:rFonts w:hint="default"/>
        <w:b/>
      </w:rPr>
    </w:lvl>
    <w:lvl w:ilvl="1" w:tplc="04190019" w:tentative="1">
      <w:start w:val="1"/>
      <w:numFmt w:val="lowerLetter"/>
      <w:lvlText w:val="%2."/>
      <w:lvlJc w:val="left"/>
      <w:pPr>
        <w:ind w:left="116" w:hanging="360"/>
      </w:pPr>
    </w:lvl>
    <w:lvl w:ilvl="2" w:tplc="0419001B" w:tentative="1">
      <w:start w:val="1"/>
      <w:numFmt w:val="lowerRoman"/>
      <w:lvlText w:val="%3."/>
      <w:lvlJc w:val="right"/>
      <w:pPr>
        <w:ind w:left="836" w:hanging="180"/>
      </w:pPr>
    </w:lvl>
    <w:lvl w:ilvl="3" w:tplc="0419000F" w:tentative="1">
      <w:start w:val="1"/>
      <w:numFmt w:val="decimal"/>
      <w:lvlText w:val="%4."/>
      <w:lvlJc w:val="left"/>
      <w:pPr>
        <w:ind w:left="1556" w:hanging="360"/>
      </w:pPr>
    </w:lvl>
    <w:lvl w:ilvl="4" w:tplc="04190019" w:tentative="1">
      <w:start w:val="1"/>
      <w:numFmt w:val="lowerLetter"/>
      <w:lvlText w:val="%5."/>
      <w:lvlJc w:val="left"/>
      <w:pPr>
        <w:ind w:left="2276" w:hanging="360"/>
      </w:pPr>
    </w:lvl>
    <w:lvl w:ilvl="5" w:tplc="0419001B" w:tentative="1">
      <w:start w:val="1"/>
      <w:numFmt w:val="lowerRoman"/>
      <w:lvlText w:val="%6."/>
      <w:lvlJc w:val="right"/>
      <w:pPr>
        <w:ind w:left="2996" w:hanging="180"/>
      </w:pPr>
    </w:lvl>
    <w:lvl w:ilvl="6" w:tplc="0419000F" w:tentative="1">
      <w:start w:val="1"/>
      <w:numFmt w:val="decimal"/>
      <w:lvlText w:val="%7."/>
      <w:lvlJc w:val="left"/>
      <w:pPr>
        <w:ind w:left="3716" w:hanging="360"/>
      </w:pPr>
    </w:lvl>
    <w:lvl w:ilvl="7" w:tplc="04190019" w:tentative="1">
      <w:start w:val="1"/>
      <w:numFmt w:val="lowerLetter"/>
      <w:lvlText w:val="%8."/>
      <w:lvlJc w:val="left"/>
      <w:pPr>
        <w:ind w:left="4436" w:hanging="360"/>
      </w:pPr>
    </w:lvl>
    <w:lvl w:ilvl="8" w:tplc="0419001B" w:tentative="1">
      <w:start w:val="1"/>
      <w:numFmt w:val="lowerRoman"/>
      <w:lvlText w:val="%9."/>
      <w:lvlJc w:val="right"/>
      <w:pPr>
        <w:ind w:left="5156" w:hanging="180"/>
      </w:pPr>
    </w:lvl>
  </w:abstractNum>
  <w:abstractNum w:abstractNumId="17">
    <w:nsid w:val="575C20A4"/>
    <w:multiLevelType w:val="multilevel"/>
    <w:tmpl w:val="B3FA1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10"/>
  </w:num>
  <w:num w:numId="3">
    <w:abstractNumId w:val="6"/>
  </w:num>
  <w:num w:numId="4">
    <w:abstractNumId w:val="7"/>
  </w:num>
  <w:num w:numId="5">
    <w:abstractNumId w:val="9"/>
  </w:num>
  <w:num w:numId="6">
    <w:abstractNumId w:val="12"/>
  </w:num>
  <w:num w:numId="7">
    <w:abstractNumId w:val="14"/>
  </w:num>
  <w:num w:numId="8">
    <w:abstractNumId w:val="16"/>
  </w:num>
  <w:num w:numId="9">
    <w:abstractNumId w:val="0"/>
  </w:num>
  <w:num w:numId="10">
    <w:abstractNumId w:val="1"/>
  </w:num>
  <w:num w:numId="11">
    <w:abstractNumId w:val="2"/>
  </w:num>
  <w:num w:numId="12">
    <w:abstractNumId w:val="3"/>
  </w:num>
  <w:num w:numId="13">
    <w:abstractNumId w:val="4"/>
  </w:num>
  <w:num w:numId="14">
    <w:abstractNumId w:val="5"/>
  </w:num>
  <w:num w:numId="15">
    <w:abstractNumId w:val="17"/>
  </w:num>
  <w:num w:numId="16">
    <w:abstractNumId w:val="13"/>
  </w:num>
  <w:num w:numId="17">
    <w:abstractNumId w:val="8"/>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proofState w:spelling="clean" w:grammar="clean"/>
  <w:defaultTabStop w:val="708"/>
  <w:characterSpacingControl w:val="doNotCompress"/>
  <w:compat/>
  <w:rsids>
    <w:rsidRoot w:val="0046326D"/>
    <w:rsid w:val="000007E2"/>
    <w:rsid w:val="00000B45"/>
    <w:rsid w:val="00006DCC"/>
    <w:rsid w:val="00020280"/>
    <w:rsid w:val="00020397"/>
    <w:rsid w:val="00026F8A"/>
    <w:rsid w:val="00041EF7"/>
    <w:rsid w:val="00042190"/>
    <w:rsid w:val="00042CEC"/>
    <w:rsid w:val="00042FC9"/>
    <w:rsid w:val="0005086C"/>
    <w:rsid w:val="00055212"/>
    <w:rsid w:val="000575B3"/>
    <w:rsid w:val="0005793F"/>
    <w:rsid w:val="000602F4"/>
    <w:rsid w:val="000623DD"/>
    <w:rsid w:val="00083C07"/>
    <w:rsid w:val="00085025"/>
    <w:rsid w:val="000864BA"/>
    <w:rsid w:val="00086D97"/>
    <w:rsid w:val="00091C7F"/>
    <w:rsid w:val="0009295D"/>
    <w:rsid w:val="0009396E"/>
    <w:rsid w:val="000A0C6F"/>
    <w:rsid w:val="000A2A8E"/>
    <w:rsid w:val="000A52B6"/>
    <w:rsid w:val="000B0AFF"/>
    <w:rsid w:val="000B0F30"/>
    <w:rsid w:val="000B6E83"/>
    <w:rsid w:val="000C58E4"/>
    <w:rsid w:val="000D455E"/>
    <w:rsid w:val="000D5272"/>
    <w:rsid w:val="000D5656"/>
    <w:rsid w:val="000E195D"/>
    <w:rsid w:val="000E6153"/>
    <w:rsid w:val="000F02D8"/>
    <w:rsid w:val="000F17B8"/>
    <w:rsid w:val="00100039"/>
    <w:rsid w:val="00104C08"/>
    <w:rsid w:val="00106C2A"/>
    <w:rsid w:val="0010766F"/>
    <w:rsid w:val="001102BF"/>
    <w:rsid w:val="00125D1E"/>
    <w:rsid w:val="00130EF5"/>
    <w:rsid w:val="001313B9"/>
    <w:rsid w:val="00131D97"/>
    <w:rsid w:val="00133CE2"/>
    <w:rsid w:val="00134CF7"/>
    <w:rsid w:val="00135969"/>
    <w:rsid w:val="00137CA7"/>
    <w:rsid w:val="00142A8A"/>
    <w:rsid w:val="00147F35"/>
    <w:rsid w:val="00152BCA"/>
    <w:rsid w:val="001616AE"/>
    <w:rsid w:val="00162370"/>
    <w:rsid w:val="00167F65"/>
    <w:rsid w:val="001709D1"/>
    <w:rsid w:val="00170E48"/>
    <w:rsid w:val="0017407E"/>
    <w:rsid w:val="00180837"/>
    <w:rsid w:val="001870CA"/>
    <w:rsid w:val="00192D59"/>
    <w:rsid w:val="00192F6A"/>
    <w:rsid w:val="0019628B"/>
    <w:rsid w:val="001B49DE"/>
    <w:rsid w:val="001B4D2E"/>
    <w:rsid w:val="001B6E64"/>
    <w:rsid w:val="001C2BE1"/>
    <w:rsid w:val="001D10C4"/>
    <w:rsid w:val="001D1184"/>
    <w:rsid w:val="001D3CA2"/>
    <w:rsid w:val="001D458A"/>
    <w:rsid w:val="001D51B5"/>
    <w:rsid w:val="001D5564"/>
    <w:rsid w:val="001E1FB1"/>
    <w:rsid w:val="001E75DF"/>
    <w:rsid w:val="001F0673"/>
    <w:rsid w:val="001F182C"/>
    <w:rsid w:val="001F52C9"/>
    <w:rsid w:val="00200630"/>
    <w:rsid w:val="0020107B"/>
    <w:rsid w:val="002016B5"/>
    <w:rsid w:val="00201EB7"/>
    <w:rsid w:val="0021345E"/>
    <w:rsid w:val="00236B08"/>
    <w:rsid w:val="00241A0F"/>
    <w:rsid w:val="00241DFE"/>
    <w:rsid w:val="002420D0"/>
    <w:rsid w:val="00246D44"/>
    <w:rsid w:val="00250426"/>
    <w:rsid w:val="002657F2"/>
    <w:rsid w:val="002667EE"/>
    <w:rsid w:val="00266B14"/>
    <w:rsid w:val="00270513"/>
    <w:rsid w:val="00271AAC"/>
    <w:rsid w:val="002740D5"/>
    <w:rsid w:val="002832FB"/>
    <w:rsid w:val="0028373C"/>
    <w:rsid w:val="00284953"/>
    <w:rsid w:val="00285023"/>
    <w:rsid w:val="00291326"/>
    <w:rsid w:val="0029456C"/>
    <w:rsid w:val="002B1D70"/>
    <w:rsid w:val="002B2BD4"/>
    <w:rsid w:val="002B33DB"/>
    <w:rsid w:val="002B629D"/>
    <w:rsid w:val="002B7F19"/>
    <w:rsid w:val="002C2691"/>
    <w:rsid w:val="002C2AEC"/>
    <w:rsid w:val="002C36A4"/>
    <w:rsid w:val="002C7E77"/>
    <w:rsid w:val="002D7399"/>
    <w:rsid w:val="002E5A8F"/>
    <w:rsid w:val="002F0845"/>
    <w:rsid w:val="002F33D3"/>
    <w:rsid w:val="002F3A77"/>
    <w:rsid w:val="002F7588"/>
    <w:rsid w:val="003003BD"/>
    <w:rsid w:val="0030108C"/>
    <w:rsid w:val="0030193B"/>
    <w:rsid w:val="00302A3C"/>
    <w:rsid w:val="00302B5E"/>
    <w:rsid w:val="003102CB"/>
    <w:rsid w:val="003103EB"/>
    <w:rsid w:val="003108FF"/>
    <w:rsid w:val="0032544A"/>
    <w:rsid w:val="003269FC"/>
    <w:rsid w:val="00326B00"/>
    <w:rsid w:val="00332D20"/>
    <w:rsid w:val="003362E1"/>
    <w:rsid w:val="00341AEC"/>
    <w:rsid w:val="00355EBD"/>
    <w:rsid w:val="003562B8"/>
    <w:rsid w:val="00360E05"/>
    <w:rsid w:val="003713EA"/>
    <w:rsid w:val="00375B85"/>
    <w:rsid w:val="0038064D"/>
    <w:rsid w:val="003838B1"/>
    <w:rsid w:val="00385997"/>
    <w:rsid w:val="0038706B"/>
    <w:rsid w:val="00387347"/>
    <w:rsid w:val="00392D71"/>
    <w:rsid w:val="003A2C28"/>
    <w:rsid w:val="003A598D"/>
    <w:rsid w:val="003A7CC7"/>
    <w:rsid w:val="003B5212"/>
    <w:rsid w:val="003B6616"/>
    <w:rsid w:val="003B7685"/>
    <w:rsid w:val="003C0308"/>
    <w:rsid w:val="003D1E82"/>
    <w:rsid w:val="003D5FEC"/>
    <w:rsid w:val="003F0AEC"/>
    <w:rsid w:val="003F2564"/>
    <w:rsid w:val="003F4A39"/>
    <w:rsid w:val="003F7205"/>
    <w:rsid w:val="004134CF"/>
    <w:rsid w:val="004179A1"/>
    <w:rsid w:val="00423A71"/>
    <w:rsid w:val="00423EA9"/>
    <w:rsid w:val="0042597F"/>
    <w:rsid w:val="004264B1"/>
    <w:rsid w:val="00436274"/>
    <w:rsid w:val="004365A8"/>
    <w:rsid w:val="00446CEB"/>
    <w:rsid w:val="00453114"/>
    <w:rsid w:val="004542E7"/>
    <w:rsid w:val="00455087"/>
    <w:rsid w:val="00462BAA"/>
    <w:rsid w:val="0046326D"/>
    <w:rsid w:val="00464734"/>
    <w:rsid w:val="00474573"/>
    <w:rsid w:val="00482762"/>
    <w:rsid w:val="00484551"/>
    <w:rsid w:val="004857CF"/>
    <w:rsid w:val="0048690A"/>
    <w:rsid w:val="00497967"/>
    <w:rsid w:val="004A471F"/>
    <w:rsid w:val="004A764A"/>
    <w:rsid w:val="004B4D0F"/>
    <w:rsid w:val="004C008A"/>
    <w:rsid w:val="004C015E"/>
    <w:rsid w:val="004C61D6"/>
    <w:rsid w:val="004C7C16"/>
    <w:rsid w:val="004D3341"/>
    <w:rsid w:val="004D76AB"/>
    <w:rsid w:val="00500BBB"/>
    <w:rsid w:val="005014D7"/>
    <w:rsid w:val="00501B92"/>
    <w:rsid w:val="00511BDC"/>
    <w:rsid w:val="00512A89"/>
    <w:rsid w:val="0051313B"/>
    <w:rsid w:val="005137C8"/>
    <w:rsid w:val="005209EF"/>
    <w:rsid w:val="0052600F"/>
    <w:rsid w:val="00527A3A"/>
    <w:rsid w:val="00530505"/>
    <w:rsid w:val="005305B4"/>
    <w:rsid w:val="00530A30"/>
    <w:rsid w:val="00531909"/>
    <w:rsid w:val="0053608A"/>
    <w:rsid w:val="00540BA2"/>
    <w:rsid w:val="00540FFF"/>
    <w:rsid w:val="00541F34"/>
    <w:rsid w:val="005433D4"/>
    <w:rsid w:val="00543EA9"/>
    <w:rsid w:val="005533B6"/>
    <w:rsid w:val="00562E4C"/>
    <w:rsid w:val="00566672"/>
    <w:rsid w:val="00566B3A"/>
    <w:rsid w:val="00570FE1"/>
    <w:rsid w:val="00571C0C"/>
    <w:rsid w:val="00576687"/>
    <w:rsid w:val="0058005E"/>
    <w:rsid w:val="00593E6A"/>
    <w:rsid w:val="00596D3D"/>
    <w:rsid w:val="005A60C5"/>
    <w:rsid w:val="005B33C1"/>
    <w:rsid w:val="005C038C"/>
    <w:rsid w:val="005C5AE1"/>
    <w:rsid w:val="005D13B2"/>
    <w:rsid w:val="005D66EE"/>
    <w:rsid w:val="005E0795"/>
    <w:rsid w:val="005F3B03"/>
    <w:rsid w:val="005F5A88"/>
    <w:rsid w:val="00602394"/>
    <w:rsid w:val="00602685"/>
    <w:rsid w:val="00603583"/>
    <w:rsid w:val="00604834"/>
    <w:rsid w:val="00610668"/>
    <w:rsid w:val="00614663"/>
    <w:rsid w:val="00630B80"/>
    <w:rsid w:val="00640308"/>
    <w:rsid w:val="00643707"/>
    <w:rsid w:val="00644978"/>
    <w:rsid w:val="00644A98"/>
    <w:rsid w:val="006504C7"/>
    <w:rsid w:val="00651D17"/>
    <w:rsid w:val="00652F7C"/>
    <w:rsid w:val="00655C99"/>
    <w:rsid w:val="00660CF3"/>
    <w:rsid w:val="006646EA"/>
    <w:rsid w:val="00666DEB"/>
    <w:rsid w:val="00667297"/>
    <w:rsid w:val="00667B5E"/>
    <w:rsid w:val="00671CFE"/>
    <w:rsid w:val="00671ED9"/>
    <w:rsid w:val="006832C1"/>
    <w:rsid w:val="006843AA"/>
    <w:rsid w:val="00684A0A"/>
    <w:rsid w:val="0068701B"/>
    <w:rsid w:val="00687DDC"/>
    <w:rsid w:val="006920A1"/>
    <w:rsid w:val="006A2CA9"/>
    <w:rsid w:val="006B08B3"/>
    <w:rsid w:val="006B31F9"/>
    <w:rsid w:val="006D1B97"/>
    <w:rsid w:val="006D4703"/>
    <w:rsid w:val="006D4866"/>
    <w:rsid w:val="006E520A"/>
    <w:rsid w:val="006F1490"/>
    <w:rsid w:val="006F2D76"/>
    <w:rsid w:val="006F2F07"/>
    <w:rsid w:val="006F5E62"/>
    <w:rsid w:val="00702ECC"/>
    <w:rsid w:val="00707198"/>
    <w:rsid w:val="007263EE"/>
    <w:rsid w:val="007343D2"/>
    <w:rsid w:val="0074414E"/>
    <w:rsid w:val="007578C9"/>
    <w:rsid w:val="00762E53"/>
    <w:rsid w:val="0076630B"/>
    <w:rsid w:val="007725D8"/>
    <w:rsid w:val="007770C8"/>
    <w:rsid w:val="00781F99"/>
    <w:rsid w:val="00786BD6"/>
    <w:rsid w:val="00787299"/>
    <w:rsid w:val="007903A5"/>
    <w:rsid w:val="00794CF5"/>
    <w:rsid w:val="007B0A2D"/>
    <w:rsid w:val="007B586E"/>
    <w:rsid w:val="007C5024"/>
    <w:rsid w:val="007E5D1F"/>
    <w:rsid w:val="007E6563"/>
    <w:rsid w:val="00810C5B"/>
    <w:rsid w:val="00812E2F"/>
    <w:rsid w:val="0081707B"/>
    <w:rsid w:val="008200FA"/>
    <w:rsid w:val="00830FBF"/>
    <w:rsid w:val="00831DD3"/>
    <w:rsid w:val="008401D7"/>
    <w:rsid w:val="00840C97"/>
    <w:rsid w:val="00841049"/>
    <w:rsid w:val="00843761"/>
    <w:rsid w:val="008439AE"/>
    <w:rsid w:val="00850521"/>
    <w:rsid w:val="0085567F"/>
    <w:rsid w:val="00855CEA"/>
    <w:rsid w:val="00857B3E"/>
    <w:rsid w:val="00863623"/>
    <w:rsid w:val="00865C38"/>
    <w:rsid w:val="00865D2D"/>
    <w:rsid w:val="00867BF3"/>
    <w:rsid w:val="0087360D"/>
    <w:rsid w:val="008819C1"/>
    <w:rsid w:val="008836DE"/>
    <w:rsid w:val="008905A1"/>
    <w:rsid w:val="008A0D33"/>
    <w:rsid w:val="008A1600"/>
    <w:rsid w:val="008B126E"/>
    <w:rsid w:val="008B61D2"/>
    <w:rsid w:val="008B7321"/>
    <w:rsid w:val="008C02B4"/>
    <w:rsid w:val="008C3F04"/>
    <w:rsid w:val="008C5D24"/>
    <w:rsid w:val="008C7833"/>
    <w:rsid w:val="008D197D"/>
    <w:rsid w:val="008E0A94"/>
    <w:rsid w:val="008F1E8B"/>
    <w:rsid w:val="00901228"/>
    <w:rsid w:val="009016C5"/>
    <w:rsid w:val="00903603"/>
    <w:rsid w:val="00911C7F"/>
    <w:rsid w:val="00913752"/>
    <w:rsid w:val="00916050"/>
    <w:rsid w:val="009168D9"/>
    <w:rsid w:val="00917966"/>
    <w:rsid w:val="0092482A"/>
    <w:rsid w:val="00942CA5"/>
    <w:rsid w:val="00947619"/>
    <w:rsid w:val="00951902"/>
    <w:rsid w:val="009611E5"/>
    <w:rsid w:val="0096761D"/>
    <w:rsid w:val="009718BA"/>
    <w:rsid w:val="00972C95"/>
    <w:rsid w:val="00974C1F"/>
    <w:rsid w:val="00981729"/>
    <w:rsid w:val="00981C4A"/>
    <w:rsid w:val="00992739"/>
    <w:rsid w:val="009A1801"/>
    <w:rsid w:val="009A5713"/>
    <w:rsid w:val="009A628D"/>
    <w:rsid w:val="009A7918"/>
    <w:rsid w:val="009B5918"/>
    <w:rsid w:val="009C0092"/>
    <w:rsid w:val="009D4A21"/>
    <w:rsid w:val="009D54B7"/>
    <w:rsid w:val="009E2ACB"/>
    <w:rsid w:val="009E3A56"/>
    <w:rsid w:val="009E5C90"/>
    <w:rsid w:val="009F0CF2"/>
    <w:rsid w:val="009F38C8"/>
    <w:rsid w:val="009F4021"/>
    <w:rsid w:val="009F715C"/>
    <w:rsid w:val="00A022C9"/>
    <w:rsid w:val="00A03118"/>
    <w:rsid w:val="00A11081"/>
    <w:rsid w:val="00A165A9"/>
    <w:rsid w:val="00A20D92"/>
    <w:rsid w:val="00A2253B"/>
    <w:rsid w:val="00A23FE3"/>
    <w:rsid w:val="00A24D8B"/>
    <w:rsid w:val="00A33A7A"/>
    <w:rsid w:val="00A35CCA"/>
    <w:rsid w:val="00A426CA"/>
    <w:rsid w:val="00A51438"/>
    <w:rsid w:val="00A520F2"/>
    <w:rsid w:val="00A54E8F"/>
    <w:rsid w:val="00A664A7"/>
    <w:rsid w:val="00A813E2"/>
    <w:rsid w:val="00A829D3"/>
    <w:rsid w:val="00A85168"/>
    <w:rsid w:val="00A860AD"/>
    <w:rsid w:val="00A86FA6"/>
    <w:rsid w:val="00A87A80"/>
    <w:rsid w:val="00A9055F"/>
    <w:rsid w:val="00A92B6E"/>
    <w:rsid w:val="00A969CA"/>
    <w:rsid w:val="00A97997"/>
    <w:rsid w:val="00AA2E7A"/>
    <w:rsid w:val="00AA3F49"/>
    <w:rsid w:val="00AA43CD"/>
    <w:rsid w:val="00AA5C54"/>
    <w:rsid w:val="00AA6E65"/>
    <w:rsid w:val="00AA7B0F"/>
    <w:rsid w:val="00AB244D"/>
    <w:rsid w:val="00AC029C"/>
    <w:rsid w:val="00AC1BFD"/>
    <w:rsid w:val="00AC7852"/>
    <w:rsid w:val="00AD18AA"/>
    <w:rsid w:val="00AD30B8"/>
    <w:rsid w:val="00AD6A32"/>
    <w:rsid w:val="00AE0382"/>
    <w:rsid w:val="00AE5E93"/>
    <w:rsid w:val="00AE6F26"/>
    <w:rsid w:val="00AF1F19"/>
    <w:rsid w:val="00AF5EDB"/>
    <w:rsid w:val="00B0305E"/>
    <w:rsid w:val="00B04034"/>
    <w:rsid w:val="00B045E6"/>
    <w:rsid w:val="00B05CDB"/>
    <w:rsid w:val="00B10135"/>
    <w:rsid w:val="00B1577E"/>
    <w:rsid w:val="00B22A28"/>
    <w:rsid w:val="00B26BBC"/>
    <w:rsid w:val="00B276A8"/>
    <w:rsid w:val="00B31CB9"/>
    <w:rsid w:val="00B340EA"/>
    <w:rsid w:val="00B5364F"/>
    <w:rsid w:val="00B54312"/>
    <w:rsid w:val="00B60DEE"/>
    <w:rsid w:val="00B67CDC"/>
    <w:rsid w:val="00B67E61"/>
    <w:rsid w:val="00B70BC1"/>
    <w:rsid w:val="00B72553"/>
    <w:rsid w:val="00B725D5"/>
    <w:rsid w:val="00B7590A"/>
    <w:rsid w:val="00B77729"/>
    <w:rsid w:val="00B83697"/>
    <w:rsid w:val="00B865EC"/>
    <w:rsid w:val="00B95B5B"/>
    <w:rsid w:val="00BA4FBB"/>
    <w:rsid w:val="00BA782B"/>
    <w:rsid w:val="00BB5005"/>
    <w:rsid w:val="00BC4F32"/>
    <w:rsid w:val="00BC5739"/>
    <w:rsid w:val="00BC5C57"/>
    <w:rsid w:val="00BC70DE"/>
    <w:rsid w:val="00BD7014"/>
    <w:rsid w:val="00BD7C93"/>
    <w:rsid w:val="00BE4797"/>
    <w:rsid w:val="00BE574A"/>
    <w:rsid w:val="00BE70A8"/>
    <w:rsid w:val="00BF0F74"/>
    <w:rsid w:val="00BF2C2A"/>
    <w:rsid w:val="00BF3DB4"/>
    <w:rsid w:val="00BF7719"/>
    <w:rsid w:val="00C1054F"/>
    <w:rsid w:val="00C11DB7"/>
    <w:rsid w:val="00C11E25"/>
    <w:rsid w:val="00C16384"/>
    <w:rsid w:val="00C308B3"/>
    <w:rsid w:val="00C31081"/>
    <w:rsid w:val="00C34AE7"/>
    <w:rsid w:val="00C35876"/>
    <w:rsid w:val="00C35971"/>
    <w:rsid w:val="00C4477C"/>
    <w:rsid w:val="00C46C2C"/>
    <w:rsid w:val="00C5155B"/>
    <w:rsid w:val="00C5756F"/>
    <w:rsid w:val="00C60C1A"/>
    <w:rsid w:val="00C62D7A"/>
    <w:rsid w:val="00C7339A"/>
    <w:rsid w:val="00C75172"/>
    <w:rsid w:val="00C77966"/>
    <w:rsid w:val="00C8171C"/>
    <w:rsid w:val="00C819DF"/>
    <w:rsid w:val="00C8474E"/>
    <w:rsid w:val="00C97ABA"/>
    <w:rsid w:val="00CA6306"/>
    <w:rsid w:val="00CB0325"/>
    <w:rsid w:val="00CB1BC5"/>
    <w:rsid w:val="00CB7FA1"/>
    <w:rsid w:val="00CC0C61"/>
    <w:rsid w:val="00CC1121"/>
    <w:rsid w:val="00CC16BD"/>
    <w:rsid w:val="00CC2A1A"/>
    <w:rsid w:val="00CC4167"/>
    <w:rsid w:val="00CD6089"/>
    <w:rsid w:val="00CE13AA"/>
    <w:rsid w:val="00CE290D"/>
    <w:rsid w:val="00CE6DDA"/>
    <w:rsid w:val="00CF3B20"/>
    <w:rsid w:val="00CF56C1"/>
    <w:rsid w:val="00D15F30"/>
    <w:rsid w:val="00D25DDE"/>
    <w:rsid w:val="00D2722A"/>
    <w:rsid w:val="00D33492"/>
    <w:rsid w:val="00D349C7"/>
    <w:rsid w:val="00D40E81"/>
    <w:rsid w:val="00D427E7"/>
    <w:rsid w:val="00D44579"/>
    <w:rsid w:val="00D45205"/>
    <w:rsid w:val="00D558F7"/>
    <w:rsid w:val="00D6149C"/>
    <w:rsid w:val="00D64251"/>
    <w:rsid w:val="00D66661"/>
    <w:rsid w:val="00D750DA"/>
    <w:rsid w:val="00D80072"/>
    <w:rsid w:val="00D92B7D"/>
    <w:rsid w:val="00D9482E"/>
    <w:rsid w:val="00D948C9"/>
    <w:rsid w:val="00DA5447"/>
    <w:rsid w:val="00DC1D01"/>
    <w:rsid w:val="00DC1F56"/>
    <w:rsid w:val="00DC2053"/>
    <w:rsid w:val="00DD03C8"/>
    <w:rsid w:val="00DD2BA8"/>
    <w:rsid w:val="00DE47F2"/>
    <w:rsid w:val="00DF2F92"/>
    <w:rsid w:val="00DF3831"/>
    <w:rsid w:val="00DF3AEC"/>
    <w:rsid w:val="00E033A0"/>
    <w:rsid w:val="00E043D0"/>
    <w:rsid w:val="00E06191"/>
    <w:rsid w:val="00E13335"/>
    <w:rsid w:val="00E15CF5"/>
    <w:rsid w:val="00E2059F"/>
    <w:rsid w:val="00E217CA"/>
    <w:rsid w:val="00E30048"/>
    <w:rsid w:val="00E32F02"/>
    <w:rsid w:val="00E35185"/>
    <w:rsid w:val="00E370E5"/>
    <w:rsid w:val="00E40A2C"/>
    <w:rsid w:val="00E43FDB"/>
    <w:rsid w:val="00E51280"/>
    <w:rsid w:val="00E57243"/>
    <w:rsid w:val="00E57ED0"/>
    <w:rsid w:val="00E632EF"/>
    <w:rsid w:val="00E65A5D"/>
    <w:rsid w:val="00E812AC"/>
    <w:rsid w:val="00E81BAC"/>
    <w:rsid w:val="00E8333F"/>
    <w:rsid w:val="00E83E4E"/>
    <w:rsid w:val="00E85DEB"/>
    <w:rsid w:val="00E878B2"/>
    <w:rsid w:val="00E9065A"/>
    <w:rsid w:val="00E90D24"/>
    <w:rsid w:val="00E91656"/>
    <w:rsid w:val="00E91787"/>
    <w:rsid w:val="00E9207B"/>
    <w:rsid w:val="00E93130"/>
    <w:rsid w:val="00E95A4A"/>
    <w:rsid w:val="00EA2B5C"/>
    <w:rsid w:val="00EA3516"/>
    <w:rsid w:val="00EA352A"/>
    <w:rsid w:val="00EA3BC0"/>
    <w:rsid w:val="00EB4DC1"/>
    <w:rsid w:val="00EC0F59"/>
    <w:rsid w:val="00ED24BF"/>
    <w:rsid w:val="00EE03E4"/>
    <w:rsid w:val="00EE046A"/>
    <w:rsid w:val="00EE4437"/>
    <w:rsid w:val="00EF4D31"/>
    <w:rsid w:val="00EF7C21"/>
    <w:rsid w:val="00F01301"/>
    <w:rsid w:val="00F01E94"/>
    <w:rsid w:val="00F06F4D"/>
    <w:rsid w:val="00F06FB9"/>
    <w:rsid w:val="00F145A7"/>
    <w:rsid w:val="00F309C1"/>
    <w:rsid w:val="00F36B1E"/>
    <w:rsid w:val="00F37524"/>
    <w:rsid w:val="00F4647C"/>
    <w:rsid w:val="00F56B98"/>
    <w:rsid w:val="00F6068A"/>
    <w:rsid w:val="00F627FE"/>
    <w:rsid w:val="00F62F64"/>
    <w:rsid w:val="00F76CD7"/>
    <w:rsid w:val="00F82B70"/>
    <w:rsid w:val="00F82D13"/>
    <w:rsid w:val="00F86F3D"/>
    <w:rsid w:val="00F9748C"/>
    <w:rsid w:val="00FA4589"/>
    <w:rsid w:val="00FB2CF4"/>
    <w:rsid w:val="00FB3BF6"/>
    <w:rsid w:val="00FB5630"/>
    <w:rsid w:val="00FC1BAB"/>
    <w:rsid w:val="00FC4B23"/>
    <w:rsid w:val="00FC680C"/>
    <w:rsid w:val="00FC6D08"/>
    <w:rsid w:val="00FC7588"/>
    <w:rsid w:val="00FD0EF4"/>
    <w:rsid w:val="00FD7DEC"/>
    <w:rsid w:val="00FE6270"/>
    <w:rsid w:val="00FF62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B3E"/>
  </w:style>
  <w:style w:type="paragraph" w:styleId="1">
    <w:name w:val="heading 1"/>
    <w:basedOn w:val="a"/>
    <w:link w:val="10"/>
    <w:uiPriority w:val="9"/>
    <w:qFormat/>
    <w:rsid w:val="003D1E8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48690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9C0092"/>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326D"/>
    <w:pPr>
      <w:ind w:left="720"/>
      <w:contextualSpacing/>
    </w:pPr>
  </w:style>
  <w:style w:type="character" w:styleId="a4">
    <w:name w:val="Strong"/>
    <w:basedOn w:val="a0"/>
    <w:uiPriority w:val="22"/>
    <w:qFormat/>
    <w:rsid w:val="003F0AEC"/>
    <w:rPr>
      <w:b/>
      <w:bCs/>
    </w:rPr>
  </w:style>
  <w:style w:type="paragraph" w:styleId="HTML">
    <w:name w:val="HTML Preformatted"/>
    <w:basedOn w:val="a"/>
    <w:link w:val="HTML0"/>
    <w:uiPriority w:val="99"/>
    <w:semiHidden/>
    <w:unhideWhenUsed/>
    <w:rsid w:val="00CC2A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CC2A1A"/>
    <w:rPr>
      <w:rFonts w:ascii="Courier New" w:eastAsia="Times New Roman" w:hAnsi="Courier New" w:cs="Courier New"/>
      <w:sz w:val="20"/>
      <w:szCs w:val="20"/>
      <w:lang w:eastAsia="ru-RU"/>
    </w:rPr>
  </w:style>
  <w:style w:type="paragraph" w:styleId="a5">
    <w:name w:val="Body Text Indent"/>
    <w:basedOn w:val="a"/>
    <w:link w:val="a6"/>
    <w:uiPriority w:val="99"/>
    <w:semiHidden/>
    <w:unhideWhenUsed/>
    <w:rsid w:val="00E906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uiPriority w:val="99"/>
    <w:semiHidden/>
    <w:rsid w:val="00E9065A"/>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E9065A"/>
  </w:style>
  <w:style w:type="character" w:customStyle="1" w:styleId="10">
    <w:name w:val="Заголовок 1 Знак"/>
    <w:basedOn w:val="a0"/>
    <w:link w:val="1"/>
    <w:uiPriority w:val="9"/>
    <w:rsid w:val="003D1E82"/>
    <w:rPr>
      <w:rFonts w:ascii="Times New Roman" w:eastAsia="Times New Roman" w:hAnsi="Times New Roman" w:cs="Times New Roman"/>
      <w:b/>
      <w:bCs/>
      <w:kern w:val="36"/>
      <w:sz w:val="48"/>
      <w:szCs w:val="48"/>
      <w:lang w:eastAsia="ru-RU"/>
    </w:rPr>
  </w:style>
  <w:style w:type="paragraph" w:styleId="a7">
    <w:name w:val="Normal (Web)"/>
    <w:basedOn w:val="a"/>
    <w:uiPriority w:val="99"/>
    <w:unhideWhenUsed/>
    <w:rsid w:val="00867B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enum">
    <w:name w:val="pagenum"/>
    <w:basedOn w:val="a"/>
    <w:rsid w:val="00867B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brivp">
    <w:name w:val="obrivp"/>
    <w:basedOn w:val="a"/>
    <w:rsid w:val="00867B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Emphasis"/>
    <w:basedOn w:val="a0"/>
    <w:uiPriority w:val="20"/>
    <w:qFormat/>
    <w:rsid w:val="00AD30B8"/>
    <w:rPr>
      <w:i/>
      <w:iCs/>
    </w:rPr>
  </w:style>
  <w:style w:type="character" w:styleId="a9">
    <w:name w:val="Hyperlink"/>
    <w:basedOn w:val="a0"/>
    <w:uiPriority w:val="99"/>
    <w:unhideWhenUsed/>
    <w:rsid w:val="004857CF"/>
    <w:rPr>
      <w:color w:val="0000FF"/>
      <w:u w:val="single"/>
    </w:rPr>
  </w:style>
  <w:style w:type="character" w:customStyle="1" w:styleId="30">
    <w:name w:val="Заголовок 3 Знак"/>
    <w:basedOn w:val="a0"/>
    <w:link w:val="3"/>
    <w:uiPriority w:val="9"/>
    <w:semiHidden/>
    <w:rsid w:val="009C0092"/>
    <w:rPr>
      <w:rFonts w:asciiTheme="majorHAnsi" w:eastAsiaTheme="majorEastAsia" w:hAnsiTheme="majorHAnsi" w:cstheme="majorBidi"/>
      <w:b/>
      <w:bCs/>
      <w:color w:val="4F81BD" w:themeColor="accent1"/>
    </w:rPr>
  </w:style>
  <w:style w:type="character" w:customStyle="1" w:styleId="20">
    <w:name w:val="Заголовок 2 Знак"/>
    <w:basedOn w:val="a0"/>
    <w:link w:val="2"/>
    <w:uiPriority w:val="9"/>
    <w:semiHidden/>
    <w:rsid w:val="0048690A"/>
    <w:rPr>
      <w:rFonts w:asciiTheme="majorHAnsi" w:eastAsiaTheme="majorEastAsia" w:hAnsiTheme="majorHAnsi" w:cstheme="majorBidi"/>
      <w:b/>
      <w:bCs/>
      <w:color w:val="4F81BD" w:themeColor="accent1"/>
      <w:sz w:val="26"/>
      <w:szCs w:val="26"/>
    </w:rPr>
  </w:style>
  <w:style w:type="character" w:customStyle="1" w:styleId="mw-headline">
    <w:name w:val="mw-headline"/>
    <w:basedOn w:val="a0"/>
    <w:rsid w:val="0048690A"/>
  </w:style>
</w:styles>
</file>

<file path=word/webSettings.xml><?xml version="1.0" encoding="utf-8"?>
<w:webSettings xmlns:r="http://schemas.openxmlformats.org/officeDocument/2006/relationships" xmlns:w="http://schemas.openxmlformats.org/wordprocessingml/2006/main">
  <w:divs>
    <w:div w:id="32315019">
      <w:bodyDiv w:val="1"/>
      <w:marLeft w:val="0"/>
      <w:marRight w:val="0"/>
      <w:marTop w:val="0"/>
      <w:marBottom w:val="0"/>
      <w:divBdr>
        <w:top w:val="none" w:sz="0" w:space="0" w:color="auto"/>
        <w:left w:val="none" w:sz="0" w:space="0" w:color="auto"/>
        <w:bottom w:val="none" w:sz="0" w:space="0" w:color="auto"/>
        <w:right w:val="none" w:sz="0" w:space="0" w:color="auto"/>
      </w:divBdr>
    </w:div>
    <w:div w:id="58332048">
      <w:bodyDiv w:val="1"/>
      <w:marLeft w:val="0"/>
      <w:marRight w:val="0"/>
      <w:marTop w:val="0"/>
      <w:marBottom w:val="0"/>
      <w:divBdr>
        <w:top w:val="none" w:sz="0" w:space="0" w:color="auto"/>
        <w:left w:val="none" w:sz="0" w:space="0" w:color="auto"/>
        <w:bottom w:val="none" w:sz="0" w:space="0" w:color="auto"/>
        <w:right w:val="none" w:sz="0" w:space="0" w:color="auto"/>
      </w:divBdr>
      <w:divsChild>
        <w:div w:id="304088595">
          <w:marLeft w:val="-63"/>
          <w:marRight w:val="0"/>
          <w:marTop w:val="0"/>
          <w:marBottom w:val="0"/>
          <w:divBdr>
            <w:top w:val="none" w:sz="0" w:space="0" w:color="auto"/>
            <w:left w:val="none" w:sz="0" w:space="0" w:color="auto"/>
            <w:bottom w:val="none" w:sz="0" w:space="0" w:color="auto"/>
            <w:right w:val="none" w:sz="0" w:space="0" w:color="auto"/>
          </w:divBdr>
          <w:divsChild>
            <w:div w:id="824976050">
              <w:marLeft w:val="0"/>
              <w:marRight w:val="0"/>
              <w:marTop w:val="0"/>
              <w:marBottom w:val="0"/>
              <w:divBdr>
                <w:top w:val="none" w:sz="0" w:space="0" w:color="auto"/>
                <w:left w:val="none" w:sz="0" w:space="0" w:color="auto"/>
                <w:bottom w:val="none" w:sz="0" w:space="0" w:color="auto"/>
                <w:right w:val="none" w:sz="0" w:space="0" w:color="auto"/>
              </w:divBdr>
            </w:div>
          </w:divsChild>
        </w:div>
        <w:div w:id="1090585487">
          <w:marLeft w:val="-63"/>
          <w:marRight w:val="0"/>
          <w:marTop w:val="0"/>
          <w:marBottom w:val="0"/>
          <w:divBdr>
            <w:top w:val="none" w:sz="0" w:space="0" w:color="auto"/>
            <w:left w:val="none" w:sz="0" w:space="0" w:color="auto"/>
            <w:bottom w:val="none" w:sz="0" w:space="0" w:color="auto"/>
            <w:right w:val="none" w:sz="0" w:space="0" w:color="auto"/>
          </w:divBdr>
          <w:divsChild>
            <w:div w:id="39100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60865">
      <w:bodyDiv w:val="1"/>
      <w:marLeft w:val="0"/>
      <w:marRight w:val="0"/>
      <w:marTop w:val="0"/>
      <w:marBottom w:val="0"/>
      <w:divBdr>
        <w:top w:val="none" w:sz="0" w:space="0" w:color="auto"/>
        <w:left w:val="none" w:sz="0" w:space="0" w:color="auto"/>
        <w:bottom w:val="none" w:sz="0" w:space="0" w:color="auto"/>
        <w:right w:val="none" w:sz="0" w:space="0" w:color="auto"/>
      </w:divBdr>
    </w:div>
    <w:div w:id="78213348">
      <w:bodyDiv w:val="1"/>
      <w:marLeft w:val="0"/>
      <w:marRight w:val="0"/>
      <w:marTop w:val="0"/>
      <w:marBottom w:val="0"/>
      <w:divBdr>
        <w:top w:val="none" w:sz="0" w:space="0" w:color="auto"/>
        <w:left w:val="none" w:sz="0" w:space="0" w:color="auto"/>
        <w:bottom w:val="none" w:sz="0" w:space="0" w:color="auto"/>
        <w:right w:val="none" w:sz="0" w:space="0" w:color="auto"/>
      </w:divBdr>
    </w:div>
    <w:div w:id="165172895">
      <w:bodyDiv w:val="1"/>
      <w:marLeft w:val="0"/>
      <w:marRight w:val="0"/>
      <w:marTop w:val="0"/>
      <w:marBottom w:val="0"/>
      <w:divBdr>
        <w:top w:val="none" w:sz="0" w:space="0" w:color="auto"/>
        <w:left w:val="none" w:sz="0" w:space="0" w:color="auto"/>
        <w:bottom w:val="none" w:sz="0" w:space="0" w:color="auto"/>
        <w:right w:val="none" w:sz="0" w:space="0" w:color="auto"/>
      </w:divBdr>
      <w:divsChild>
        <w:div w:id="448163850">
          <w:marLeft w:val="-63"/>
          <w:marRight w:val="0"/>
          <w:marTop w:val="0"/>
          <w:marBottom w:val="0"/>
          <w:divBdr>
            <w:top w:val="none" w:sz="0" w:space="0" w:color="auto"/>
            <w:left w:val="none" w:sz="0" w:space="0" w:color="auto"/>
            <w:bottom w:val="none" w:sz="0" w:space="0" w:color="auto"/>
            <w:right w:val="none" w:sz="0" w:space="0" w:color="auto"/>
          </w:divBdr>
          <w:divsChild>
            <w:div w:id="391543504">
              <w:marLeft w:val="0"/>
              <w:marRight w:val="0"/>
              <w:marTop w:val="0"/>
              <w:marBottom w:val="0"/>
              <w:divBdr>
                <w:top w:val="none" w:sz="0" w:space="0" w:color="auto"/>
                <w:left w:val="none" w:sz="0" w:space="0" w:color="auto"/>
                <w:bottom w:val="none" w:sz="0" w:space="0" w:color="auto"/>
                <w:right w:val="none" w:sz="0" w:space="0" w:color="auto"/>
              </w:divBdr>
            </w:div>
          </w:divsChild>
        </w:div>
        <w:div w:id="1304429994">
          <w:marLeft w:val="0"/>
          <w:marRight w:val="0"/>
          <w:marTop w:val="0"/>
          <w:marBottom w:val="0"/>
          <w:divBdr>
            <w:top w:val="none" w:sz="0" w:space="0" w:color="auto"/>
            <w:left w:val="none" w:sz="0" w:space="0" w:color="auto"/>
            <w:bottom w:val="none" w:sz="0" w:space="0" w:color="auto"/>
            <w:right w:val="none" w:sz="0" w:space="0" w:color="auto"/>
          </w:divBdr>
        </w:div>
        <w:div w:id="326515059">
          <w:marLeft w:val="-63"/>
          <w:marRight w:val="0"/>
          <w:marTop w:val="0"/>
          <w:marBottom w:val="0"/>
          <w:divBdr>
            <w:top w:val="none" w:sz="0" w:space="0" w:color="auto"/>
            <w:left w:val="none" w:sz="0" w:space="0" w:color="auto"/>
            <w:bottom w:val="none" w:sz="0" w:space="0" w:color="auto"/>
            <w:right w:val="none" w:sz="0" w:space="0" w:color="auto"/>
          </w:divBdr>
          <w:divsChild>
            <w:div w:id="161706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563039">
      <w:bodyDiv w:val="1"/>
      <w:marLeft w:val="0"/>
      <w:marRight w:val="0"/>
      <w:marTop w:val="0"/>
      <w:marBottom w:val="0"/>
      <w:divBdr>
        <w:top w:val="none" w:sz="0" w:space="0" w:color="auto"/>
        <w:left w:val="none" w:sz="0" w:space="0" w:color="auto"/>
        <w:bottom w:val="none" w:sz="0" w:space="0" w:color="auto"/>
        <w:right w:val="none" w:sz="0" w:space="0" w:color="auto"/>
      </w:divBdr>
    </w:div>
    <w:div w:id="222716047">
      <w:bodyDiv w:val="1"/>
      <w:marLeft w:val="0"/>
      <w:marRight w:val="0"/>
      <w:marTop w:val="0"/>
      <w:marBottom w:val="0"/>
      <w:divBdr>
        <w:top w:val="none" w:sz="0" w:space="0" w:color="auto"/>
        <w:left w:val="none" w:sz="0" w:space="0" w:color="auto"/>
        <w:bottom w:val="none" w:sz="0" w:space="0" w:color="auto"/>
        <w:right w:val="none" w:sz="0" w:space="0" w:color="auto"/>
      </w:divBdr>
      <w:divsChild>
        <w:div w:id="1357348586">
          <w:marLeft w:val="-63"/>
          <w:marRight w:val="0"/>
          <w:marTop w:val="0"/>
          <w:marBottom w:val="0"/>
          <w:divBdr>
            <w:top w:val="none" w:sz="0" w:space="0" w:color="auto"/>
            <w:left w:val="none" w:sz="0" w:space="0" w:color="auto"/>
            <w:bottom w:val="none" w:sz="0" w:space="0" w:color="auto"/>
            <w:right w:val="none" w:sz="0" w:space="0" w:color="auto"/>
          </w:divBdr>
          <w:divsChild>
            <w:div w:id="184866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6078">
      <w:bodyDiv w:val="1"/>
      <w:marLeft w:val="0"/>
      <w:marRight w:val="0"/>
      <w:marTop w:val="0"/>
      <w:marBottom w:val="0"/>
      <w:divBdr>
        <w:top w:val="none" w:sz="0" w:space="0" w:color="auto"/>
        <w:left w:val="none" w:sz="0" w:space="0" w:color="auto"/>
        <w:bottom w:val="none" w:sz="0" w:space="0" w:color="auto"/>
        <w:right w:val="none" w:sz="0" w:space="0" w:color="auto"/>
      </w:divBdr>
    </w:div>
    <w:div w:id="720252151">
      <w:bodyDiv w:val="1"/>
      <w:marLeft w:val="0"/>
      <w:marRight w:val="0"/>
      <w:marTop w:val="0"/>
      <w:marBottom w:val="0"/>
      <w:divBdr>
        <w:top w:val="none" w:sz="0" w:space="0" w:color="auto"/>
        <w:left w:val="none" w:sz="0" w:space="0" w:color="auto"/>
        <w:bottom w:val="none" w:sz="0" w:space="0" w:color="auto"/>
        <w:right w:val="none" w:sz="0" w:space="0" w:color="auto"/>
      </w:divBdr>
      <w:divsChild>
        <w:div w:id="1776098716">
          <w:marLeft w:val="-63"/>
          <w:marRight w:val="0"/>
          <w:marTop w:val="0"/>
          <w:marBottom w:val="0"/>
          <w:divBdr>
            <w:top w:val="none" w:sz="0" w:space="0" w:color="auto"/>
            <w:left w:val="none" w:sz="0" w:space="0" w:color="auto"/>
            <w:bottom w:val="none" w:sz="0" w:space="0" w:color="auto"/>
            <w:right w:val="none" w:sz="0" w:space="0" w:color="auto"/>
          </w:divBdr>
          <w:divsChild>
            <w:div w:id="1140925762">
              <w:marLeft w:val="0"/>
              <w:marRight w:val="0"/>
              <w:marTop w:val="0"/>
              <w:marBottom w:val="0"/>
              <w:divBdr>
                <w:top w:val="none" w:sz="0" w:space="0" w:color="auto"/>
                <w:left w:val="none" w:sz="0" w:space="0" w:color="auto"/>
                <w:bottom w:val="none" w:sz="0" w:space="0" w:color="auto"/>
                <w:right w:val="none" w:sz="0" w:space="0" w:color="auto"/>
              </w:divBdr>
            </w:div>
          </w:divsChild>
        </w:div>
        <w:div w:id="481123075">
          <w:marLeft w:val="-63"/>
          <w:marRight w:val="0"/>
          <w:marTop w:val="0"/>
          <w:marBottom w:val="0"/>
          <w:divBdr>
            <w:top w:val="none" w:sz="0" w:space="0" w:color="auto"/>
            <w:left w:val="none" w:sz="0" w:space="0" w:color="auto"/>
            <w:bottom w:val="none" w:sz="0" w:space="0" w:color="auto"/>
            <w:right w:val="none" w:sz="0" w:space="0" w:color="auto"/>
          </w:divBdr>
          <w:divsChild>
            <w:div w:id="2073312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647525">
      <w:bodyDiv w:val="1"/>
      <w:marLeft w:val="0"/>
      <w:marRight w:val="0"/>
      <w:marTop w:val="0"/>
      <w:marBottom w:val="0"/>
      <w:divBdr>
        <w:top w:val="none" w:sz="0" w:space="0" w:color="auto"/>
        <w:left w:val="none" w:sz="0" w:space="0" w:color="auto"/>
        <w:bottom w:val="none" w:sz="0" w:space="0" w:color="auto"/>
        <w:right w:val="none" w:sz="0" w:space="0" w:color="auto"/>
      </w:divBdr>
    </w:div>
    <w:div w:id="774639918">
      <w:bodyDiv w:val="1"/>
      <w:marLeft w:val="0"/>
      <w:marRight w:val="0"/>
      <w:marTop w:val="0"/>
      <w:marBottom w:val="0"/>
      <w:divBdr>
        <w:top w:val="none" w:sz="0" w:space="0" w:color="auto"/>
        <w:left w:val="none" w:sz="0" w:space="0" w:color="auto"/>
        <w:bottom w:val="none" w:sz="0" w:space="0" w:color="auto"/>
        <w:right w:val="none" w:sz="0" w:space="0" w:color="auto"/>
      </w:divBdr>
    </w:div>
    <w:div w:id="831995214">
      <w:bodyDiv w:val="1"/>
      <w:marLeft w:val="0"/>
      <w:marRight w:val="0"/>
      <w:marTop w:val="0"/>
      <w:marBottom w:val="0"/>
      <w:divBdr>
        <w:top w:val="none" w:sz="0" w:space="0" w:color="auto"/>
        <w:left w:val="none" w:sz="0" w:space="0" w:color="auto"/>
        <w:bottom w:val="none" w:sz="0" w:space="0" w:color="auto"/>
        <w:right w:val="none" w:sz="0" w:space="0" w:color="auto"/>
      </w:divBdr>
      <w:divsChild>
        <w:div w:id="859583294">
          <w:marLeft w:val="-63"/>
          <w:marRight w:val="0"/>
          <w:marTop w:val="0"/>
          <w:marBottom w:val="0"/>
          <w:divBdr>
            <w:top w:val="none" w:sz="0" w:space="0" w:color="auto"/>
            <w:left w:val="none" w:sz="0" w:space="0" w:color="auto"/>
            <w:bottom w:val="none" w:sz="0" w:space="0" w:color="auto"/>
            <w:right w:val="none" w:sz="0" w:space="0" w:color="auto"/>
          </w:divBdr>
          <w:divsChild>
            <w:div w:id="1005861840">
              <w:marLeft w:val="0"/>
              <w:marRight w:val="0"/>
              <w:marTop w:val="0"/>
              <w:marBottom w:val="0"/>
              <w:divBdr>
                <w:top w:val="none" w:sz="0" w:space="0" w:color="auto"/>
                <w:left w:val="none" w:sz="0" w:space="0" w:color="auto"/>
                <w:bottom w:val="none" w:sz="0" w:space="0" w:color="auto"/>
                <w:right w:val="none" w:sz="0" w:space="0" w:color="auto"/>
              </w:divBdr>
            </w:div>
          </w:divsChild>
        </w:div>
        <w:div w:id="1819224918">
          <w:marLeft w:val="0"/>
          <w:marRight w:val="0"/>
          <w:marTop w:val="0"/>
          <w:marBottom w:val="0"/>
          <w:divBdr>
            <w:top w:val="none" w:sz="0" w:space="0" w:color="auto"/>
            <w:left w:val="none" w:sz="0" w:space="0" w:color="auto"/>
            <w:bottom w:val="none" w:sz="0" w:space="0" w:color="auto"/>
            <w:right w:val="none" w:sz="0" w:space="0" w:color="auto"/>
          </w:divBdr>
        </w:div>
        <w:div w:id="1513765900">
          <w:marLeft w:val="-63"/>
          <w:marRight w:val="0"/>
          <w:marTop w:val="0"/>
          <w:marBottom w:val="0"/>
          <w:divBdr>
            <w:top w:val="none" w:sz="0" w:space="0" w:color="auto"/>
            <w:left w:val="none" w:sz="0" w:space="0" w:color="auto"/>
            <w:bottom w:val="none" w:sz="0" w:space="0" w:color="auto"/>
            <w:right w:val="none" w:sz="0" w:space="0" w:color="auto"/>
          </w:divBdr>
          <w:divsChild>
            <w:div w:id="89855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600706">
      <w:bodyDiv w:val="1"/>
      <w:marLeft w:val="0"/>
      <w:marRight w:val="0"/>
      <w:marTop w:val="0"/>
      <w:marBottom w:val="0"/>
      <w:divBdr>
        <w:top w:val="none" w:sz="0" w:space="0" w:color="auto"/>
        <w:left w:val="none" w:sz="0" w:space="0" w:color="auto"/>
        <w:bottom w:val="none" w:sz="0" w:space="0" w:color="auto"/>
        <w:right w:val="none" w:sz="0" w:space="0" w:color="auto"/>
      </w:divBdr>
      <w:divsChild>
        <w:div w:id="499077077">
          <w:marLeft w:val="-65"/>
          <w:marRight w:val="0"/>
          <w:marTop w:val="0"/>
          <w:marBottom w:val="0"/>
          <w:divBdr>
            <w:top w:val="none" w:sz="0" w:space="0" w:color="auto"/>
            <w:left w:val="none" w:sz="0" w:space="0" w:color="auto"/>
            <w:bottom w:val="none" w:sz="0" w:space="0" w:color="auto"/>
            <w:right w:val="none" w:sz="0" w:space="0" w:color="auto"/>
          </w:divBdr>
          <w:divsChild>
            <w:div w:id="751661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402574">
      <w:bodyDiv w:val="1"/>
      <w:marLeft w:val="0"/>
      <w:marRight w:val="0"/>
      <w:marTop w:val="0"/>
      <w:marBottom w:val="0"/>
      <w:divBdr>
        <w:top w:val="none" w:sz="0" w:space="0" w:color="auto"/>
        <w:left w:val="none" w:sz="0" w:space="0" w:color="auto"/>
        <w:bottom w:val="none" w:sz="0" w:space="0" w:color="auto"/>
        <w:right w:val="none" w:sz="0" w:space="0" w:color="auto"/>
      </w:divBdr>
    </w:div>
    <w:div w:id="1053693029">
      <w:bodyDiv w:val="1"/>
      <w:marLeft w:val="0"/>
      <w:marRight w:val="0"/>
      <w:marTop w:val="0"/>
      <w:marBottom w:val="0"/>
      <w:divBdr>
        <w:top w:val="none" w:sz="0" w:space="0" w:color="auto"/>
        <w:left w:val="none" w:sz="0" w:space="0" w:color="auto"/>
        <w:bottom w:val="none" w:sz="0" w:space="0" w:color="auto"/>
        <w:right w:val="none" w:sz="0" w:space="0" w:color="auto"/>
      </w:divBdr>
    </w:div>
    <w:div w:id="1128084308">
      <w:bodyDiv w:val="1"/>
      <w:marLeft w:val="0"/>
      <w:marRight w:val="0"/>
      <w:marTop w:val="0"/>
      <w:marBottom w:val="0"/>
      <w:divBdr>
        <w:top w:val="none" w:sz="0" w:space="0" w:color="auto"/>
        <w:left w:val="none" w:sz="0" w:space="0" w:color="auto"/>
        <w:bottom w:val="none" w:sz="0" w:space="0" w:color="auto"/>
        <w:right w:val="none" w:sz="0" w:space="0" w:color="auto"/>
      </w:divBdr>
    </w:div>
    <w:div w:id="1192377863">
      <w:bodyDiv w:val="1"/>
      <w:marLeft w:val="0"/>
      <w:marRight w:val="0"/>
      <w:marTop w:val="0"/>
      <w:marBottom w:val="0"/>
      <w:divBdr>
        <w:top w:val="none" w:sz="0" w:space="0" w:color="auto"/>
        <w:left w:val="none" w:sz="0" w:space="0" w:color="auto"/>
        <w:bottom w:val="none" w:sz="0" w:space="0" w:color="auto"/>
        <w:right w:val="none" w:sz="0" w:space="0" w:color="auto"/>
      </w:divBdr>
    </w:div>
    <w:div w:id="1248074188">
      <w:bodyDiv w:val="1"/>
      <w:marLeft w:val="0"/>
      <w:marRight w:val="0"/>
      <w:marTop w:val="0"/>
      <w:marBottom w:val="0"/>
      <w:divBdr>
        <w:top w:val="none" w:sz="0" w:space="0" w:color="auto"/>
        <w:left w:val="none" w:sz="0" w:space="0" w:color="auto"/>
        <w:bottom w:val="none" w:sz="0" w:space="0" w:color="auto"/>
        <w:right w:val="none" w:sz="0" w:space="0" w:color="auto"/>
      </w:divBdr>
    </w:div>
    <w:div w:id="1319840802">
      <w:bodyDiv w:val="1"/>
      <w:marLeft w:val="0"/>
      <w:marRight w:val="0"/>
      <w:marTop w:val="0"/>
      <w:marBottom w:val="0"/>
      <w:divBdr>
        <w:top w:val="none" w:sz="0" w:space="0" w:color="auto"/>
        <w:left w:val="none" w:sz="0" w:space="0" w:color="auto"/>
        <w:bottom w:val="none" w:sz="0" w:space="0" w:color="auto"/>
        <w:right w:val="none" w:sz="0" w:space="0" w:color="auto"/>
      </w:divBdr>
      <w:divsChild>
        <w:div w:id="1932927654">
          <w:marLeft w:val="-63"/>
          <w:marRight w:val="0"/>
          <w:marTop w:val="0"/>
          <w:marBottom w:val="0"/>
          <w:divBdr>
            <w:top w:val="none" w:sz="0" w:space="0" w:color="auto"/>
            <w:left w:val="none" w:sz="0" w:space="0" w:color="auto"/>
            <w:bottom w:val="none" w:sz="0" w:space="0" w:color="auto"/>
            <w:right w:val="none" w:sz="0" w:space="0" w:color="auto"/>
          </w:divBdr>
          <w:divsChild>
            <w:div w:id="653991220">
              <w:marLeft w:val="0"/>
              <w:marRight w:val="0"/>
              <w:marTop w:val="0"/>
              <w:marBottom w:val="0"/>
              <w:divBdr>
                <w:top w:val="none" w:sz="0" w:space="0" w:color="auto"/>
                <w:left w:val="none" w:sz="0" w:space="0" w:color="auto"/>
                <w:bottom w:val="none" w:sz="0" w:space="0" w:color="auto"/>
                <w:right w:val="none" w:sz="0" w:space="0" w:color="auto"/>
              </w:divBdr>
            </w:div>
          </w:divsChild>
        </w:div>
        <w:div w:id="861672758">
          <w:marLeft w:val="-63"/>
          <w:marRight w:val="0"/>
          <w:marTop w:val="0"/>
          <w:marBottom w:val="0"/>
          <w:divBdr>
            <w:top w:val="none" w:sz="0" w:space="0" w:color="auto"/>
            <w:left w:val="none" w:sz="0" w:space="0" w:color="auto"/>
            <w:bottom w:val="none" w:sz="0" w:space="0" w:color="auto"/>
            <w:right w:val="none" w:sz="0" w:space="0" w:color="auto"/>
          </w:divBdr>
          <w:divsChild>
            <w:div w:id="1033841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100734">
      <w:bodyDiv w:val="1"/>
      <w:marLeft w:val="0"/>
      <w:marRight w:val="0"/>
      <w:marTop w:val="0"/>
      <w:marBottom w:val="0"/>
      <w:divBdr>
        <w:top w:val="none" w:sz="0" w:space="0" w:color="auto"/>
        <w:left w:val="none" w:sz="0" w:space="0" w:color="auto"/>
        <w:bottom w:val="none" w:sz="0" w:space="0" w:color="auto"/>
        <w:right w:val="none" w:sz="0" w:space="0" w:color="auto"/>
      </w:divBdr>
      <w:divsChild>
        <w:div w:id="26638843">
          <w:blockQuote w:val="1"/>
          <w:marLeft w:val="0"/>
          <w:marRight w:val="0"/>
          <w:marTop w:val="115"/>
          <w:marBottom w:val="115"/>
          <w:divBdr>
            <w:top w:val="single" w:sz="6" w:space="0" w:color="DDDDDD"/>
            <w:left w:val="single" w:sz="6" w:space="16" w:color="DDDDDD"/>
            <w:bottom w:val="single" w:sz="6" w:space="4" w:color="DDDDDD"/>
            <w:right w:val="single" w:sz="6" w:space="4" w:color="DDDDDD"/>
          </w:divBdr>
        </w:div>
      </w:divsChild>
    </w:div>
    <w:div w:id="1489200861">
      <w:bodyDiv w:val="1"/>
      <w:marLeft w:val="0"/>
      <w:marRight w:val="0"/>
      <w:marTop w:val="0"/>
      <w:marBottom w:val="0"/>
      <w:divBdr>
        <w:top w:val="none" w:sz="0" w:space="0" w:color="auto"/>
        <w:left w:val="none" w:sz="0" w:space="0" w:color="auto"/>
        <w:bottom w:val="none" w:sz="0" w:space="0" w:color="auto"/>
        <w:right w:val="none" w:sz="0" w:space="0" w:color="auto"/>
      </w:divBdr>
    </w:div>
    <w:div w:id="1540821810">
      <w:bodyDiv w:val="1"/>
      <w:marLeft w:val="0"/>
      <w:marRight w:val="0"/>
      <w:marTop w:val="0"/>
      <w:marBottom w:val="0"/>
      <w:divBdr>
        <w:top w:val="none" w:sz="0" w:space="0" w:color="auto"/>
        <w:left w:val="none" w:sz="0" w:space="0" w:color="auto"/>
        <w:bottom w:val="none" w:sz="0" w:space="0" w:color="auto"/>
        <w:right w:val="none" w:sz="0" w:space="0" w:color="auto"/>
      </w:divBdr>
    </w:div>
    <w:div w:id="1560051515">
      <w:bodyDiv w:val="1"/>
      <w:marLeft w:val="0"/>
      <w:marRight w:val="0"/>
      <w:marTop w:val="0"/>
      <w:marBottom w:val="0"/>
      <w:divBdr>
        <w:top w:val="none" w:sz="0" w:space="0" w:color="auto"/>
        <w:left w:val="none" w:sz="0" w:space="0" w:color="auto"/>
        <w:bottom w:val="none" w:sz="0" w:space="0" w:color="auto"/>
        <w:right w:val="none" w:sz="0" w:space="0" w:color="auto"/>
      </w:divBdr>
    </w:div>
    <w:div w:id="1686400471">
      <w:bodyDiv w:val="1"/>
      <w:marLeft w:val="0"/>
      <w:marRight w:val="0"/>
      <w:marTop w:val="0"/>
      <w:marBottom w:val="0"/>
      <w:divBdr>
        <w:top w:val="none" w:sz="0" w:space="0" w:color="auto"/>
        <w:left w:val="none" w:sz="0" w:space="0" w:color="auto"/>
        <w:bottom w:val="none" w:sz="0" w:space="0" w:color="auto"/>
        <w:right w:val="none" w:sz="0" w:space="0" w:color="auto"/>
      </w:divBdr>
      <w:divsChild>
        <w:div w:id="576600954">
          <w:marLeft w:val="-65"/>
          <w:marRight w:val="0"/>
          <w:marTop w:val="0"/>
          <w:marBottom w:val="0"/>
          <w:divBdr>
            <w:top w:val="none" w:sz="0" w:space="0" w:color="auto"/>
            <w:left w:val="none" w:sz="0" w:space="0" w:color="auto"/>
            <w:bottom w:val="none" w:sz="0" w:space="0" w:color="auto"/>
            <w:right w:val="none" w:sz="0" w:space="0" w:color="auto"/>
          </w:divBdr>
          <w:divsChild>
            <w:div w:id="97602072">
              <w:marLeft w:val="0"/>
              <w:marRight w:val="0"/>
              <w:marTop w:val="0"/>
              <w:marBottom w:val="0"/>
              <w:divBdr>
                <w:top w:val="none" w:sz="0" w:space="0" w:color="auto"/>
                <w:left w:val="none" w:sz="0" w:space="0" w:color="auto"/>
                <w:bottom w:val="none" w:sz="0" w:space="0" w:color="auto"/>
                <w:right w:val="none" w:sz="0" w:space="0" w:color="auto"/>
              </w:divBdr>
            </w:div>
          </w:divsChild>
        </w:div>
        <w:div w:id="1369644621">
          <w:marLeft w:val="0"/>
          <w:marRight w:val="0"/>
          <w:marTop w:val="0"/>
          <w:marBottom w:val="0"/>
          <w:divBdr>
            <w:top w:val="none" w:sz="0" w:space="0" w:color="auto"/>
            <w:left w:val="none" w:sz="0" w:space="0" w:color="auto"/>
            <w:bottom w:val="none" w:sz="0" w:space="0" w:color="auto"/>
            <w:right w:val="none" w:sz="0" w:space="0" w:color="auto"/>
          </w:divBdr>
        </w:div>
        <w:div w:id="1484783898">
          <w:marLeft w:val="-65"/>
          <w:marRight w:val="0"/>
          <w:marTop w:val="0"/>
          <w:marBottom w:val="0"/>
          <w:divBdr>
            <w:top w:val="none" w:sz="0" w:space="0" w:color="auto"/>
            <w:left w:val="none" w:sz="0" w:space="0" w:color="auto"/>
            <w:bottom w:val="none" w:sz="0" w:space="0" w:color="auto"/>
            <w:right w:val="none" w:sz="0" w:space="0" w:color="auto"/>
          </w:divBdr>
          <w:divsChild>
            <w:div w:id="106900375">
              <w:marLeft w:val="0"/>
              <w:marRight w:val="0"/>
              <w:marTop w:val="0"/>
              <w:marBottom w:val="0"/>
              <w:divBdr>
                <w:top w:val="none" w:sz="0" w:space="0" w:color="auto"/>
                <w:left w:val="none" w:sz="0" w:space="0" w:color="auto"/>
                <w:bottom w:val="none" w:sz="0" w:space="0" w:color="auto"/>
                <w:right w:val="none" w:sz="0" w:space="0" w:color="auto"/>
              </w:divBdr>
            </w:div>
          </w:divsChild>
        </w:div>
        <w:div w:id="954795144">
          <w:marLeft w:val="-65"/>
          <w:marRight w:val="0"/>
          <w:marTop w:val="0"/>
          <w:marBottom w:val="0"/>
          <w:divBdr>
            <w:top w:val="none" w:sz="0" w:space="0" w:color="auto"/>
            <w:left w:val="none" w:sz="0" w:space="0" w:color="auto"/>
            <w:bottom w:val="none" w:sz="0" w:space="0" w:color="auto"/>
            <w:right w:val="none" w:sz="0" w:space="0" w:color="auto"/>
          </w:divBdr>
          <w:divsChild>
            <w:div w:id="984090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407846">
      <w:bodyDiv w:val="1"/>
      <w:marLeft w:val="0"/>
      <w:marRight w:val="0"/>
      <w:marTop w:val="0"/>
      <w:marBottom w:val="0"/>
      <w:divBdr>
        <w:top w:val="none" w:sz="0" w:space="0" w:color="auto"/>
        <w:left w:val="none" w:sz="0" w:space="0" w:color="auto"/>
        <w:bottom w:val="none" w:sz="0" w:space="0" w:color="auto"/>
        <w:right w:val="none" w:sz="0" w:space="0" w:color="auto"/>
      </w:divBdr>
      <w:divsChild>
        <w:div w:id="258300294">
          <w:marLeft w:val="-63"/>
          <w:marRight w:val="0"/>
          <w:marTop w:val="0"/>
          <w:marBottom w:val="0"/>
          <w:divBdr>
            <w:top w:val="none" w:sz="0" w:space="0" w:color="auto"/>
            <w:left w:val="none" w:sz="0" w:space="0" w:color="auto"/>
            <w:bottom w:val="none" w:sz="0" w:space="0" w:color="auto"/>
            <w:right w:val="none" w:sz="0" w:space="0" w:color="auto"/>
          </w:divBdr>
          <w:divsChild>
            <w:div w:id="834299821">
              <w:marLeft w:val="0"/>
              <w:marRight w:val="0"/>
              <w:marTop w:val="0"/>
              <w:marBottom w:val="0"/>
              <w:divBdr>
                <w:top w:val="none" w:sz="0" w:space="0" w:color="auto"/>
                <w:left w:val="none" w:sz="0" w:space="0" w:color="auto"/>
                <w:bottom w:val="none" w:sz="0" w:space="0" w:color="auto"/>
                <w:right w:val="none" w:sz="0" w:space="0" w:color="auto"/>
              </w:divBdr>
            </w:div>
          </w:divsChild>
        </w:div>
        <w:div w:id="412238007">
          <w:marLeft w:val="0"/>
          <w:marRight w:val="0"/>
          <w:marTop w:val="0"/>
          <w:marBottom w:val="0"/>
          <w:divBdr>
            <w:top w:val="none" w:sz="0" w:space="0" w:color="auto"/>
            <w:left w:val="none" w:sz="0" w:space="0" w:color="auto"/>
            <w:bottom w:val="none" w:sz="0" w:space="0" w:color="auto"/>
            <w:right w:val="none" w:sz="0" w:space="0" w:color="auto"/>
          </w:divBdr>
        </w:div>
        <w:div w:id="1920940345">
          <w:marLeft w:val="-63"/>
          <w:marRight w:val="0"/>
          <w:marTop w:val="0"/>
          <w:marBottom w:val="0"/>
          <w:divBdr>
            <w:top w:val="none" w:sz="0" w:space="0" w:color="auto"/>
            <w:left w:val="none" w:sz="0" w:space="0" w:color="auto"/>
            <w:bottom w:val="none" w:sz="0" w:space="0" w:color="auto"/>
            <w:right w:val="none" w:sz="0" w:space="0" w:color="auto"/>
          </w:divBdr>
          <w:divsChild>
            <w:div w:id="1418599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557687">
      <w:bodyDiv w:val="1"/>
      <w:marLeft w:val="0"/>
      <w:marRight w:val="0"/>
      <w:marTop w:val="0"/>
      <w:marBottom w:val="0"/>
      <w:divBdr>
        <w:top w:val="none" w:sz="0" w:space="0" w:color="auto"/>
        <w:left w:val="none" w:sz="0" w:space="0" w:color="auto"/>
        <w:bottom w:val="none" w:sz="0" w:space="0" w:color="auto"/>
        <w:right w:val="none" w:sz="0" w:space="0" w:color="auto"/>
      </w:divBdr>
    </w:div>
    <w:div w:id="2076269965">
      <w:bodyDiv w:val="1"/>
      <w:marLeft w:val="0"/>
      <w:marRight w:val="0"/>
      <w:marTop w:val="0"/>
      <w:marBottom w:val="0"/>
      <w:divBdr>
        <w:top w:val="none" w:sz="0" w:space="0" w:color="auto"/>
        <w:left w:val="none" w:sz="0" w:space="0" w:color="auto"/>
        <w:bottom w:val="none" w:sz="0" w:space="0" w:color="auto"/>
        <w:right w:val="none" w:sz="0" w:space="0" w:color="auto"/>
      </w:divBdr>
      <w:divsChild>
        <w:div w:id="1564370043">
          <w:marLeft w:val="-65"/>
          <w:marRight w:val="0"/>
          <w:marTop w:val="0"/>
          <w:marBottom w:val="0"/>
          <w:divBdr>
            <w:top w:val="none" w:sz="0" w:space="0" w:color="auto"/>
            <w:left w:val="none" w:sz="0" w:space="0" w:color="auto"/>
            <w:bottom w:val="none" w:sz="0" w:space="0" w:color="auto"/>
            <w:right w:val="none" w:sz="0" w:space="0" w:color="auto"/>
          </w:divBdr>
          <w:divsChild>
            <w:div w:id="1787383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7FF033-48A7-4068-8895-38796C434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809</TotalTime>
  <Pages>1</Pages>
  <Words>18318</Words>
  <Characters>104416</Characters>
  <Application>Microsoft Office Word</Application>
  <DocSecurity>0</DocSecurity>
  <Lines>870</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Светлана</cp:lastModifiedBy>
  <cp:revision>113</cp:revision>
  <dcterms:created xsi:type="dcterms:W3CDTF">2016-01-04T13:37:00Z</dcterms:created>
  <dcterms:modified xsi:type="dcterms:W3CDTF">2016-01-15T13:48:00Z</dcterms:modified>
</cp:coreProperties>
</file>