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211000980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:rsidR="000430BD" w:rsidRDefault="000430BD"/>
        <w:p w:rsidR="000430BD" w:rsidRDefault="000430BD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br w:type="page"/>
          </w:r>
        </w:p>
      </w:sdtContent>
    </w:sdt>
    <w:sdt>
      <w:sdtPr>
        <w:rPr>
          <w:lang w:val="ru-RU"/>
        </w:rPr>
        <w:id w:val="900484157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bdr w:val="nil"/>
        </w:rPr>
      </w:sdtEndPr>
      <w:sdtContent>
        <w:p w:rsidR="00667051" w:rsidRPr="008D559E" w:rsidRDefault="00667051" w:rsidP="008D559E">
          <w:pPr>
            <w:pStyle w:val="a4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D559E">
            <w:rPr>
              <w:rFonts w:ascii="Times New Roman" w:hAnsi="Times New Roman" w:cs="Times New Roman"/>
              <w:color w:val="auto"/>
              <w:sz w:val="28"/>
              <w:szCs w:val="28"/>
              <w:lang w:val="ru-RU"/>
            </w:rPr>
            <w:t>Содержание</w:t>
          </w:r>
        </w:p>
        <w:p w:rsidR="008D559E" w:rsidRPr="008D559E" w:rsidRDefault="00667051" w:rsidP="008D559E">
          <w:pPr>
            <w:pStyle w:val="30"/>
            <w:tabs>
              <w:tab w:val="right" w:leader="dot" w:pos="967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bdr w:val="none" w:sz="0" w:space="0" w:color="auto"/>
            </w:rPr>
          </w:pPr>
          <w:r w:rsidRPr="008D559E">
            <w:rPr>
              <w:sz w:val="28"/>
              <w:szCs w:val="28"/>
            </w:rPr>
            <w:fldChar w:fldCharType="begin"/>
          </w:r>
          <w:r w:rsidRPr="008D559E">
            <w:rPr>
              <w:sz w:val="28"/>
              <w:szCs w:val="28"/>
            </w:rPr>
            <w:instrText xml:space="preserve"> TOC \o "1-3" \h \z \u </w:instrText>
          </w:r>
          <w:r w:rsidRPr="008D559E">
            <w:rPr>
              <w:sz w:val="28"/>
              <w:szCs w:val="28"/>
            </w:rPr>
            <w:fldChar w:fldCharType="separate"/>
          </w:r>
          <w:hyperlink w:anchor="_Toc438124009" w:history="1">
            <w:r w:rsidR="008D559E" w:rsidRPr="008D559E">
              <w:rPr>
                <w:rStyle w:val="a5"/>
                <w:rFonts w:eastAsiaTheme="minorEastAsia"/>
                <w:noProof/>
                <w:sz w:val="28"/>
                <w:szCs w:val="28"/>
                <w:lang w:val="ru-RU"/>
              </w:rPr>
              <w:t>Введение</w:t>
            </w:r>
            <w:r w:rsidR="008D559E" w:rsidRPr="008D559E">
              <w:rPr>
                <w:noProof/>
                <w:webHidden/>
                <w:sz w:val="28"/>
                <w:szCs w:val="28"/>
              </w:rPr>
              <w:tab/>
            </w:r>
            <w:r w:rsidR="008D559E" w:rsidRPr="008D559E">
              <w:rPr>
                <w:noProof/>
                <w:webHidden/>
                <w:sz w:val="28"/>
                <w:szCs w:val="28"/>
              </w:rPr>
              <w:fldChar w:fldCharType="begin"/>
            </w:r>
            <w:r w:rsidR="008D559E" w:rsidRPr="008D559E">
              <w:rPr>
                <w:noProof/>
                <w:webHidden/>
                <w:sz w:val="28"/>
                <w:szCs w:val="28"/>
              </w:rPr>
              <w:instrText xml:space="preserve"> PAGEREF _Toc438124009 \h </w:instrText>
            </w:r>
            <w:r w:rsidR="008D559E" w:rsidRPr="008D559E">
              <w:rPr>
                <w:noProof/>
                <w:webHidden/>
                <w:sz w:val="28"/>
                <w:szCs w:val="28"/>
              </w:rPr>
            </w:r>
            <w:r w:rsidR="008D559E" w:rsidRPr="008D55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CA1">
              <w:rPr>
                <w:noProof/>
                <w:webHidden/>
                <w:sz w:val="28"/>
                <w:szCs w:val="28"/>
              </w:rPr>
              <w:t>2</w:t>
            </w:r>
            <w:r w:rsidR="008D559E" w:rsidRPr="008D55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559E" w:rsidRPr="008D559E" w:rsidRDefault="008D559E" w:rsidP="008D559E">
          <w:pPr>
            <w:pStyle w:val="30"/>
            <w:tabs>
              <w:tab w:val="right" w:leader="dot" w:pos="967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bdr w:val="none" w:sz="0" w:space="0" w:color="auto"/>
            </w:rPr>
          </w:pPr>
          <w:hyperlink w:anchor="_Toc438124010" w:history="1">
            <w:r w:rsidRPr="008D559E">
              <w:rPr>
                <w:rStyle w:val="a5"/>
                <w:rFonts w:eastAsiaTheme="minorEastAsia"/>
                <w:noProof/>
                <w:sz w:val="28"/>
                <w:szCs w:val="28"/>
                <w:lang w:val="ru-RU"/>
              </w:rPr>
              <w:t>1. Понятие морального вреда</w:t>
            </w:r>
            <w:r w:rsidRPr="008D559E">
              <w:rPr>
                <w:noProof/>
                <w:webHidden/>
                <w:sz w:val="28"/>
                <w:szCs w:val="28"/>
              </w:rPr>
              <w:tab/>
            </w:r>
            <w:r w:rsidRPr="008D559E">
              <w:rPr>
                <w:noProof/>
                <w:webHidden/>
                <w:sz w:val="28"/>
                <w:szCs w:val="28"/>
              </w:rPr>
              <w:fldChar w:fldCharType="begin"/>
            </w:r>
            <w:r w:rsidRPr="008D559E">
              <w:rPr>
                <w:noProof/>
                <w:webHidden/>
                <w:sz w:val="28"/>
                <w:szCs w:val="28"/>
              </w:rPr>
              <w:instrText xml:space="preserve"> PAGEREF _Toc438124010 \h </w:instrText>
            </w:r>
            <w:r w:rsidRPr="008D559E">
              <w:rPr>
                <w:noProof/>
                <w:webHidden/>
                <w:sz w:val="28"/>
                <w:szCs w:val="28"/>
              </w:rPr>
            </w:r>
            <w:r w:rsidRPr="008D55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CA1">
              <w:rPr>
                <w:noProof/>
                <w:webHidden/>
                <w:sz w:val="28"/>
                <w:szCs w:val="28"/>
              </w:rPr>
              <w:t>5</w:t>
            </w:r>
            <w:r w:rsidRPr="008D55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559E" w:rsidRPr="008D559E" w:rsidRDefault="008D559E" w:rsidP="008D559E">
          <w:pPr>
            <w:pStyle w:val="30"/>
            <w:tabs>
              <w:tab w:val="right" w:leader="dot" w:pos="967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bdr w:val="none" w:sz="0" w:space="0" w:color="auto"/>
            </w:rPr>
          </w:pPr>
          <w:hyperlink w:anchor="_Toc438124011" w:history="1">
            <w:r w:rsidRPr="008D559E">
              <w:rPr>
                <w:rStyle w:val="a5"/>
                <w:rFonts w:eastAsiaTheme="minorEastAsia"/>
                <w:noProof/>
                <w:sz w:val="28"/>
                <w:szCs w:val="28"/>
                <w:lang w:val="ru-RU"/>
              </w:rPr>
              <w:t>2. Основания, размер и порядок возмещения морального ущерба</w:t>
            </w:r>
            <w:r w:rsidRPr="008D559E">
              <w:rPr>
                <w:noProof/>
                <w:webHidden/>
                <w:sz w:val="28"/>
                <w:szCs w:val="28"/>
              </w:rPr>
              <w:tab/>
            </w:r>
            <w:r w:rsidRPr="008D559E">
              <w:rPr>
                <w:noProof/>
                <w:webHidden/>
                <w:sz w:val="28"/>
                <w:szCs w:val="28"/>
              </w:rPr>
              <w:fldChar w:fldCharType="begin"/>
            </w:r>
            <w:r w:rsidRPr="008D559E">
              <w:rPr>
                <w:noProof/>
                <w:webHidden/>
                <w:sz w:val="28"/>
                <w:szCs w:val="28"/>
              </w:rPr>
              <w:instrText xml:space="preserve"> PAGEREF _Toc438124011 \h </w:instrText>
            </w:r>
            <w:r w:rsidRPr="008D559E">
              <w:rPr>
                <w:noProof/>
                <w:webHidden/>
                <w:sz w:val="28"/>
                <w:szCs w:val="28"/>
              </w:rPr>
            </w:r>
            <w:r w:rsidRPr="008D55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CA1">
              <w:rPr>
                <w:noProof/>
                <w:webHidden/>
                <w:sz w:val="28"/>
                <w:szCs w:val="28"/>
              </w:rPr>
              <w:t>10</w:t>
            </w:r>
            <w:r w:rsidRPr="008D55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559E" w:rsidRPr="008D559E" w:rsidRDefault="008D559E" w:rsidP="008D559E">
          <w:pPr>
            <w:pStyle w:val="30"/>
            <w:tabs>
              <w:tab w:val="right" w:leader="dot" w:pos="967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bdr w:val="none" w:sz="0" w:space="0" w:color="auto"/>
            </w:rPr>
          </w:pPr>
          <w:hyperlink w:anchor="_Toc438124012" w:history="1">
            <w:r w:rsidRPr="008D559E">
              <w:rPr>
                <w:rStyle w:val="a5"/>
                <w:rFonts w:eastAsiaTheme="minorEastAsia"/>
                <w:noProof/>
                <w:sz w:val="28"/>
                <w:szCs w:val="28"/>
                <w:lang w:val="ru-RU"/>
              </w:rPr>
              <w:t>2.1 Основания для компенсации морального вреда</w:t>
            </w:r>
            <w:r w:rsidRPr="008D559E">
              <w:rPr>
                <w:noProof/>
                <w:webHidden/>
                <w:sz w:val="28"/>
                <w:szCs w:val="28"/>
              </w:rPr>
              <w:tab/>
            </w:r>
            <w:r w:rsidRPr="008D559E">
              <w:rPr>
                <w:noProof/>
                <w:webHidden/>
                <w:sz w:val="28"/>
                <w:szCs w:val="28"/>
              </w:rPr>
              <w:fldChar w:fldCharType="begin"/>
            </w:r>
            <w:r w:rsidRPr="008D559E">
              <w:rPr>
                <w:noProof/>
                <w:webHidden/>
                <w:sz w:val="28"/>
                <w:szCs w:val="28"/>
              </w:rPr>
              <w:instrText xml:space="preserve"> PAGEREF _Toc438124012 \h </w:instrText>
            </w:r>
            <w:r w:rsidRPr="008D559E">
              <w:rPr>
                <w:noProof/>
                <w:webHidden/>
                <w:sz w:val="28"/>
                <w:szCs w:val="28"/>
              </w:rPr>
            </w:r>
            <w:r w:rsidRPr="008D55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CA1">
              <w:rPr>
                <w:noProof/>
                <w:webHidden/>
                <w:sz w:val="28"/>
                <w:szCs w:val="28"/>
              </w:rPr>
              <w:t>10</w:t>
            </w:r>
            <w:r w:rsidRPr="008D55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559E" w:rsidRPr="008D559E" w:rsidRDefault="008D559E" w:rsidP="008D559E">
          <w:pPr>
            <w:pStyle w:val="30"/>
            <w:tabs>
              <w:tab w:val="right" w:leader="dot" w:pos="967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bdr w:val="none" w:sz="0" w:space="0" w:color="auto"/>
            </w:rPr>
          </w:pPr>
          <w:hyperlink w:anchor="_Toc438124013" w:history="1">
            <w:r w:rsidRPr="008D559E">
              <w:rPr>
                <w:rStyle w:val="a5"/>
                <w:rFonts w:eastAsiaTheme="minorEastAsia"/>
                <w:noProof/>
                <w:sz w:val="28"/>
                <w:szCs w:val="28"/>
                <w:lang w:val="ru-RU"/>
              </w:rPr>
              <w:t>2.2 Размер и порядок компенсации морального вреда</w:t>
            </w:r>
            <w:r w:rsidRPr="008D559E">
              <w:rPr>
                <w:noProof/>
                <w:webHidden/>
                <w:sz w:val="28"/>
                <w:szCs w:val="28"/>
              </w:rPr>
              <w:tab/>
            </w:r>
            <w:r w:rsidRPr="008D559E">
              <w:rPr>
                <w:noProof/>
                <w:webHidden/>
                <w:sz w:val="28"/>
                <w:szCs w:val="28"/>
              </w:rPr>
              <w:fldChar w:fldCharType="begin"/>
            </w:r>
            <w:r w:rsidRPr="008D559E">
              <w:rPr>
                <w:noProof/>
                <w:webHidden/>
                <w:sz w:val="28"/>
                <w:szCs w:val="28"/>
              </w:rPr>
              <w:instrText xml:space="preserve"> PAGEREF _Toc438124013 \h </w:instrText>
            </w:r>
            <w:r w:rsidRPr="008D559E">
              <w:rPr>
                <w:noProof/>
                <w:webHidden/>
                <w:sz w:val="28"/>
                <w:szCs w:val="28"/>
              </w:rPr>
            </w:r>
            <w:r w:rsidRPr="008D55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CA1">
              <w:rPr>
                <w:noProof/>
                <w:webHidden/>
                <w:sz w:val="28"/>
                <w:szCs w:val="28"/>
              </w:rPr>
              <w:t>14</w:t>
            </w:r>
            <w:r w:rsidRPr="008D55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559E" w:rsidRPr="008D559E" w:rsidRDefault="008D559E" w:rsidP="008D559E">
          <w:pPr>
            <w:pStyle w:val="30"/>
            <w:tabs>
              <w:tab w:val="right" w:leader="dot" w:pos="967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bdr w:val="none" w:sz="0" w:space="0" w:color="auto"/>
            </w:rPr>
          </w:pPr>
          <w:hyperlink w:anchor="_Toc438124014" w:history="1">
            <w:r w:rsidRPr="008D559E">
              <w:rPr>
                <w:rStyle w:val="a5"/>
                <w:rFonts w:eastAsiaTheme="minorEastAsia"/>
                <w:noProof/>
                <w:sz w:val="28"/>
                <w:szCs w:val="28"/>
                <w:lang w:val="ru-RU"/>
              </w:rPr>
              <w:t>3. Особенности возмещения морального ущерба по Закону РФ «О защите прав потребителей».</w:t>
            </w:r>
            <w:r w:rsidRPr="008D559E">
              <w:rPr>
                <w:noProof/>
                <w:webHidden/>
                <w:sz w:val="28"/>
                <w:szCs w:val="28"/>
              </w:rPr>
              <w:tab/>
            </w:r>
            <w:r w:rsidRPr="008D559E">
              <w:rPr>
                <w:noProof/>
                <w:webHidden/>
                <w:sz w:val="28"/>
                <w:szCs w:val="28"/>
              </w:rPr>
              <w:fldChar w:fldCharType="begin"/>
            </w:r>
            <w:r w:rsidRPr="008D559E">
              <w:rPr>
                <w:noProof/>
                <w:webHidden/>
                <w:sz w:val="28"/>
                <w:szCs w:val="28"/>
              </w:rPr>
              <w:instrText xml:space="preserve"> PAGEREF _Toc438124014 \h </w:instrText>
            </w:r>
            <w:r w:rsidRPr="008D559E">
              <w:rPr>
                <w:noProof/>
                <w:webHidden/>
                <w:sz w:val="28"/>
                <w:szCs w:val="28"/>
              </w:rPr>
            </w:r>
            <w:r w:rsidRPr="008D55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CA1">
              <w:rPr>
                <w:noProof/>
                <w:webHidden/>
                <w:sz w:val="28"/>
                <w:szCs w:val="28"/>
              </w:rPr>
              <w:t>18</w:t>
            </w:r>
            <w:r w:rsidRPr="008D55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559E" w:rsidRPr="008D559E" w:rsidRDefault="008D559E" w:rsidP="008D559E">
          <w:pPr>
            <w:pStyle w:val="30"/>
            <w:tabs>
              <w:tab w:val="right" w:leader="dot" w:pos="967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bdr w:val="none" w:sz="0" w:space="0" w:color="auto"/>
            </w:rPr>
          </w:pPr>
          <w:hyperlink w:anchor="_Toc438124015" w:history="1">
            <w:r w:rsidRPr="008D559E">
              <w:rPr>
                <w:rStyle w:val="a5"/>
                <w:rFonts w:eastAsiaTheme="minorEastAsia"/>
                <w:noProof/>
                <w:sz w:val="28"/>
                <w:szCs w:val="28"/>
                <w:lang w:val="ru-RU"/>
              </w:rPr>
              <w:t>Заключение</w:t>
            </w:r>
            <w:r w:rsidRPr="008D559E">
              <w:rPr>
                <w:noProof/>
                <w:webHidden/>
                <w:sz w:val="28"/>
                <w:szCs w:val="28"/>
              </w:rPr>
              <w:tab/>
            </w:r>
            <w:r w:rsidRPr="008D559E">
              <w:rPr>
                <w:noProof/>
                <w:webHidden/>
                <w:sz w:val="28"/>
                <w:szCs w:val="28"/>
              </w:rPr>
              <w:fldChar w:fldCharType="begin"/>
            </w:r>
            <w:r w:rsidRPr="008D559E">
              <w:rPr>
                <w:noProof/>
                <w:webHidden/>
                <w:sz w:val="28"/>
                <w:szCs w:val="28"/>
              </w:rPr>
              <w:instrText xml:space="preserve"> PAGEREF _Toc438124015 \h </w:instrText>
            </w:r>
            <w:r w:rsidRPr="008D559E">
              <w:rPr>
                <w:noProof/>
                <w:webHidden/>
                <w:sz w:val="28"/>
                <w:szCs w:val="28"/>
              </w:rPr>
            </w:r>
            <w:r w:rsidRPr="008D55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CA1">
              <w:rPr>
                <w:noProof/>
                <w:webHidden/>
                <w:sz w:val="28"/>
                <w:szCs w:val="28"/>
              </w:rPr>
              <w:t>22</w:t>
            </w:r>
            <w:r w:rsidRPr="008D55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559E" w:rsidRPr="008D559E" w:rsidRDefault="008D559E" w:rsidP="008D559E">
          <w:pPr>
            <w:pStyle w:val="30"/>
            <w:tabs>
              <w:tab w:val="right" w:leader="dot" w:pos="967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bdr w:val="none" w:sz="0" w:space="0" w:color="auto"/>
            </w:rPr>
          </w:pPr>
          <w:hyperlink w:anchor="_Toc438124016" w:history="1">
            <w:r w:rsidRPr="008D559E">
              <w:rPr>
                <w:rStyle w:val="a5"/>
                <w:rFonts w:eastAsiaTheme="minorEastAsia"/>
                <w:noProof/>
                <w:sz w:val="28"/>
                <w:szCs w:val="28"/>
                <w:lang w:val="ru-RU"/>
              </w:rPr>
              <w:t>Список использованной литературы</w:t>
            </w:r>
            <w:r w:rsidRPr="008D559E">
              <w:rPr>
                <w:noProof/>
                <w:webHidden/>
                <w:sz w:val="28"/>
                <w:szCs w:val="28"/>
              </w:rPr>
              <w:tab/>
            </w:r>
            <w:r w:rsidRPr="008D559E">
              <w:rPr>
                <w:noProof/>
                <w:webHidden/>
                <w:sz w:val="28"/>
                <w:szCs w:val="28"/>
              </w:rPr>
              <w:fldChar w:fldCharType="begin"/>
            </w:r>
            <w:r w:rsidRPr="008D559E">
              <w:rPr>
                <w:noProof/>
                <w:webHidden/>
                <w:sz w:val="28"/>
                <w:szCs w:val="28"/>
              </w:rPr>
              <w:instrText xml:space="preserve"> PAGEREF _Toc438124016 \h </w:instrText>
            </w:r>
            <w:r w:rsidRPr="008D559E">
              <w:rPr>
                <w:noProof/>
                <w:webHidden/>
                <w:sz w:val="28"/>
                <w:szCs w:val="28"/>
              </w:rPr>
            </w:r>
            <w:r w:rsidRPr="008D55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CA1">
              <w:rPr>
                <w:noProof/>
                <w:webHidden/>
                <w:sz w:val="28"/>
                <w:szCs w:val="28"/>
              </w:rPr>
              <w:t>23</w:t>
            </w:r>
            <w:r w:rsidRPr="008D55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559E" w:rsidRPr="008D559E" w:rsidRDefault="008D559E" w:rsidP="008D559E">
          <w:pPr>
            <w:pStyle w:val="30"/>
            <w:tabs>
              <w:tab w:val="right" w:leader="dot" w:pos="967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bdr w:val="none" w:sz="0" w:space="0" w:color="auto"/>
            </w:rPr>
          </w:pPr>
          <w:hyperlink w:anchor="_Toc438124017" w:history="1">
            <w:r w:rsidRPr="008D559E">
              <w:rPr>
                <w:rStyle w:val="a5"/>
                <w:rFonts w:eastAsiaTheme="minorEastAsia"/>
                <w:noProof/>
                <w:sz w:val="28"/>
                <w:szCs w:val="28"/>
                <w:lang w:val="ru-RU"/>
              </w:rPr>
              <w:t>Нормативные источники и судебная практика</w:t>
            </w:r>
            <w:r w:rsidRPr="008D559E">
              <w:rPr>
                <w:noProof/>
                <w:webHidden/>
                <w:sz w:val="28"/>
                <w:szCs w:val="28"/>
              </w:rPr>
              <w:tab/>
            </w:r>
            <w:r w:rsidRPr="008D559E">
              <w:rPr>
                <w:noProof/>
                <w:webHidden/>
                <w:sz w:val="28"/>
                <w:szCs w:val="28"/>
              </w:rPr>
              <w:fldChar w:fldCharType="begin"/>
            </w:r>
            <w:r w:rsidRPr="008D559E">
              <w:rPr>
                <w:noProof/>
                <w:webHidden/>
                <w:sz w:val="28"/>
                <w:szCs w:val="28"/>
              </w:rPr>
              <w:instrText xml:space="preserve"> PAGEREF _Toc438124017 \h </w:instrText>
            </w:r>
            <w:r w:rsidRPr="008D559E">
              <w:rPr>
                <w:noProof/>
                <w:webHidden/>
                <w:sz w:val="28"/>
                <w:szCs w:val="28"/>
              </w:rPr>
            </w:r>
            <w:r w:rsidRPr="008D559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CA1">
              <w:rPr>
                <w:noProof/>
                <w:webHidden/>
                <w:sz w:val="28"/>
                <w:szCs w:val="28"/>
              </w:rPr>
              <w:t>25</w:t>
            </w:r>
            <w:r w:rsidRPr="008D559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7051" w:rsidRDefault="00667051" w:rsidP="008D559E">
          <w:pPr>
            <w:spacing w:line="360" w:lineRule="auto"/>
          </w:pPr>
          <w:r w:rsidRPr="008D559E">
            <w:rPr>
              <w:b/>
              <w:bCs/>
              <w:sz w:val="28"/>
              <w:szCs w:val="28"/>
              <w:lang w:val="ru-RU"/>
            </w:rPr>
            <w:fldChar w:fldCharType="end"/>
          </w:r>
        </w:p>
      </w:sdtContent>
    </w:sdt>
    <w:p w:rsidR="00BC21B9" w:rsidRDefault="00BC21B9" w:rsidP="00D10EAF">
      <w:pPr>
        <w:spacing w:after="160"/>
        <w:jc w:val="both"/>
        <w:rPr>
          <w:sz w:val="28"/>
          <w:szCs w:val="28"/>
        </w:rPr>
        <w:sectPr w:rsidR="00BC21B9" w:rsidSect="00BC21B9">
          <w:headerReference w:type="default" r:id="rId8"/>
          <w:headerReference w:type="first" r:id="rId9"/>
          <w:footerReference w:type="first" r:id="rId10"/>
          <w:pgSz w:w="12240" w:h="15840"/>
          <w:pgMar w:top="1134" w:right="850" w:bottom="1134" w:left="1701" w:header="720" w:footer="720" w:gutter="0"/>
          <w:pgNumType w:start="0"/>
          <w:cols w:space="720"/>
          <w:titlePg/>
          <w:docGrid w:linePitch="326"/>
        </w:sectPr>
      </w:pPr>
      <w:bookmarkStart w:id="0" w:name="_GoBack"/>
      <w:bookmarkEnd w:id="0"/>
    </w:p>
    <w:p w:rsidR="006B0C5E" w:rsidRPr="006B0C5E" w:rsidRDefault="006B0C5E" w:rsidP="006B0C5E">
      <w:pPr>
        <w:pStyle w:val="3"/>
        <w:jc w:val="center"/>
        <w:rPr>
          <w:lang w:val="ru-RU"/>
        </w:rPr>
      </w:pPr>
      <w:bookmarkStart w:id="1" w:name="_Toc438124009"/>
      <w:r>
        <w:rPr>
          <w:lang w:val="ru-RU"/>
        </w:rPr>
        <w:lastRenderedPageBreak/>
        <w:t>Введение</w:t>
      </w:r>
      <w:bookmarkEnd w:id="1"/>
    </w:p>
    <w:p w:rsidR="005511C8" w:rsidRPr="00D10EAF" w:rsidRDefault="006B0C5E" w:rsidP="006B0C5E">
      <w:pPr>
        <w:tabs>
          <w:tab w:val="left" w:pos="851"/>
        </w:tabs>
        <w:spacing w:before="240" w:line="360" w:lineRule="auto"/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К</w:t>
      </w:r>
      <w:r w:rsidR="00184E67" w:rsidRPr="00D10EAF">
        <w:rPr>
          <w:sz w:val="28"/>
          <w:szCs w:val="28"/>
          <w:lang w:val="ru-RU"/>
        </w:rPr>
        <w:t>ак правило, признается, что верховенство права характеризуется</w:t>
      </w:r>
      <w:r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>высоки</w:t>
      </w:r>
      <w:r w:rsidR="00E31466">
        <w:rPr>
          <w:sz w:val="28"/>
          <w:szCs w:val="28"/>
          <w:lang w:val="ru-RU"/>
        </w:rPr>
        <w:t>м</w:t>
      </w:r>
      <w:r w:rsidR="00184E67" w:rsidRPr="00D10EAF">
        <w:rPr>
          <w:sz w:val="28"/>
          <w:szCs w:val="28"/>
          <w:lang w:val="ru-RU"/>
        </w:rPr>
        <w:t xml:space="preserve"> </w:t>
      </w:r>
      <w:r w:rsidR="00E31466" w:rsidRPr="00D10EAF">
        <w:rPr>
          <w:sz w:val="28"/>
          <w:szCs w:val="28"/>
          <w:lang w:val="ru-RU"/>
        </w:rPr>
        <w:t>уровне</w:t>
      </w:r>
      <w:r w:rsidR="00E31466">
        <w:rPr>
          <w:sz w:val="28"/>
          <w:szCs w:val="28"/>
          <w:lang w:val="ru-RU"/>
        </w:rPr>
        <w:t>м</w:t>
      </w:r>
      <w:r w:rsidR="00184E67" w:rsidRPr="00D10EAF">
        <w:rPr>
          <w:sz w:val="28"/>
          <w:szCs w:val="28"/>
          <w:lang w:val="ru-RU"/>
        </w:rPr>
        <w:t xml:space="preserve"> безопасности прав и свобод человека, верховенство</w:t>
      </w:r>
      <w:r>
        <w:rPr>
          <w:lang w:val="ru-RU"/>
        </w:rPr>
        <w:t xml:space="preserve"> </w:t>
      </w:r>
      <w:r w:rsidR="00E31466">
        <w:rPr>
          <w:sz w:val="28"/>
          <w:szCs w:val="28"/>
          <w:lang w:val="ru-RU"/>
        </w:rPr>
        <w:t>общечеловеческих</w:t>
      </w:r>
      <w:r w:rsidR="00184E67" w:rsidRPr="00D10EAF">
        <w:rPr>
          <w:sz w:val="28"/>
          <w:szCs w:val="28"/>
          <w:lang w:val="ru-RU"/>
        </w:rPr>
        <w:t xml:space="preserve"> ценност</w:t>
      </w:r>
      <w:r w:rsidR="00E31466">
        <w:rPr>
          <w:sz w:val="28"/>
          <w:szCs w:val="28"/>
          <w:lang w:val="ru-RU"/>
        </w:rPr>
        <w:t>ей</w:t>
      </w:r>
      <w:r w:rsidR="00184E67" w:rsidRPr="00D10EAF">
        <w:rPr>
          <w:sz w:val="28"/>
          <w:szCs w:val="28"/>
          <w:lang w:val="ru-RU"/>
        </w:rPr>
        <w:t>.</w:t>
      </w:r>
      <w:r w:rsidR="00184E67" w:rsidRPr="00D10EAF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>Ряд основополагающих международно-правовых</w:t>
      </w:r>
      <w:r>
        <w:rPr>
          <w:lang w:val="ru-RU"/>
        </w:rPr>
        <w:t xml:space="preserve"> </w:t>
      </w:r>
      <w:r w:rsidR="00E31466">
        <w:rPr>
          <w:sz w:val="28"/>
          <w:szCs w:val="28"/>
          <w:lang w:val="ru-RU"/>
        </w:rPr>
        <w:t>актов</w:t>
      </w:r>
      <w:r w:rsidR="00184E67" w:rsidRPr="00D10EAF">
        <w:rPr>
          <w:sz w:val="28"/>
          <w:szCs w:val="28"/>
          <w:lang w:val="ru-RU"/>
        </w:rPr>
        <w:t>, касающихся прав и свобод человека, таких как Всеобщая декларация прав человека</w:t>
      </w:r>
      <w:r w:rsidR="00E31466">
        <w:rPr>
          <w:sz w:val="28"/>
          <w:szCs w:val="28"/>
          <w:lang w:val="ru-RU"/>
        </w:rPr>
        <w:t>,</w:t>
      </w:r>
      <w:r w:rsidR="00184E67" w:rsidRPr="00D10EAF">
        <w:rPr>
          <w:sz w:val="28"/>
          <w:szCs w:val="28"/>
          <w:lang w:val="ru-RU"/>
        </w:rPr>
        <w:t xml:space="preserve"> Международный пакт о гражданских и политических правах,</w:t>
      </w:r>
      <w:r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>предусматривает необходимость</w:t>
      </w:r>
      <w:r w:rsidR="00E31466">
        <w:rPr>
          <w:sz w:val="28"/>
          <w:szCs w:val="28"/>
          <w:lang w:val="ru-RU"/>
        </w:rPr>
        <w:t xml:space="preserve"> обеспечения и гарантированности</w:t>
      </w:r>
      <w:r w:rsidR="00BC21B9">
        <w:rPr>
          <w:sz w:val="28"/>
          <w:szCs w:val="28"/>
          <w:lang w:val="ru-RU"/>
        </w:rPr>
        <w:t xml:space="preserve"> фундаментальных прав человека</w:t>
      </w:r>
      <w:r w:rsidR="00184E67" w:rsidRPr="00D10EAF">
        <w:rPr>
          <w:sz w:val="28"/>
          <w:szCs w:val="28"/>
          <w:lang w:val="ru-RU"/>
        </w:rPr>
        <w:t xml:space="preserve"> [1</w:t>
      </w:r>
      <w:r w:rsidR="009A0BFC">
        <w:rPr>
          <w:sz w:val="28"/>
          <w:szCs w:val="28"/>
          <w:lang w:val="ru-RU"/>
        </w:rPr>
        <w:t xml:space="preserve"> с.5</w:t>
      </w:r>
      <w:r w:rsidR="00184E67" w:rsidRPr="00D10EAF">
        <w:rPr>
          <w:sz w:val="28"/>
          <w:szCs w:val="28"/>
          <w:lang w:val="ru-RU"/>
        </w:rPr>
        <w:t>]</w:t>
      </w:r>
      <w:r w:rsidR="00BC21B9">
        <w:rPr>
          <w:sz w:val="28"/>
          <w:szCs w:val="28"/>
          <w:lang w:val="ru-RU"/>
        </w:rPr>
        <w:t>.</w:t>
      </w:r>
    </w:p>
    <w:p w:rsidR="00541CD0" w:rsidRPr="00256FCA" w:rsidRDefault="00184E67" w:rsidP="00256FCA">
      <w:pPr>
        <w:tabs>
          <w:tab w:val="left" w:pos="851"/>
        </w:tabs>
        <w:spacing w:line="360" w:lineRule="auto"/>
        <w:ind w:firstLine="851"/>
        <w:jc w:val="both"/>
        <w:rPr>
          <w:lang w:val="ru-RU"/>
        </w:rPr>
      </w:pPr>
      <w:r>
        <w:rPr>
          <w:sz w:val="28"/>
          <w:szCs w:val="28"/>
        </w:rPr>
        <w:t> </w:t>
      </w:r>
      <w:r w:rsidRPr="00D10EAF">
        <w:rPr>
          <w:sz w:val="28"/>
          <w:szCs w:val="28"/>
          <w:lang w:val="ru-RU"/>
        </w:rPr>
        <w:t>Конституция Российской Федерации ставит право на жизнь, здоровье, честь и достоинство</w:t>
      </w:r>
      <w:r w:rsidR="00E31466">
        <w:rPr>
          <w:sz w:val="28"/>
          <w:szCs w:val="28"/>
          <w:lang w:val="ru-RU"/>
        </w:rPr>
        <w:t xml:space="preserve"> в</w:t>
      </w:r>
      <w:r w:rsidR="006B0C5E">
        <w:rPr>
          <w:lang w:val="ru-RU"/>
        </w:rPr>
        <w:t xml:space="preserve"> </w:t>
      </w:r>
      <w:r w:rsidR="00E31466">
        <w:rPr>
          <w:sz w:val="28"/>
          <w:lang w:val="ru-RU"/>
        </w:rPr>
        <w:t>р</w:t>
      </w:r>
      <w:r w:rsidRPr="00D10EAF">
        <w:rPr>
          <w:sz w:val="28"/>
          <w:szCs w:val="28"/>
          <w:lang w:val="ru-RU"/>
        </w:rPr>
        <w:t>анг естественн</w:t>
      </w:r>
      <w:r w:rsidR="00E31466">
        <w:rPr>
          <w:sz w:val="28"/>
          <w:szCs w:val="28"/>
          <w:lang w:val="ru-RU"/>
        </w:rPr>
        <w:t>ых</w:t>
      </w:r>
      <w:r w:rsidRPr="00D10EAF">
        <w:rPr>
          <w:sz w:val="28"/>
          <w:szCs w:val="28"/>
          <w:lang w:val="ru-RU"/>
        </w:rPr>
        <w:t xml:space="preserve"> и неотчуждаемы</w:t>
      </w:r>
      <w:r w:rsidR="00E31466">
        <w:rPr>
          <w:sz w:val="28"/>
          <w:szCs w:val="28"/>
          <w:lang w:val="ru-RU"/>
        </w:rPr>
        <w:t>х прав</w:t>
      </w:r>
      <w:r w:rsidRPr="00D10EAF">
        <w:rPr>
          <w:sz w:val="28"/>
          <w:szCs w:val="28"/>
          <w:lang w:val="ru-RU"/>
        </w:rPr>
        <w:t xml:space="preserve"> человека, что предполагает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эффективное сохранение и защит</w:t>
      </w:r>
      <w:r w:rsidR="00E31466">
        <w:rPr>
          <w:sz w:val="28"/>
          <w:szCs w:val="28"/>
          <w:lang w:val="ru-RU"/>
        </w:rPr>
        <w:t>у</w:t>
      </w:r>
      <w:r w:rsidRPr="00D10EAF">
        <w:rPr>
          <w:sz w:val="28"/>
          <w:szCs w:val="28"/>
          <w:lang w:val="ru-RU"/>
        </w:rPr>
        <w:t xml:space="preserve"> этих прав [2</w:t>
      </w:r>
      <w:r w:rsidR="009A0BFC">
        <w:rPr>
          <w:sz w:val="28"/>
          <w:szCs w:val="28"/>
          <w:lang w:val="ru-RU"/>
        </w:rPr>
        <w:t xml:space="preserve"> ст.</w:t>
      </w:r>
      <w:r w:rsidR="00E31466">
        <w:rPr>
          <w:sz w:val="28"/>
          <w:szCs w:val="28"/>
          <w:lang w:val="ru-RU"/>
        </w:rPr>
        <w:t xml:space="preserve"> </w:t>
      </w:r>
      <w:r w:rsidR="009A0BFC">
        <w:rPr>
          <w:sz w:val="28"/>
          <w:szCs w:val="28"/>
          <w:lang w:val="ru-RU"/>
        </w:rPr>
        <w:t>2</w:t>
      </w:r>
      <w:r w:rsidRPr="00D10EAF">
        <w:rPr>
          <w:sz w:val="28"/>
          <w:szCs w:val="28"/>
          <w:lang w:val="ru-RU"/>
        </w:rPr>
        <w:t>].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Наиболее важной задачей правово</w:t>
      </w:r>
      <w:r w:rsidR="00E31466">
        <w:rPr>
          <w:sz w:val="28"/>
          <w:szCs w:val="28"/>
          <w:lang w:val="ru-RU"/>
        </w:rPr>
        <w:t>го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государств</w:t>
      </w:r>
      <w:r w:rsidR="00E31466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должно быть обеспечение наиболее справедливого, быстрого и</w:t>
      </w:r>
      <w:r w:rsidR="006B0C5E">
        <w:rPr>
          <w:lang w:val="ru-RU"/>
        </w:rPr>
        <w:t xml:space="preserve"> </w:t>
      </w:r>
      <w:r w:rsidR="006B0C5E" w:rsidRPr="00D10EAF">
        <w:rPr>
          <w:sz w:val="28"/>
          <w:szCs w:val="28"/>
          <w:lang w:val="ru-RU"/>
        </w:rPr>
        <w:t>эффективно</w:t>
      </w:r>
      <w:r w:rsidR="00E31466">
        <w:rPr>
          <w:sz w:val="28"/>
          <w:szCs w:val="28"/>
          <w:lang w:val="ru-RU"/>
        </w:rPr>
        <w:t>го</w:t>
      </w:r>
      <w:r w:rsidR="006B0C5E" w:rsidRPr="00D10EAF">
        <w:rPr>
          <w:sz w:val="28"/>
          <w:szCs w:val="28"/>
          <w:lang w:val="ru-RU"/>
        </w:rPr>
        <w:t xml:space="preserve"> средств</w:t>
      </w:r>
      <w:r w:rsidR="00E31466">
        <w:rPr>
          <w:sz w:val="28"/>
          <w:szCs w:val="28"/>
          <w:lang w:val="ru-RU"/>
        </w:rPr>
        <w:t>а</w:t>
      </w:r>
      <w:r w:rsidR="006B0C5E" w:rsidRPr="00D10EAF">
        <w:rPr>
          <w:sz w:val="28"/>
          <w:szCs w:val="28"/>
          <w:lang w:val="ru-RU"/>
        </w:rPr>
        <w:t xml:space="preserve"> правовой защиты,</w:t>
      </w:r>
      <w:r w:rsidRPr="00D10EAF">
        <w:rPr>
          <w:sz w:val="28"/>
          <w:szCs w:val="28"/>
          <w:lang w:val="ru-RU"/>
        </w:rPr>
        <w:t xml:space="preserve"> и возмещение ущерба </w:t>
      </w:r>
      <w:r w:rsidR="00256FCA">
        <w:rPr>
          <w:sz w:val="28"/>
          <w:szCs w:val="28"/>
          <w:lang w:val="ru-RU"/>
        </w:rPr>
        <w:t xml:space="preserve">причиненного </w:t>
      </w:r>
      <w:r w:rsidR="006B0C5E" w:rsidRPr="00D10EAF">
        <w:rPr>
          <w:sz w:val="28"/>
          <w:szCs w:val="28"/>
          <w:lang w:val="ru-RU"/>
        </w:rPr>
        <w:t>вреда</w:t>
      </w:r>
      <w:r w:rsidRPr="00D10EAF">
        <w:rPr>
          <w:sz w:val="28"/>
          <w:szCs w:val="28"/>
          <w:lang w:val="ru-RU"/>
        </w:rPr>
        <w:t xml:space="preserve">. Россия, объявив себя </w:t>
      </w:r>
      <w:r w:rsidR="009A0BFC">
        <w:rPr>
          <w:sz w:val="28"/>
          <w:szCs w:val="28"/>
          <w:lang w:val="ru-RU"/>
        </w:rPr>
        <w:t xml:space="preserve">как </w:t>
      </w:r>
      <w:r w:rsidRPr="00D10EAF">
        <w:rPr>
          <w:sz w:val="28"/>
          <w:szCs w:val="28"/>
          <w:lang w:val="ru-RU"/>
        </w:rPr>
        <w:t>правовое государство [3</w:t>
      </w:r>
      <w:r w:rsidR="009A0BFC">
        <w:rPr>
          <w:sz w:val="28"/>
          <w:szCs w:val="28"/>
          <w:lang w:val="ru-RU"/>
        </w:rPr>
        <w:t xml:space="preserve"> ч. 1 ст. 1</w:t>
      </w:r>
      <w:r w:rsidRPr="00D10EAF">
        <w:rPr>
          <w:sz w:val="28"/>
          <w:szCs w:val="28"/>
          <w:lang w:val="ru-RU"/>
        </w:rPr>
        <w:t>]</w:t>
      </w:r>
      <w:r w:rsidR="00256FCA">
        <w:rPr>
          <w:sz w:val="28"/>
          <w:szCs w:val="28"/>
          <w:lang w:val="ru-RU"/>
        </w:rPr>
        <w:t xml:space="preserve">, </w:t>
      </w:r>
      <w:r w:rsidRPr="00D10EAF">
        <w:rPr>
          <w:sz w:val="28"/>
          <w:szCs w:val="28"/>
          <w:lang w:val="ru-RU"/>
        </w:rPr>
        <w:t>должна соответствовать этим критериям.</w:t>
      </w:r>
      <w:r w:rsidR="006B0C5E">
        <w:rPr>
          <w:lang w:val="ru-RU"/>
        </w:rPr>
        <w:t xml:space="preserve"> </w:t>
      </w:r>
      <w:r w:rsidR="00256FCA">
        <w:rPr>
          <w:sz w:val="28"/>
          <w:szCs w:val="28"/>
          <w:lang w:val="ru-RU"/>
        </w:rPr>
        <w:t>Одним из</w:t>
      </w:r>
      <w:r w:rsidRPr="00D10EAF">
        <w:rPr>
          <w:sz w:val="28"/>
          <w:szCs w:val="28"/>
          <w:lang w:val="ru-RU"/>
        </w:rPr>
        <w:t xml:space="preserve"> вид</w:t>
      </w:r>
      <w:r w:rsidR="00256FCA">
        <w:rPr>
          <w:sz w:val="28"/>
          <w:szCs w:val="28"/>
          <w:lang w:val="ru-RU"/>
        </w:rPr>
        <w:t>ов</w:t>
      </w:r>
      <w:r w:rsidRPr="00D10EAF">
        <w:rPr>
          <w:sz w:val="28"/>
          <w:szCs w:val="28"/>
          <w:lang w:val="ru-RU"/>
        </w:rPr>
        <w:t xml:space="preserve"> ущерба, который может быть причинен личности,</w:t>
      </w:r>
      <w:r w:rsidR="006B0C5E">
        <w:rPr>
          <w:lang w:val="ru-RU"/>
        </w:rPr>
        <w:t xml:space="preserve"> </w:t>
      </w:r>
      <w:r w:rsidR="00256FCA">
        <w:rPr>
          <w:sz w:val="28"/>
          <w:szCs w:val="28"/>
          <w:lang w:val="ru-RU"/>
        </w:rPr>
        <w:t>з</w:t>
      </w:r>
      <w:r w:rsidRPr="00D10EAF">
        <w:rPr>
          <w:sz w:val="28"/>
          <w:szCs w:val="28"/>
          <w:lang w:val="ru-RU"/>
        </w:rPr>
        <w:t xml:space="preserve">аконодательство </w:t>
      </w:r>
      <w:r w:rsidR="00256FCA">
        <w:rPr>
          <w:sz w:val="28"/>
          <w:szCs w:val="28"/>
          <w:lang w:val="ru-RU"/>
        </w:rPr>
        <w:t>выделяет</w:t>
      </w:r>
      <w:r w:rsidRPr="00D10EAF">
        <w:rPr>
          <w:sz w:val="28"/>
          <w:szCs w:val="28"/>
          <w:lang w:val="ru-RU"/>
        </w:rPr>
        <w:t xml:space="preserve"> моральный ущерб, то есть страдания, вызванные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различны</w:t>
      </w:r>
      <w:r w:rsidR="00256FCA">
        <w:rPr>
          <w:sz w:val="28"/>
          <w:szCs w:val="28"/>
          <w:lang w:val="ru-RU"/>
        </w:rPr>
        <w:t>ми</w:t>
      </w:r>
      <w:r w:rsidRPr="00D10EAF">
        <w:rPr>
          <w:sz w:val="28"/>
          <w:szCs w:val="28"/>
          <w:lang w:val="ru-RU"/>
        </w:rPr>
        <w:t xml:space="preserve"> неправильны</w:t>
      </w:r>
      <w:r w:rsidR="00256FCA">
        <w:rPr>
          <w:sz w:val="28"/>
          <w:szCs w:val="28"/>
          <w:lang w:val="ru-RU"/>
        </w:rPr>
        <w:t>ми</w:t>
      </w:r>
      <w:r w:rsidRPr="00D10EAF">
        <w:rPr>
          <w:sz w:val="28"/>
          <w:szCs w:val="28"/>
          <w:lang w:val="ru-RU"/>
        </w:rPr>
        <w:t xml:space="preserve"> действия</w:t>
      </w:r>
      <w:r w:rsidR="00256FCA">
        <w:rPr>
          <w:sz w:val="28"/>
          <w:szCs w:val="28"/>
          <w:lang w:val="ru-RU"/>
        </w:rPr>
        <w:t>ми</w:t>
      </w:r>
      <w:r w:rsidRPr="00D10EAF">
        <w:rPr>
          <w:sz w:val="28"/>
          <w:szCs w:val="28"/>
          <w:lang w:val="ru-RU"/>
        </w:rPr>
        <w:t xml:space="preserve"> (или бездействие</w:t>
      </w:r>
      <w:r w:rsidR="00256FCA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>).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Тем не менее, гражданское</w:t>
      </w:r>
      <w:r w:rsidR="006B0C5E">
        <w:rPr>
          <w:lang w:val="ru-RU"/>
        </w:rPr>
        <w:t xml:space="preserve"> </w:t>
      </w:r>
      <w:r w:rsidR="006B0C5E">
        <w:rPr>
          <w:sz w:val="28"/>
          <w:szCs w:val="28"/>
          <w:lang w:val="ru-RU"/>
        </w:rPr>
        <w:t>российское</w:t>
      </w:r>
      <w:r w:rsidRPr="00D10EAF">
        <w:rPr>
          <w:sz w:val="28"/>
          <w:szCs w:val="28"/>
          <w:lang w:val="ru-RU"/>
        </w:rPr>
        <w:t xml:space="preserve"> законодательство до 1990 года не предусматрива</w:t>
      </w:r>
      <w:r w:rsidR="00326B67">
        <w:rPr>
          <w:sz w:val="28"/>
          <w:szCs w:val="28"/>
          <w:lang w:val="ru-RU"/>
        </w:rPr>
        <w:t>ло</w:t>
      </w:r>
      <w:r w:rsidRPr="00D10EAF">
        <w:rPr>
          <w:sz w:val="28"/>
          <w:szCs w:val="28"/>
          <w:lang w:val="ru-RU"/>
        </w:rPr>
        <w:t xml:space="preserve"> ни самого понятия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моральный ущерб, </w:t>
      </w:r>
      <w:r w:rsidR="00326B67">
        <w:rPr>
          <w:sz w:val="28"/>
          <w:szCs w:val="28"/>
          <w:lang w:val="ru-RU"/>
        </w:rPr>
        <w:t xml:space="preserve">и, </w:t>
      </w:r>
      <w:r w:rsidRPr="00D10EAF">
        <w:rPr>
          <w:sz w:val="28"/>
          <w:szCs w:val="28"/>
          <w:lang w:val="ru-RU"/>
        </w:rPr>
        <w:t>соответственно, возможность компенсации.</w:t>
      </w:r>
      <w:r w:rsidRPr="00D10EAF">
        <w:rPr>
          <w:lang w:val="ru-RU"/>
        </w:rPr>
        <w:t xml:space="preserve"> </w:t>
      </w:r>
      <w:r w:rsidR="00326B67">
        <w:rPr>
          <w:sz w:val="28"/>
          <w:szCs w:val="28"/>
          <w:lang w:val="ru-RU"/>
        </w:rPr>
        <w:t>Судебная</w:t>
      </w:r>
      <w:r w:rsidR="006B0C5E">
        <w:rPr>
          <w:lang w:val="ru-RU"/>
        </w:rPr>
        <w:t xml:space="preserve"> </w:t>
      </w:r>
      <w:r w:rsidR="00326B67">
        <w:rPr>
          <w:sz w:val="28"/>
          <w:szCs w:val="28"/>
          <w:lang w:val="ru-RU"/>
        </w:rPr>
        <w:t>п</w:t>
      </w:r>
      <w:r w:rsidRPr="00D10EAF">
        <w:rPr>
          <w:sz w:val="28"/>
          <w:szCs w:val="28"/>
          <w:lang w:val="ru-RU"/>
        </w:rPr>
        <w:t>рактика</w:t>
      </w:r>
      <w:r w:rsidR="00326B67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в соответствии с господствующей доктрин</w:t>
      </w:r>
      <w:r w:rsidR="00326B67">
        <w:rPr>
          <w:sz w:val="28"/>
          <w:szCs w:val="28"/>
          <w:lang w:val="ru-RU"/>
        </w:rPr>
        <w:t>ой</w:t>
      </w:r>
      <w:r w:rsidRPr="00D10EAF">
        <w:rPr>
          <w:sz w:val="28"/>
          <w:szCs w:val="28"/>
          <w:lang w:val="ru-RU"/>
        </w:rPr>
        <w:t xml:space="preserve"> является стабильной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в этом вопросе, и суды неизменно отказывались </w:t>
      </w:r>
      <w:r w:rsidR="00326B67">
        <w:rPr>
          <w:sz w:val="28"/>
          <w:szCs w:val="28"/>
          <w:lang w:val="ru-RU"/>
        </w:rPr>
        <w:t>принимать</w:t>
      </w:r>
      <w:r w:rsidRPr="00D10EAF">
        <w:rPr>
          <w:sz w:val="28"/>
          <w:szCs w:val="28"/>
          <w:lang w:val="ru-RU"/>
        </w:rPr>
        <w:t xml:space="preserve"> случайные </w:t>
      </w:r>
      <w:r w:rsidR="00326B67">
        <w:rPr>
          <w:sz w:val="28"/>
          <w:szCs w:val="28"/>
          <w:lang w:val="ru-RU"/>
        </w:rPr>
        <w:t>иски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для компенсации морального вреда в денежной форме.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Понятие «моральный ущерб» был</w:t>
      </w:r>
      <w:r w:rsidR="00326B67">
        <w:rPr>
          <w:sz w:val="28"/>
          <w:szCs w:val="28"/>
          <w:lang w:val="ru-RU"/>
        </w:rPr>
        <w:t>о</w:t>
      </w:r>
      <w:r w:rsidRPr="00D10EAF">
        <w:rPr>
          <w:sz w:val="28"/>
          <w:szCs w:val="28"/>
          <w:lang w:val="ru-RU"/>
        </w:rPr>
        <w:t xml:space="preserve"> легализован</w:t>
      </w:r>
      <w:r w:rsidR="00326B67">
        <w:rPr>
          <w:sz w:val="28"/>
          <w:szCs w:val="28"/>
          <w:lang w:val="ru-RU"/>
        </w:rPr>
        <w:t>о</w:t>
      </w:r>
      <w:r w:rsidRPr="00D10EAF">
        <w:rPr>
          <w:sz w:val="28"/>
          <w:szCs w:val="28"/>
          <w:lang w:val="ru-RU"/>
        </w:rPr>
        <w:t xml:space="preserve"> в российском гражданском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прав</w:t>
      </w:r>
      <w:r w:rsidR="00326B67">
        <w:rPr>
          <w:sz w:val="28"/>
          <w:szCs w:val="28"/>
          <w:lang w:val="ru-RU"/>
        </w:rPr>
        <w:t>е</w:t>
      </w:r>
      <w:r w:rsidRPr="00D10EAF">
        <w:rPr>
          <w:sz w:val="28"/>
          <w:szCs w:val="28"/>
          <w:lang w:val="ru-RU"/>
        </w:rPr>
        <w:t xml:space="preserve"> только с принятием 12 июня 1990 года Закон СССР </w:t>
      </w:r>
      <w:r w:rsidR="00326B67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О печати и других</w:t>
      </w:r>
      <w:r w:rsidR="006B0C5E">
        <w:rPr>
          <w:lang w:val="ru-RU"/>
        </w:rPr>
        <w:t xml:space="preserve"> </w:t>
      </w:r>
      <w:r w:rsidR="00326B67">
        <w:rPr>
          <w:sz w:val="28"/>
          <w:szCs w:val="28"/>
          <w:lang w:val="ru-RU"/>
        </w:rPr>
        <w:t>СМИ»</w:t>
      </w:r>
      <w:r w:rsidRPr="00D10EAF">
        <w:rPr>
          <w:sz w:val="28"/>
          <w:szCs w:val="28"/>
          <w:lang w:val="ru-RU"/>
        </w:rPr>
        <w:t xml:space="preserve"> [4</w:t>
      </w:r>
      <w:r w:rsidR="009A0BFC">
        <w:rPr>
          <w:sz w:val="28"/>
          <w:szCs w:val="28"/>
          <w:lang w:val="ru-RU"/>
        </w:rPr>
        <w:t xml:space="preserve"> ст. 492</w:t>
      </w:r>
      <w:r w:rsidRPr="00D10EAF">
        <w:rPr>
          <w:sz w:val="28"/>
          <w:szCs w:val="28"/>
          <w:lang w:val="ru-RU"/>
        </w:rPr>
        <w:t>]</w:t>
      </w:r>
      <w:r w:rsidR="00326B67">
        <w:rPr>
          <w:sz w:val="28"/>
          <w:szCs w:val="28"/>
          <w:lang w:val="ru-RU"/>
        </w:rPr>
        <w:t>.</w:t>
      </w:r>
      <w:r w:rsidRPr="00D10EAF">
        <w:rPr>
          <w:sz w:val="28"/>
          <w:szCs w:val="28"/>
          <w:lang w:val="ru-RU"/>
        </w:rPr>
        <w:t xml:space="preserve"> Несмотря на то, что он не раскрывает содержание этого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понятия</w:t>
      </w:r>
      <w:r w:rsidR="00326B67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в </w:t>
      </w:r>
      <w:r w:rsidR="00326B67">
        <w:rPr>
          <w:sz w:val="28"/>
          <w:szCs w:val="28"/>
          <w:lang w:val="ru-RU"/>
        </w:rPr>
        <w:t>ст</w:t>
      </w:r>
      <w:r w:rsidRPr="00D10EAF">
        <w:rPr>
          <w:sz w:val="28"/>
          <w:szCs w:val="28"/>
          <w:lang w:val="ru-RU"/>
        </w:rPr>
        <w:t>. 39 Закона предусматривает</w:t>
      </w:r>
      <w:r w:rsidR="00326B67">
        <w:rPr>
          <w:sz w:val="28"/>
          <w:szCs w:val="28"/>
          <w:lang w:val="ru-RU"/>
        </w:rPr>
        <w:t>ся</w:t>
      </w:r>
      <w:r w:rsidRPr="00D10EAF">
        <w:rPr>
          <w:sz w:val="28"/>
          <w:szCs w:val="28"/>
          <w:lang w:val="ru-RU"/>
        </w:rPr>
        <w:t>, что моральный ущерб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гражданину</w:t>
      </w:r>
      <w:r w:rsidR="00326B67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в </w:t>
      </w:r>
      <w:r w:rsidRPr="00D10EAF">
        <w:rPr>
          <w:sz w:val="28"/>
          <w:szCs w:val="28"/>
          <w:lang w:val="ru-RU"/>
        </w:rPr>
        <w:lastRenderedPageBreak/>
        <w:t xml:space="preserve">результате распространения </w:t>
      </w:r>
      <w:r w:rsidR="00326B67">
        <w:rPr>
          <w:sz w:val="28"/>
          <w:szCs w:val="28"/>
          <w:lang w:val="ru-RU"/>
        </w:rPr>
        <w:t>средствами массовой информации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ложных сведений, порочащих честь и достоинство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гражданин, или</w:t>
      </w:r>
      <w:r w:rsidR="00326B67">
        <w:rPr>
          <w:sz w:val="28"/>
          <w:szCs w:val="28"/>
          <w:lang w:val="ru-RU"/>
        </w:rPr>
        <w:t xml:space="preserve"> попыток</w:t>
      </w:r>
      <w:r w:rsidRPr="00D10EAF">
        <w:rPr>
          <w:sz w:val="28"/>
          <w:szCs w:val="28"/>
          <w:lang w:val="ru-RU"/>
        </w:rPr>
        <w:t xml:space="preserve"> причинить ему другой неимущественный ущерб будет компенсирован за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Решение</w:t>
      </w:r>
      <w:r w:rsidR="00326B67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 xml:space="preserve"> суда средств</w:t>
      </w:r>
      <w:r w:rsidR="00326B67">
        <w:rPr>
          <w:sz w:val="28"/>
          <w:szCs w:val="28"/>
          <w:lang w:val="ru-RU"/>
        </w:rPr>
        <w:t>ом</w:t>
      </w:r>
      <w:r w:rsidRPr="00D10EAF">
        <w:rPr>
          <w:sz w:val="28"/>
          <w:szCs w:val="28"/>
          <w:lang w:val="ru-RU"/>
        </w:rPr>
        <w:t xml:space="preserve"> массовой информации, а также виновны</w:t>
      </w:r>
      <w:r w:rsidR="00326B67">
        <w:rPr>
          <w:sz w:val="28"/>
          <w:szCs w:val="28"/>
          <w:lang w:val="ru-RU"/>
        </w:rPr>
        <w:t>ми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должностны</w:t>
      </w:r>
      <w:r w:rsidR="00326B67">
        <w:rPr>
          <w:sz w:val="28"/>
          <w:szCs w:val="28"/>
          <w:lang w:val="ru-RU"/>
        </w:rPr>
        <w:t>ми</w:t>
      </w:r>
      <w:r w:rsidRPr="00D10EAF">
        <w:rPr>
          <w:sz w:val="28"/>
          <w:szCs w:val="28"/>
          <w:lang w:val="ru-RU"/>
        </w:rPr>
        <w:t xml:space="preserve"> лица</w:t>
      </w:r>
      <w:r w:rsidR="00326B67">
        <w:rPr>
          <w:sz w:val="28"/>
          <w:szCs w:val="28"/>
          <w:lang w:val="ru-RU"/>
        </w:rPr>
        <w:t>ми</w:t>
      </w:r>
      <w:r w:rsidRPr="00D10EAF">
        <w:rPr>
          <w:sz w:val="28"/>
          <w:szCs w:val="28"/>
          <w:lang w:val="ru-RU"/>
        </w:rPr>
        <w:t xml:space="preserve"> и граждан</w:t>
      </w:r>
      <w:r w:rsidR="00326B67">
        <w:rPr>
          <w:sz w:val="28"/>
          <w:szCs w:val="28"/>
          <w:lang w:val="ru-RU"/>
        </w:rPr>
        <w:t>ами</w:t>
      </w:r>
      <w:r w:rsidRPr="00D10EAF">
        <w:rPr>
          <w:sz w:val="28"/>
          <w:szCs w:val="28"/>
          <w:lang w:val="ru-RU"/>
        </w:rPr>
        <w:t>. В той же статье было предусмотрено, что моральный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вред возмещается в денежной</w:t>
      </w:r>
      <w:r w:rsidR="00326B67">
        <w:rPr>
          <w:sz w:val="28"/>
          <w:szCs w:val="28"/>
          <w:lang w:val="ru-RU"/>
        </w:rPr>
        <w:t xml:space="preserve"> форме</w:t>
      </w:r>
      <w:r w:rsidRPr="00D10EAF">
        <w:rPr>
          <w:sz w:val="28"/>
          <w:szCs w:val="28"/>
          <w:lang w:val="ru-RU"/>
        </w:rPr>
        <w:t>, в размере, определяемом судом.</w:t>
      </w:r>
    </w:p>
    <w:p w:rsidR="00541CD0" w:rsidRDefault="00184E67" w:rsidP="00541CD0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Значительным шагом вперед в этом отношении был сделан принятием Основ</w:t>
      </w:r>
      <w:r w:rsidR="006B0C5E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гражданского законодательства СССР и республик от 31 мая 1991, где,</w:t>
      </w:r>
      <w:r w:rsidR="006B0C5E">
        <w:rPr>
          <w:lang w:val="ru-RU"/>
        </w:rPr>
        <w:t xml:space="preserve"> </w:t>
      </w:r>
      <w:r w:rsidR="006B0C5E" w:rsidRPr="00D10EAF">
        <w:rPr>
          <w:sz w:val="28"/>
          <w:szCs w:val="28"/>
          <w:lang w:val="ru-RU"/>
        </w:rPr>
        <w:t>наконец</w:t>
      </w:r>
      <w:r w:rsidRPr="00D10EAF">
        <w:rPr>
          <w:sz w:val="28"/>
          <w:szCs w:val="28"/>
          <w:lang w:val="ru-RU"/>
        </w:rPr>
        <w:t xml:space="preserve">, моральный вред определяется как </w:t>
      </w:r>
      <w:r w:rsidR="009A0BFC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физические или нравственные</w:t>
      </w:r>
      <w:r w:rsidR="006B0C5E">
        <w:rPr>
          <w:lang w:val="ru-RU"/>
        </w:rPr>
        <w:t xml:space="preserve"> </w:t>
      </w:r>
      <w:r w:rsidR="009A0BFC">
        <w:rPr>
          <w:sz w:val="28"/>
          <w:szCs w:val="28"/>
          <w:lang w:val="ru-RU"/>
        </w:rPr>
        <w:t>страдания»</w:t>
      </w:r>
      <w:r w:rsidR="009A0BFC" w:rsidRPr="00D10EAF">
        <w:rPr>
          <w:sz w:val="28"/>
          <w:szCs w:val="28"/>
          <w:lang w:val="ru-RU"/>
        </w:rPr>
        <w:t xml:space="preserve"> [</w:t>
      </w:r>
      <w:r w:rsidRPr="00D10EAF">
        <w:rPr>
          <w:sz w:val="28"/>
          <w:szCs w:val="28"/>
          <w:lang w:val="ru-RU"/>
        </w:rPr>
        <w:t>5</w:t>
      </w:r>
      <w:r w:rsidR="009A0BFC">
        <w:rPr>
          <w:sz w:val="28"/>
          <w:szCs w:val="28"/>
          <w:lang w:val="ru-RU"/>
        </w:rPr>
        <w:t xml:space="preserve"> ст. 733</w:t>
      </w:r>
      <w:r w:rsidRPr="00D10EAF">
        <w:rPr>
          <w:sz w:val="28"/>
          <w:szCs w:val="28"/>
          <w:lang w:val="ru-RU"/>
        </w:rPr>
        <w:t>].</w:t>
      </w:r>
    </w:p>
    <w:p w:rsidR="00541CD0" w:rsidRDefault="00184E67" w:rsidP="00541CD0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Российские законодатели решили </w:t>
      </w:r>
      <w:r w:rsidR="00F11719">
        <w:rPr>
          <w:sz w:val="28"/>
          <w:szCs w:val="28"/>
          <w:lang w:val="ru-RU"/>
        </w:rPr>
        <w:t>ввести</w:t>
      </w:r>
      <w:r w:rsidRPr="00D10EAF">
        <w:rPr>
          <w:sz w:val="28"/>
          <w:szCs w:val="28"/>
          <w:lang w:val="ru-RU"/>
        </w:rPr>
        <w:t xml:space="preserve"> правила о компенсации</w:t>
      </w:r>
      <w:r w:rsidR="006B0C5E">
        <w:rPr>
          <w:lang w:val="ru-RU"/>
        </w:rPr>
        <w:t xml:space="preserve"> </w:t>
      </w:r>
      <w:r w:rsidR="00F11719">
        <w:rPr>
          <w:sz w:val="28"/>
          <w:szCs w:val="28"/>
          <w:lang w:val="ru-RU"/>
        </w:rPr>
        <w:t>морального</w:t>
      </w:r>
      <w:r w:rsidRPr="00D10EAF">
        <w:rPr>
          <w:sz w:val="28"/>
          <w:szCs w:val="28"/>
          <w:lang w:val="ru-RU"/>
        </w:rPr>
        <w:t xml:space="preserve"> ущерб</w:t>
      </w:r>
      <w:r w:rsidR="00F11719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в некоторые законодательные акты: Закон Российской Федерации от 19 декабря,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1991 </w:t>
      </w:r>
      <w:r w:rsidR="009A0BFC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Об охране окружающей среды</w:t>
      </w:r>
      <w:r w:rsidR="009A0BFC">
        <w:rPr>
          <w:sz w:val="28"/>
          <w:szCs w:val="28"/>
          <w:lang w:val="ru-RU"/>
        </w:rPr>
        <w:t>»</w:t>
      </w:r>
      <w:r w:rsidRPr="00D10EAF">
        <w:rPr>
          <w:sz w:val="28"/>
          <w:szCs w:val="28"/>
          <w:lang w:val="ru-RU"/>
        </w:rPr>
        <w:t xml:space="preserve"> [6</w:t>
      </w:r>
      <w:r w:rsidR="009A0BFC">
        <w:rPr>
          <w:sz w:val="28"/>
          <w:szCs w:val="28"/>
          <w:lang w:val="ru-RU"/>
        </w:rPr>
        <w:t xml:space="preserve"> ст. 457</w:t>
      </w:r>
      <w:r w:rsidRPr="00D10EAF">
        <w:rPr>
          <w:sz w:val="28"/>
          <w:szCs w:val="28"/>
          <w:lang w:val="ru-RU"/>
        </w:rPr>
        <w:t>], Закон Российской Федерации от 27 декабря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1991 </w:t>
      </w:r>
      <w:r w:rsidR="009A0BFC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О средствах массовой информации» [7</w:t>
      </w:r>
      <w:r w:rsidR="009A0BFC">
        <w:rPr>
          <w:sz w:val="28"/>
          <w:szCs w:val="28"/>
          <w:lang w:val="ru-RU"/>
        </w:rPr>
        <w:t xml:space="preserve"> ст. 300</w:t>
      </w:r>
      <w:r w:rsidRPr="00D10EAF">
        <w:rPr>
          <w:sz w:val="28"/>
          <w:szCs w:val="28"/>
          <w:lang w:val="ru-RU"/>
        </w:rPr>
        <w:t>], Закон Российской Федерации от 7 февраля 1992 года</w:t>
      </w:r>
      <w:r w:rsidR="00541CD0">
        <w:rPr>
          <w:lang w:val="ru-RU"/>
        </w:rPr>
        <w:t xml:space="preserve"> </w:t>
      </w:r>
      <w:r w:rsidR="009A0BFC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О защите прав потребителей» [8</w:t>
      </w:r>
      <w:r w:rsidR="009A0BFC">
        <w:rPr>
          <w:sz w:val="28"/>
          <w:szCs w:val="28"/>
          <w:lang w:val="ru-RU"/>
        </w:rPr>
        <w:t xml:space="preserve"> ст. 766</w:t>
      </w:r>
      <w:r w:rsidRPr="00D10EAF">
        <w:rPr>
          <w:sz w:val="28"/>
          <w:szCs w:val="28"/>
          <w:lang w:val="ru-RU"/>
        </w:rPr>
        <w:t>].</w:t>
      </w:r>
    </w:p>
    <w:p w:rsidR="00541CD0" w:rsidRDefault="00184E67" w:rsidP="00541CD0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Вступил</w:t>
      </w:r>
      <w:r w:rsidR="00F11719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 xml:space="preserve"> в силу в 1995-1996 годах перв</w:t>
      </w:r>
      <w:r w:rsidR="00F11719">
        <w:rPr>
          <w:sz w:val="28"/>
          <w:szCs w:val="28"/>
          <w:lang w:val="ru-RU"/>
        </w:rPr>
        <w:t>ая</w:t>
      </w:r>
      <w:r w:rsidRPr="00D10EAF">
        <w:rPr>
          <w:sz w:val="28"/>
          <w:szCs w:val="28"/>
          <w:lang w:val="ru-RU"/>
        </w:rPr>
        <w:t xml:space="preserve"> и втор</w:t>
      </w:r>
      <w:r w:rsidR="00F11719">
        <w:rPr>
          <w:sz w:val="28"/>
          <w:szCs w:val="28"/>
          <w:lang w:val="ru-RU"/>
        </w:rPr>
        <w:t>ая</w:t>
      </w:r>
      <w:r w:rsidRPr="00D10EAF">
        <w:rPr>
          <w:sz w:val="28"/>
          <w:szCs w:val="28"/>
          <w:lang w:val="ru-RU"/>
        </w:rPr>
        <w:t xml:space="preserve"> части Гражданского</w:t>
      </w:r>
      <w:r w:rsidR="00541CD0">
        <w:rPr>
          <w:lang w:val="ru-RU"/>
        </w:rPr>
        <w:t xml:space="preserve"> </w:t>
      </w:r>
      <w:r w:rsidR="00541CD0">
        <w:rPr>
          <w:sz w:val="28"/>
          <w:lang w:val="ru-RU"/>
        </w:rPr>
        <w:t>к</w:t>
      </w:r>
      <w:r w:rsidRPr="00D10EAF">
        <w:rPr>
          <w:sz w:val="28"/>
          <w:szCs w:val="28"/>
          <w:lang w:val="ru-RU"/>
        </w:rPr>
        <w:t>од</w:t>
      </w:r>
      <w:r w:rsidR="00541CD0">
        <w:rPr>
          <w:sz w:val="28"/>
          <w:szCs w:val="28"/>
          <w:lang w:val="ru-RU"/>
        </w:rPr>
        <w:t>екса</w:t>
      </w:r>
      <w:r w:rsidR="00F11719">
        <w:rPr>
          <w:sz w:val="28"/>
          <w:szCs w:val="28"/>
          <w:lang w:val="ru-RU"/>
        </w:rPr>
        <w:t>, которые</w:t>
      </w:r>
      <w:r w:rsidRPr="00D10EAF">
        <w:rPr>
          <w:sz w:val="28"/>
          <w:szCs w:val="28"/>
          <w:lang w:val="ru-RU"/>
        </w:rPr>
        <w:t xml:space="preserve"> содерж</w:t>
      </w:r>
      <w:r w:rsidR="00F11719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>т</w:t>
      </w:r>
      <w:r w:rsidR="00F11719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несколько </w:t>
      </w:r>
      <w:r w:rsidR="00F11719">
        <w:rPr>
          <w:sz w:val="28"/>
          <w:szCs w:val="28"/>
          <w:lang w:val="ru-RU"/>
        </w:rPr>
        <w:t>отличных</w:t>
      </w:r>
      <w:r w:rsidRPr="00D10EAF">
        <w:rPr>
          <w:sz w:val="28"/>
          <w:szCs w:val="28"/>
          <w:lang w:val="ru-RU"/>
        </w:rPr>
        <w:t xml:space="preserve"> по сравнению с предыдущим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нормативны</w:t>
      </w:r>
      <w:r w:rsidR="00F11719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акт</w:t>
      </w:r>
      <w:r w:rsidR="00F11719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подхода к институту компенсации морального ущерба, который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неизбежно приводит к противоречию в этом вопросе.</w:t>
      </w:r>
    </w:p>
    <w:p w:rsidR="00541CD0" w:rsidRDefault="00184E67" w:rsidP="00F11719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Пленум Верховного суда в своем решении от 20 декабря 1994 года №10 [9]</w:t>
      </w:r>
      <w:r w:rsidR="00F1171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рассмотрел некоторые из вопросов компенсации морального вреда. Это</w:t>
      </w:r>
      <w:r w:rsidR="00541CD0">
        <w:rPr>
          <w:lang w:val="ru-RU"/>
        </w:rPr>
        <w:t xml:space="preserve"> </w:t>
      </w:r>
      <w:r w:rsidR="00F11719">
        <w:rPr>
          <w:sz w:val="28"/>
          <w:szCs w:val="28"/>
          <w:lang w:val="ru-RU"/>
        </w:rPr>
        <w:t>р</w:t>
      </w:r>
      <w:r w:rsidRPr="00D10EAF">
        <w:rPr>
          <w:sz w:val="28"/>
          <w:szCs w:val="28"/>
          <w:lang w:val="ru-RU"/>
        </w:rPr>
        <w:t>азреш</w:t>
      </w:r>
      <w:r w:rsidR="00F11719">
        <w:rPr>
          <w:sz w:val="28"/>
          <w:szCs w:val="28"/>
          <w:lang w:val="ru-RU"/>
        </w:rPr>
        <w:t>ало</w:t>
      </w:r>
      <w:r w:rsidRPr="00D10EAF">
        <w:rPr>
          <w:sz w:val="28"/>
          <w:szCs w:val="28"/>
          <w:lang w:val="ru-RU"/>
        </w:rPr>
        <w:t xml:space="preserve"> неясности в вопросе </w:t>
      </w:r>
      <w:r w:rsidR="00F11719">
        <w:rPr>
          <w:sz w:val="28"/>
          <w:szCs w:val="28"/>
          <w:lang w:val="ru-RU"/>
        </w:rPr>
        <w:t>в</w:t>
      </w:r>
      <w:r w:rsidRPr="00D10EAF">
        <w:rPr>
          <w:sz w:val="28"/>
          <w:szCs w:val="28"/>
          <w:lang w:val="ru-RU"/>
        </w:rPr>
        <w:t xml:space="preserve"> </w:t>
      </w:r>
      <w:r w:rsidR="00F11719">
        <w:rPr>
          <w:sz w:val="28"/>
          <w:szCs w:val="28"/>
          <w:lang w:val="ru-RU"/>
        </w:rPr>
        <w:t>вопросах</w:t>
      </w:r>
      <w:r w:rsidRPr="00D10EAF">
        <w:rPr>
          <w:sz w:val="28"/>
          <w:szCs w:val="28"/>
          <w:lang w:val="ru-RU"/>
        </w:rPr>
        <w:t xml:space="preserve"> </w:t>
      </w:r>
      <w:r w:rsidR="00F11719">
        <w:rPr>
          <w:sz w:val="28"/>
          <w:szCs w:val="28"/>
          <w:lang w:val="ru-RU"/>
        </w:rPr>
        <w:t>о конкуренции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применение закона </w:t>
      </w:r>
      <w:r w:rsidR="00F11719">
        <w:rPr>
          <w:sz w:val="28"/>
          <w:szCs w:val="28"/>
          <w:lang w:val="ru-RU"/>
        </w:rPr>
        <w:t>про</w:t>
      </w:r>
      <w:r w:rsidRPr="00D10EAF">
        <w:rPr>
          <w:sz w:val="28"/>
          <w:szCs w:val="28"/>
          <w:lang w:val="ru-RU"/>
        </w:rPr>
        <w:t xml:space="preserve"> компенсаци</w:t>
      </w:r>
      <w:r w:rsidR="00F11719">
        <w:rPr>
          <w:sz w:val="28"/>
          <w:szCs w:val="28"/>
          <w:lang w:val="ru-RU"/>
        </w:rPr>
        <w:t>ю</w:t>
      </w:r>
      <w:r w:rsidRPr="00D10EAF">
        <w:rPr>
          <w:sz w:val="28"/>
          <w:szCs w:val="28"/>
          <w:lang w:val="ru-RU"/>
        </w:rPr>
        <w:t xml:space="preserve"> за моральный ущерб.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Однако,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об определении размера компенсации морального вреда </w:t>
      </w:r>
      <w:r w:rsidR="00F11719">
        <w:rPr>
          <w:sz w:val="28"/>
          <w:szCs w:val="28"/>
          <w:lang w:val="ru-RU"/>
        </w:rPr>
        <w:t>постановление,</w:t>
      </w:r>
      <w:r w:rsidR="00541CD0">
        <w:rPr>
          <w:lang w:val="ru-RU"/>
        </w:rPr>
        <w:t xml:space="preserve"> </w:t>
      </w:r>
      <w:r w:rsidR="00F11719" w:rsidRPr="00F11719">
        <w:rPr>
          <w:sz w:val="28"/>
          <w:lang w:val="ru-RU"/>
        </w:rPr>
        <w:t>и</w:t>
      </w:r>
      <w:r w:rsidRPr="00D10EAF">
        <w:rPr>
          <w:sz w:val="28"/>
          <w:szCs w:val="28"/>
          <w:lang w:val="ru-RU"/>
        </w:rPr>
        <w:t>нструкци</w:t>
      </w:r>
      <w:r w:rsidR="00F11719">
        <w:rPr>
          <w:sz w:val="28"/>
          <w:szCs w:val="28"/>
          <w:lang w:val="ru-RU"/>
        </w:rPr>
        <w:t>й</w:t>
      </w:r>
      <w:r w:rsidRPr="00D10EAF">
        <w:rPr>
          <w:sz w:val="28"/>
          <w:szCs w:val="28"/>
          <w:lang w:val="ru-RU"/>
        </w:rPr>
        <w:t xml:space="preserve"> по практическому применению </w:t>
      </w:r>
      <w:r w:rsidR="00F11719">
        <w:rPr>
          <w:sz w:val="28"/>
          <w:szCs w:val="28"/>
          <w:lang w:val="ru-RU"/>
        </w:rPr>
        <w:t>не содержи</w:t>
      </w:r>
      <w:r w:rsidRPr="00D10EAF">
        <w:rPr>
          <w:sz w:val="28"/>
          <w:szCs w:val="28"/>
          <w:lang w:val="ru-RU"/>
        </w:rPr>
        <w:t>т</w:t>
      </w:r>
      <w:r w:rsidR="00F11719">
        <w:rPr>
          <w:sz w:val="28"/>
          <w:szCs w:val="28"/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[10</w:t>
      </w:r>
      <w:r w:rsidR="00E31466">
        <w:rPr>
          <w:sz w:val="28"/>
          <w:szCs w:val="28"/>
          <w:lang w:val="ru-RU"/>
        </w:rPr>
        <w:t xml:space="preserve"> с. 82</w:t>
      </w:r>
      <w:r w:rsidRPr="00D10EAF">
        <w:rPr>
          <w:sz w:val="28"/>
          <w:szCs w:val="28"/>
          <w:lang w:val="ru-RU"/>
        </w:rPr>
        <w:t>].</w:t>
      </w:r>
    </w:p>
    <w:p w:rsidR="00541CD0" w:rsidRDefault="00184E67" w:rsidP="00541CD0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D10EAF">
        <w:rPr>
          <w:sz w:val="28"/>
          <w:szCs w:val="28"/>
          <w:lang w:val="ru-RU"/>
        </w:rPr>
        <w:t>Таким образом, институт компенсации морального вреда появился в</w:t>
      </w:r>
      <w:r w:rsidR="00541CD0">
        <w:rPr>
          <w:sz w:val="28"/>
          <w:szCs w:val="28"/>
          <w:lang w:val="ru-RU"/>
        </w:rPr>
        <w:t xml:space="preserve"> </w:t>
      </w:r>
      <w:r w:rsidR="009C5F96">
        <w:rPr>
          <w:sz w:val="28"/>
          <w:szCs w:val="28"/>
          <w:lang w:val="ru-RU"/>
        </w:rPr>
        <w:t>российском</w:t>
      </w:r>
      <w:r w:rsidRPr="00D10EAF">
        <w:rPr>
          <w:sz w:val="28"/>
          <w:szCs w:val="28"/>
          <w:lang w:val="ru-RU"/>
        </w:rPr>
        <w:t xml:space="preserve"> законодательств</w:t>
      </w:r>
      <w:r w:rsidR="009C5F96">
        <w:rPr>
          <w:sz w:val="28"/>
          <w:szCs w:val="28"/>
          <w:lang w:val="ru-RU"/>
        </w:rPr>
        <w:t>е</w:t>
      </w:r>
      <w:r w:rsidRPr="00D10EAF">
        <w:rPr>
          <w:sz w:val="28"/>
          <w:szCs w:val="28"/>
          <w:lang w:val="ru-RU"/>
        </w:rPr>
        <w:t xml:space="preserve"> относительно недавно, и в этой связи,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есть </w:t>
      </w:r>
      <w:r w:rsidRPr="00D10EAF">
        <w:rPr>
          <w:sz w:val="28"/>
          <w:szCs w:val="28"/>
          <w:lang w:val="ru-RU"/>
        </w:rPr>
        <w:lastRenderedPageBreak/>
        <w:t>большое количество споров и теоретических проблем,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одна из которых заключается в определении суммы компенсации за моральный ущерб.</w:t>
      </w:r>
    </w:p>
    <w:p w:rsidR="009C5F96" w:rsidRPr="009C5F96" w:rsidRDefault="009C5F96" w:rsidP="009C5F9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C5F96">
        <w:rPr>
          <w:sz w:val="28"/>
          <w:szCs w:val="28"/>
          <w:lang w:val="ru-RU"/>
        </w:rPr>
        <w:t>Основной целью работы выступает характеристика морального вреда, определение проблем, касающихся законодательного закрепления норм, регулирующих ответственность за причинение морального вреда, и предложения по их решению.</w:t>
      </w:r>
    </w:p>
    <w:p w:rsidR="009C5F96" w:rsidRPr="009C5F96" w:rsidRDefault="009C5F96" w:rsidP="009C5F96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C5F96">
        <w:rPr>
          <w:sz w:val="28"/>
          <w:szCs w:val="28"/>
          <w:lang w:val="ru-RU"/>
        </w:rPr>
        <w:t>Основными задачами данной работы являются:</w:t>
      </w:r>
    </w:p>
    <w:p w:rsidR="009C5F96" w:rsidRPr="00CC7D94" w:rsidRDefault="009C5F96" w:rsidP="00CC7D94">
      <w:pPr>
        <w:pStyle w:val="a3"/>
        <w:numPr>
          <w:ilvl w:val="0"/>
          <w:numId w:val="16"/>
        </w:numPr>
        <w:spacing w:line="360" w:lineRule="auto"/>
        <w:ind w:left="426" w:hanging="284"/>
        <w:jc w:val="both"/>
        <w:rPr>
          <w:sz w:val="28"/>
          <w:szCs w:val="28"/>
          <w:lang w:val="ru-RU"/>
        </w:rPr>
      </w:pPr>
      <w:r w:rsidRPr="00CC7D94">
        <w:rPr>
          <w:sz w:val="28"/>
          <w:szCs w:val="28"/>
          <w:lang w:val="ru-RU"/>
        </w:rPr>
        <w:t>определение понятия морального вреда</w:t>
      </w:r>
    </w:p>
    <w:p w:rsidR="009C5F96" w:rsidRPr="00CC7D94" w:rsidRDefault="009C5F96" w:rsidP="00CC7D94">
      <w:pPr>
        <w:pStyle w:val="a3"/>
        <w:numPr>
          <w:ilvl w:val="0"/>
          <w:numId w:val="16"/>
        </w:numPr>
        <w:spacing w:line="360" w:lineRule="auto"/>
        <w:ind w:left="426" w:hanging="284"/>
        <w:jc w:val="both"/>
        <w:rPr>
          <w:sz w:val="28"/>
          <w:szCs w:val="28"/>
          <w:lang w:val="ru-RU"/>
        </w:rPr>
      </w:pPr>
      <w:r w:rsidRPr="00CC7D94">
        <w:rPr>
          <w:sz w:val="28"/>
          <w:szCs w:val="28"/>
          <w:lang w:val="ru-RU"/>
        </w:rPr>
        <w:t>определения социально-правовых аспектов морального вреда</w:t>
      </w:r>
    </w:p>
    <w:p w:rsidR="009C5F96" w:rsidRPr="00CC7D94" w:rsidRDefault="009C5F96" w:rsidP="00CC7D94">
      <w:pPr>
        <w:pStyle w:val="a3"/>
        <w:numPr>
          <w:ilvl w:val="0"/>
          <w:numId w:val="16"/>
        </w:numPr>
        <w:spacing w:line="360" w:lineRule="auto"/>
        <w:ind w:left="426" w:hanging="284"/>
        <w:jc w:val="both"/>
        <w:rPr>
          <w:sz w:val="28"/>
          <w:szCs w:val="28"/>
          <w:lang w:val="ru-RU"/>
        </w:rPr>
      </w:pPr>
      <w:r w:rsidRPr="00CC7D94">
        <w:rPr>
          <w:sz w:val="28"/>
          <w:szCs w:val="28"/>
          <w:lang w:val="ru-RU"/>
        </w:rPr>
        <w:t>характеристика оснований возникновения морального вреда</w:t>
      </w:r>
    </w:p>
    <w:p w:rsidR="009C5F96" w:rsidRDefault="009C5F96" w:rsidP="00CC7D94">
      <w:pPr>
        <w:pStyle w:val="a3"/>
        <w:numPr>
          <w:ilvl w:val="0"/>
          <w:numId w:val="16"/>
        </w:numPr>
        <w:spacing w:line="360" w:lineRule="auto"/>
        <w:ind w:left="426" w:hanging="284"/>
        <w:jc w:val="both"/>
        <w:rPr>
          <w:sz w:val="28"/>
          <w:szCs w:val="28"/>
          <w:lang w:val="ru-RU"/>
        </w:rPr>
      </w:pPr>
      <w:r w:rsidRPr="00CC7D94">
        <w:rPr>
          <w:sz w:val="28"/>
          <w:szCs w:val="28"/>
          <w:lang w:val="ru-RU"/>
        </w:rPr>
        <w:t>определения оснований ответственности за причиненный моральный вред</w:t>
      </w:r>
    </w:p>
    <w:p w:rsidR="00CC7D94" w:rsidRPr="00CC7D94" w:rsidRDefault="00CC7D94" w:rsidP="00CC7D94">
      <w:pPr>
        <w:pStyle w:val="a3"/>
        <w:numPr>
          <w:ilvl w:val="0"/>
          <w:numId w:val="16"/>
        </w:numPr>
        <w:spacing w:line="360" w:lineRule="auto"/>
        <w:ind w:left="426"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определения порядка компенсации морального вреда</w:t>
      </w:r>
    </w:p>
    <w:p w:rsidR="009C5F96" w:rsidRDefault="009C5F96" w:rsidP="00CC7D94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C5F96">
        <w:rPr>
          <w:sz w:val="28"/>
          <w:szCs w:val="28"/>
          <w:lang w:val="ru-RU"/>
        </w:rPr>
        <w:t>Объектом нашего исследования является проблемы определения понятия морального вреда и оснований ее возникновения.</w:t>
      </w:r>
    </w:p>
    <w:p w:rsidR="00CC7D94" w:rsidRPr="009C5F96" w:rsidRDefault="009C5F96" w:rsidP="00CC7D94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C5F96">
        <w:rPr>
          <w:sz w:val="28"/>
          <w:szCs w:val="28"/>
          <w:lang w:val="ru-RU"/>
        </w:rPr>
        <w:t xml:space="preserve">Актуальность темы. Данная работа является весьма актуальной, ведь вопрос возмещения морального вреда, начали реализовывать в практической деятельности достаточно недавно, и с принятием ныне действующего </w:t>
      </w:r>
      <w:r>
        <w:rPr>
          <w:sz w:val="28"/>
          <w:szCs w:val="28"/>
          <w:lang w:val="ru-RU"/>
        </w:rPr>
        <w:t>Гражданского кодекса</w:t>
      </w:r>
      <w:r w:rsidRPr="009C5F9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РФ</w:t>
      </w:r>
      <w:r w:rsidRPr="009C5F96">
        <w:rPr>
          <w:sz w:val="28"/>
          <w:szCs w:val="28"/>
          <w:lang w:val="ru-RU"/>
        </w:rPr>
        <w:t xml:space="preserve"> нормы, регулирующие данную тему, содержат ряд особенностей. Моральный вред является явлением новым и недостаточно изученным и исследованным, а потому вызывает сейчас интерес (яв</w:t>
      </w:r>
      <w:r w:rsidR="002A544F">
        <w:rPr>
          <w:sz w:val="28"/>
          <w:szCs w:val="28"/>
          <w:lang w:val="ru-RU"/>
        </w:rPr>
        <w:t>ляется объектом исследования) у</w:t>
      </w:r>
      <w:r w:rsidRPr="009C5F96">
        <w:rPr>
          <w:sz w:val="28"/>
          <w:szCs w:val="28"/>
          <w:lang w:val="ru-RU"/>
        </w:rPr>
        <w:t xml:space="preserve"> многих ученых.</w:t>
      </w:r>
    </w:p>
    <w:p w:rsidR="009C5F96" w:rsidRDefault="009C5F96" w:rsidP="00541CD0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9C5F96">
        <w:rPr>
          <w:sz w:val="28"/>
          <w:szCs w:val="28"/>
          <w:lang w:val="ru-RU"/>
        </w:rPr>
        <w:t>В курсовой работе используются следующие виды источников: нормативно – правовые акты, постановления Пленума Верховного Суда Российской Федерации, судебная практика, а также учебная литература.</w:t>
      </w:r>
    </w:p>
    <w:p w:rsidR="00CC7D94" w:rsidRPr="00CC7D94" w:rsidRDefault="00CC7D94" w:rsidP="00541CD0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CC7D94">
        <w:rPr>
          <w:sz w:val="28"/>
          <w:szCs w:val="28"/>
          <w:lang w:val="ru-RU"/>
        </w:rPr>
        <w:t xml:space="preserve">Структурно квалификационная работа состоит из введения, трех глав, </w:t>
      </w:r>
      <w:r>
        <w:rPr>
          <w:sz w:val="28"/>
          <w:szCs w:val="28"/>
          <w:lang w:val="ru-RU"/>
        </w:rPr>
        <w:t>двух</w:t>
      </w:r>
      <w:r w:rsidRPr="00CC7D94">
        <w:rPr>
          <w:sz w:val="28"/>
          <w:szCs w:val="28"/>
          <w:lang w:val="ru-RU"/>
        </w:rPr>
        <w:t xml:space="preserve"> параграфов, заключения, списка использованных источников и </w:t>
      </w:r>
      <w:r>
        <w:rPr>
          <w:sz w:val="28"/>
          <w:szCs w:val="28"/>
          <w:lang w:val="ru-RU"/>
        </w:rPr>
        <w:t>судебной практики</w:t>
      </w:r>
      <w:r w:rsidRPr="00CC7D94">
        <w:rPr>
          <w:sz w:val="28"/>
          <w:szCs w:val="28"/>
          <w:lang w:val="ru-RU"/>
        </w:rPr>
        <w:t xml:space="preserve">. </w:t>
      </w:r>
    </w:p>
    <w:p w:rsidR="00541CD0" w:rsidRDefault="00541CD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5511C8" w:rsidRPr="00D10EAF" w:rsidRDefault="00541CD0" w:rsidP="00541CD0">
      <w:pPr>
        <w:pStyle w:val="3"/>
        <w:jc w:val="center"/>
        <w:rPr>
          <w:lang w:val="ru-RU"/>
        </w:rPr>
      </w:pPr>
      <w:bookmarkStart w:id="2" w:name="_Toc438124010"/>
      <w:r>
        <w:rPr>
          <w:lang w:val="ru-RU"/>
        </w:rPr>
        <w:lastRenderedPageBreak/>
        <w:t>1</w:t>
      </w:r>
      <w:r w:rsidR="00184E67" w:rsidRPr="00D10EAF">
        <w:rPr>
          <w:lang w:val="ru-RU"/>
        </w:rPr>
        <w:t>. Понятие морального вреда</w:t>
      </w:r>
      <w:bookmarkEnd w:id="2"/>
    </w:p>
    <w:p w:rsidR="00541CD0" w:rsidRDefault="00A60898" w:rsidP="002A544F">
      <w:pPr>
        <w:tabs>
          <w:tab w:val="left" w:pos="851"/>
        </w:tabs>
        <w:spacing w:before="240" w:line="360" w:lineRule="auto"/>
        <w:ind w:firstLine="851"/>
        <w:jc w:val="both"/>
        <w:rPr>
          <w:lang w:val="ru-RU"/>
        </w:rPr>
      </w:pP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Понятие</w:t>
      </w:r>
      <w:r w:rsidR="00184E67" w:rsidRPr="00D10EA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r w:rsidR="00184E67" w:rsidRPr="00D10EAF">
        <w:rPr>
          <w:sz w:val="28"/>
          <w:szCs w:val="28"/>
          <w:lang w:val="ru-RU"/>
        </w:rPr>
        <w:t>моральный ущерб</w:t>
      </w:r>
      <w:r>
        <w:rPr>
          <w:sz w:val="28"/>
          <w:szCs w:val="28"/>
          <w:lang w:val="ru-RU"/>
        </w:rPr>
        <w:t>»</w:t>
      </w:r>
      <w:r w:rsidR="00184E67" w:rsidRPr="00D10EAF">
        <w:rPr>
          <w:sz w:val="28"/>
          <w:szCs w:val="28"/>
          <w:lang w:val="ru-RU"/>
        </w:rPr>
        <w:t xml:space="preserve"> был введен в гражданском праве,</w:t>
      </w:r>
      <w:r w:rsidR="00541CD0">
        <w:rPr>
          <w:lang w:val="ru-RU"/>
        </w:rPr>
        <w:t xml:space="preserve"> </w:t>
      </w:r>
      <w:r>
        <w:rPr>
          <w:sz w:val="28"/>
          <w:lang w:val="ru-RU"/>
        </w:rPr>
        <w:t>видимо для того</w:t>
      </w:r>
      <w:r w:rsidR="00184E67" w:rsidRPr="00D10EAF">
        <w:rPr>
          <w:sz w:val="28"/>
          <w:szCs w:val="28"/>
          <w:lang w:val="ru-RU"/>
        </w:rPr>
        <w:t>, что</w:t>
      </w:r>
      <w:r>
        <w:rPr>
          <w:sz w:val="28"/>
          <w:szCs w:val="28"/>
          <w:lang w:val="ru-RU"/>
        </w:rPr>
        <w:t>бы</w:t>
      </w:r>
      <w:r w:rsidR="00184E67" w:rsidRPr="00D10EA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сохранить</w:t>
      </w:r>
      <w:r w:rsidR="00184E67" w:rsidRPr="00D10EAF">
        <w:rPr>
          <w:sz w:val="28"/>
          <w:szCs w:val="28"/>
          <w:lang w:val="ru-RU"/>
        </w:rPr>
        <w:t xml:space="preserve"> терминологическ</w:t>
      </w:r>
      <w:r>
        <w:rPr>
          <w:sz w:val="28"/>
          <w:szCs w:val="28"/>
          <w:lang w:val="ru-RU"/>
        </w:rPr>
        <w:t>ую</w:t>
      </w:r>
      <w:r w:rsidR="00184E67" w:rsidRPr="00D10EAF">
        <w:rPr>
          <w:sz w:val="28"/>
          <w:szCs w:val="28"/>
          <w:lang w:val="ru-RU"/>
        </w:rPr>
        <w:t xml:space="preserve"> преемственност</w:t>
      </w:r>
      <w:r>
        <w:rPr>
          <w:sz w:val="28"/>
          <w:szCs w:val="28"/>
          <w:lang w:val="ru-RU"/>
        </w:rPr>
        <w:t>ь</w:t>
      </w:r>
      <w:r w:rsidR="00184E67" w:rsidRPr="00D10EAF">
        <w:rPr>
          <w:sz w:val="28"/>
          <w:szCs w:val="28"/>
          <w:lang w:val="ru-RU"/>
        </w:rPr>
        <w:t xml:space="preserve"> в Уголовн</w:t>
      </w:r>
      <w:r>
        <w:rPr>
          <w:sz w:val="28"/>
          <w:szCs w:val="28"/>
          <w:lang w:val="ru-RU"/>
        </w:rPr>
        <w:t>ом</w:t>
      </w:r>
      <w:r w:rsidR="00541CD0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>процессуально</w:t>
      </w:r>
      <w:r>
        <w:rPr>
          <w:sz w:val="28"/>
          <w:szCs w:val="28"/>
          <w:lang w:val="ru-RU"/>
        </w:rPr>
        <w:t>м</w:t>
      </w:r>
      <w:r w:rsidR="00184E67" w:rsidRPr="00D10EAF">
        <w:rPr>
          <w:sz w:val="28"/>
          <w:szCs w:val="28"/>
          <w:lang w:val="ru-RU"/>
        </w:rPr>
        <w:t xml:space="preserve"> законодательств</w:t>
      </w:r>
      <w:r>
        <w:rPr>
          <w:sz w:val="28"/>
          <w:szCs w:val="28"/>
          <w:lang w:val="ru-RU"/>
        </w:rPr>
        <w:t>е</w:t>
      </w:r>
      <w:r w:rsidR="00184E67" w:rsidRPr="00D10EAF">
        <w:rPr>
          <w:sz w:val="28"/>
          <w:szCs w:val="28"/>
          <w:lang w:val="ru-RU"/>
        </w:rPr>
        <w:t>, потому что, до недавнего времени,</w:t>
      </w:r>
      <w:r w:rsidR="00541CD0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>основание считать моральны</w:t>
      </w:r>
      <w:r>
        <w:rPr>
          <w:sz w:val="28"/>
          <w:szCs w:val="28"/>
          <w:lang w:val="ru-RU"/>
        </w:rPr>
        <w:t>м</w:t>
      </w:r>
      <w:r w:rsidR="00184E67" w:rsidRPr="00D10EAF">
        <w:rPr>
          <w:sz w:val="28"/>
          <w:szCs w:val="28"/>
          <w:lang w:val="ru-RU"/>
        </w:rPr>
        <w:t xml:space="preserve"> вред</w:t>
      </w:r>
      <w:r>
        <w:rPr>
          <w:sz w:val="28"/>
          <w:szCs w:val="28"/>
          <w:lang w:val="ru-RU"/>
        </w:rPr>
        <w:t>ом</w:t>
      </w:r>
      <w:r w:rsidR="00184E67" w:rsidRPr="00D10EAF">
        <w:rPr>
          <w:sz w:val="28"/>
          <w:szCs w:val="28"/>
          <w:lang w:val="ru-RU"/>
        </w:rPr>
        <w:t xml:space="preserve"> правовой категорией является</w:t>
      </w:r>
      <w:r w:rsidR="00541CD0">
        <w:rPr>
          <w:lang w:val="ru-RU"/>
        </w:rPr>
        <w:t xml:space="preserve"> </w:t>
      </w:r>
      <w:r>
        <w:rPr>
          <w:sz w:val="28"/>
          <w:szCs w:val="28"/>
          <w:lang w:val="ru-RU"/>
        </w:rPr>
        <w:t>статья</w:t>
      </w:r>
      <w:r w:rsidR="00184E67" w:rsidRPr="00D10EAF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 xml:space="preserve">53 Уголовно-процессуального кодекса РСФСР, </w:t>
      </w:r>
      <w:r>
        <w:rPr>
          <w:sz w:val="28"/>
          <w:szCs w:val="28"/>
          <w:lang w:val="ru-RU"/>
        </w:rPr>
        <w:t>определявшая</w:t>
      </w:r>
      <w:r w:rsidR="00184E67" w:rsidRPr="00D10EAF">
        <w:rPr>
          <w:sz w:val="28"/>
          <w:szCs w:val="28"/>
          <w:lang w:val="ru-RU"/>
        </w:rPr>
        <w:t xml:space="preserve"> жертв, </w:t>
      </w:r>
      <w:r>
        <w:rPr>
          <w:sz w:val="28"/>
          <w:szCs w:val="28"/>
          <w:lang w:val="ru-RU"/>
        </w:rPr>
        <w:t xml:space="preserve">как </w:t>
      </w:r>
      <w:r w:rsidR="00184E67" w:rsidRPr="00D10EAF">
        <w:rPr>
          <w:sz w:val="28"/>
          <w:szCs w:val="28"/>
          <w:lang w:val="ru-RU"/>
        </w:rPr>
        <w:t>лиц</w:t>
      </w:r>
      <w:r>
        <w:rPr>
          <w:sz w:val="28"/>
          <w:szCs w:val="28"/>
          <w:lang w:val="ru-RU"/>
        </w:rPr>
        <w:t>о</w:t>
      </w:r>
      <w:r w:rsidR="00184E67" w:rsidRPr="00D10EAF">
        <w:rPr>
          <w:sz w:val="28"/>
          <w:szCs w:val="28"/>
          <w:lang w:val="ru-RU"/>
        </w:rPr>
        <w:t>, к которому</w:t>
      </w:r>
      <w:r w:rsidR="00541CD0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>причинен моральный, физ</w:t>
      </w:r>
      <w:r>
        <w:rPr>
          <w:sz w:val="28"/>
          <w:szCs w:val="28"/>
          <w:lang w:val="ru-RU"/>
        </w:rPr>
        <w:t>ический или имущественный ущерб</w:t>
      </w:r>
      <w:r w:rsidRPr="00D10EAF">
        <w:rPr>
          <w:sz w:val="28"/>
          <w:szCs w:val="28"/>
          <w:lang w:val="ru-RU"/>
        </w:rPr>
        <w:t xml:space="preserve"> [</w:t>
      </w:r>
      <w:r w:rsidR="00184E67" w:rsidRPr="00D10EAF">
        <w:rPr>
          <w:sz w:val="28"/>
          <w:szCs w:val="28"/>
          <w:lang w:val="ru-RU"/>
        </w:rPr>
        <w:t>11</w:t>
      </w:r>
      <w:r w:rsidR="002A544F">
        <w:rPr>
          <w:sz w:val="28"/>
          <w:szCs w:val="28"/>
          <w:lang w:val="ru-RU"/>
        </w:rPr>
        <w:t xml:space="preserve"> с.11</w:t>
      </w:r>
      <w:r w:rsidR="00184E67" w:rsidRPr="00D10EAF">
        <w:rPr>
          <w:sz w:val="28"/>
          <w:szCs w:val="28"/>
          <w:lang w:val="ru-RU"/>
        </w:rPr>
        <w:t>].</w:t>
      </w:r>
    </w:p>
    <w:p w:rsidR="00541CD0" w:rsidRDefault="00184E67" w:rsidP="00A60898">
      <w:pPr>
        <w:tabs>
          <w:tab w:val="left" w:pos="851"/>
        </w:tabs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Прежде чем перейти к анализу понятия </w:t>
      </w:r>
      <w:r w:rsidR="00A60898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моральный ущерб</w:t>
      </w:r>
      <w:r w:rsidR="00A60898">
        <w:rPr>
          <w:sz w:val="28"/>
          <w:szCs w:val="28"/>
          <w:lang w:val="ru-RU"/>
        </w:rPr>
        <w:t>» должно</w:t>
      </w:r>
      <w:r w:rsidRPr="00D10EAF">
        <w:rPr>
          <w:sz w:val="28"/>
          <w:szCs w:val="28"/>
          <w:lang w:val="ru-RU"/>
        </w:rPr>
        <w:t xml:space="preserve"> быть</w:t>
      </w:r>
      <w:r w:rsidR="00541CD0">
        <w:rPr>
          <w:lang w:val="ru-RU"/>
        </w:rPr>
        <w:t xml:space="preserve"> </w:t>
      </w:r>
      <w:r w:rsidR="00A60898">
        <w:rPr>
          <w:sz w:val="28"/>
          <w:szCs w:val="28"/>
          <w:lang w:val="ru-RU"/>
        </w:rPr>
        <w:t>отмечено</w:t>
      </w:r>
      <w:r w:rsidRPr="00D10EAF">
        <w:rPr>
          <w:sz w:val="28"/>
          <w:szCs w:val="28"/>
          <w:lang w:val="ru-RU"/>
        </w:rPr>
        <w:t xml:space="preserve">, что </w:t>
      </w:r>
      <w:r w:rsidR="00A60898">
        <w:rPr>
          <w:sz w:val="28"/>
          <w:szCs w:val="28"/>
          <w:lang w:val="ru-RU"/>
        </w:rPr>
        <w:t>под</w:t>
      </w:r>
      <w:r w:rsidRPr="00D10EAF">
        <w:rPr>
          <w:sz w:val="28"/>
          <w:szCs w:val="28"/>
          <w:lang w:val="ru-RU"/>
        </w:rPr>
        <w:t xml:space="preserve"> вред</w:t>
      </w:r>
      <w:r w:rsidR="00A60898">
        <w:rPr>
          <w:sz w:val="28"/>
          <w:szCs w:val="28"/>
          <w:lang w:val="ru-RU"/>
        </w:rPr>
        <w:t>ом,</w:t>
      </w:r>
      <w:r w:rsidRPr="00D10EAF">
        <w:rPr>
          <w:sz w:val="28"/>
          <w:szCs w:val="28"/>
          <w:lang w:val="ru-RU"/>
        </w:rPr>
        <w:t xml:space="preserve"> в гражданском праве</w:t>
      </w:r>
      <w:r w:rsidR="008323EC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</w:t>
      </w:r>
      <w:r w:rsidR="00A60898">
        <w:rPr>
          <w:sz w:val="28"/>
          <w:szCs w:val="28"/>
          <w:lang w:val="ru-RU"/>
        </w:rPr>
        <w:t>определя</w:t>
      </w:r>
      <w:r w:rsidR="008323EC">
        <w:rPr>
          <w:sz w:val="28"/>
          <w:szCs w:val="28"/>
          <w:lang w:val="ru-RU"/>
        </w:rPr>
        <w:t>е</w:t>
      </w:r>
      <w:r w:rsidR="00A60898">
        <w:rPr>
          <w:sz w:val="28"/>
          <w:szCs w:val="28"/>
          <w:lang w:val="ru-RU"/>
        </w:rPr>
        <w:t>тся как</w:t>
      </w:r>
      <w:r w:rsidRPr="00D10EAF">
        <w:rPr>
          <w:sz w:val="28"/>
          <w:szCs w:val="28"/>
          <w:lang w:val="ru-RU"/>
        </w:rPr>
        <w:t xml:space="preserve"> неблагоприятны</w:t>
      </w:r>
      <w:r w:rsidR="00A60898">
        <w:rPr>
          <w:sz w:val="28"/>
          <w:szCs w:val="28"/>
          <w:lang w:val="ru-RU"/>
        </w:rPr>
        <w:t>е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изме</w:t>
      </w:r>
      <w:r w:rsidR="00A60898">
        <w:rPr>
          <w:sz w:val="28"/>
          <w:szCs w:val="28"/>
          <w:lang w:val="ru-RU"/>
        </w:rPr>
        <w:t>нения в охраняемых законом благ</w:t>
      </w:r>
      <w:r w:rsidRPr="00D10EAF">
        <w:rPr>
          <w:sz w:val="28"/>
          <w:szCs w:val="28"/>
          <w:lang w:val="ru-RU"/>
        </w:rPr>
        <w:t xml:space="preserve">, </w:t>
      </w:r>
      <w:r w:rsidR="008323EC">
        <w:rPr>
          <w:sz w:val="28"/>
          <w:szCs w:val="28"/>
          <w:lang w:val="ru-RU"/>
        </w:rPr>
        <w:t>причем само благо,</w:t>
      </w:r>
      <w:r w:rsidRPr="00D10EAF">
        <w:rPr>
          <w:sz w:val="28"/>
          <w:szCs w:val="28"/>
          <w:lang w:val="ru-RU"/>
        </w:rPr>
        <w:t xml:space="preserve"> может быть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имуществ</w:t>
      </w:r>
      <w:r w:rsidR="008323EC">
        <w:rPr>
          <w:sz w:val="28"/>
          <w:szCs w:val="28"/>
          <w:lang w:val="ru-RU"/>
        </w:rPr>
        <w:t>енным</w:t>
      </w:r>
      <w:r w:rsidRPr="00D10EAF">
        <w:rPr>
          <w:sz w:val="28"/>
          <w:szCs w:val="28"/>
          <w:lang w:val="ru-RU"/>
        </w:rPr>
        <w:t xml:space="preserve"> и неимущественны</w:t>
      </w:r>
      <w:r w:rsidR="008323EC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>.</w:t>
      </w:r>
    </w:p>
    <w:p w:rsidR="00541CD0" w:rsidRDefault="00184E67" w:rsidP="00A60898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Список охраняемых законом нематериальных благ указан в Конституции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Российск</w:t>
      </w:r>
      <w:r w:rsidR="008323EC">
        <w:rPr>
          <w:sz w:val="28"/>
          <w:szCs w:val="28"/>
          <w:lang w:val="ru-RU"/>
        </w:rPr>
        <w:t>ой Федерации</w:t>
      </w:r>
      <w:r w:rsidRPr="00D10EAF">
        <w:rPr>
          <w:sz w:val="28"/>
          <w:szCs w:val="28"/>
          <w:lang w:val="ru-RU"/>
        </w:rPr>
        <w:t>. Это право на жизнь, здоровье, честь, достоинство, репутацию, свободу,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личн</w:t>
      </w:r>
      <w:r w:rsidR="008323EC">
        <w:rPr>
          <w:sz w:val="28"/>
          <w:szCs w:val="28"/>
          <w:lang w:val="ru-RU"/>
        </w:rPr>
        <w:t>ую</w:t>
      </w:r>
      <w:r w:rsidRPr="00D10EAF">
        <w:rPr>
          <w:sz w:val="28"/>
          <w:szCs w:val="28"/>
          <w:lang w:val="ru-RU"/>
        </w:rPr>
        <w:t xml:space="preserve"> безопасность, неприкосновенность частной жизни и личной</w:t>
      </w:r>
      <w:r w:rsidR="008323EC">
        <w:rPr>
          <w:sz w:val="28"/>
          <w:szCs w:val="28"/>
          <w:lang w:val="ru-RU"/>
        </w:rPr>
        <w:t>,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семейные тайны, </w:t>
      </w:r>
      <w:r w:rsidR="008323EC">
        <w:rPr>
          <w:sz w:val="28"/>
          <w:szCs w:val="28"/>
          <w:lang w:val="ru-RU"/>
        </w:rPr>
        <w:t>так же</w:t>
      </w:r>
      <w:r w:rsidRPr="00D10EAF">
        <w:rPr>
          <w:sz w:val="28"/>
          <w:szCs w:val="28"/>
          <w:lang w:val="ru-RU"/>
        </w:rPr>
        <w:t xml:space="preserve"> в Конституции подчеркивается (стр.1 ст. 55), что</w:t>
      </w:r>
      <w:r w:rsidR="00541CD0">
        <w:rPr>
          <w:lang w:val="ru-RU"/>
        </w:rPr>
        <w:t xml:space="preserve"> </w:t>
      </w:r>
      <w:r w:rsidR="008323EC">
        <w:rPr>
          <w:sz w:val="28"/>
          <w:szCs w:val="28"/>
          <w:lang w:val="ru-RU"/>
        </w:rPr>
        <w:t>это понятие,</w:t>
      </w:r>
      <w:r w:rsidRPr="00D10EAF">
        <w:rPr>
          <w:sz w:val="28"/>
          <w:szCs w:val="28"/>
          <w:lang w:val="ru-RU"/>
        </w:rPr>
        <w:t xml:space="preserve"> не должно толковаться как отрицание или умаление других общепризнанных прав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 личны</w:t>
      </w:r>
      <w:r w:rsidR="008323EC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свобод. </w:t>
      </w:r>
      <w:r w:rsidR="008323EC">
        <w:rPr>
          <w:sz w:val="28"/>
          <w:szCs w:val="28"/>
          <w:lang w:val="ru-RU"/>
        </w:rPr>
        <w:t>Перечисленные</w:t>
      </w:r>
      <w:r w:rsidRPr="00D10EAF">
        <w:rPr>
          <w:sz w:val="28"/>
          <w:szCs w:val="28"/>
          <w:lang w:val="ru-RU"/>
        </w:rPr>
        <w:t xml:space="preserve"> права являются абсолютными. [12</w:t>
      </w:r>
      <w:r w:rsidR="002A544F">
        <w:rPr>
          <w:sz w:val="28"/>
          <w:szCs w:val="28"/>
          <w:lang w:val="ru-RU"/>
        </w:rPr>
        <w:t xml:space="preserve"> с.1</w:t>
      </w:r>
      <w:r w:rsidRPr="00D10EAF">
        <w:rPr>
          <w:sz w:val="28"/>
          <w:szCs w:val="28"/>
          <w:lang w:val="ru-RU"/>
        </w:rPr>
        <w:t>]</w:t>
      </w:r>
    </w:p>
    <w:p w:rsidR="00541CD0" w:rsidRDefault="00184E67" w:rsidP="002A544F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Понятие морального вреда в смысле гражданского прав</w:t>
      </w:r>
      <w:r w:rsidR="00541CD0">
        <w:rPr>
          <w:sz w:val="28"/>
          <w:szCs w:val="28"/>
          <w:lang w:val="ru-RU"/>
        </w:rPr>
        <w:t xml:space="preserve">а раскрывается в </w:t>
      </w:r>
      <w:r w:rsidR="008323EC">
        <w:rPr>
          <w:sz w:val="28"/>
          <w:szCs w:val="28"/>
          <w:lang w:val="ru-RU"/>
        </w:rPr>
        <w:t>статье</w:t>
      </w:r>
      <w:r w:rsidR="00541CD0">
        <w:rPr>
          <w:sz w:val="28"/>
          <w:szCs w:val="28"/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151 Гражданского кодекса.</w:t>
      </w:r>
      <w:r w:rsidRPr="00D10EAF">
        <w:rPr>
          <w:lang w:val="ru-RU"/>
        </w:rPr>
        <w:t xml:space="preserve"> </w:t>
      </w:r>
      <w:r w:rsidR="008323EC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 xml:space="preserve">Под моральным </w:t>
      </w:r>
      <w:r w:rsidR="008323EC">
        <w:rPr>
          <w:sz w:val="28"/>
          <w:szCs w:val="28"/>
          <w:lang w:val="ru-RU"/>
        </w:rPr>
        <w:t xml:space="preserve">неимущественным вредом, </w:t>
      </w:r>
      <w:r w:rsidRPr="00D10EAF">
        <w:rPr>
          <w:sz w:val="28"/>
          <w:szCs w:val="28"/>
          <w:lang w:val="ru-RU"/>
        </w:rPr>
        <w:t xml:space="preserve">законом </w:t>
      </w:r>
      <w:r w:rsidR="008323EC">
        <w:rPr>
          <w:sz w:val="28"/>
          <w:szCs w:val="28"/>
          <w:lang w:val="ru-RU"/>
        </w:rPr>
        <w:t>понимается -</w:t>
      </w:r>
      <w:r w:rsidRPr="00D10EAF">
        <w:rPr>
          <w:sz w:val="28"/>
          <w:szCs w:val="28"/>
          <w:lang w:val="ru-RU"/>
        </w:rPr>
        <w:t xml:space="preserve"> моральный ущерб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психическое или физическое страдание, вызванное действия</w:t>
      </w:r>
      <w:r w:rsidR="008323EC">
        <w:rPr>
          <w:sz w:val="28"/>
          <w:szCs w:val="28"/>
          <w:lang w:val="ru-RU"/>
        </w:rPr>
        <w:t>ми</w:t>
      </w:r>
      <w:r w:rsidRPr="00D10EAF">
        <w:rPr>
          <w:sz w:val="28"/>
          <w:szCs w:val="28"/>
          <w:lang w:val="ru-RU"/>
        </w:rPr>
        <w:t>, посягающие</w:t>
      </w:r>
      <w:r w:rsidR="00541CD0">
        <w:rPr>
          <w:lang w:val="ru-RU"/>
        </w:rPr>
        <w:t xml:space="preserve"> </w:t>
      </w:r>
      <w:r w:rsidR="008323EC" w:rsidRPr="00D10EAF">
        <w:rPr>
          <w:sz w:val="28"/>
          <w:szCs w:val="28"/>
          <w:lang w:val="ru-RU"/>
        </w:rPr>
        <w:t>на моральные права</w:t>
      </w:r>
      <w:r w:rsidRPr="00D10EAF">
        <w:rPr>
          <w:sz w:val="28"/>
          <w:szCs w:val="28"/>
          <w:lang w:val="ru-RU"/>
        </w:rPr>
        <w:t xml:space="preserve"> (право на имя, право авторства и другие.)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или </w:t>
      </w:r>
      <w:r w:rsidR="008323EC">
        <w:rPr>
          <w:sz w:val="28"/>
          <w:szCs w:val="28"/>
          <w:lang w:val="ru-RU"/>
        </w:rPr>
        <w:t>на личные неимущественные права</w:t>
      </w:r>
      <w:r w:rsidRPr="00D10EAF">
        <w:rPr>
          <w:sz w:val="28"/>
          <w:szCs w:val="28"/>
          <w:lang w:val="ru-RU"/>
        </w:rPr>
        <w:t xml:space="preserve"> (жизнь, здоровье,</w:t>
      </w:r>
      <w:r w:rsidR="00541CD0">
        <w:rPr>
          <w:lang w:val="ru-RU"/>
        </w:rPr>
        <w:t xml:space="preserve"> </w:t>
      </w:r>
      <w:r w:rsidR="008323EC" w:rsidRPr="00D10EAF">
        <w:rPr>
          <w:sz w:val="28"/>
          <w:szCs w:val="28"/>
          <w:lang w:val="ru-RU"/>
        </w:rPr>
        <w:t>личн</w:t>
      </w:r>
      <w:r w:rsidR="008323EC">
        <w:rPr>
          <w:sz w:val="28"/>
          <w:szCs w:val="28"/>
          <w:lang w:val="ru-RU"/>
        </w:rPr>
        <w:t>ое</w:t>
      </w:r>
      <w:r w:rsidRPr="00D10EAF">
        <w:rPr>
          <w:sz w:val="28"/>
          <w:szCs w:val="28"/>
          <w:lang w:val="ru-RU"/>
        </w:rPr>
        <w:t xml:space="preserve"> достоинств</w:t>
      </w:r>
      <w:r w:rsidR="008323EC">
        <w:rPr>
          <w:sz w:val="28"/>
          <w:szCs w:val="28"/>
          <w:lang w:val="ru-RU"/>
        </w:rPr>
        <w:t>о</w:t>
      </w:r>
      <w:r w:rsidRPr="00D10EAF">
        <w:rPr>
          <w:sz w:val="28"/>
          <w:szCs w:val="28"/>
          <w:lang w:val="ru-RU"/>
        </w:rPr>
        <w:t>, делов</w:t>
      </w:r>
      <w:r w:rsidR="008323EC">
        <w:rPr>
          <w:sz w:val="28"/>
          <w:szCs w:val="28"/>
          <w:lang w:val="ru-RU"/>
        </w:rPr>
        <w:t>ую</w:t>
      </w:r>
      <w:r w:rsidRPr="00D10EAF">
        <w:rPr>
          <w:sz w:val="28"/>
          <w:szCs w:val="28"/>
          <w:lang w:val="ru-RU"/>
        </w:rPr>
        <w:t xml:space="preserve"> репутаци</w:t>
      </w:r>
      <w:r w:rsidR="008323EC">
        <w:rPr>
          <w:sz w:val="28"/>
          <w:szCs w:val="28"/>
          <w:lang w:val="ru-RU"/>
        </w:rPr>
        <w:t>ю</w:t>
      </w:r>
      <w:r w:rsidRPr="00D10EAF">
        <w:rPr>
          <w:sz w:val="28"/>
          <w:szCs w:val="28"/>
          <w:lang w:val="ru-RU"/>
        </w:rPr>
        <w:t>, конфиденциальност</w:t>
      </w:r>
      <w:r w:rsidR="008323EC">
        <w:rPr>
          <w:sz w:val="28"/>
          <w:szCs w:val="28"/>
          <w:lang w:val="ru-RU"/>
        </w:rPr>
        <w:t>ь</w:t>
      </w:r>
      <w:r w:rsidRPr="00D10EAF">
        <w:rPr>
          <w:sz w:val="28"/>
          <w:szCs w:val="28"/>
          <w:lang w:val="ru-RU"/>
        </w:rPr>
        <w:t xml:space="preserve"> и</w:t>
      </w:r>
      <w:r w:rsidR="00541CD0">
        <w:rPr>
          <w:lang w:val="ru-RU"/>
        </w:rPr>
        <w:t xml:space="preserve"> </w:t>
      </w:r>
      <w:r w:rsidR="008323EC">
        <w:rPr>
          <w:sz w:val="28"/>
          <w:szCs w:val="28"/>
          <w:lang w:val="ru-RU"/>
        </w:rPr>
        <w:t>т.д.)»</w:t>
      </w:r>
      <w:r w:rsidR="008323EC" w:rsidRPr="00D10EAF">
        <w:rPr>
          <w:sz w:val="28"/>
          <w:szCs w:val="28"/>
          <w:lang w:val="ru-RU"/>
        </w:rPr>
        <w:t xml:space="preserve"> [</w:t>
      </w:r>
      <w:r w:rsidRPr="00D10EAF">
        <w:rPr>
          <w:sz w:val="28"/>
          <w:szCs w:val="28"/>
          <w:lang w:val="ru-RU"/>
        </w:rPr>
        <w:t>13</w:t>
      </w:r>
      <w:r w:rsidR="002A544F">
        <w:rPr>
          <w:sz w:val="28"/>
          <w:szCs w:val="28"/>
          <w:lang w:val="ru-RU"/>
        </w:rPr>
        <w:t xml:space="preserve"> с.197</w:t>
      </w:r>
      <w:r w:rsidRPr="00D10EAF">
        <w:rPr>
          <w:sz w:val="28"/>
          <w:szCs w:val="28"/>
          <w:lang w:val="ru-RU"/>
        </w:rPr>
        <w:t>].</w:t>
      </w:r>
      <w:r w:rsidRPr="00D10EAF">
        <w:rPr>
          <w:lang w:val="ru-RU"/>
        </w:rPr>
        <w:t xml:space="preserve"> </w:t>
      </w:r>
      <w:r>
        <w:rPr>
          <w:sz w:val="28"/>
          <w:szCs w:val="28"/>
        </w:rPr>
        <w:t> </w:t>
      </w:r>
      <w:r w:rsidRPr="00D10EAF">
        <w:rPr>
          <w:sz w:val="28"/>
          <w:szCs w:val="28"/>
          <w:lang w:val="ru-RU"/>
        </w:rPr>
        <w:t xml:space="preserve"> Законодатель использует слово </w:t>
      </w:r>
      <w:r w:rsidR="008323EC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страдания</w:t>
      </w:r>
      <w:r w:rsidR="008323EC">
        <w:rPr>
          <w:sz w:val="28"/>
          <w:szCs w:val="28"/>
          <w:lang w:val="ru-RU"/>
        </w:rPr>
        <w:t>»</w:t>
      </w:r>
      <w:r w:rsidRPr="00D10EAF">
        <w:rPr>
          <w:sz w:val="28"/>
          <w:szCs w:val="28"/>
          <w:lang w:val="ru-RU"/>
        </w:rPr>
        <w:t xml:space="preserve"> как ключ к</w:t>
      </w:r>
      <w:r w:rsidR="00541CD0">
        <w:rPr>
          <w:lang w:val="ru-RU"/>
        </w:rPr>
        <w:t xml:space="preserve"> </w:t>
      </w:r>
      <w:r w:rsidR="008323EC">
        <w:rPr>
          <w:sz w:val="28"/>
          <w:szCs w:val="28"/>
          <w:lang w:val="ru-RU"/>
        </w:rPr>
        <w:t>о</w:t>
      </w:r>
      <w:r w:rsidRPr="00D10EAF">
        <w:rPr>
          <w:sz w:val="28"/>
          <w:szCs w:val="28"/>
          <w:lang w:val="ru-RU"/>
        </w:rPr>
        <w:t>пределени</w:t>
      </w:r>
      <w:r w:rsidR="008323EC">
        <w:rPr>
          <w:sz w:val="28"/>
          <w:szCs w:val="28"/>
          <w:lang w:val="ru-RU"/>
        </w:rPr>
        <w:t>ю</w:t>
      </w:r>
      <w:r w:rsidRPr="00D10EAF">
        <w:rPr>
          <w:sz w:val="28"/>
          <w:szCs w:val="28"/>
          <w:lang w:val="ru-RU"/>
        </w:rPr>
        <w:t xml:space="preserve"> морального вреда.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Термин </w:t>
      </w:r>
      <w:r w:rsidR="008323EC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страдани</w:t>
      </w:r>
      <w:r w:rsidR="008323EC">
        <w:rPr>
          <w:sz w:val="28"/>
          <w:szCs w:val="28"/>
          <w:lang w:val="ru-RU"/>
        </w:rPr>
        <w:t>я»</w:t>
      </w:r>
      <w:r w:rsidRPr="00D10EAF">
        <w:rPr>
          <w:sz w:val="28"/>
          <w:szCs w:val="28"/>
          <w:lang w:val="ru-RU"/>
        </w:rPr>
        <w:t xml:space="preserve"> определяет, что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виновник </w:t>
      </w:r>
      <w:r w:rsidRPr="00D10EAF">
        <w:rPr>
          <w:sz w:val="28"/>
          <w:szCs w:val="28"/>
          <w:lang w:val="ru-RU"/>
        </w:rPr>
        <w:lastRenderedPageBreak/>
        <w:t>мероприятий по компенсации морального вреда долж</w:t>
      </w:r>
      <w:r w:rsidR="008323EC">
        <w:rPr>
          <w:sz w:val="28"/>
          <w:szCs w:val="28"/>
          <w:lang w:val="ru-RU"/>
        </w:rPr>
        <w:t>ен</w:t>
      </w:r>
      <w:r w:rsidRPr="00D10EAF">
        <w:rPr>
          <w:sz w:val="28"/>
          <w:szCs w:val="28"/>
          <w:lang w:val="ru-RU"/>
        </w:rPr>
        <w:t xml:space="preserve"> быть отраже</w:t>
      </w:r>
      <w:r w:rsidR="008323EC">
        <w:rPr>
          <w:sz w:val="28"/>
          <w:szCs w:val="28"/>
          <w:lang w:val="ru-RU"/>
        </w:rPr>
        <w:t>н</w:t>
      </w:r>
      <w:r w:rsidRPr="00D10EAF">
        <w:rPr>
          <w:sz w:val="28"/>
          <w:szCs w:val="28"/>
          <w:lang w:val="ru-RU"/>
        </w:rPr>
        <w:t xml:space="preserve"> в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сознание </w:t>
      </w:r>
      <w:r w:rsidR="008323EC">
        <w:rPr>
          <w:sz w:val="28"/>
          <w:szCs w:val="28"/>
          <w:lang w:val="ru-RU"/>
        </w:rPr>
        <w:t>потерпевшего</w:t>
      </w:r>
      <w:r w:rsidRPr="00D10EAF">
        <w:rPr>
          <w:sz w:val="28"/>
          <w:szCs w:val="28"/>
          <w:lang w:val="ru-RU"/>
        </w:rPr>
        <w:t>, выз</w:t>
      </w:r>
      <w:r w:rsidR="008323EC">
        <w:rPr>
          <w:sz w:val="28"/>
          <w:szCs w:val="28"/>
          <w:lang w:val="ru-RU"/>
        </w:rPr>
        <w:t>ы</w:t>
      </w:r>
      <w:r w:rsidRPr="00D10EAF">
        <w:rPr>
          <w:sz w:val="28"/>
          <w:szCs w:val="28"/>
          <w:lang w:val="ru-RU"/>
        </w:rPr>
        <w:t>вать психическую реакцию.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 которой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вредные </w:t>
      </w:r>
      <w:r w:rsidR="008323EC">
        <w:rPr>
          <w:sz w:val="28"/>
          <w:szCs w:val="28"/>
          <w:lang w:val="ru-RU"/>
        </w:rPr>
        <w:t>изменения проявляются</w:t>
      </w:r>
      <w:r w:rsidRPr="00D10EAF">
        <w:rPr>
          <w:sz w:val="28"/>
          <w:szCs w:val="28"/>
          <w:lang w:val="ru-RU"/>
        </w:rPr>
        <w:t xml:space="preserve"> в виде ощущений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(физические страдания), или в виде </w:t>
      </w:r>
      <w:r w:rsidR="008323EC">
        <w:rPr>
          <w:sz w:val="28"/>
          <w:szCs w:val="28"/>
          <w:lang w:val="ru-RU"/>
        </w:rPr>
        <w:t>представлений</w:t>
      </w:r>
      <w:r w:rsidRPr="00D10EAF">
        <w:rPr>
          <w:sz w:val="28"/>
          <w:szCs w:val="28"/>
          <w:lang w:val="ru-RU"/>
        </w:rPr>
        <w:t xml:space="preserve"> (моральн</w:t>
      </w:r>
      <w:r w:rsidR="008323EC">
        <w:rPr>
          <w:sz w:val="28"/>
          <w:szCs w:val="28"/>
          <w:lang w:val="ru-RU"/>
        </w:rPr>
        <w:t>ое</w:t>
      </w:r>
      <w:r w:rsidR="00541CD0">
        <w:rPr>
          <w:lang w:val="ru-RU"/>
        </w:rPr>
        <w:t xml:space="preserve"> </w:t>
      </w:r>
      <w:r w:rsidR="008323EC">
        <w:rPr>
          <w:sz w:val="28"/>
          <w:szCs w:val="28"/>
          <w:lang w:val="ru-RU"/>
        </w:rPr>
        <w:t>страдание</w:t>
      </w:r>
      <w:r w:rsidRPr="00D10EAF">
        <w:rPr>
          <w:sz w:val="28"/>
          <w:szCs w:val="28"/>
          <w:lang w:val="ru-RU"/>
        </w:rPr>
        <w:t xml:space="preserve">). Наиболее близким к понятию </w:t>
      </w:r>
      <w:r w:rsidR="00B040CD">
        <w:rPr>
          <w:sz w:val="28"/>
          <w:szCs w:val="28"/>
          <w:lang w:val="ru-RU"/>
        </w:rPr>
        <w:t>«нравственные</w:t>
      </w:r>
      <w:r w:rsidRPr="00D10EAF">
        <w:rPr>
          <w:sz w:val="28"/>
          <w:szCs w:val="28"/>
          <w:lang w:val="ru-RU"/>
        </w:rPr>
        <w:t xml:space="preserve"> страдани</w:t>
      </w:r>
      <w:r w:rsidR="00B040CD">
        <w:rPr>
          <w:sz w:val="28"/>
          <w:szCs w:val="28"/>
          <w:lang w:val="ru-RU"/>
        </w:rPr>
        <w:t>я»</w:t>
      </w:r>
      <w:r w:rsidRPr="00D10EAF">
        <w:rPr>
          <w:sz w:val="28"/>
          <w:szCs w:val="28"/>
          <w:lang w:val="ru-RU"/>
        </w:rPr>
        <w:t xml:space="preserve"> </w:t>
      </w:r>
      <w:r w:rsidR="00541CD0">
        <w:rPr>
          <w:sz w:val="28"/>
          <w:szCs w:val="28"/>
          <w:lang w:val="ru-RU"/>
        </w:rPr>
        <w:t>–</w:t>
      </w:r>
      <w:r w:rsidRPr="00D10EAF">
        <w:rPr>
          <w:sz w:val="28"/>
          <w:szCs w:val="28"/>
          <w:lang w:val="ru-RU"/>
        </w:rPr>
        <w:t xml:space="preserve"> понятие</w:t>
      </w:r>
      <w:r w:rsidR="00541CD0">
        <w:rPr>
          <w:lang w:val="ru-RU"/>
        </w:rPr>
        <w:t xml:space="preserve"> </w:t>
      </w:r>
      <w:r w:rsidR="00B040CD">
        <w:rPr>
          <w:sz w:val="28"/>
          <w:szCs w:val="28"/>
          <w:lang w:val="ru-RU"/>
        </w:rPr>
        <w:t>«переживание»</w:t>
      </w:r>
      <w:r w:rsidRPr="00D10EAF">
        <w:rPr>
          <w:sz w:val="28"/>
          <w:szCs w:val="28"/>
          <w:lang w:val="ru-RU"/>
        </w:rPr>
        <w:t>, содержание</w:t>
      </w:r>
      <w:r w:rsidR="00B040CD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 xml:space="preserve"> которых может быть страх, стыд, унижение, в противном случае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неблагоприятные психологически</w:t>
      </w:r>
      <w:r w:rsidR="00B040CD">
        <w:rPr>
          <w:sz w:val="28"/>
          <w:szCs w:val="28"/>
          <w:lang w:val="ru-RU"/>
        </w:rPr>
        <w:t>е</w:t>
      </w:r>
      <w:r w:rsidRPr="00D10EAF">
        <w:rPr>
          <w:sz w:val="28"/>
          <w:szCs w:val="28"/>
          <w:lang w:val="ru-RU"/>
        </w:rPr>
        <w:t xml:space="preserve"> аспект</w:t>
      </w:r>
      <w:r w:rsidR="00B040CD">
        <w:rPr>
          <w:sz w:val="28"/>
          <w:szCs w:val="28"/>
          <w:lang w:val="ru-RU"/>
        </w:rPr>
        <w:t>ы</w:t>
      </w:r>
      <w:r w:rsidRPr="00D10EAF">
        <w:rPr>
          <w:sz w:val="28"/>
          <w:szCs w:val="28"/>
          <w:lang w:val="ru-RU"/>
        </w:rPr>
        <w:t xml:space="preserve"> состояния. Очевидно, что понятия</w:t>
      </w:r>
      <w:r w:rsidR="00541CD0">
        <w:rPr>
          <w:lang w:val="ru-RU"/>
        </w:rPr>
        <w:t xml:space="preserve"> </w:t>
      </w:r>
      <w:r w:rsidR="00B040CD">
        <w:rPr>
          <w:sz w:val="28"/>
          <w:szCs w:val="28"/>
          <w:lang w:val="ru-RU"/>
        </w:rPr>
        <w:t>«вред здоровью» и «страдания»</w:t>
      </w:r>
      <w:r w:rsidRPr="00D10EAF">
        <w:rPr>
          <w:sz w:val="28"/>
          <w:szCs w:val="28"/>
          <w:lang w:val="ru-RU"/>
        </w:rPr>
        <w:t xml:space="preserve"> то же самое</w:t>
      </w:r>
      <w:r w:rsidR="00B040CD">
        <w:rPr>
          <w:sz w:val="28"/>
          <w:szCs w:val="28"/>
          <w:lang w:val="ru-RU"/>
        </w:rPr>
        <w:t xml:space="preserve"> по своему </w:t>
      </w:r>
      <w:r w:rsidRPr="00D10EAF">
        <w:rPr>
          <w:sz w:val="28"/>
          <w:szCs w:val="28"/>
          <w:lang w:val="ru-RU"/>
        </w:rPr>
        <w:t>содержанию</w:t>
      </w:r>
      <w:r w:rsidR="00B040CD">
        <w:rPr>
          <w:sz w:val="28"/>
          <w:szCs w:val="28"/>
          <w:lang w:val="ru-RU"/>
        </w:rPr>
        <w:t xml:space="preserve">, и </w:t>
      </w:r>
      <w:r w:rsidRPr="00D10EAF">
        <w:rPr>
          <w:sz w:val="28"/>
          <w:szCs w:val="28"/>
          <w:lang w:val="ru-RU"/>
        </w:rPr>
        <w:t xml:space="preserve">выдерживающий страдания означает потерю психического </w:t>
      </w:r>
      <w:r w:rsidR="00B040CD" w:rsidRPr="00D10EAF">
        <w:rPr>
          <w:sz w:val="28"/>
          <w:szCs w:val="28"/>
          <w:lang w:val="ru-RU"/>
        </w:rPr>
        <w:t>благополучия</w:t>
      </w:r>
      <w:r w:rsidRPr="00D10EAF">
        <w:rPr>
          <w:sz w:val="28"/>
          <w:szCs w:val="28"/>
          <w:lang w:val="ru-RU"/>
        </w:rPr>
        <w:t xml:space="preserve"> [14</w:t>
      </w:r>
      <w:r w:rsidR="002A544F">
        <w:rPr>
          <w:sz w:val="28"/>
          <w:szCs w:val="28"/>
          <w:lang w:val="ru-RU"/>
        </w:rPr>
        <w:t xml:space="preserve"> с.2</w:t>
      </w:r>
      <w:r w:rsidRPr="00D10EAF">
        <w:rPr>
          <w:sz w:val="28"/>
          <w:szCs w:val="28"/>
          <w:lang w:val="ru-RU"/>
        </w:rPr>
        <w:t>]</w:t>
      </w:r>
      <w:r w:rsidR="00B040CD">
        <w:rPr>
          <w:lang w:val="ru-RU"/>
        </w:rPr>
        <w:t>.</w:t>
      </w:r>
    </w:p>
    <w:p w:rsidR="005511C8" w:rsidRPr="00D10EAF" w:rsidRDefault="00184E67" w:rsidP="002A544F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Наиболее полное определение термина </w:t>
      </w:r>
      <w:r w:rsidR="00B040CD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моральный ущерб</w:t>
      </w:r>
      <w:r w:rsidR="00B040CD">
        <w:rPr>
          <w:sz w:val="28"/>
          <w:szCs w:val="28"/>
          <w:lang w:val="ru-RU"/>
        </w:rPr>
        <w:t>»</w:t>
      </w:r>
      <w:r w:rsidRPr="00D10EAF">
        <w:rPr>
          <w:sz w:val="28"/>
          <w:szCs w:val="28"/>
          <w:lang w:val="ru-RU"/>
        </w:rPr>
        <w:t xml:space="preserve"> дал Пленум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Верховн</w:t>
      </w:r>
      <w:r w:rsidR="00B040CD">
        <w:rPr>
          <w:sz w:val="28"/>
          <w:szCs w:val="28"/>
          <w:lang w:val="ru-RU"/>
        </w:rPr>
        <w:t>ого</w:t>
      </w:r>
      <w:r w:rsidRPr="00D10EAF">
        <w:rPr>
          <w:sz w:val="28"/>
          <w:szCs w:val="28"/>
          <w:lang w:val="ru-RU"/>
        </w:rPr>
        <w:t xml:space="preserve"> суд</w:t>
      </w:r>
      <w:r w:rsidR="00B040CD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в Постановлении </w:t>
      </w:r>
      <w:r w:rsidR="00B040CD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Некоторые вопросы применения</w:t>
      </w:r>
      <w:r w:rsidR="00541CD0">
        <w:rPr>
          <w:lang w:val="ru-RU"/>
        </w:rPr>
        <w:t xml:space="preserve"> </w:t>
      </w:r>
      <w:r w:rsidR="00B040CD">
        <w:rPr>
          <w:sz w:val="28"/>
          <w:lang w:val="ru-RU"/>
        </w:rPr>
        <w:t>з</w:t>
      </w:r>
      <w:r w:rsidRPr="00D10EAF">
        <w:rPr>
          <w:sz w:val="28"/>
          <w:szCs w:val="28"/>
          <w:lang w:val="ru-RU"/>
        </w:rPr>
        <w:t>акон</w:t>
      </w:r>
      <w:r w:rsidR="00B040CD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о компенсации морального вреда</w:t>
      </w:r>
      <w:r w:rsidR="00B040CD">
        <w:rPr>
          <w:sz w:val="28"/>
          <w:szCs w:val="28"/>
          <w:lang w:val="ru-RU"/>
        </w:rPr>
        <w:t xml:space="preserve">» </w:t>
      </w:r>
      <w:r w:rsidRPr="00D10EAF">
        <w:rPr>
          <w:sz w:val="28"/>
          <w:szCs w:val="28"/>
          <w:lang w:val="ru-RU"/>
        </w:rPr>
        <w:t>(стр.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2): </w:t>
      </w:r>
      <w:r w:rsidR="00B040CD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Моральны</w:t>
      </w:r>
      <w:r w:rsidR="00B040CD">
        <w:rPr>
          <w:sz w:val="28"/>
          <w:szCs w:val="28"/>
          <w:lang w:val="ru-RU"/>
        </w:rPr>
        <w:t>е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травмы в виду психическо</w:t>
      </w:r>
      <w:r w:rsidR="00B040CD">
        <w:rPr>
          <w:sz w:val="28"/>
          <w:szCs w:val="28"/>
          <w:lang w:val="ru-RU"/>
        </w:rPr>
        <w:t>го</w:t>
      </w:r>
      <w:r w:rsidRPr="00D10EAF">
        <w:rPr>
          <w:sz w:val="28"/>
          <w:szCs w:val="28"/>
          <w:lang w:val="ru-RU"/>
        </w:rPr>
        <w:t xml:space="preserve"> или физическо</w:t>
      </w:r>
      <w:r w:rsidR="00B040CD">
        <w:rPr>
          <w:sz w:val="28"/>
          <w:szCs w:val="28"/>
          <w:lang w:val="ru-RU"/>
        </w:rPr>
        <w:t>го</w:t>
      </w:r>
      <w:r w:rsidRPr="00D10EAF">
        <w:rPr>
          <w:sz w:val="28"/>
          <w:szCs w:val="28"/>
          <w:lang w:val="ru-RU"/>
        </w:rPr>
        <w:t xml:space="preserve"> страдани</w:t>
      </w:r>
      <w:r w:rsidR="00B040CD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вызван</w:t>
      </w:r>
      <w:r w:rsidR="00B040CD">
        <w:rPr>
          <w:sz w:val="28"/>
          <w:szCs w:val="28"/>
          <w:lang w:val="ru-RU"/>
        </w:rPr>
        <w:t>ы</w:t>
      </w:r>
      <w:r w:rsidR="00541CD0">
        <w:rPr>
          <w:lang w:val="ru-RU"/>
        </w:rPr>
        <w:t xml:space="preserve"> </w:t>
      </w:r>
      <w:r w:rsidR="00B040CD" w:rsidRPr="00D10EAF">
        <w:rPr>
          <w:sz w:val="28"/>
          <w:szCs w:val="28"/>
          <w:lang w:val="ru-RU"/>
        </w:rPr>
        <w:t>действи</w:t>
      </w:r>
      <w:r w:rsidR="00B040CD">
        <w:rPr>
          <w:sz w:val="28"/>
          <w:szCs w:val="28"/>
          <w:lang w:val="ru-RU"/>
        </w:rPr>
        <w:t>ями (бездействие), нарушающими права</w:t>
      </w:r>
      <w:r w:rsidRPr="00D10EAF">
        <w:rPr>
          <w:sz w:val="28"/>
          <w:szCs w:val="28"/>
          <w:lang w:val="ru-RU"/>
        </w:rPr>
        <w:t xml:space="preserve"> гражданина</w:t>
      </w:r>
      <w:r w:rsidR="00B040CD">
        <w:rPr>
          <w:sz w:val="28"/>
          <w:szCs w:val="28"/>
          <w:lang w:val="ru-RU"/>
        </w:rPr>
        <w:t>, которые принадлежат ему</w:t>
      </w:r>
      <w:r w:rsidRPr="00D10EAF">
        <w:rPr>
          <w:sz w:val="28"/>
          <w:szCs w:val="28"/>
          <w:lang w:val="ru-RU"/>
        </w:rPr>
        <w:t xml:space="preserve"> от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рождения или по праву нематериальных благ (жизнь, здоровье,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личного достоинства, деловой репутации, неприкосновенност</w:t>
      </w:r>
      <w:r w:rsidR="00B040CD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 xml:space="preserve"> частной жизни,</w:t>
      </w:r>
      <w:r w:rsidR="00541CD0">
        <w:rPr>
          <w:lang w:val="ru-RU"/>
        </w:rPr>
        <w:t xml:space="preserve"> </w:t>
      </w:r>
      <w:r w:rsidR="00B040CD" w:rsidRPr="00D10EAF">
        <w:rPr>
          <w:sz w:val="28"/>
          <w:szCs w:val="28"/>
          <w:lang w:val="ru-RU"/>
        </w:rPr>
        <w:t>личны</w:t>
      </w:r>
      <w:r w:rsidR="00B040CD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и </w:t>
      </w:r>
      <w:r w:rsidR="00B040CD" w:rsidRPr="00D10EAF">
        <w:rPr>
          <w:sz w:val="28"/>
          <w:szCs w:val="28"/>
          <w:lang w:val="ru-RU"/>
        </w:rPr>
        <w:t>семейны</w:t>
      </w:r>
      <w:r w:rsidR="00B040CD">
        <w:rPr>
          <w:sz w:val="28"/>
          <w:szCs w:val="28"/>
          <w:lang w:val="ru-RU"/>
        </w:rPr>
        <w:t>х тайн</w:t>
      </w:r>
      <w:r w:rsidRPr="00D10EAF">
        <w:rPr>
          <w:sz w:val="28"/>
          <w:szCs w:val="28"/>
          <w:lang w:val="ru-RU"/>
        </w:rPr>
        <w:t xml:space="preserve"> и т.д.), или нарушение его личны</w:t>
      </w:r>
      <w:r w:rsidR="00B040CD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неимущественны</w:t>
      </w:r>
      <w:r w:rsidR="00B040CD">
        <w:rPr>
          <w:sz w:val="28"/>
          <w:szCs w:val="28"/>
          <w:lang w:val="ru-RU"/>
        </w:rPr>
        <w:t>х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прав (право на использование его имени, право авторства и другие</w:t>
      </w:r>
      <w:r w:rsidR="00541CD0">
        <w:rPr>
          <w:lang w:val="ru-RU"/>
        </w:rPr>
        <w:t xml:space="preserve"> </w:t>
      </w:r>
      <w:r w:rsidR="00B040CD">
        <w:rPr>
          <w:sz w:val="28"/>
          <w:szCs w:val="28"/>
          <w:lang w:val="ru-RU"/>
        </w:rPr>
        <w:t>л</w:t>
      </w:r>
      <w:r w:rsidRPr="00D10EAF">
        <w:rPr>
          <w:sz w:val="28"/>
          <w:szCs w:val="28"/>
          <w:lang w:val="ru-RU"/>
        </w:rPr>
        <w:t>ичные неимущественные права в соответствии с законом о защите результатов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интеллектуальн</w:t>
      </w:r>
      <w:r w:rsidR="00B040CD">
        <w:rPr>
          <w:sz w:val="28"/>
          <w:szCs w:val="28"/>
          <w:lang w:val="ru-RU"/>
        </w:rPr>
        <w:t>ой</w:t>
      </w:r>
      <w:r w:rsidRPr="00D10EAF">
        <w:rPr>
          <w:sz w:val="28"/>
          <w:szCs w:val="28"/>
          <w:lang w:val="ru-RU"/>
        </w:rPr>
        <w:t xml:space="preserve"> деятельност</w:t>
      </w:r>
      <w:r w:rsidR="00B040CD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>), или в нарушение прав собственности</w:t>
      </w:r>
      <w:r w:rsidR="00541CD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гражданин</w:t>
      </w:r>
      <w:r w:rsidR="00B040CD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>.</w:t>
      </w:r>
    </w:p>
    <w:p w:rsidR="005511C8" w:rsidRPr="00D10EAF" w:rsidRDefault="00184E67" w:rsidP="00B040CD">
      <w:pPr>
        <w:spacing w:line="360" w:lineRule="auto"/>
        <w:jc w:val="both"/>
        <w:rPr>
          <w:lang w:val="ru-RU"/>
        </w:rPr>
      </w:pPr>
      <w:r>
        <w:rPr>
          <w:sz w:val="28"/>
          <w:szCs w:val="28"/>
        </w:rPr>
        <w:t>   </w:t>
      </w:r>
      <w:r w:rsidRPr="00D10EAF">
        <w:rPr>
          <w:sz w:val="28"/>
          <w:szCs w:val="28"/>
          <w:lang w:val="ru-RU"/>
        </w:rPr>
        <w:t xml:space="preserve"> </w:t>
      </w:r>
      <w:r w:rsidR="00B040CD">
        <w:rPr>
          <w:sz w:val="28"/>
          <w:szCs w:val="28"/>
          <w:lang w:val="ru-RU"/>
        </w:rPr>
        <w:tab/>
      </w:r>
      <w:r w:rsidRPr="00D10EAF">
        <w:rPr>
          <w:sz w:val="28"/>
          <w:szCs w:val="28"/>
          <w:lang w:val="ru-RU"/>
        </w:rPr>
        <w:t xml:space="preserve">Моральный вред, </w:t>
      </w:r>
      <w:r w:rsidR="00B040CD" w:rsidRPr="00D10EAF">
        <w:rPr>
          <w:sz w:val="28"/>
          <w:szCs w:val="28"/>
          <w:lang w:val="ru-RU"/>
        </w:rPr>
        <w:t>например</w:t>
      </w:r>
      <w:r w:rsidRPr="00D10EAF">
        <w:rPr>
          <w:sz w:val="28"/>
          <w:szCs w:val="28"/>
          <w:lang w:val="ru-RU"/>
        </w:rPr>
        <w:t xml:space="preserve">, может заключаться в </w:t>
      </w:r>
      <w:r w:rsidR="00B040CD">
        <w:rPr>
          <w:sz w:val="28"/>
          <w:szCs w:val="28"/>
          <w:lang w:val="ru-RU"/>
        </w:rPr>
        <w:t>нравственных переживаниях</w:t>
      </w:r>
      <w:r w:rsidRPr="00D10EAF">
        <w:rPr>
          <w:sz w:val="28"/>
          <w:szCs w:val="28"/>
          <w:lang w:val="ru-RU"/>
        </w:rPr>
        <w:t xml:space="preserve"> в связи с утратой родственников, невозможно</w:t>
      </w:r>
      <w:r w:rsidR="00B040CD">
        <w:rPr>
          <w:sz w:val="28"/>
          <w:szCs w:val="28"/>
          <w:lang w:val="ru-RU"/>
        </w:rPr>
        <w:t>сть</w:t>
      </w:r>
      <w:r w:rsidRPr="00D10EAF">
        <w:rPr>
          <w:sz w:val="28"/>
          <w:szCs w:val="28"/>
          <w:lang w:val="ru-RU"/>
        </w:rPr>
        <w:t xml:space="preserve"> продолжать</w:t>
      </w:r>
      <w:r w:rsidR="00C47F51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активн</w:t>
      </w:r>
      <w:r w:rsidR="00B040CD">
        <w:rPr>
          <w:sz w:val="28"/>
          <w:szCs w:val="28"/>
          <w:lang w:val="ru-RU"/>
        </w:rPr>
        <w:t>ую</w:t>
      </w:r>
      <w:r w:rsidRPr="00D10EAF">
        <w:rPr>
          <w:sz w:val="28"/>
          <w:szCs w:val="28"/>
          <w:lang w:val="ru-RU"/>
        </w:rPr>
        <w:t xml:space="preserve"> социальн</w:t>
      </w:r>
      <w:r w:rsidR="00B040CD">
        <w:rPr>
          <w:sz w:val="28"/>
          <w:szCs w:val="28"/>
          <w:lang w:val="ru-RU"/>
        </w:rPr>
        <w:t>ую</w:t>
      </w:r>
      <w:r w:rsidRPr="00D10EAF">
        <w:rPr>
          <w:sz w:val="28"/>
          <w:szCs w:val="28"/>
          <w:lang w:val="ru-RU"/>
        </w:rPr>
        <w:t xml:space="preserve"> жизнь</w:t>
      </w:r>
      <w:r w:rsidR="00B040CD">
        <w:rPr>
          <w:sz w:val="28"/>
          <w:szCs w:val="28"/>
          <w:lang w:val="ru-RU"/>
        </w:rPr>
        <w:t>, потеря работы, раскрытие семейной</w:t>
      </w:r>
      <w:r w:rsidRPr="00D10EAF">
        <w:rPr>
          <w:sz w:val="28"/>
          <w:szCs w:val="28"/>
          <w:lang w:val="ru-RU"/>
        </w:rPr>
        <w:t>, медицинск</w:t>
      </w:r>
      <w:r w:rsidR="00B040CD">
        <w:rPr>
          <w:sz w:val="28"/>
          <w:szCs w:val="28"/>
          <w:lang w:val="ru-RU"/>
        </w:rPr>
        <w:t>ой</w:t>
      </w:r>
      <w:r w:rsidR="00C47F51">
        <w:rPr>
          <w:lang w:val="ru-RU"/>
        </w:rPr>
        <w:t xml:space="preserve"> </w:t>
      </w:r>
      <w:r w:rsidR="00B040CD">
        <w:rPr>
          <w:sz w:val="28"/>
          <w:szCs w:val="28"/>
          <w:lang w:val="ru-RU"/>
        </w:rPr>
        <w:t>тайны</w:t>
      </w:r>
      <w:r w:rsidRPr="00D10EAF">
        <w:rPr>
          <w:sz w:val="28"/>
          <w:szCs w:val="28"/>
          <w:lang w:val="ru-RU"/>
        </w:rPr>
        <w:t>, распространение недостоверной информации,</w:t>
      </w:r>
      <w:r w:rsidR="00C47F51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порочащ</w:t>
      </w:r>
      <w:r w:rsidR="00B040CD">
        <w:rPr>
          <w:sz w:val="28"/>
          <w:szCs w:val="28"/>
          <w:lang w:val="ru-RU"/>
        </w:rPr>
        <w:t xml:space="preserve">ую </w:t>
      </w:r>
      <w:r w:rsidRPr="00D10EAF">
        <w:rPr>
          <w:sz w:val="28"/>
          <w:szCs w:val="28"/>
          <w:lang w:val="ru-RU"/>
        </w:rPr>
        <w:t>честь, достоинство или деловую репутацию гражданина, временным</w:t>
      </w:r>
      <w:r w:rsidR="00C47F51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ограничением или лишением каких-либо прав, физической болью, связанной с</w:t>
      </w:r>
      <w:r w:rsidR="00C47F51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причиной травмы, иным повреждением здоровья или в связи с</w:t>
      </w:r>
      <w:r w:rsidR="00C47F51">
        <w:rPr>
          <w:lang w:val="ru-RU"/>
        </w:rPr>
        <w:t xml:space="preserve"> </w:t>
      </w:r>
      <w:r w:rsidR="00C47F51">
        <w:rPr>
          <w:sz w:val="28"/>
          <w:szCs w:val="28"/>
          <w:lang w:val="ru-RU"/>
        </w:rPr>
        <w:t>б</w:t>
      </w:r>
      <w:r w:rsidRPr="00D10EAF">
        <w:rPr>
          <w:sz w:val="28"/>
          <w:szCs w:val="28"/>
          <w:lang w:val="ru-RU"/>
        </w:rPr>
        <w:t>олезнь</w:t>
      </w:r>
      <w:r w:rsidR="00C47F51">
        <w:rPr>
          <w:sz w:val="28"/>
          <w:szCs w:val="28"/>
          <w:lang w:val="ru-RU"/>
        </w:rPr>
        <w:t>ю</w:t>
      </w:r>
      <w:r w:rsidR="00B040CD">
        <w:rPr>
          <w:sz w:val="28"/>
          <w:szCs w:val="28"/>
          <w:lang w:val="ru-RU"/>
        </w:rPr>
        <w:t xml:space="preserve"> вызванной</w:t>
      </w:r>
      <w:r w:rsidRPr="00D10EAF">
        <w:rPr>
          <w:sz w:val="28"/>
          <w:szCs w:val="28"/>
          <w:lang w:val="ru-RU"/>
        </w:rPr>
        <w:t xml:space="preserve"> в результат</w:t>
      </w:r>
      <w:r w:rsidR="00B040CD">
        <w:rPr>
          <w:sz w:val="28"/>
          <w:szCs w:val="28"/>
          <w:lang w:val="ru-RU"/>
        </w:rPr>
        <w:t>е нравственных страданий и др.</w:t>
      </w:r>
      <w:r w:rsidRPr="00D10EAF">
        <w:rPr>
          <w:sz w:val="28"/>
          <w:szCs w:val="28"/>
          <w:lang w:val="ru-RU"/>
        </w:rPr>
        <w:t>[15</w:t>
      </w:r>
      <w:r w:rsidR="002A544F">
        <w:rPr>
          <w:sz w:val="28"/>
          <w:szCs w:val="28"/>
          <w:lang w:val="ru-RU"/>
        </w:rPr>
        <w:t xml:space="preserve"> с.9</w:t>
      </w:r>
      <w:r w:rsidRPr="00D10EAF">
        <w:rPr>
          <w:sz w:val="28"/>
          <w:szCs w:val="28"/>
          <w:lang w:val="ru-RU"/>
        </w:rPr>
        <w:t>]</w:t>
      </w:r>
      <w:r w:rsidR="00B040CD">
        <w:rPr>
          <w:sz w:val="28"/>
          <w:szCs w:val="28"/>
          <w:lang w:val="ru-RU"/>
        </w:rPr>
        <w:t>.</w:t>
      </w:r>
    </w:p>
    <w:p w:rsidR="00A60898" w:rsidRDefault="00184E67" w:rsidP="002A544F">
      <w:pPr>
        <w:spacing w:line="360" w:lineRule="auto"/>
        <w:jc w:val="both"/>
        <w:rPr>
          <w:lang w:val="ru-RU"/>
        </w:rPr>
      </w:pPr>
      <w:r>
        <w:rPr>
          <w:sz w:val="28"/>
          <w:szCs w:val="28"/>
        </w:rPr>
        <w:lastRenderedPageBreak/>
        <w:t>   </w:t>
      </w:r>
      <w:r w:rsidRPr="00D10EAF">
        <w:rPr>
          <w:sz w:val="28"/>
          <w:szCs w:val="28"/>
          <w:lang w:val="ru-RU"/>
        </w:rPr>
        <w:t xml:space="preserve"> Эрделевский в своей работе говорит о необходимости </w:t>
      </w:r>
      <w:r w:rsidR="00B040CD">
        <w:rPr>
          <w:sz w:val="28"/>
          <w:szCs w:val="28"/>
          <w:lang w:val="ru-RU"/>
        </w:rPr>
        <w:t>определения</w:t>
      </w:r>
      <w:r w:rsidRPr="00D10EAF">
        <w:rPr>
          <w:sz w:val="28"/>
          <w:szCs w:val="28"/>
          <w:lang w:val="ru-RU"/>
        </w:rPr>
        <w:t xml:space="preserve"> четкой терминологии</w:t>
      </w:r>
      <w:r w:rsidR="00C47F51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для правильного разграничения отдельных видов вреда и их </w:t>
      </w:r>
      <w:r w:rsidR="00B040CD" w:rsidRPr="00D10EAF">
        <w:rPr>
          <w:sz w:val="28"/>
          <w:szCs w:val="28"/>
          <w:lang w:val="ru-RU"/>
        </w:rPr>
        <w:t>последующ</w:t>
      </w:r>
      <w:r w:rsidR="00B040CD">
        <w:rPr>
          <w:sz w:val="28"/>
          <w:szCs w:val="28"/>
          <w:lang w:val="ru-RU"/>
        </w:rPr>
        <w:t>ей</w:t>
      </w:r>
      <w:r w:rsidR="00C47F51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компенсаци</w:t>
      </w:r>
      <w:r w:rsidR="00B040CD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Таким образом, Верховный суд не да</w:t>
      </w:r>
      <w:r w:rsidR="00B53336">
        <w:rPr>
          <w:sz w:val="28"/>
          <w:szCs w:val="28"/>
          <w:lang w:val="ru-RU"/>
        </w:rPr>
        <w:t>ет</w:t>
      </w:r>
      <w:r w:rsidRPr="00D10EAF">
        <w:rPr>
          <w:sz w:val="28"/>
          <w:szCs w:val="28"/>
          <w:lang w:val="ru-RU"/>
        </w:rPr>
        <w:t xml:space="preserve"> общее определение</w:t>
      </w:r>
      <w:r w:rsidR="00C47F51">
        <w:rPr>
          <w:lang w:val="ru-RU"/>
        </w:rPr>
        <w:t xml:space="preserve"> </w:t>
      </w:r>
      <w:r w:rsidR="00B53336">
        <w:rPr>
          <w:sz w:val="28"/>
          <w:szCs w:val="28"/>
          <w:lang w:val="ru-RU"/>
        </w:rPr>
        <w:t>страданий,</w:t>
      </w:r>
      <w:r w:rsidRPr="00D10EAF">
        <w:rPr>
          <w:sz w:val="28"/>
          <w:szCs w:val="28"/>
          <w:lang w:val="ru-RU"/>
        </w:rPr>
        <w:t xml:space="preserve"> </w:t>
      </w:r>
      <w:r w:rsidR="00B53336">
        <w:rPr>
          <w:sz w:val="28"/>
          <w:szCs w:val="28"/>
          <w:lang w:val="ru-RU"/>
        </w:rPr>
        <w:t>из</w:t>
      </w:r>
      <w:r w:rsidRPr="00D10EAF">
        <w:rPr>
          <w:sz w:val="28"/>
          <w:szCs w:val="28"/>
          <w:lang w:val="ru-RU"/>
        </w:rPr>
        <w:t xml:space="preserve"> вышеприведенного т</w:t>
      </w:r>
      <w:r w:rsidR="00B53336">
        <w:rPr>
          <w:sz w:val="28"/>
          <w:szCs w:val="28"/>
          <w:lang w:val="ru-RU"/>
        </w:rPr>
        <w:t>екста</w:t>
      </w:r>
      <w:r w:rsidR="00C47F51">
        <w:rPr>
          <w:sz w:val="28"/>
          <w:szCs w:val="28"/>
          <w:lang w:val="ru-RU"/>
        </w:rPr>
        <w:t xml:space="preserve"> </w:t>
      </w:r>
      <w:r w:rsidR="00B53336">
        <w:rPr>
          <w:sz w:val="28"/>
          <w:szCs w:val="28"/>
          <w:lang w:val="ru-RU"/>
        </w:rPr>
        <w:t xml:space="preserve">следует, </w:t>
      </w:r>
      <w:r w:rsidR="00C47F51">
        <w:rPr>
          <w:sz w:val="28"/>
          <w:szCs w:val="28"/>
          <w:lang w:val="ru-RU"/>
        </w:rPr>
        <w:t>что речь идет о моральных</w:t>
      </w:r>
      <w:r w:rsidR="00C47F51">
        <w:rPr>
          <w:lang w:val="ru-RU"/>
        </w:rPr>
        <w:t xml:space="preserve"> </w:t>
      </w:r>
      <w:r w:rsidR="00C47F51">
        <w:rPr>
          <w:sz w:val="28"/>
          <w:szCs w:val="28"/>
          <w:lang w:val="ru-RU"/>
        </w:rPr>
        <w:t>с</w:t>
      </w:r>
      <w:r w:rsidRPr="00D10EAF">
        <w:rPr>
          <w:sz w:val="28"/>
          <w:szCs w:val="28"/>
          <w:lang w:val="ru-RU"/>
        </w:rPr>
        <w:t>традания</w:t>
      </w:r>
      <w:r w:rsidR="00C47F51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>, которые определяются как человеч</w:t>
      </w:r>
      <w:r w:rsidR="00B53336">
        <w:rPr>
          <w:sz w:val="28"/>
          <w:szCs w:val="28"/>
          <w:lang w:val="ru-RU"/>
        </w:rPr>
        <w:t>еские</w:t>
      </w:r>
      <w:r w:rsidRPr="00D10EAF">
        <w:rPr>
          <w:sz w:val="28"/>
          <w:szCs w:val="28"/>
          <w:lang w:val="ru-RU"/>
        </w:rPr>
        <w:t xml:space="preserve"> </w:t>
      </w:r>
      <w:r w:rsidR="00B53336">
        <w:rPr>
          <w:sz w:val="28"/>
          <w:szCs w:val="28"/>
          <w:lang w:val="ru-RU"/>
        </w:rPr>
        <w:t>переживания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  <w:r w:rsidR="00B53336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Указывая на то, что</w:t>
      </w:r>
      <w:r w:rsidR="00C47F51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моральный вред может быть связан с </w:t>
      </w:r>
      <w:r w:rsidR="00B53336">
        <w:rPr>
          <w:sz w:val="28"/>
          <w:szCs w:val="28"/>
          <w:lang w:val="ru-RU"/>
        </w:rPr>
        <w:t>переживаниями</w:t>
      </w:r>
      <w:r w:rsidRPr="00D10EAF">
        <w:rPr>
          <w:sz w:val="28"/>
          <w:szCs w:val="28"/>
          <w:lang w:val="ru-RU"/>
        </w:rPr>
        <w:t xml:space="preserve"> с болью или</w:t>
      </w:r>
      <w:r w:rsidR="00A60898">
        <w:rPr>
          <w:lang w:val="ru-RU"/>
        </w:rPr>
        <w:t xml:space="preserve"> </w:t>
      </w:r>
      <w:r w:rsidR="00A60898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>з-за болезни, передаются в ре</w:t>
      </w:r>
      <w:r w:rsidR="00A60898">
        <w:rPr>
          <w:sz w:val="28"/>
          <w:szCs w:val="28"/>
          <w:lang w:val="ru-RU"/>
        </w:rPr>
        <w:t>зультате нравственных страданий.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Таким образом, Верховный Суд допускает возможность компенсации</w:t>
      </w:r>
      <w:r w:rsidR="00A60898">
        <w:rPr>
          <w:lang w:val="ru-RU"/>
        </w:rPr>
        <w:t xml:space="preserve"> </w:t>
      </w:r>
      <w:r w:rsidR="00B53336">
        <w:rPr>
          <w:sz w:val="28"/>
          <w:szCs w:val="28"/>
          <w:lang w:val="ru-RU"/>
        </w:rPr>
        <w:t>причиненному моральному</w:t>
      </w:r>
      <w:r w:rsidRPr="00D10EAF">
        <w:rPr>
          <w:sz w:val="28"/>
          <w:szCs w:val="28"/>
          <w:lang w:val="ru-RU"/>
        </w:rPr>
        <w:t xml:space="preserve"> </w:t>
      </w:r>
      <w:r w:rsidR="00B53336" w:rsidRPr="00D10EAF">
        <w:rPr>
          <w:sz w:val="28"/>
          <w:szCs w:val="28"/>
          <w:lang w:val="ru-RU"/>
        </w:rPr>
        <w:t>вред</w:t>
      </w:r>
      <w:r w:rsidR="00B53336">
        <w:rPr>
          <w:sz w:val="28"/>
          <w:szCs w:val="28"/>
          <w:lang w:val="ru-RU"/>
        </w:rPr>
        <w:t>у»</w:t>
      </w:r>
      <w:r w:rsidR="00B53336" w:rsidRPr="00D10EAF">
        <w:rPr>
          <w:sz w:val="28"/>
          <w:szCs w:val="28"/>
          <w:lang w:val="ru-RU"/>
        </w:rPr>
        <w:t xml:space="preserve"> [</w:t>
      </w:r>
      <w:r w:rsidRPr="00D10EAF">
        <w:rPr>
          <w:sz w:val="28"/>
          <w:szCs w:val="28"/>
          <w:lang w:val="ru-RU"/>
        </w:rPr>
        <w:t>16</w:t>
      </w:r>
      <w:r w:rsidR="002A544F">
        <w:rPr>
          <w:sz w:val="28"/>
          <w:szCs w:val="28"/>
          <w:lang w:val="ru-RU"/>
        </w:rPr>
        <w:t xml:space="preserve"> с.20</w:t>
      </w:r>
      <w:r w:rsidRPr="00D10EAF">
        <w:rPr>
          <w:sz w:val="28"/>
          <w:szCs w:val="28"/>
          <w:lang w:val="ru-RU"/>
        </w:rPr>
        <w:t>].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Например, если в результате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распространение ложных сведений, порочащих лицо</w:t>
      </w:r>
      <w:r w:rsidR="00DE191B">
        <w:rPr>
          <w:sz w:val="28"/>
          <w:szCs w:val="28"/>
          <w:lang w:val="ru-RU"/>
        </w:rPr>
        <w:t>,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испытыва</w:t>
      </w:r>
      <w:r w:rsidR="00DE191B">
        <w:rPr>
          <w:sz w:val="28"/>
          <w:szCs w:val="28"/>
          <w:lang w:val="ru-RU"/>
        </w:rPr>
        <w:t>е</w:t>
      </w:r>
      <w:r w:rsidRPr="00D10EAF">
        <w:rPr>
          <w:sz w:val="28"/>
          <w:szCs w:val="28"/>
          <w:lang w:val="ru-RU"/>
        </w:rPr>
        <w:t xml:space="preserve">т чувства (душевные страдания) в результате </w:t>
      </w:r>
      <w:r w:rsidR="00DE191B">
        <w:rPr>
          <w:sz w:val="28"/>
          <w:szCs w:val="28"/>
          <w:lang w:val="ru-RU"/>
        </w:rPr>
        <w:t>чего возникает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гипертоническ</w:t>
      </w:r>
      <w:r w:rsidR="00DE191B">
        <w:rPr>
          <w:sz w:val="28"/>
          <w:szCs w:val="28"/>
          <w:lang w:val="ru-RU"/>
        </w:rPr>
        <w:t>ий</w:t>
      </w:r>
      <w:r w:rsidRPr="00D10EAF">
        <w:rPr>
          <w:sz w:val="28"/>
          <w:szCs w:val="28"/>
          <w:lang w:val="ru-RU"/>
        </w:rPr>
        <w:t xml:space="preserve"> криз</w:t>
      </w:r>
      <w:r w:rsidR="00DE191B">
        <w:rPr>
          <w:sz w:val="28"/>
          <w:szCs w:val="28"/>
          <w:lang w:val="ru-RU"/>
        </w:rPr>
        <w:t>ис</w:t>
      </w:r>
      <w:r w:rsidRPr="00D10EAF">
        <w:rPr>
          <w:sz w:val="28"/>
          <w:szCs w:val="28"/>
          <w:lang w:val="ru-RU"/>
        </w:rPr>
        <w:t xml:space="preserve"> с болевыми ощущениями (физические страдания)</w:t>
      </w:r>
      <w:r w:rsidR="00A60898">
        <w:rPr>
          <w:lang w:val="ru-RU"/>
        </w:rPr>
        <w:t xml:space="preserve"> </w:t>
      </w:r>
      <w:r w:rsidR="00DE191B">
        <w:rPr>
          <w:sz w:val="28"/>
          <w:szCs w:val="28"/>
          <w:lang w:val="ru-RU"/>
        </w:rPr>
        <w:t>переживания</w:t>
      </w:r>
      <w:r w:rsidRPr="00D10EAF">
        <w:rPr>
          <w:sz w:val="28"/>
          <w:szCs w:val="28"/>
          <w:lang w:val="ru-RU"/>
        </w:rPr>
        <w:t xml:space="preserve"> и чув</w:t>
      </w:r>
      <w:r w:rsidR="00DE191B">
        <w:rPr>
          <w:sz w:val="28"/>
          <w:szCs w:val="28"/>
          <w:lang w:val="ru-RU"/>
        </w:rPr>
        <w:t>ства по этому вопросу вторично</w:t>
      </w:r>
      <w:r w:rsidRPr="00D10EAF">
        <w:rPr>
          <w:sz w:val="28"/>
          <w:szCs w:val="28"/>
          <w:lang w:val="ru-RU"/>
        </w:rPr>
        <w:t xml:space="preserve"> психически</w:t>
      </w:r>
      <w:r w:rsidR="00DE191B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 xml:space="preserve"> страдани</w:t>
      </w:r>
      <w:r w:rsidR="00DE191B">
        <w:rPr>
          <w:sz w:val="28"/>
          <w:szCs w:val="28"/>
          <w:lang w:val="ru-RU"/>
        </w:rPr>
        <w:t>ям</w:t>
      </w:r>
      <w:r w:rsidRPr="00D10EAF">
        <w:rPr>
          <w:sz w:val="28"/>
          <w:szCs w:val="28"/>
          <w:lang w:val="ru-RU"/>
        </w:rPr>
        <w:t>,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нет никаких причин, чтобы не признать совокупный моральный вред.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Аналогичная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ситуация будет в том случае, если основной моральный ущерб будет нанесен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 виде физических страданий, которые повлечет за собой моральное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страда</w:t>
      </w:r>
      <w:r w:rsidR="00DE191B">
        <w:rPr>
          <w:sz w:val="28"/>
          <w:szCs w:val="28"/>
          <w:lang w:val="ru-RU"/>
        </w:rPr>
        <w:t>ние</w:t>
      </w:r>
      <w:r w:rsidRPr="00D10EAF">
        <w:rPr>
          <w:sz w:val="28"/>
          <w:szCs w:val="28"/>
          <w:lang w:val="ru-RU"/>
        </w:rPr>
        <w:t xml:space="preserve">. Эрделевский отмечает, что понятие </w:t>
      </w:r>
      <w:r w:rsidR="00DE191B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физическое страдание</w:t>
      </w:r>
      <w:r w:rsidR="00DE191B">
        <w:rPr>
          <w:sz w:val="28"/>
          <w:szCs w:val="28"/>
          <w:lang w:val="ru-RU"/>
        </w:rPr>
        <w:t>»</w:t>
      </w:r>
      <w:r w:rsidRPr="00D10EAF">
        <w:rPr>
          <w:sz w:val="28"/>
          <w:szCs w:val="28"/>
          <w:lang w:val="ru-RU"/>
        </w:rPr>
        <w:t>" не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идентичн</w:t>
      </w:r>
      <w:r w:rsidR="00DE191B">
        <w:rPr>
          <w:sz w:val="28"/>
          <w:szCs w:val="28"/>
          <w:lang w:val="ru-RU"/>
        </w:rPr>
        <w:t>о</w:t>
      </w:r>
      <w:r w:rsidRPr="00D10EAF">
        <w:rPr>
          <w:sz w:val="28"/>
          <w:szCs w:val="28"/>
          <w:lang w:val="ru-RU"/>
        </w:rPr>
        <w:t xml:space="preserve"> по содержанию поняти</w:t>
      </w:r>
      <w:r w:rsidR="00DE191B">
        <w:rPr>
          <w:sz w:val="28"/>
          <w:szCs w:val="28"/>
          <w:lang w:val="ru-RU"/>
        </w:rPr>
        <w:t>ю</w:t>
      </w:r>
      <w:r w:rsidRPr="00D10EAF">
        <w:rPr>
          <w:sz w:val="28"/>
          <w:szCs w:val="28"/>
          <w:lang w:val="ru-RU"/>
        </w:rPr>
        <w:t xml:space="preserve"> «физического вреда» и «ущерба</w:t>
      </w:r>
      <w:r w:rsidR="00A60898">
        <w:rPr>
          <w:lang w:val="ru-RU"/>
        </w:rPr>
        <w:t xml:space="preserve"> </w:t>
      </w:r>
      <w:r w:rsidR="00DE191B">
        <w:rPr>
          <w:sz w:val="28"/>
          <w:szCs w:val="28"/>
          <w:lang w:val="ru-RU"/>
        </w:rPr>
        <w:t>здоровью».</w:t>
      </w:r>
      <w:r w:rsidRPr="00D10EAF">
        <w:rPr>
          <w:sz w:val="28"/>
          <w:szCs w:val="28"/>
          <w:lang w:val="ru-RU"/>
        </w:rPr>
        <w:t xml:space="preserve"> Физические страдания - это форма морального вреда в</w:t>
      </w:r>
      <w:r w:rsidR="00DE191B">
        <w:rPr>
          <w:sz w:val="28"/>
          <w:szCs w:val="28"/>
          <w:lang w:val="ru-RU"/>
        </w:rPr>
        <w:t xml:space="preserve"> форме</w:t>
      </w:r>
      <w:r w:rsidRPr="00D10EAF">
        <w:rPr>
          <w:sz w:val="28"/>
          <w:szCs w:val="28"/>
          <w:lang w:val="ru-RU"/>
        </w:rPr>
        <w:t>, как определено в российском законодательстве (ст. 151 Гражданского кодекса).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Тем не менее, физический вред </w:t>
      </w:r>
      <w:r w:rsidR="00DE191B">
        <w:rPr>
          <w:sz w:val="28"/>
          <w:szCs w:val="28"/>
          <w:lang w:val="ru-RU"/>
        </w:rPr>
        <w:t xml:space="preserve">представляет собой </w:t>
      </w:r>
      <w:r w:rsidRPr="00D10EAF">
        <w:rPr>
          <w:sz w:val="28"/>
          <w:szCs w:val="28"/>
          <w:lang w:val="ru-RU"/>
        </w:rPr>
        <w:t>любое негативное изменение в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человеческо</w:t>
      </w:r>
      <w:r w:rsidR="00DE191B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 xml:space="preserve"> тел</w:t>
      </w:r>
      <w:r w:rsidR="00DE191B">
        <w:rPr>
          <w:sz w:val="28"/>
          <w:szCs w:val="28"/>
          <w:lang w:val="ru-RU"/>
        </w:rPr>
        <w:t>е</w:t>
      </w:r>
      <w:r w:rsidRPr="00D10EAF">
        <w:rPr>
          <w:sz w:val="28"/>
          <w:szCs w:val="28"/>
          <w:lang w:val="ru-RU"/>
        </w:rPr>
        <w:t>, предотвращая его благополучно «биологическ</w:t>
      </w:r>
      <w:r w:rsidR="00DE191B">
        <w:rPr>
          <w:sz w:val="28"/>
          <w:szCs w:val="28"/>
          <w:lang w:val="ru-RU"/>
        </w:rPr>
        <w:t>ому</w:t>
      </w:r>
      <w:r w:rsidR="00A60898">
        <w:rPr>
          <w:lang w:val="ru-RU"/>
        </w:rPr>
        <w:t xml:space="preserve"> </w:t>
      </w:r>
      <w:r w:rsidR="00DE191B">
        <w:rPr>
          <w:sz w:val="28"/>
          <w:szCs w:val="28"/>
          <w:lang w:val="ru-RU"/>
        </w:rPr>
        <w:t>функционированию»</w:t>
      </w:r>
      <w:r w:rsidRPr="00D10EAF">
        <w:rPr>
          <w:sz w:val="28"/>
          <w:szCs w:val="28"/>
          <w:lang w:val="ru-RU"/>
        </w:rPr>
        <w:t>. Это с медицинской точки зрения</w:t>
      </w:r>
      <w:r w:rsidR="0002752B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есть нормальн</w:t>
      </w:r>
      <w:r w:rsidR="0002752B">
        <w:rPr>
          <w:sz w:val="28"/>
          <w:szCs w:val="28"/>
          <w:lang w:val="ru-RU"/>
        </w:rPr>
        <w:t>ое</w:t>
      </w:r>
      <w:r w:rsidR="00A60898">
        <w:rPr>
          <w:lang w:val="ru-RU"/>
        </w:rPr>
        <w:t xml:space="preserve"> </w:t>
      </w:r>
      <w:r w:rsidR="0002752B">
        <w:rPr>
          <w:sz w:val="28"/>
          <w:szCs w:val="28"/>
          <w:lang w:val="ru-RU"/>
        </w:rPr>
        <w:t>протекание</w:t>
      </w:r>
      <w:r w:rsidRPr="00D10EAF">
        <w:rPr>
          <w:sz w:val="28"/>
          <w:szCs w:val="28"/>
          <w:lang w:val="ru-RU"/>
        </w:rPr>
        <w:t xml:space="preserve"> всех психофизиологических процессов в организме человека.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Физический ущерб </w:t>
      </w:r>
      <w:r w:rsidR="0002752B">
        <w:rPr>
          <w:sz w:val="28"/>
          <w:szCs w:val="28"/>
          <w:lang w:val="ru-RU"/>
        </w:rPr>
        <w:t>–</w:t>
      </w:r>
      <w:r w:rsidRPr="00D10EAF">
        <w:rPr>
          <w:sz w:val="28"/>
          <w:szCs w:val="28"/>
          <w:lang w:val="ru-RU"/>
        </w:rPr>
        <w:t xml:space="preserve"> </w:t>
      </w:r>
      <w:r w:rsidR="0002752B">
        <w:rPr>
          <w:sz w:val="28"/>
          <w:szCs w:val="28"/>
          <w:lang w:val="ru-RU"/>
        </w:rPr>
        <w:t xml:space="preserve">считается вредом материальным и неимущественным </w:t>
      </w:r>
      <w:r w:rsidR="0002752B" w:rsidRPr="00D10EAF">
        <w:rPr>
          <w:sz w:val="28"/>
          <w:szCs w:val="28"/>
          <w:lang w:val="ru-RU"/>
        </w:rPr>
        <w:t>[17</w:t>
      </w:r>
      <w:r w:rsidR="002A544F">
        <w:rPr>
          <w:sz w:val="28"/>
          <w:szCs w:val="28"/>
          <w:lang w:val="ru-RU"/>
        </w:rPr>
        <w:t xml:space="preserve"> с.19</w:t>
      </w:r>
      <w:r w:rsidR="0002752B" w:rsidRPr="00D10EAF">
        <w:rPr>
          <w:sz w:val="28"/>
          <w:szCs w:val="28"/>
          <w:lang w:val="ru-RU"/>
        </w:rPr>
        <w:t>]</w:t>
      </w:r>
      <w:r w:rsidRPr="00D10EAF">
        <w:rPr>
          <w:sz w:val="28"/>
          <w:szCs w:val="28"/>
          <w:lang w:val="ru-RU"/>
        </w:rPr>
        <w:t xml:space="preserve">. </w:t>
      </w:r>
    </w:p>
    <w:p w:rsidR="00A60898" w:rsidRDefault="00184E67" w:rsidP="002A544F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Негативные изменения в организме (т.е. в материальной сфере</w:t>
      </w:r>
      <w:r w:rsidR="00A60898">
        <w:rPr>
          <w:lang w:val="ru-RU"/>
        </w:rPr>
        <w:t xml:space="preserve"> </w:t>
      </w:r>
      <w:r w:rsidR="0002752B">
        <w:rPr>
          <w:sz w:val="28"/>
          <w:szCs w:val="28"/>
          <w:lang w:val="ru-RU"/>
        </w:rPr>
        <w:t>потерпевшего</w:t>
      </w:r>
      <w:r w:rsidRPr="00D10EAF">
        <w:rPr>
          <w:sz w:val="28"/>
          <w:szCs w:val="28"/>
          <w:lang w:val="ru-RU"/>
        </w:rPr>
        <w:t>), может привести к негативным изменениям в состоянии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психическо</w:t>
      </w:r>
      <w:r w:rsidR="0002752B">
        <w:rPr>
          <w:sz w:val="28"/>
          <w:szCs w:val="28"/>
          <w:lang w:val="ru-RU"/>
        </w:rPr>
        <w:t>го</w:t>
      </w:r>
      <w:r w:rsidRPr="00D10EAF">
        <w:rPr>
          <w:sz w:val="28"/>
          <w:szCs w:val="28"/>
          <w:lang w:val="ru-RU"/>
        </w:rPr>
        <w:t xml:space="preserve"> </w:t>
      </w:r>
      <w:r w:rsidR="0002752B">
        <w:rPr>
          <w:sz w:val="28"/>
          <w:szCs w:val="28"/>
          <w:lang w:val="ru-RU"/>
        </w:rPr>
        <w:t>благосостояния</w:t>
      </w:r>
      <w:r w:rsidRPr="00D10EAF">
        <w:rPr>
          <w:sz w:val="28"/>
          <w:szCs w:val="28"/>
          <w:lang w:val="ru-RU"/>
        </w:rPr>
        <w:t xml:space="preserve"> и (или) в сфере индивидуальной собственности.</w:t>
      </w:r>
      <w:r w:rsidR="00A60898">
        <w:rPr>
          <w:lang w:val="ru-RU"/>
        </w:rPr>
        <w:t xml:space="preserve"> </w:t>
      </w:r>
      <w:r w:rsidR="0002752B">
        <w:rPr>
          <w:sz w:val="28"/>
          <w:szCs w:val="28"/>
          <w:lang w:val="ru-RU"/>
        </w:rPr>
        <w:lastRenderedPageBreak/>
        <w:t>«</w:t>
      </w:r>
      <w:r w:rsidRPr="00D10EAF">
        <w:rPr>
          <w:sz w:val="28"/>
          <w:szCs w:val="28"/>
          <w:lang w:val="ru-RU"/>
        </w:rPr>
        <w:t>Негативные изменения в состоянии психического благополучия могут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выражается в обоих видах</w:t>
      </w:r>
      <w:r w:rsidR="0002752B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</w:t>
      </w:r>
      <w:r w:rsidR="0002752B">
        <w:rPr>
          <w:sz w:val="28"/>
          <w:szCs w:val="28"/>
          <w:lang w:val="ru-RU"/>
        </w:rPr>
        <w:t>страдания</w:t>
      </w:r>
      <w:r w:rsidRPr="00D10EAF">
        <w:rPr>
          <w:sz w:val="28"/>
          <w:szCs w:val="28"/>
          <w:lang w:val="ru-RU"/>
        </w:rPr>
        <w:t xml:space="preserve"> (моральный ущерб) и отрицательного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изменения в </w:t>
      </w:r>
      <w:r w:rsidR="0002752B">
        <w:rPr>
          <w:sz w:val="28"/>
          <w:szCs w:val="28"/>
          <w:lang w:val="ru-RU"/>
        </w:rPr>
        <w:t xml:space="preserve">имущественной </w:t>
      </w:r>
      <w:r w:rsidRPr="00D10EAF">
        <w:rPr>
          <w:sz w:val="28"/>
          <w:szCs w:val="28"/>
          <w:lang w:val="ru-RU"/>
        </w:rPr>
        <w:t>сфере - затраты, связанные с коррекцией или</w:t>
      </w:r>
      <w:r w:rsidR="00A60898">
        <w:rPr>
          <w:lang w:val="ru-RU"/>
        </w:rPr>
        <w:t xml:space="preserve"> </w:t>
      </w:r>
      <w:r w:rsidR="0002752B">
        <w:rPr>
          <w:sz w:val="28"/>
          <w:szCs w:val="28"/>
          <w:lang w:val="ru-RU"/>
        </w:rPr>
        <w:t>ф</w:t>
      </w:r>
      <w:r w:rsidRPr="00D10EAF">
        <w:rPr>
          <w:sz w:val="28"/>
          <w:szCs w:val="28"/>
          <w:lang w:val="ru-RU"/>
        </w:rPr>
        <w:t>ункциональн</w:t>
      </w:r>
      <w:r w:rsidR="0002752B">
        <w:rPr>
          <w:sz w:val="28"/>
          <w:szCs w:val="28"/>
          <w:lang w:val="ru-RU"/>
        </w:rPr>
        <w:t xml:space="preserve">ой </w:t>
      </w:r>
      <w:r w:rsidRPr="00D10EAF">
        <w:rPr>
          <w:sz w:val="28"/>
          <w:szCs w:val="28"/>
          <w:lang w:val="ru-RU"/>
        </w:rPr>
        <w:t>компенсации недостатков в организме потерпевшего, и потеря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доход</w:t>
      </w:r>
      <w:r w:rsidR="0002752B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(ущерба). Таким образом, любое </w:t>
      </w:r>
      <w:r w:rsidR="0002752B">
        <w:rPr>
          <w:sz w:val="28"/>
          <w:szCs w:val="28"/>
          <w:lang w:val="ru-RU"/>
        </w:rPr>
        <w:t xml:space="preserve">органическое </w:t>
      </w:r>
      <w:r w:rsidRPr="00D10EAF">
        <w:rPr>
          <w:sz w:val="28"/>
          <w:szCs w:val="28"/>
          <w:lang w:val="ru-RU"/>
        </w:rPr>
        <w:t xml:space="preserve">повреждение, его компенсация попадает </w:t>
      </w:r>
      <w:r w:rsidR="0002752B">
        <w:rPr>
          <w:sz w:val="28"/>
          <w:szCs w:val="28"/>
          <w:lang w:val="ru-RU"/>
        </w:rPr>
        <w:t>к</w:t>
      </w:r>
      <w:r w:rsidR="0002752B" w:rsidRPr="00D10EAF">
        <w:rPr>
          <w:sz w:val="28"/>
          <w:szCs w:val="28"/>
          <w:lang w:val="ru-RU"/>
        </w:rPr>
        <w:t xml:space="preserve"> моральной и имущественной утрате</w:t>
      </w:r>
      <w:r w:rsidR="0002752B">
        <w:rPr>
          <w:sz w:val="28"/>
          <w:szCs w:val="28"/>
          <w:lang w:val="ru-RU"/>
        </w:rPr>
        <w:t>»</w:t>
      </w:r>
      <w:r w:rsidR="0002752B" w:rsidRPr="00D10EAF">
        <w:rPr>
          <w:sz w:val="28"/>
          <w:szCs w:val="28"/>
          <w:lang w:val="ru-RU"/>
        </w:rPr>
        <w:t xml:space="preserve"> [</w:t>
      </w:r>
      <w:r w:rsidRPr="00D10EAF">
        <w:rPr>
          <w:sz w:val="28"/>
          <w:szCs w:val="28"/>
          <w:lang w:val="ru-RU"/>
        </w:rPr>
        <w:t>18</w:t>
      </w:r>
      <w:r w:rsidR="002A544F">
        <w:rPr>
          <w:sz w:val="28"/>
          <w:szCs w:val="28"/>
          <w:lang w:val="ru-RU"/>
        </w:rPr>
        <w:t xml:space="preserve"> с.20</w:t>
      </w:r>
      <w:r w:rsidRPr="00D10EAF">
        <w:rPr>
          <w:sz w:val="28"/>
          <w:szCs w:val="28"/>
          <w:lang w:val="ru-RU"/>
        </w:rPr>
        <w:t>]</w:t>
      </w:r>
      <w:r w:rsidR="0002752B">
        <w:rPr>
          <w:sz w:val="28"/>
          <w:szCs w:val="28"/>
          <w:lang w:val="ru-RU"/>
        </w:rPr>
        <w:t>.</w:t>
      </w:r>
    </w:p>
    <w:p w:rsidR="005511C8" w:rsidRPr="00D10EAF" w:rsidRDefault="00184E67" w:rsidP="002C0580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Эрделевский формулирует принцип различия следующим образом:</w:t>
      </w:r>
      <w:r w:rsidR="00A60898">
        <w:rPr>
          <w:lang w:val="ru-RU"/>
        </w:rPr>
        <w:t xml:space="preserve"> </w:t>
      </w:r>
      <w:r w:rsidR="0002752B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Опосредованн</w:t>
      </w:r>
      <w:r w:rsidR="0002752B">
        <w:rPr>
          <w:sz w:val="28"/>
          <w:szCs w:val="28"/>
          <w:lang w:val="ru-RU"/>
        </w:rPr>
        <w:t>ое</w:t>
      </w:r>
      <w:r w:rsidRPr="00D10EAF">
        <w:rPr>
          <w:sz w:val="28"/>
          <w:szCs w:val="28"/>
          <w:lang w:val="ru-RU"/>
        </w:rPr>
        <w:t xml:space="preserve"> через компенсаци</w:t>
      </w:r>
      <w:r w:rsidR="0002752B">
        <w:rPr>
          <w:sz w:val="28"/>
          <w:szCs w:val="28"/>
          <w:lang w:val="ru-RU"/>
        </w:rPr>
        <w:t>ю</w:t>
      </w:r>
      <w:r w:rsidRPr="00D10EAF">
        <w:rPr>
          <w:sz w:val="28"/>
          <w:szCs w:val="28"/>
          <w:lang w:val="ru-RU"/>
        </w:rPr>
        <w:t xml:space="preserve"> вреда здоровью направлено на устранение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или ослабление телесны</w:t>
      </w:r>
      <w:r w:rsidR="0002752B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дисфункций или внешни</w:t>
      </w:r>
      <w:r w:rsidR="0002752B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</w:t>
      </w:r>
      <w:r w:rsidR="0002752B">
        <w:rPr>
          <w:sz w:val="28"/>
          <w:szCs w:val="28"/>
          <w:lang w:val="ru-RU"/>
        </w:rPr>
        <w:t>проявлений в</w:t>
      </w:r>
      <w:r w:rsidRPr="00D10EAF">
        <w:rPr>
          <w:sz w:val="28"/>
          <w:szCs w:val="28"/>
          <w:lang w:val="ru-RU"/>
        </w:rPr>
        <w:t xml:space="preserve"> то время</w:t>
      </w:r>
      <w:r w:rsidR="0002752B">
        <w:rPr>
          <w:sz w:val="28"/>
          <w:szCs w:val="28"/>
          <w:lang w:val="ru-RU"/>
        </w:rPr>
        <w:t xml:space="preserve"> как моральный ущерб, направлен</w:t>
      </w:r>
      <w:r w:rsidRPr="00D10EAF">
        <w:rPr>
          <w:sz w:val="28"/>
          <w:szCs w:val="28"/>
          <w:lang w:val="ru-RU"/>
        </w:rPr>
        <w:t xml:space="preserve"> на устранение или</w:t>
      </w:r>
      <w:r w:rsidR="00A60898">
        <w:rPr>
          <w:lang w:val="ru-RU"/>
        </w:rPr>
        <w:t xml:space="preserve"> </w:t>
      </w:r>
      <w:r w:rsidR="0002752B">
        <w:rPr>
          <w:sz w:val="28"/>
          <w:szCs w:val="28"/>
          <w:lang w:val="ru-RU"/>
        </w:rPr>
        <w:t>с</w:t>
      </w:r>
      <w:r w:rsidRPr="00D10EAF">
        <w:rPr>
          <w:sz w:val="28"/>
          <w:szCs w:val="28"/>
          <w:lang w:val="ru-RU"/>
        </w:rPr>
        <w:t xml:space="preserve">глаживание </w:t>
      </w:r>
      <w:r w:rsidR="0002752B">
        <w:rPr>
          <w:sz w:val="28"/>
          <w:szCs w:val="28"/>
          <w:lang w:val="ru-RU"/>
        </w:rPr>
        <w:t>переживаний</w:t>
      </w:r>
      <w:r w:rsidRPr="00D10EAF">
        <w:rPr>
          <w:sz w:val="28"/>
          <w:szCs w:val="28"/>
          <w:lang w:val="ru-RU"/>
        </w:rPr>
        <w:t>, связанны</w:t>
      </w:r>
      <w:r w:rsidR="0002752B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с причинением телесных повреждений</w:t>
      </w:r>
      <w:r w:rsidR="0002752B">
        <w:rPr>
          <w:sz w:val="28"/>
          <w:szCs w:val="28"/>
          <w:lang w:val="ru-RU"/>
        </w:rPr>
        <w:t>,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вред</w:t>
      </w:r>
      <w:r w:rsidR="0002752B">
        <w:rPr>
          <w:sz w:val="28"/>
          <w:szCs w:val="28"/>
          <w:lang w:val="ru-RU"/>
        </w:rPr>
        <w:t>а»</w:t>
      </w:r>
      <w:r w:rsidRPr="00D10EAF">
        <w:rPr>
          <w:sz w:val="28"/>
          <w:szCs w:val="28"/>
          <w:lang w:val="ru-RU"/>
        </w:rPr>
        <w:t>. [19</w:t>
      </w:r>
      <w:r w:rsidR="002A544F">
        <w:rPr>
          <w:sz w:val="28"/>
          <w:szCs w:val="28"/>
          <w:lang w:val="ru-RU"/>
        </w:rPr>
        <w:t xml:space="preserve"> с.7</w:t>
      </w:r>
      <w:r w:rsidRPr="00D10EAF">
        <w:rPr>
          <w:sz w:val="28"/>
          <w:szCs w:val="28"/>
          <w:lang w:val="ru-RU"/>
        </w:rPr>
        <w:t>]</w:t>
      </w:r>
    </w:p>
    <w:p w:rsidR="00A60898" w:rsidRPr="001B23A7" w:rsidRDefault="00184E67" w:rsidP="001B23A7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  </w:t>
      </w:r>
      <w:r w:rsidRPr="00D10EAF">
        <w:rPr>
          <w:sz w:val="28"/>
          <w:szCs w:val="28"/>
          <w:lang w:val="ru-RU"/>
        </w:rPr>
        <w:t xml:space="preserve"> Компенсация морального вреда является новым для </w:t>
      </w:r>
      <w:r w:rsidR="002C0580">
        <w:rPr>
          <w:sz w:val="28"/>
          <w:szCs w:val="28"/>
          <w:lang w:val="ru-RU"/>
        </w:rPr>
        <w:t>российского</w:t>
      </w:r>
      <w:r w:rsidR="00A60898">
        <w:rPr>
          <w:lang w:val="ru-RU"/>
        </w:rPr>
        <w:t xml:space="preserve"> </w:t>
      </w:r>
      <w:r w:rsidR="002C0580">
        <w:rPr>
          <w:sz w:val="28"/>
          <w:szCs w:val="28"/>
          <w:lang w:val="ru-RU"/>
        </w:rPr>
        <w:t>з</w:t>
      </w:r>
      <w:r w:rsidRPr="00D10EAF">
        <w:rPr>
          <w:sz w:val="28"/>
          <w:szCs w:val="28"/>
          <w:lang w:val="ru-RU"/>
        </w:rPr>
        <w:t>аконодательств</w:t>
      </w:r>
      <w:r w:rsidR="002C0580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правов</w:t>
      </w:r>
      <w:r w:rsidR="002C0580">
        <w:rPr>
          <w:sz w:val="28"/>
          <w:szCs w:val="28"/>
          <w:lang w:val="ru-RU"/>
        </w:rPr>
        <w:t>ым</w:t>
      </w:r>
      <w:r w:rsidRPr="00D10EAF">
        <w:rPr>
          <w:sz w:val="28"/>
          <w:szCs w:val="28"/>
          <w:lang w:val="ru-RU"/>
        </w:rPr>
        <w:t xml:space="preserve"> институт</w:t>
      </w:r>
      <w:r w:rsidR="002C0580">
        <w:rPr>
          <w:sz w:val="28"/>
          <w:szCs w:val="28"/>
          <w:lang w:val="ru-RU"/>
        </w:rPr>
        <w:t>ом</w:t>
      </w:r>
      <w:r w:rsidRPr="00D10EAF">
        <w:rPr>
          <w:sz w:val="28"/>
          <w:szCs w:val="28"/>
          <w:lang w:val="ru-RU"/>
        </w:rPr>
        <w:t>, в связи с чем существует большой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ряд теоретических и правоприменительных проблем.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Один </w:t>
      </w:r>
      <w:r w:rsidR="002C0580" w:rsidRPr="00D10EAF">
        <w:rPr>
          <w:sz w:val="28"/>
          <w:szCs w:val="28"/>
          <w:lang w:val="ru-RU"/>
        </w:rPr>
        <w:t>из них</w:t>
      </w:r>
      <w:r w:rsidR="002C0580">
        <w:rPr>
          <w:lang w:val="ru-RU"/>
        </w:rPr>
        <w:t xml:space="preserve"> </w:t>
      </w:r>
      <w:r w:rsidR="002C0580">
        <w:rPr>
          <w:sz w:val="28"/>
          <w:szCs w:val="28"/>
          <w:lang w:val="ru-RU"/>
        </w:rPr>
        <w:t>–</w:t>
      </w:r>
      <w:r w:rsidR="002C0580" w:rsidRPr="00D10EAF">
        <w:rPr>
          <w:sz w:val="28"/>
          <w:szCs w:val="28"/>
          <w:lang w:val="ru-RU"/>
        </w:rPr>
        <w:t xml:space="preserve"> это</w:t>
      </w:r>
      <w:r w:rsidRPr="00D10EAF">
        <w:rPr>
          <w:sz w:val="28"/>
          <w:szCs w:val="28"/>
          <w:lang w:val="ru-RU"/>
        </w:rPr>
        <w:t xml:space="preserve"> субъективн</w:t>
      </w:r>
      <w:r w:rsidR="002C0580">
        <w:rPr>
          <w:sz w:val="28"/>
          <w:szCs w:val="28"/>
          <w:lang w:val="ru-RU"/>
        </w:rPr>
        <w:t>ый</w:t>
      </w:r>
      <w:r w:rsidRPr="00D10EAF">
        <w:rPr>
          <w:sz w:val="28"/>
          <w:szCs w:val="28"/>
          <w:lang w:val="ru-RU"/>
        </w:rPr>
        <w:t xml:space="preserve"> </w:t>
      </w:r>
      <w:r w:rsidR="002C0580">
        <w:rPr>
          <w:sz w:val="28"/>
          <w:szCs w:val="28"/>
          <w:lang w:val="ru-RU"/>
        </w:rPr>
        <w:t>состав</w:t>
      </w:r>
      <w:r w:rsidRPr="00D10EAF">
        <w:rPr>
          <w:sz w:val="28"/>
          <w:szCs w:val="28"/>
          <w:lang w:val="ru-RU"/>
        </w:rPr>
        <w:t xml:space="preserve"> лиц, имеющих право требовать защиты нарушенных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граждански</w:t>
      </w:r>
      <w:r w:rsidR="002C0580">
        <w:rPr>
          <w:sz w:val="28"/>
          <w:szCs w:val="28"/>
          <w:lang w:val="ru-RU"/>
        </w:rPr>
        <w:t>х прав, причинение</w:t>
      </w:r>
      <w:r w:rsidRPr="00D10EAF">
        <w:rPr>
          <w:sz w:val="28"/>
          <w:szCs w:val="28"/>
          <w:lang w:val="ru-RU"/>
        </w:rPr>
        <w:t xml:space="preserve"> морального вреда. Определение морального</w:t>
      </w:r>
      <w:r w:rsidR="00A60898">
        <w:rPr>
          <w:lang w:val="ru-RU"/>
        </w:rPr>
        <w:t xml:space="preserve"> </w:t>
      </w:r>
      <w:r w:rsidR="002C0580">
        <w:rPr>
          <w:sz w:val="28"/>
          <w:szCs w:val="28"/>
          <w:lang w:val="ru-RU"/>
        </w:rPr>
        <w:t>в</w:t>
      </w:r>
      <w:r w:rsidRPr="00D10EAF">
        <w:rPr>
          <w:sz w:val="28"/>
          <w:szCs w:val="28"/>
          <w:lang w:val="ru-RU"/>
        </w:rPr>
        <w:t>ред</w:t>
      </w:r>
      <w:r w:rsidR="002C0580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дается в ст. 151 Гражданского кодекса, где моральный ущерб </w:t>
      </w:r>
      <w:r w:rsidR="002C0580">
        <w:rPr>
          <w:sz w:val="28"/>
          <w:szCs w:val="28"/>
          <w:lang w:val="ru-RU"/>
        </w:rPr>
        <w:t>означает</w:t>
      </w:r>
      <w:r w:rsidRPr="00D10EAF">
        <w:rPr>
          <w:sz w:val="28"/>
          <w:szCs w:val="28"/>
          <w:lang w:val="ru-RU"/>
        </w:rPr>
        <w:t xml:space="preserve"> </w:t>
      </w:r>
      <w:r w:rsidR="002C0580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физическ</w:t>
      </w:r>
      <w:r w:rsidR="002C0580">
        <w:rPr>
          <w:sz w:val="28"/>
          <w:szCs w:val="28"/>
          <w:lang w:val="ru-RU"/>
        </w:rPr>
        <w:t>ое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 психическ</w:t>
      </w:r>
      <w:r w:rsidR="002C0580">
        <w:rPr>
          <w:sz w:val="28"/>
          <w:szCs w:val="28"/>
          <w:lang w:val="ru-RU"/>
        </w:rPr>
        <w:t>ое</w:t>
      </w:r>
      <w:r w:rsidRPr="00D10EAF">
        <w:rPr>
          <w:sz w:val="28"/>
          <w:szCs w:val="28"/>
          <w:lang w:val="ru-RU"/>
        </w:rPr>
        <w:t xml:space="preserve"> страдан</w:t>
      </w:r>
      <w:r w:rsidR="002C0580">
        <w:rPr>
          <w:sz w:val="28"/>
          <w:szCs w:val="28"/>
          <w:lang w:val="ru-RU"/>
        </w:rPr>
        <w:t>ие»</w:t>
      </w:r>
      <w:r w:rsidRPr="00D10EAF">
        <w:rPr>
          <w:sz w:val="28"/>
          <w:szCs w:val="28"/>
          <w:lang w:val="ru-RU"/>
        </w:rPr>
        <w:t>. Таким образом, ст. 151 Гражданского кодекса регулирует компенсацию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за моральный ущерб, причиненный гражданам. То же происходит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в связи с пунктом 4 </w:t>
      </w:r>
      <w:r w:rsidR="002C0580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для компенсации морального вреда</w:t>
      </w:r>
      <w:r w:rsidR="002C0580">
        <w:rPr>
          <w:sz w:val="28"/>
          <w:szCs w:val="28"/>
          <w:lang w:val="ru-RU"/>
        </w:rPr>
        <w:t>»</w:t>
      </w:r>
      <w:r w:rsidRPr="00D10EAF">
        <w:rPr>
          <w:sz w:val="28"/>
          <w:szCs w:val="28"/>
          <w:lang w:val="ru-RU"/>
        </w:rPr>
        <w:t xml:space="preserve"> в главе 59 Гражданского кодекса.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Содержание этих правил следует, что предметом, который вызывает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моральный вред мо</w:t>
      </w:r>
      <w:r w:rsidR="002C0580">
        <w:rPr>
          <w:sz w:val="28"/>
          <w:szCs w:val="28"/>
          <w:lang w:val="ru-RU"/>
        </w:rPr>
        <w:t>жет быть только гражданин, получивший</w:t>
      </w:r>
      <w:r w:rsidRPr="00D10EAF">
        <w:rPr>
          <w:sz w:val="28"/>
          <w:szCs w:val="28"/>
          <w:lang w:val="ru-RU"/>
        </w:rPr>
        <w:t xml:space="preserve"> физическ</w:t>
      </w:r>
      <w:r w:rsidR="002C0580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 xml:space="preserve">е или </w:t>
      </w:r>
      <w:r w:rsidR="002C0580" w:rsidRPr="00D10EAF">
        <w:rPr>
          <w:sz w:val="28"/>
          <w:szCs w:val="28"/>
          <w:lang w:val="ru-RU"/>
        </w:rPr>
        <w:t>психическ</w:t>
      </w:r>
      <w:r w:rsidR="002C0580">
        <w:rPr>
          <w:sz w:val="28"/>
          <w:szCs w:val="28"/>
          <w:lang w:val="ru-RU"/>
        </w:rPr>
        <w:t>и</w:t>
      </w:r>
      <w:r w:rsidR="002C0580" w:rsidRPr="00D10EAF">
        <w:rPr>
          <w:sz w:val="28"/>
          <w:szCs w:val="28"/>
          <w:lang w:val="ru-RU"/>
        </w:rPr>
        <w:t>е страдани</w:t>
      </w:r>
      <w:r w:rsidR="002C0580">
        <w:rPr>
          <w:sz w:val="28"/>
          <w:szCs w:val="28"/>
          <w:lang w:val="ru-RU"/>
        </w:rPr>
        <w:t>я,</w:t>
      </w:r>
      <w:r w:rsidRPr="00D10EAF">
        <w:rPr>
          <w:sz w:val="28"/>
          <w:szCs w:val="28"/>
          <w:lang w:val="ru-RU"/>
        </w:rPr>
        <w:t xml:space="preserve"> </w:t>
      </w:r>
      <w:r w:rsidR="002C0580">
        <w:rPr>
          <w:sz w:val="28"/>
          <w:szCs w:val="28"/>
          <w:lang w:val="ru-RU"/>
        </w:rPr>
        <w:t xml:space="preserve">которые </w:t>
      </w:r>
      <w:r w:rsidRPr="00D10EAF">
        <w:rPr>
          <w:sz w:val="28"/>
          <w:szCs w:val="28"/>
          <w:lang w:val="ru-RU"/>
        </w:rPr>
        <w:t>несовместимы с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правов</w:t>
      </w:r>
      <w:r w:rsidR="002C0580">
        <w:rPr>
          <w:sz w:val="28"/>
          <w:szCs w:val="28"/>
          <w:lang w:val="ru-RU"/>
        </w:rPr>
        <w:t>ой</w:t>
      </w:r>
      <w:r w:rsidRPr="00D10EAF">
        <w:rPr>
          <w:sz w:val="28"/>
          <w:szCs w:val="28"/>
          <w:lang w:val="ru-RU"/>
        </w:rPr>
        <w:t xml:space="preserve"> природ</w:t>
      </w:r>
      <w:r w:rsidR="002C0580">
        <w:rPr>
          <w:sz w:val="28"/>
          <w:szCs w:val="28"/>
          <w:lang w:val="ru-RU"/>
        </w:rPr>
        <w:t>ой</w:t>
      </w:r>
      <w:r w:rsidRPr="00D10EAF">
        <w:rPr>
          <w:sz w:val="28"/>
          <w:szCs w:val="28"/>
          <w:lang w:val="ru-RU"/>
        </w:rPr>
        <w:t xml:space="preserve"> юридического лица</w:t>
      </w:r>
      <w:r w:rsidR="001B23A7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</w:t>
      </w:r>
      <w:r w:rsidR="001B23A7" w:rsidRPr="001B23A7">
        <w:rPr>
          <w:sz w:val="28"/>
          <w:szCs w:val="28"/>
          <w:lang w:val="ru-RU"/>
        </w:rPr>
        <w:t>как искусственно созданного субъекта</w:t>
      </w:r>
      <w:r w:rsidR="001B23A7">
        <w:rPr>
          <w:sz w:val="28"/>
          <w:szCs w:val="28"/>
          <w:lang w:val="ru-RU"/>
        </w:rPr>
        <w:t xml:space="preserve"> </w:t>
      </w:r>
      <w:r w:rsidR="001B23A7" w:rsidRPr="001B23A7">
        <w:rPr>
          <w:sz w:val="28"/>
          <w:szCs w:val="28"/>
          <w:lang w:val="ru-RU"/>
        </w:rPr>
        <w:t>права, не обладающего психикой и не способного испытывать эмоциональные</w:t>
      </w:r>
      <w:r w:rsidR="001B23A7">
        <w:rPr>
          <w:sz w:val="28"/>
          <w:szCs w:val="28"/>
          <w:lang w:val="ru-RU"/>
        </w:rPr>
        <w:t xml:space="preserve"> реакции в виде страданий и переживаний</w:t>
      </w:r>
      <w:r w:rsidR="001B23A7" w:rsidRPr="00D10EAF">
        <w:rPr>
          <w:sz w:val="28"/>
          <w:szCs w:val="28"/>
          <w:lang w:val="ru-RU"/>
        </w:rPr>
        <w:t xml:space="preserve"> [</w:t>
      </w:r>
      <w:r w:rsidRPr="00D10EAF">
        <w:rPr>
          <w:sz w:val="28"/>
          <w:szCs w:val="28"/>
          <w:lang w:val="ru-RU"/>
        </w:rPr>
        <w:t>20</w:t>
      </w:r>
      <w:r w:rsidR="002A544F">
        <w:rPr>
          <w:sz w:val="28"/>
          <w:szCs w:val="28"/>
          <w:lang w:val="ru-RU"/>
        </w:rPr>
        <w:t xml:space="preserve"> с.9</w:t>
      </w:r>
      <w:r w:rsidRPr="00D10EAF">
        <w:rPr>
          <w:sz w:val="28"/>
          <w:szCs w:val="28"/>
          <w:lang w:val="ru-RU"/>
        </w:rPr>
        <w:t>]</w:t>
      </w:r>
      <w:r w:rsidR="001B23A7">
        <w:rPr>
          <w:lang w:val="ru-RU"/>
        </w:rPr>
        <w:t>.</w:t>
      </w:r>
    </w:p>
    <w:p w:rsidR="00A60898" w:rsidRDefault="00184E67" w:rsidP="00D5106D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Таким образом, институт</w:t>
      </w:r>
      <w:r w:rsidR="001B23A7">
        <w:rPr>
          <w:sz w:val="28"/>
          <w:szCs w:val="28"/>
          <w:lang w:val="ru-RU"/>
        </w:rPr>
        <w:t xml:space="preserve"> компенсации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моральн</w:t>
      </w:r>
      <w:r w:rsidR="001B23A7">
        <w:rPr>
          <w:sz w:val="28"/>
          <w:szCs w:val="28"/>
          <w:lang w:val="ru-RU"/>
        </w:rPr>
        <w:t>ого</w:t>
      </w:r>
      <w:r w:rsidRPr="00D10EAF">
        <w:rPr>
          <w:sz w:val="28"/>
          <w:szCs w:val="28"/>
          <w:lang w:val="ru-RU"/>
        </w:rPr>
        <w:t xml:space="preserve"> ущерб</w:t>
      </w:r>
      <w:r w:rsidR="001B23A7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не может быть применен в отношении </w:t>
      </w:r>
      <w:r w:rsidR="00D5106D">
        <w:rPr>
          <w:sz w:val="28"/>
          <w:szCs w:val="28"/>
          <w:lang w:val="ru-RU"/>
        </w:rPr>
        <w:t>юридических лиц</w:t>
      </w:r>
      <w:r w:rsidRPr="00D10EAF">
        <w:rPr>
          <w:sz w:val="28"/>
          <w:szCs w:val="28"/>
          <w:lang w:val="ru-RU"/>
        </w:rPr>
        <w:t xml:space="preserve">. Для того, чтобы установить </w:t>
      </w:r>
      <w:r w:rsidRPr="00D10EAF">
        <w:rPr>
          <w:sz w:val="28"/>
          <w:szCs w:val="28"/>
          <w:lang w:val="ru-RU"/>
        </w:rPr>
        <w:lastRenderedPageBreak/>
        <w:t>определенность</w:t>
      </w:r>
      <w:r w:rsidR="00D5106D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было бы целесообразно, чтобы отрегулировать</w:t>
      </w:r>
      <w:r w:rsidR="00A60898">
        <w:rPr>
          <w:lang w:val="ru-RU"/>
        </w:rPr>
        <w:t xml:space="preserve"> </w:t>
      </w:r>
      <w:r w:rsidR="00D5106D">
        <w:rPr>
          <w:sz w:val="28"/>
          <w:szCs w:val="28"/>
          <w:lang w:val="ru-RU"/>
        </w:rPr>
        <w:t>редакцию</w:t>
      </w:r>
      <w:r w:rsidRPr="00D10EAF">
        <w:rPr>
          <w:sz w:val="28"/>
          <w:szCs w:val="28"/>
          <w:lang w:val="ru-RU"/>
        </w:rPr>
        <w:t xml:space="preserve"> </w:t>
      </w:r>
      <w:r w:rsidR="00D5106D">
        <w:rPr>
          <w:sz w:val="28"/>
          <w:szCs w:val="28"/>
          <w:lang w:val="ru-RU"/>
        </w:rPr>
        <w:t>п</w:t>
      </w:r>
      <w:r w:rsidRPr="00D10EAF">
        <w:rPr>
          <w:sz w:val="28"/>
          <w:szCs w:val="28"/>
          <w:lang w:val="ru-RU"/>
        </w:rPr>
        <w:t>. 7, ст. 152 Гражданского кодекса, отказа</w:t>
      </w:r>
      <w:r w:rsidR="00D5106D">
        <w:rPr>
          <w:sz w:val="28"/>
          <w:szCs w:val="28"/>
          <w:lang w:val="ru-RU"/>
        </w:rPr>
        <w:t>вшись</w:t>
      </w:r>
      <w:r w:rsidRPr="00D10EAF">
        <w:rPr>
          <w:sz w:val="28"/>
          <w:szCs w:val="28"/>
          <w:lang w:val="ru-RU"/>
        </w:rPr>
        <w:t xml:space="preserve"> от использования компенсации морального вреда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к защите деловой репутации юридического лица.</w:t>
      </w:r>
      <w:r w:rsidR="00A60898">
        <w:rPr>
          <w:lang w:val="ru-RU"/>
        </w:rPr>
        <w:t xml:space="preserve"> </w:t>
      </w:r>
    </w:p>
    <w:p w:rsidR="001036C5" w:rsidRDefault="00184E67" w:rsidP="001036C5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Заявленная позиция подтверждается в судебных решениях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в конкретных случаях. Таким </w:t>
      </w:r>
      <w:r w:rsidR="00D5106D">
        <w:rPr>
          <w:sz w:val="28"/>
          <w:szCs w:val="28"/>
          <w:lang w:val="ru-RU"/>
        </w:rPr>
        <w:t>образом, народный суд Савеловский, города</w:t>
      </w:r>
      <w:r w:rsidRPr="00D10EAF">
        <w:rPr>
          <w:lang w:val="ru-RU"/>
        </w:rPr>
        <w:t xml:space="preserve"> </w:t>
      </w:r>
      <w:r w:rsidR="00D5106D">
        <w:rPr>
          <w:sz w:val="28"/>
          <w:szCs w:val="28"/>
          <w:lang w:val="ru-RU"/>
        </w:rPr>
        <w:t>Москвы,</w:t>
      </w:r>
      <w:r w:rsidR="00A60898">
        <w:rPr>
          <w:lang w:val="ru-RU"/>
        </w:rPr>
        <w:t xml:space="preserve"> </w:t>
      </w:r>
      <w:r w:rsidR="00D5106D">
        <w:rPr>
          <w:sz w:val="28"/>
          <w:szCs w:val="28"/>
          <w:lang w:val="ru-RU"/>
        </w:rPr>
        <w:t>был</w:t>
      </w:r>
      <w:r w:rsidRPr="00D10EAF">
        <w:rPr>
          <w:sz w:val="28"/>
          <w:szCs w:val="28"/>
          <w:lang w:val="ru-RU"/>
        </w:rPr>
        <w:t xml:space="preserve"> рассмотре</w:t>
      </w:r>
      <w:r w:rsidR="00D5106D">
        <w:rPr>
          <w:sz w:val="28"/>
          <w:szCs w:val="28"/>
          <w:lang w:val="ru-RU"/>
        </w:rPr>
        <w:t>н</w:t>
      </w:r>
      <w:r w:rsidRPr="00D10EAF">
        <w:rPr>
          <w:sz w:val="28"/>
          <w:szCs w:val="28"/>
          <w:lang w:val="ru-RU"/>
        </w:rPr>
        <w:t xml:space="preserve"> иск страховой компании </w:t>
      </w:r>
      <w:r w:rsidR="00D5106D">
        <w:rPr>
          <w:sz w:val="28"/>
          <w:szCs w:val="28"/>
          <w:lang w:val="ru-RU"/>
        </w:rPr>
        <w:t>к</w:t>
      </w:r>
      <w:r w:rsidRPr="00D10EAF">
        <w:rPr>
          <w:sz w:val="28"/>
          <w:szCs w:val="28"/>
          <w:lang w:val="ru-RU"/>
        </w:rPr>
        <w:t xml:space="preserve"> средств</w:t>
      </w:r>
      <w:r w:rsidR="00D5106D">
        <w:rPr>
          <w:sz w:val="28"/>
          <w:szCs w:val="28"/>
          <w:lang w:val="ru-RU"/>
        </w:rPr>
        <w:t>у</w:t>
      </w:r>
      <w:r w:rsidRPr="00D10EAF">
        <w:rPr>
          <w:sz w:val="28"/>
          <w:szCs w:val="28"/>
          <w:lang w:val="ru-RU"/>
        </w:rPr>
        <w:t xml:space="preserve"> массовой информации.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Предметом иска является требование об опровержении</w:t>
      </w:r>
      <w:r w:rsidR="001036C5" w:rsidRPr="001036C5">
        <w:rPr>
          <w:sz w:val="28"/>
          <w:szCs w:val="28"/>
          <w:lang w:val="ru-RU"/>
        </w:rPr>
        <w:t xml:space="preserve"> </w:t>
      </w:r>
      <w:r w:rsidR="001036C5" w:rsidRPr="00D10EAF">
        <w:rPr>
          <w:sz w:val="28"/>
          <w:szCs w:val="28"/>
          <w:lang w:val="ru-RU"/>
        </w:rPr>
        <w:t>сведени</w:t>
      </w:r>
      <w:r w:rsidR="001036C5">
        <w:rPr>
          <w:sz w:val="28"/>
          <w:szCs w:val="28"/>
          <w:lang w:val="ru-RU"/>
        </w:rPr>
        <w:t>й о</w:t>
      </w:r>
      <w:r w:rsidRPr="00D10EAF">
        <w:rPr>
          <w:sz w:val="28"/>
          <w:szCs w:val="28"/>
          <w:lang w:val="ru-RU"/>
        </w:rPr>
        <w:t xml:space="preserve"> страховой компании, порочащие е</w:t>
      </w:r>
      <w:r w:rsidR="001036C5">
        <w:rPr>
          <w:sz w:val="28"/>
          <w:szCs w:val="28"/>
          <w:lang w:val="ru-RU"/>
        </w:rPr>
        <w:t>ё</w:t>
      </w:r>
      <w:r w:rsidRPr="00D10EAF">
        <w:rPr>
          <w:sz w:val="28"/>
          <w:szCs w:val="28"/>
          <w:lang w:val="ru-RU"/>
        </w:rPr>
        <w:t xml:space="preserve"> деловую репутацию (деятельность без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соответствующ</w:t>
      </w:r>
      <w:r w:rsidR="001036C5">
        <w:rPr>
          <w:sz w:val="28"/>
          <w:szCs w:val="28"/>
          <w:lang w:val="ru-RU"/>
        </w:rPr>
        <w:t>ей</w:t>
      </w:r>
      <w:r w:rsidRPr="00D10EAF">
        <w:rPr>
          <w:sz w:val="28"/>
          <w:szCs w:val="28"/>
          <w:lang w:val="ru-RU"/>
        </w:rPr>
        <w:t xml:space="preserve"> лицензи</w:t>
      </w:r>
      <w:r w:rsidR="001036C5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>), в сочетании с требованием о возмещении ущерба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 моральн</w:t>
      </w:r>
      <w:r w:rsidR="001036C5">
        <w:rPr>
          <w:sz w:val="28"/>
          <w:szCs w:val="28"/>
          <w:lang w:val="ru-RU"/>
        </w:rPr>
        <w:t>ого</w:t>
      </w:r>
      <w:r w:rsidRPr="00D10EAF">
        <w:rPr>
          <w:sz w:val="28"/>
          <w:szCs w:val="28"/>
          <w:lang w:val="ru-RU"/>
        </w:rPr>
        <w:t xml:space="preserve"> ущерб</w:t>
      </w:r>
      <w:r w:rsidR="001036C5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>. Суд удовлетворил требование опровержения</w:t>
      </w:r>
      <w:r w:rsidR="00A60898">
        <w:rPr>
          <w:lang w:val="ru-RU"/>
        </w:rPr>
        <w:t xml:space="preserve"> </w:t>
      </w:r>
      <w:r w:rsidR="001036C5">
        <w:rPr>
          <w:sz w:val="28"/>
          <w:szCs w:val="28"/>
          <w:lang w:val="ru-RU"/>
        </w:rPr>
        <w:t>информации</w:t>
      </w:r>
      <w:r w:rsidRPr="00D10EAF">
        <w:rPr>
          <w:sz w:val="28"/>
          <w:szCs w:val="28"/>
          <w:lang w:val="ru-RU"/>
        </w:rPr>
        <w:t xml:space="preserve"> и </w:t>
      </w:r>
      <w:r w:rsidR="001036C5">
        <w:rPr>
          <w:sz w:val="28"/>
          <w:szCs w:val="28"/>
          <w:lang w:val="ru-RU"/>
        </w:rPr>
        <w:t>вреда</w:t>
      </w:r>
      <w:r w:rsidRPr="00D10EAF">
        <w:rPr>
          <w:sz w:val="28"/>
          <w:szCs w:val="28"/>
          <w:lang w:val="ru-RU"/>
        </w:rPr>
        <w:t xml:space="preserve"> и отклонил </w:t>
      </w:r>
      <w:r w:rsidR="001036C5">
        <w:rPr>
          <w:sz w:val="28"/>
          <w:szCs w:val="28"/>
          <w:lang w:val="ru-RU"/>
        </w:rPr>
        <w:t>требования о</w:t>
      </w:r>
      <w:r w:rsidR="00A60898">
        <w:rPr>
          <w:lang w:val="ru-RU"/>
        </w:rPr>
        <w:t xml:space="preserve"> </w:t>
      </w:r>
      <w:r w:rsidR="00A60898" w:rsidRPr="00D10EAF">
        <w:rPr>
          <w:sz w:val="28"/>
          <w:szCs w:val="28"/>
          <w:lang w:val="ru-RU"/>
        </w:rPr>
        <w:t>морально</w:t>
      </w:r>
      <w:r w:rsidR="001036C5">
        <w:rPr>
          <w:sz w:val="28"/>
          <w:szCs w:val="28"/>
          <w:lang w:val="ru-RU"/>
        </w:rPr>
        <w:t>й</w:t>
      </w:r>
      <w:r w:rsidR="00A60898" w:rsidRPr="00D10EAF">
        <w:rPr>
          <w:sz w:val="28"/>
          <w:szCs w:val="28"/>
          <w:lang w:val="ru-RU"/>
        </w:rPr>
        <w:t xml:space="preserve"> </w:t>
      </w:r>
      <w:r w:rsidR="001036C5">
        <w:rPr>
          <w:sz w:val="28"/>
          <w:szCs w:val="28"/>
          <w:lang w:val="ru-RU"/>
        </w:rPr>
        <w:t>компенсации</w:t>
      </w:r>
      <w:r w:rsidRPr="00D10EAF">
        <w:rPr>
          <w:sz w:val="28"/>
          <w:szCs w:val="28"/>
          <w:lang w:val="ru-RU"/>
        </w:rPr>
        <w:t xml:space="preserve">: </w:t>
      </w:r>
      <w:r w:rsidR="001036C5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... Поскольку закон предусматривает компенсацию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только моральн</w:t>
      </w:r>
      <w:r w:rsidR="001036C5">
        <w:rPr>
          <w:sz w:val="28"/>
          <w:szCs w:val="28"/>
          <w:lang w:val="ru-RU"/>
        </w:rPr>
        <w:t>ого</w:t>
      </w:r>
      <w:r w:rsidRPr="00D10EAF">
        <w:rPr>
          <w:sz w:val="28"/>
          <w:szCs w:val="28"/>
          <w:lang w:val="ru-RU"/>
        </w:rPr>
        <w:t xml:space="preserve"> вред</w:t>
      </w:r>
      <w:r w:rsidR="001036C5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гражданину, определяя моральный вред как физические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или психические страдания, суд не находит оснований для удовлетворения</w:t>
      </w:r>
      <w:r w:rsidR="00A60898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требования юридического лица о возмещении морального </w:t>
      </w:r>
      <w:r w:rsidR="001036C5" w:rsidRPr="00D10EAF">
        <w:rPr>
          <w:sz w:val="28"/>
          <w:szCs w:val="28"/>
          <w:lang w:val="ru-RU"/>
        </w:rPr>
        <w:t>вреда</w:t>
      </w:r>
      <w:r w:rsidR="001036C5">
        <w:rPr>
          <w:sz w:val="28"/>
          <w:szCs w:val="28"/>
          <w:lang w:val="ru-RU"/>
        </w:rPr>
        <w:t>»</w:t>
      </w:r>
      <w:r w:rsidR="001036C5" w:rsidRPr="00D10EAF">
        <w:rPr>
          <w:sz w:val="28"/>
          <w:szCs w:val="28"/>
          <w:lang w:val="ru-RU"/>
        </w:rPr>
        <w:t xml:space="preserve"> [</w:t>
      </w:r>
      <w:r w:rsidRPr="00D10EAF">
        <w:rPr>
          <w:sz w:val="28"/>
          <w:szCs w:val="28"/>
          <w:lang w:val="ru-RU"/>
        </w:rPr>
        <w:t>21</w:t>
      </w:r>
      <w:r w:rsidR="002A544F">
        <w:rPr>
          <w:sz w:val="28"/>
          <w:szCs w:val="28"/>
          <w:lang w:val="ru-RU"/>
        </w:rPr>
        <w:t xml:space="preserve"> с.10-11</w:t>
      </w:r>
      <w:r w:rsidRPr="00D10EAF">
        <w:rPr>
          <w:sz w:val="28"/>
          <w:szCs w:val="28"/>
          <w:lang w:val="ru-RU"/>
        </w:rPr>
        <w:t>].</w:t>
      </w:r>
    </w:p>
    <w:p w:rsidR="001036C5" w:rsidRDefault="001036C5">
      <w:pPr>
        <w:rPr>
          <w:lang w:val="ru-RU"/>
        </w:rPr>
      </w:pPr>
      <w:r>
        <w:rPr>
          <w:lang w:val="ru-RU"/>
        </w:rPr>
        <w:br w:type="page"/>
      </w:r>
    </w:p>
    <w:p w:rsidR="005511C8" w:rsidRPr="00D10EAF" w:rsidRDefault="001036C5" w:rsidP="001036C5">
      <w:pPr>
        <w:pStyle w:val="3"/>
        <w:jc w:val="center"/>
        <w:rPr>
          <w:lang w:val="ru-RU"/>
        </w:rPr>
      </w:pPr>
      <w:bookmarkStart w:id="3" w:name="_Toc438124011"/>
      <w:r>
        <w:rPr>
          <w:lang w:val="ru-RU"/>
        </w:rPr>
        <w:lastRenderedPageBreak/>
        <w:t>2</w:t>
      </w:r>
      <w:r w:rsidR="00184E67" w:rsidRPr="00D10EAF">
        <w:rPr>
          <w:lang w:val="ru-RU"/>
        </w:rPr>
        <w:t>. Основания, размер и порядок возмещения морального ущерба</w:t>
      </w:r>
      <w:bookmarkEnd w:id="3"/>
    </w:p>
    <w:p w:rsidR="005511C8" w:rsidRPr="00D10EAF" w:rsidRDefault="001036C5" w:rsidP="002A544F">
      <w:pPr>
        <w:pStyle w:val="3"/>
        <w:spacing w:before="0"/>
        <w:jc w:val="center"/>
        <w:rPr>
          <w:lang w:val="ru-RU"/>
        </w:rPr>
      </w:pPr>
      <w:bookmarkStart w:id="4" w:name="_Toc438124012"/>
      <w:r>
        <w:rPr>
          <w:lang w:val="ru-RU"/>
        </w:rPr>
        <w:t>2.</w:t>
      </w:r>
      <w:r w:rsidR="00184E67" w:rsidRPr="00D10EAF">
        <w:rPr>
          <w:lang w:val="ru-RU"/>
        </w:rPr>
        <w:t>1</w:t>
      </w:r>
      <w:r>
        <w:rPr>
          <w:lang w:val="ru-RU"/>
        </w:rPr>
        <w:t xml:space="preserve"> </w:t>
      </w:r>
      <w:r w:rsidR="00184E67" w:rsidRPr="00D10EAF">
        <w:rPr>
          <w:lang w:val="ru-RU"/>
        </w:rPr>
        <w:t>Основания для компенсации морального вреда</w:t>
      </w:r>
      <w:bookmarkEnd w:id="4"/>
    </w:p>
    <w:p w:rsidR="00ED3B50" w:rsidRDefault="00184E67" w:rsidP="002A544F">
      <w:pPr>
        <w:tabs>
          <w:tab w:val="left" w:pos="851"/>
        </w:tabs>
        <w:spacing w:before="240"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Человек переживает страдания во многих случаях, в том числе в</w:t>
      </w:r>
      <w:r w:rsidR="001036C5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результате неправомерных действий других, но это не значит, что он </w:t>
      </w:r>
      <w:r w:rsidR="00ED3B50">
        <w:rPr>
          <w:sz w:val="28"/>
          <w:szCs w:val="28"/>
          <w:lang w:val="ru-RU"/>
        </w:rPr>
        <w:t xml:space="preserve">во </w:t>
      </w:r>
      <w:r w:rsidRPr="00D10EAF">
        <w:rPr>
          <w:sz w:val="28"/>
          <w:szCs w:val="28"/>
          <w:lang w:val="ru-RU"/>
        </w:rPr>
        <w:t>все</w:t>
      </w:r>
      <w:r w:rsidR="00ED3B50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случа</w:t>
      </w:r>
      <w:r w:rsidR="00ED3B50">
        <w:rPr>
          <w:sz w:val="28"/>
          <w:szCs w:val="28"/>
          <w:lang w:val="ru-RU"/>
        </w:rPr>
        <w:t>ях</w:t>
      </w:r>
      <w:r w:rsidRPr="00D10EAF">
        <w:rPr>
          <w:sz w:val="28"/>
          <w:szCs w:val="28"/>
          <w:lang w:val="ru-RU"/>
        </w:rPr>
        <w:t xml:space="preserve"> приобретает право на компенс</w:t>
      </w:r>
      <w:r w:rsidR="00ED3B50">
        <w:rPr>
          <w:sz w:val="28"/>
          <w:szCs w:val="28"/>
          <w:lang w:val="ru-RU"/>
        </w:rPr>
        <w:t>ацию морального вреда. Это</w:t>
      </w:r>
      <w:r w:rsidR="001036C5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происходит </w:t>
      </w:r>
      <w:r w:rsidR="00ED3B50" w:rsidRPr="00D10EAF">
        <w:rPr>
          <w:sz w:val="28"/>
          <w:szCs w:val="28"/>
          <w:lang w:val="ru-RU"/>
        </w:rPr>
        <w:t>в</w:t>
      </w:r>
      <w:r w:rsidR="00ED3B50">
        <w:rPr>
          <w:sz w:val="28"/>
          <w:szCs w:val="28"/>
          <w:lang w:val="ru-RU"/>
        </w:rPr>
        <w:t xml:space="preserve"> случае </w:t>
      </w:r>
      <w:r w:rsidRPr="00D10EAF">
        <w:rPr>
          <w:sz w:val="28"/>
          <w:szCs w:val="28"/>
          <w:lang w:val="ru-RU"/>
        </w:rPr>
        <w:t>присутстви</w:t>
      </w:r>
      <w:r w:rsidR="00ED3B50">
        <w:rPr>
          <w:sz w:val="28"/>
          <w:szCs w:val="28"/>
          <w:lang w:val="ru-RU"/>
        </w:rPr>
        <w:t xml:space="preserve">я условий, предусмотренных законом, </w:t>
      </w:r>
      <w:r w:rsidRPr="00D10EAF">
        <w:rPr>
          <w:sz w:val="28"/>
          <w:szCs w:val="28"/>
          <w:lang w:val="ru-RU"/>
        </w:rPr>
        <w:t>или</w:t>
      </w:r>
      <w:r w:rsidR="00ED3B50">
        <w:rPr>
          <w:sz w:val="28"/>
          <w:szCs w:val="28"/>
          <w:lang w:val="ru-RU"/>
        </w:rPr>
        <w:t xml:space="preserve"> на основании</w:t>
      </w:r>
      <w:r w:rsidRPr="00D10EAF">
        <w:rPr>
          <w:sz w:val="28"/>
          <w:szCs w:val="28"/>
          <w:lang w:val="ru-RU"/>
        </w:rPr>
        <w:t xml:space="preserve"> ответственности</w:t>
      </w:r>
      <w:r w:rsidR="001036C5">
        <w:rPr>
          <w:lang w:val="ru-RU"/>
        </w:rPr>
        <w:t xml:space="preserve"> </w:t>
      </w:r>
      <w:r w:rsidR="00ED3B50">
        <w:rPr>
          <w:sz w:val="28"/>
          <w:lang w:val="ru-RU"/>
        </w:rPr>
        <w:t xml:space="preserve">за причиненный </w:t>
      </w:r>
      <w:r w:rsidRPr="00D10EAF">
        <w:rPr>
          <w:sz w:val="28"/>
          <w:szCs w:val="28"/>
          <w:lang w:val="ru-RU"/>
        </w:rPr>
        <w:t>моральный вред.</w:t>
      </w:r>
      <w:r w:rsidR="001036C5">
        <w:rPr>
          <w:lang w:val="ru-RU"/>
        </w:rPr>
        <w:t xml:space="preserve"> </w:t>
      </w:r>
    </w:p>
    <w:p w:rsidR="005511C8" w:rsidRPr="00D10EAF" w:rsidRDefault="00184E67" w:rsidP="002E4731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Обязанность возмещения мо</w:t>
      </w:r>
      <w:r w:rsidR="001036C5">
        <w:rPr>
          <w:sz w:val="28"/>
          <w:szCs w:val="28"/>
          <w:lang w:val="ru-RU"/>
        </w:rPr>
        <w:t xml:space="preserve">рального вреда обычно происходит </w:t>
      </w:r>
      <w:r w:rsidRPr="00D10EAF">
        <w:rPr>
          <w:sz w:val="28"/>
          <w:szCs w:val="28"/>
          <w:lang w:val="ru-RU"/>
        </w:rPr>
        <w:t>в присутствии следующих условиях:</w:t>
      </w:r>
    </w:p>
    <w:p w:rsidR="005511C8" w:rsidRPr="001036C5" w:rsidRDefault="00184E67" w:rsidP="002E4731">
      <w:pPr>
        <w:pStyle w:val="a3"/>
        <w:numPr>
          <w:ilvl w:val="0"/>
          <w:numId w:val="7"/>
        </w:numPr>
        <w:spacing w:line="360" w:lineRule="auto"/>
        <w:jc w:val="both"/>
        <w:rPr>
          <w:lang w:val="ru-RU"/>
        </w:rPr>
      </w:pPr>
      <w:r w:rsidRPr="001036C5">
        <w:rPr>
          <w:sz w:val="28"/>
          <w:szCs w:val="28"/>
          <w:lang w:val="ru-RU"/>
        </w:rPr>
        <w:t>Несокрушимая моральный ущерб.</w:t>
      </w:r>
    </w:p>
    <w:p w:rsidR="005511C8" w:rsidRPr="001036C5" w:rsidRDefault="00184E67" w:rsidP="00ED3B50">
      <w:pPr>
        <w:pStyle w:val="a3"/>
        <w:numPr>
          <w:ilvl w:val="0"/>
          <w:numId w:val="7"/>
        </w:numPr>
        <w:spacing w:after="160" w:line="360" w:lineRule="auto"/>
        <w:jc w:val="both"/>
        <w:rPr>
          <w:lang w:val="ru-RU"/>
        </w:rPr>
      </w:pPr>
      <w:r w:rsidRPr="001036C5">
        <w:rPr>
          <w:sz w:val="28"/>
          <w:szCs w:val="28"/>
          <w:lang w:val="ru-RU"/>
        </w:rPr>
        <w:t>Незаконные действия причинителя вреда.</w:t>
      </w:r>
    </w:p>
    <w:p w:rsidR="005511C8" w:rsidRPr="001036C5" w:rsidRDefault="00184E67" w:rsidP="002E4731">
      <w:pPr>
        <w:pStyle w:val="a3"/>
        <w:numPr>
          <w:ilvl w:val="0"/>
          <w:numId w:val="7"/>
        </w:numPr>
        <w:spacing w:line="360" w:lineRule="auto"/>
        <w:jc w:val="both"/>
        <w:rPr>
          <w:lang w:val="ru-RU"/>
        </w:rPr>
      </w:pPr>
      <w:r w:rsidRPr="001036C5">
        <w:rPr>
          <w:sz w:val="28"/>
          <w:szCs w:val="28"/>
          <w:lang w:val="ru-RU"/>
        </w:rPr>
        <w:t>Причинно-следственная связь между п</w:t>
      </w:r>
      <w:r w:rsidR="002E4731">
        <w:rPr>
          <w:sz w:val="28"/>
          <w:szCs w:val="28"/>
          <w:lang w:val="ru-RU"/>
        </w:rPr>
        <w:t>ротивоправным деянием и моральным</w:t>
      </w:r>
      <w:r w:rsidRPr="001036C5">
        <w:rPr>
          <w:sz w:val="28"/>
          <w:szCs w:val="28"/>
          <w:lang w:val="ru-RU"/>
        </w:rPr>
        <w:t xml:space="preserve"> ущерб</w:t>
      </w:r>
      <w:r w:rsidR="002E4731">
        <w:rPr>
          <w:sz w:val="28"/>
          <w:szCs w:val="28"/>
          <w:lang w:val="ru-RU"/>
        </w:rPr>
        <w:t>ом</w:t>
      </w:r>
      <w:r w:rsidRPr="001036C5">
        <w:rPr>
          <w:sz w:val="28"/>
          <w:szCs w:val="28"/>
          <w:lang w:val="ru-RU"/>
        </w:rPr>
        <w:t>.</w:t>
      </w:r>
    </w:p>
    <w:p w:rsidR="001036C5" w:rsidRPr="001036C5" w:rsidRDefault="00184E67" w:rsidP="002E4731">
      <w:pPr>
        <w:pStyle w:val="a3"/>
        <w:numPr>
          <w:ilvl w:val="0"/>
          <w:numId w:val="7"/>
        </w:numPr>
        <w:spacing w:line="360" w:lineRule="auto"/>
        <w:jc w:val="both"/>
        <w:rPr>
          <w:lang w:val="ru-RU"/>
        </w:rPr>
      </w:pPr>
      <w:r w:rsidRPr="001036C5">
        <w:rPr>
          <w:sz w:val="28"/>
          <w:szCs w:val="28"/>
          <w:lang w:val="ru-RU"/>
        </w:rPr>
        <w:t>Вина причинителя вреда.</w:t>
      </w:r>
    </w:p>
    <w:p w:rsidR="001036C5" w:rsidRDefault="00184E67" w:rsidP="002E4731">
      <w:pPr>
        <w:spacing w:line="360" w:lineRule="auto"/>
        <w:ind w:firstLine="851"/>
        <w:jc w:val="both"/>
        <w:rPr>
          <w:lang w:val="ru-RU"/>
        </w:rPr>
      </w:pPr>
      <w:r w:rsidRPr="001036C5">
        <w:rPr>
          <w:sz w:val="28"/>
          <w:szCs w:val="28"/>
          <w:lang w:val="ru-RU"/>
        </w:rPr>
        <w:t>Перв</w:t>
      </w:r>
      <w:r w:rsidR="002E4731">
        <w:rPr>
          <w:sz w:val="28"/>
          <w:szCs w:val="28"/>
          <w:lang w:val="ru-RU"/>
        </w:rPr>
        <w:t>ым</w:t>
      </w:r>
      <w:r w:rsidRPr="001036C5">
        <w:rPr>
          <w:sz w:val="28"/>
          <w:szCs w:val="28"/>
          <w:lang w:val="ru-RU"/>
        </w:rPr>
        <w:t xml:space="preserve"> условие</w:t>
      </w:r>
      <w:r w:rsidR="002E4731">
        <w:rPr>
          <w:sz w:val="28"/>
          <w:szCs w:val="28"/>
          <w:lang w:val="ru-RU"/>
        </w:rPr>
        <w:t>м</w:t>
      </w:r>
      <w:r w:rsidRPr="001036C5">
        <w:rPr>
          <w:sz w:val="28"/>
          <w:szCs w:val="28"/>
          <w:lang w:val="ru-RU"/>
        </w:rPr>
        <w:t xml:space="preserve"> является наличие морального вреда, то есть наличие</w:t>
      </w:r>
      <w:r w:rsidR="001036C5">
        <w:rPr>
          <w:sz w:val="28"/>
          <w:szCs w:val="28"/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неблагоприятные изменения в лице психического здоровья, </w:t>
      </w:r>
      <w:r w:rsidR="002E4731" w:rsidRPr="00D10EAF">
        <w:rPr>
          <w:sz w:val="28"/>
          <w:szCs w:val="28"/>
          <w:lang w:val="ru-RU"/>
        </w:rPr>
        <w:t>выра</w:t>
      </w:r>
      <w:r w:rsidR="002E4731">
        <w:rPr>
          <w:sz w:val="28"/>
          <w:szCs w:val="28"/>
          <w:lang w:val="ru-RU"/>
        </w:rPr>
        <w:t xml:space="preserve">женные в </w:t>
      </w:r>
      <w:r w:rsidRPr="00D10EAF">
        <w:rPr>
          <w:sz w:val="28"/>
          <w:szCs w:val="28"/>
          <w:lang w:val="ru-RU"/>
        </w:rPr>
        <w:t>последние физическ</w:t>
      </w:r>
      <w:r w:rsidR="002E4731">
        <w:rPr>
          <w:sz w:val="28"/>
          <w:szCs w:val="28"/>
          <w:lang w:val="ru-RU"/>
        </w:rPr>
        <w:t>их</w:t>
      </w:r>
      <w:r w:rsidRPr="00D10EAF">
        <w:rPr>
          <w:sz w:val="28"/>
          <w:szCs w:val="28"/>
          <w:lang w:val="ru-RU"/>
        </w:rPr>
        <w:t xml:space="preserve"> и </w:t>
      </w:r>
      <w:r w:rsidR="002E4731" w:rsidRPr="00D10EAF">
        <w:rPr>
          <w:sz w:val="28"/>
          <w:szCs w:val="28"/>
          <w:lang w:val="ru-RU"/>
        </w:rPr>
        <w:t>моральн</w:t>
      </w:r>
      <w:r w:rsidR="002E4731">
        <w:rPr>
          <w:sz w:val="28"/>
          <w:szCs w:val="28"/>
          <w:lang w:val="ru-RU"/>
        </w:rPr>
        <w:t>ых</w:t>
      </w:r>
      <w:r w:rsidRPr="00D10EAF">
        <w:rPr>
          <w:sz w:val="28"/>
          <w:szCs w:val="28"/>
          <w:lang w:val="ru-RU"/>
        </w:rPr>
        <w:t xml:space="preserve"> страдани</w:t>
      </w:r>
      <w:r w:rsidR="002E4731">
        <w:rPr>
          <w:sz w:val="28"/>
          <w:szCs w:val="28"/>
          <w:lang w:val="ru-RU"/>
        </w:rPr>
        <w:t>й</w:t>
      </w:r>
      <w:r w:rsidRPr="00D10EAF">
        <w:rPr>
          <w:sz w:val="28"/>
          <w:szCs w:val="28"/>
          <w:lang w:val="ru-RU"/>
        </w:rPr>
        <w:t>.</w:t>
      </w:r>
      <w:r w:rsidR="001036C5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Законодатель устанавливает только незаконные действия, как</w:t>
      </w:r>
      <w:r w:rsidR="001036C5">
        <w:rPr>
          <w:lang w:val="ru-RU"/>
        </w:rPr>
        <w:t xml:space="preserve"> </w:t>
      </w:r>
      <w:r w:rsidR="002E4731">
        <w:rPr>
          <w:sz w:val="28"/>
          <w:szCs w:val="28"/>
          <w:lang w:val="ru-RU"/>
        </w:rPr>
        <w:t>у</w:t>
      </w:r>
      <w:r w:rsidRPr="00D10EAF">
        <w:rPr>
          <w:sz w:val="28"/>
          <w:szCs w:val="28"/>
          <w:lang w:val="ru-RU"/>
        </w:rPr>
        <w:t>слови</w:t>
      </w:r>
      <w:r w:rsidR="002E4731">
        <w:rPr>
          <w:sz w:val="28"/>
          <w:szCs w:val="28"/>
          <w:lang w:val="ru-RU"/>
        </w:rPr>
        <w:t>е</w:t>
      </w:r>
      <w:r w:rsidRPr="00D10EAF">
        <w:rPr>
          <w:sz w:val="28"/>
          <w:szCs w:val="28"/>
          <w:lang w:val="ru-RU"/>
        </w:rPr>
        <w:t xml:space="preserve"> ответственности за причинение морального вреда.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Должен действовать</w:t>
      </w:r>
      <w:r w:rsidR="001036C5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принцип </w:t>
      </w:r>
      <w:r w:rsidR="002E4731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презумпции морального вреда</w:t>
      </w:r>
      <w:r w:rsidR="002E4731">
        <w:rPr>
          <w:sz w:val="28"/>
          <w:szCs w:val="28"/>
          <w:lang w:val="ru-RU"/>
        </w:rPr>
        <w:t>»</w:t>
      </w:r>
      <w:r w:rsidRPr="00D10EAF">
        <w:rPr>
          <w:sz w:val="28"/>
          <w:szCs w:val="28"/>
          <w:lang w:val="ru-RU"/>
        </w:rPr>
        <w:t>, содержание которого может быть</w:t>
      </w:r>
      <w:r w:rsidR="001036C5">
        <w:rPr>
          <w:lang w:val="ru-RU"/>
        </w:rPr>
        <w:t xml:space="preserve"> </w:t>
      </w:r>
      <w:r w:rsidR="002E4731">
        <w:rPr>
          <w:sz w:val="28"/>
          <w:lang w:val="ru-RU"/>
        </w:rPr>
        <w:t>с</w:t>
      </w:r>
      <w:r w:rsidR="002E4731" w:rsidRPr="00D10EAF">
        <w:rPr>
          <w:sz w:val="28"/>
          <w:szCs w:val="28"/>
          <w:lang w:val="ru-RU"/>
        </w:rPr>
        <w:t>формулир</w:t>
      </w:r>
      <w:r w:rsidR="002E4731">
        <w:rPr>
          <w:sz w:val="28"/>
          <w:szCs w:val="28"/>
          <w:lang w:val="ru-RU"/>
        </w:rPr>
        <w:t>овано</w:t>
      </w:r>
      <w:r w:rsidRPr="00D10EAF">
        <w:rPr>
          <w:sz w:val="28"/>
          <w:szCs w:val="28"/>
          <w:lang w:val="ru-RU"/>
        </w:rPr>
        <w:t xml:space="preserve"> следующим образом: </w:t>
      </w:r>
      <w:r w:rsidR="002E4731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 xml:space="preserve">Любое лицо, в отношении которого совершено противоправное деяние (действие или бездействие), </w:t>
      </w:r>
      <w:r w:rsidR="002E4731">
        <w:rPr>
          <w:sz w:val="28"/>
          <w:szCs w:val="28"/>
          <w:lang w:val="ru-RU"/>
        </w:rPr>
        <w:t>нанесение</w:t>
      </w:r>
      <w:r w:rsidR="001036C5">
        <w:rPr>
          <w:lang w:val="ru-RU"/>
        </w:rPr>
        <w:t xml:space="preserve"> </w:t>
      </w:r>
      <w:r w:rsidR="002E4731">
        <w:rPr>
          <w:sz w:val="28"/>
          <w:szCs w:val="28"/>
          <w:lang w:val="ru-RU"/>
        </w:rPr>
        <w:t>морального</w:t>
      </w:r>
      <w:r w:rsidRPr="00D10EAF">
        <w:rPr>
          <w:sz w:val="28"/>
          <w:szCs w:val="28"/>
          <w:lang w:val="ru-RU"/>
        </w:rPr>
        <w:t xml:space="preserve"> ущерб</w:t>
      </w:r>
      <w:r w:rsidR="002E4731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, если </w:t>
      </w:r>
      <w:r w:rsidR="002E4731">
        <w:rPr>
          <w:sz w:val="28"/>
          <w:szCs w:val="28"/>
          <w:lang w:val="ru-RU"/>
        </w:rPr>
        <w:t>совершивший не может</w:t>
      </w:r>
      <w:r w:rsidRPr="00D10EAF">
        <w:rPr>
          <w:sz w:val="28"/>
          <w:szCs w:val="28"/>
          <w:lang w:val="ru-RU"/>
        </w:rPr>
        <w:t xml:space="preserve"> доказ</w:t>
      </w:r>
      <w:r w:rsidR="002E4731">
        <w:rPr>
          <w:sz w:val="28"/>
          <w:szCs w:val="28"/>
          <w:lang w:val="ru-RU"/>
        </w:rPr>
        <w:t>ать обратное»</w:t>
      </w:r>
      <w:r w:rsidR="002E4731" w:rsidRPr="00D10EAF">
        <w:rPr>
          <w:sz w:val="28"/>
          <w:szCs w:val="28"/>
          <w:lang w:val="ru-RU"/>
        </w:rPr>
        <w:t xml:space="preserve"> [</w:t>
      </w:r>
      <w:r w:rsidRPr="00D10EAF">
        <w:rPr>
          <w:sz w:val="28"/>
          <w:szCs w:val="28"/>
          <w:lang w:val="ru-RU"/>
        </w:rPr>
        <w:t>2</w:t>
      </w:r>
      <w:r w:rsidR="002A544F">
        <w:rPr>
          <w:sz w:val="28"/>
          <w:szCs w:val="28"/>
          <w:lang w:val="ru-RU"/>
        </w:rPr>
        <w:t>2 с.16</w:t>
      </w:r>
      <w:r w:rsidRPr="00D10EAF">
        <w:rPr>
          <w:sz w:val="28"/>
          <w:szCs w:val="28"/>
          <w:lang w:val="ru-RU"/>
        </w:rPr>
        <w:t>].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Анализ</w:t>
      </w:r>
      <w:r w:rsidR="001036C5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судебны</w:t>
      </w:r>
      <w:r w:rsidR="006D2D84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решени</w:t>
      </w:r>
      <w:r w:rsidR="006D2D84">
        <w:rPr>
          <w:sz w:val="28"/>
          <w:szCs w:val="28"/>
          <w:lang w:val="ru-RU"/>
        </w:rPr>
        <w:t>й</w:t>
      </w:r>
      <w:r w:rsidRPr="00D10EAF">
        <w:rPr>
          <w:sz w:val="28"/>
          <w:szCs w:val="28"/>
          <w:lang w:val="ru-RU"/>
        </w:rPr>
        <w:t xml:space="preserve"> показывает, что суды фактически применя</w:t>
      </w:r>
      <w:r w:rsidR="006D2D84">
        <w:rPr>
          <w:sz w:val="28"/>
          <w:szCs w:val="28"/>
          <w:lang w:val="ru-RU"/>
        </w:rPr>
        <w:t>ют</w:t>
      </w:r>
      <w:r w:rsidRPr="00D10EAF">
        <w:rPr>
          <w:sz w:val="28"/>
          <w:szCs w:val="28"/>
          <w:lang w:val="ru-RU"/>
        </w:rPr>
        <w:t xml:space="preserve"> презумпци</w:t>
      </w:r>
      <w:r w:rsidR="006D2D84">
        <w:rPr>
          <w:sz w:val="28"/>
          <w:szCs w:val="28"/>
          <w:lang w:val="ru-RU"/>
        </w:rPr>
        <w:t>ю</w:t>
      </w:r>
      <w:r w:rsidR="001036C5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морального ущерба.</w:t>
      </w:r>
      <w:r w:rsidRPr="00D10EAF">
        <w:rPr>
          <w:lang w:val="ru-RU"/>
        </w:rPr>
        <w:t xml:space="preserve"> </w:t>
      </w:r>
    </w:p>
    <w:p w:rsidR="005511C8" w:rsidRPr="00D10EAF" w:rsidRDefault="00A36E53" w:rsidP="00A36E53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Проанализируем</w:t>
      </w:r>
      <w:r w:rsidR="00184E67" w:rsidRPr="00D10EAF">
        <w:rPr>
          <w:sz w:val="28"/>
          <w:szCs w:val="28"/>
          <w:lang w:val="ru-RU"/>
        </w:rPr>
        <w:t xml:space="preserve"> второе условие - противоправность.</w:t>
      </w:r>
      <w:r w:rsidR="00184E67" w:rsidRPr="00D10EAF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>Неправомерные действия</w:t>
      </w:r>
      <w:r w:rsidR="00ED3B50">
        <w:rPr>
          <w:lang w:val="ru-RU"/>
        </w:rPr>
        <w:t xml:space="preserve"> </w:t>
      </w:r>
      <w:r w:rsidRPr="00A36E53">
        <w:rPr>
          <w:lang w:val="ru-RU"/>
        </w:rPr>
        <w:t>-</w:t>
      </w:r>
      <w:r>
        <w:rPr>
          <w:sz w:val="28"/>
          <w:szCs w:val="28"/>
          <w:lang w:val="ru-RU"/>
        </w:rPr>
        <w:t xml:space="preserve"> противореча</w:t>
      </w:r>
      <w:r w:rsidRPr="00D10EAF">
        <w:rPr>
          <w:sz w:val="28"/>
          <w:szCs w:val="28"/>
          <w:lang w:val="ru-RU"/>
        </w:rPr>
        <w:t>т</w:t>
      </w:r>
      <w:r w:rsidR="00184E67" w:rsidRPr="00D10EAF">
        <w:rPr>
          <w:sz w:val="28"/>
          <w:szCs w:val="28"/>
          <w:lang w:val="ru-RU"/>
        </w:rPr>
        <w:t xml:space="preserve"> нормам объективного права. Во многих случаях</w:t>
      </w:r>
      <w:r w:rsidR="00ED3B50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 xml:space="preserve">преступник </w:t>
      </w:r>
      <w:r>
        <w:rPr>
          <w:sz w:val="28"/>
          <w:szCs w:val="28"/>
          <w:lang w:val="ru-RU"/>
        </w:rPr>
        <w:t>уходит от ответственности</w:t>
      </w:r>
      <w:r w:rsidR="00184E67" w:rsidRPr="00D10EAF">
        <w:rPr>
          <w:sz w:val="28"/>
          <w:szCs w:val="28"/>
          <w:lang w:val="ru-RU"/>
        </w:rPr>
        <w:t xml:space="preserve"> за моральный </w:t>
      </w:r>
      <w:r>
        <w:rPr>
          <w:sz w:val="28"/>
          <w:szCs w:val="28"/>
          <w:lang w:val="ru-RU"/>
        </w:rPr>
        <w:t>ущерб,</w:t>
      </w:r>
      <w:r w:rsidR="00ED3B50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 xml:space="preserve">только потому, что </w:t>
      </w:r>
      <w:r w:rsidR="00184E67" w:rsidRPr="00D10EAF">
        <w:rPr>
          <w:sz w:val="28"/>
          <w:szCs w:val="28"/>
          <w:lang w:val="ru-RU"/>
        </w:rPr>
        <w:lastRenderedPageBreak/>
        <w:t>жертва не в состоянии классифицировать происшествие</w:t>
      </w:r>
      <w:r w:rsidR="00ED3B50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 xml:space="preserve">как преступление и </w:t>
      </w:r>
      <w:r>
        <w:rPr>
          <w:sz w:val="28"/>
          <w:szCs w:val="28"/>
          <w:lang w:val="ru-RU"/>
        </w:rPr>
        <w:t>произвести</w:t>
      </w:r>
      <w:r w:rsidR="00184E67" w:rsidRPr="00D10EAF">
        <w:rPr>
          <w:sz w:val="28"/>
          <w:szCs w:val="28"/>
          <w:lang w:val="ru-RU"/>
        </w:rPr>
        <w:t xml:space="preserve"> соответствующие меры.</w:t>
      </w:r>
      <w:r w:rsidR="00ED3B50">
        <w:rPr>
          <w:lang w:val="ru-RU"/>
        </w:rPr>
        <w:t xml:space="preserve"> </w:t>
      </w:r>
    </w:p>
    <w:p w:rsidR="005511C8" w:rsidRPr="00D10EAF" w:rsidRDefault="00184E67" w:rsidP="00A36E53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Третье условие отв</w:t>
      </w:r>
      <w:r w:rsidR="00A36E53">
        <w:rPr>
          <w:sz w:val="28"/>
          <w:szCs w:val="28"/>
          <w:lang w:val="ru-RU"/>
        </w:rPr>
        <w:t xml:space="preserve">етственности за моральный вред - </w:t>
      </w:r>
      <w:r w:rsidRPr="00D10EAF">
        <w:rPr>
          <w:sz w:val="28"/>
          <w:szCs w:val="28"/>
          <w:lang w:val="ru-RU"/>
        </w:rPr>
        <w:t>причинно-следственная связ</w:t>
      </w:r>
      <w:r w:rsidR="00A36E53">
        <w:rPr>
          <w:sz w:val="28"/>
          <w:szCs w:val="28"/>
          <w:lang w:val="ru-RU"/>
        </w:rPr>
        <w:t>ь между противоправным деянием и моральным</w:t>
      </w:r>
      <w:r w:rsidRPr="00D10EAF">
        <w:rPr>
          <w:sz w:val="28"/>
          <w:szCs w:val="28"/>
          <w:lang w:val="ru-RU"/>
        </w:rPr>
        <w:t xml:space="preserve"> ущерб</w:t>
      </w:r>
      <w:r w:rsidR="00A36E53">
        <w:rPr>
          <w:sz w:val="28"/>
          <w:szCs w:val="28"/>
          <w:lang w:val="ru-RU"/>
        </w:rPr>
        <w:t>ом</w:t>
      </w:r>
      <w:r w:rsidRPr="00D10EAF">
        <w:rPr>
          <w:sz w:val="28"/>
          <w:szCs w:val="28"/>
          <w:lang w:val="ru-RU"/>
        </w:rPr>
        <w:t>.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Незаконное действие является необходимым условием для наступления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негативны</w:t>
      </w:r>
      <w:r w:rsidR="00A36E53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последстви</w:t>
      </w:r>
      <w:r w:rsidR="00A36E53">
        <w:rPr>
          <w:sz w:val="28"/>
          <w:szCs w:val="28"/>
          <w:lang w:val="ru-RU"/>
        </w:rPr>
        <w:t>й,</w:t>
      </w:r>
      <w:r w:rsidRPr="00D10EAF">
        <w:rPr>
          <w:sz w:val="28"/>
          <w:szCs w:val="28"/>
          <w:lang w:val="ru-RU"/>
        </w:rPr>
        <w:t xml:space="preserve"> в виде физических и нравственных страданий.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Например, в случае морального </w:t>
      </w:r>
      <w:r w:rsidR="00A36E53">
        <w:rPr>
          <w:sz w:val="28"/>
          <w:szCs w:val="28"/>
          <w:lang w:val="ru-RU"/>
        </w:rPr>
        <w:t>вреда</w:t>
      </w:r>
      <w:r w:rsidRPr="00D10EAF">
        <w:rPr>
          <w:sz w:val="28"/>
          <w:szCs w:val="28"/>
          <w:lang w:val="ru-RU"/>
        </w:rPr>
        <w:t>, причиненн</w:t>
      </w:r>
      <w:r w:rsidR="00A36E53">
        <w:rPr>
          <w:sz w:val="28"/>
          <w:szCs w:val="28"/>
          <w:lang w:val="ru-RU"/>
        </w:rPr>
        <w:t>ый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ущерб здоровью в виде конкретного заболевания, вызванного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неблагоприятны</w:t>
      </w:r>
      <w:r w:rsidR="00A36E53">
        <w:rPr>
          <w:sz w:val="28"/>
          <w:szCs w:val="28"/>
          <w:lang w:val="ru-RU"/>
        </w:rPr>
        <w:t>ми</w:t>
      </w:r>
      <w:r w:rsidRPr="00D10EAF">
        <w:rPr>
          <w:sz w:val="28"/>
          <w:szCs w:val="28"/>
          <w:lang w:val="ru-RU"/>
        </w:rPr>
        <w:t xml:space="preserve"> воздействия на окружающую среду, </w:t>
      </w:r>
      <w:r w:rsidR="00A36E53">
        <w:rPr>
          <w:sz w:val="28"/>
          <w:szCs w:val="28"/>
          <w:lang w:val="ru-RU"/>
        </w:rPr>
        <w:t>нужно</w:t>
      </w:r>
      <w:r w:rsidRPr="00D10EAF">
        <w:rPr>
          <w:sz w:val="28"/>
          <w:szCs w:val="28"/>
          <w:lang w:val="ru-RU"/>
        </w:rPr>
        <w:t>, прежде всего,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установить причинно-следственную связь между болезнью и неблагоприятны</w:t>
      </w:r>
      <w:r w:rsidR="00A36E53">
        <w:rPr>
          <w:sz w:val="28"/>
          <w:szCs w:val="28"/>
          <w:lang w:val="ru-RU"/>
        </w:rPr>
        <w:t>ми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воздействи</w:t>
      </w:r>
      <w:r w:rsidR="00A36E53">
        <w:rPr>
          <w:sz w:val="28"/>
          <w:szCs w:val="28"/>
          <w:lang w:val="ru-RU"/>
        </w:rPr>
        <w:t>ями</w:t>
      </w:r>
      <w:r w:rsidRPr="00D10EAF">
        <w:rPr>
          <w:sz w:val="28"/>
          <w:szCs w:val="28"/>
          <w:lang w:val="ru-RU"/>
        </w:rPr>
        <w:t xml:space="preserve">. Чтобы сделать это, </w:t>
      </w:r>
      <w:r w:rsidR="00A36E53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необходимо решить следующие конкретные проблемы: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установить вредное вещество, вызвавшее заболевание или иное расстройство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здоровь</w:t>
      </w:r>
      <w:r w:rsidR="00A36E53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и медицинские аспекты его действия; определить возможности и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>омент проникновения в тело</w:t>
      </w:r>
      <w:r w:rsidR="00A36E53" w:rsidRPr="00A36E53">
        <w:rPr>
          <w:sz w:val="28"/>
          <w:szCs w:val="28"/>
          <w:lang w:val="ru-RU"/>
        </w:rPr>
        <w:t xml:space="preserve"> [</w:t>
      </w:r>
      <w:r w:rsidR="002A544F">
        <w:rPr>
          <w:sz w:val="28"/>
          <w:szCs w:val="28"/>
          <w:lang w:val="ru-RU"/>
        </w:rPr>
        <w:t>23 с.21</w:t>
      </w:r>
      <w:r w:rsidRPr="00D10EAF">
        <w:rPr>
          <w:sz w:val="28"/>
          <w:szCs w:val="28"/>
          <w:lang w:val="ru-RU"/>
        </w:rPr>
        <w:t>].</w:t>
      </w:r>
    </w:p>
    <w:p w:rsidR="005511C8" w:rsidRPr="00A36E53" w:rsidRDefault="00184E67" w:rsidP="00A36E53">
      <w:pPr>
        <w:spacing w:line="360" w:lineRule="auto"/>
        <w:jc w:val="both"/>
        <w:rPr>
          <w:sz w:val="28"/>
          <w:lang w:val="ru-RU"/>
        </w:rPr>
      </w:pPr>
      <w:r>
        <w:rPr>
          <w:sz w:val="28"/>
          <w:szCs w:val="28"/>
        </w:rPr>
        <w:t>   </w:t>
      </w:r>
      <w:r w:rsidRPr="00D10EAF">
        <w:rPr>
          <w:sz w:val="28"/>
          <w:szCs w:val="28"/>
          <w:lang w:val="ru-RU"/>
        </w:rPr>
        <w:t xml:space="preserve"> Ответственность за причинение морального вреда обычно </w:t>
      </w:r>
      <w:r w:rsidR="00A36E53">
        <w:rPr>
          <w:sz w:val="28"/>
          <w:szCs w:val="28"/>
          <w:lang w:val="ru-RU"/>
        </w:rPr>
        <w:t xml:space="preserve">возникает при наличии вины </w:t>
      </w:r>
      <w:r w:rsidRPr="00D10EAF">
        <w:rPr>
          <w:sz w:val="28"/>
          <w:szCs w:val="28"/>
          <w:lang w:val="ru-RU"/>
        </w:rPr>
        <w:t>причинителя вреда - это четвертое условие.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Вина, т.е.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психическое отношение причинителя вреда к своим незаконных действий, и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их последствия</w:t>
      </w:r>
      <w:r w:rsidR="00A36E53">
        <w:rPr>
          <w:sz w:val="28"/>
          <w:szCs w:val="28"/>
          <w:lang w:val="ru-RU"/>
        </w:rPr>
        <w:t>м,</w:t>
      </w:r>
      <w:r w:rsidRPr="00D10EAF">
        <w:rPr>
          <w:sz w:val="28"/>
          <w:szCs w:val="28"/>
          <w:lang w:val="ru-RU"/>
        </w:rPr>
        <w:t xml:space="preserve"> могут проявляться в форме умысла, и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небрежност</w:t>
      </w:r>
      <w:r w:rsidR="00A36E53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Под намерение</w:t>
      </w:r>
      <w:r w:rsidR="00A36E53">
        <w:rPr>
          <w:sz w:val="28"/>
          <w:szCs w:val="28"/>
          <w:lang w:val="ru-RU"/>
        </w:rPr>
        <w:t>м следует</w:t>
      </w:r>
      <w:r w:rsidRPr="00D10EAF">
        <w:rPr>
          <w:sz w:val="28"/>
          <w:szCs w:val="28"/>
          <w:lang w:val="ru-RU"/>
        </w:rPr>
        <w:t xml:space="preserve"> понимать вредное воздействие</w:t>
      </w:r>
      <w:r w:rsidR="00A36E53">
        <w:rPr>
          <w:sz w:val="28"/>
          <w:szCs w:val="28"/>
          <w:lang w:val="ru-RU"/>
        </w:rPr>
        <w:t>,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незаконное поведение и желание (прямой умысел) или сознательное</w:t>
      </w:r>
      <w:r w:rsidR="00ED3B50">
        <w:rPr>
          <w:lang w:val="ru-RU"/>
        </w:rPr>
        <w:t xml:space="preserve"> </w:t>
      </w:r>
      <w:r w:rsidR="00A36E53">
        <w:rPr>
          <w:sz w:val="28"/>
          <w:lang w:val="ru-RU"/>
        </w:rPr>
        <w:t>допускание их наступления (косвенный умысел).</w:t>
      </w:r>
    </w:p>
    <w:p w:rsidR="005511C8" w:rsidRPr="00D10EAF" w:rsidRDefault="00184E67" w:rsidP="00A36E53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Законодательство не всегда определяет вину в качестве необходимого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у</w:t>
      </w:r>
      <w:r w:rsidRPr="00D10EAF">
        <w:rPr>
          <w:sz w:val="28"/>
          <w:szCs w:val="28"/>
          <w:lang w:val="ru-RU"/>
        </w:rPr>
        <w:t>словия ответственности за причинение морального вреда. Статья 1100 Гражданского кодекса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определяет</w:t>
      </w:r>
      <w:r w:rsidRPr="00D10EAF">
        <w:rPr>
          <w:sz w:val="28"/>
          <w:szCs w:val="28"/>
          <w:lang w:val="ru-RU"/>
        </w:rPr>
        <w:t>, что компенсация морального вреда не зависит</w:t>
      </w:r>
      <w:r w:rsidR="00ED3B50">
        <w:rPr>
          <w:lang w:val="ru-RU"/>
        </w:rPr>
        <w:t xml:space="preserve"> </w:t>
      </w:r>
      <w:r w:rsidR="00A36E53">
        <w:rPr>
          <w:sz w:val="28"/>
          <w:lang w:val="ru-RU"/>
        </w:rPr>
        <w:t xml:space="preserve">от </w:t>
      </w:r>
      <w:r w:rsidRPr="00D10EAF">
        <w:rPr>
          <w:sz w:val="28"/>
          <w:szCs w:val="28"/>
          <w:lang w:val="ru-RU"/>
        </w:rPr>
        <w:t>вин</w:t>
      </w:r>
      <w:r w:rsidR="00A36E53">
        <w:rPr>
          <w:sz w:val="28"/>
          <w:szCs w:val="28"/>
          <w:lang w:val="ru-RU"/>
        </w:rPr>
        <w:t>ы</w:t>
      </w:r>
      <w:r w:rsidRPr="00D10EAF">
        <w:rPr>
          <w:sz w:val="28"/>
          <w:szCs w:val="28"/>
          <w:lang w:val="ru-RU"/>
        </w:rPr>
        <w:t xml:space="preserve"> п</w:t>
      </w:r>
      <w:r w:rsidR="00A36E53">
        <w:rPr>
          <w:sz w:val="28"/>
          <w:szCs w:val="28"/>
          <w:lang w:val="ru-RU"/>
        </w:rPr>
        <w:t>ричинителя вреда в случаях</w:t>
      </w:r>
      <w:r w:rsidRPr="00D10EAF">
        <w:rPr>
          <w:sz w:val="28"/>
          <w:szCs w:val="28"/>
          <w:lang w:val="ru-RU"/>
        </w:rPr>
        <w:t xml:space="preserve"> когда: вред, причиненный жизни и здоровью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гражданин</w:t>
      </w:r>
      <w:r w:rsidR="00A36E53">
        <w:rPr>
          <w:sz w:val="28"/>
          <w:szCs w:val="28"/>
          <w:lang w:val="ru-RU"/>
        </w:rPr>
        <w:t>а источником</w:t>
      </w:r>
      <w:r w:rsidRPr="00D10EAF">
        <w:rPr>
          <w:sz w:val="28"/>
          <w:szCs w:val="28"/>
          <w:lang w:val="ru-RU"/>
        </w:rPr>
        <w:t xml:space="preserve"> опасности; вред, причиненный гражданину в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результат</w:t>
      </w:r>
      <w:r w:rsidR="00A36E53">
        <w:rPr>
          <w:sz w:val="28"/>
          <w:szCs w:val="28"/>
          <w:lang w:val="ru-RU"/>
        </w:rPr>
        <w:t>е</w:t>
      </w:r>
      <w:r w:rsidRPr="00D10EAF">
        <w:rPr>
          <w:sz w:val="28"/>
          <w:szCs w:val="28"/>
          <w:lang w:val="ru-RU"/>
        </w:rPr>
        <w:t xml:space="preserve"> его незаконного осуждения, незаконного уголовного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наказания, незаконного</w:t>
      </w:r>
      <w:r w:rsidRPr="00D10EAF">
        <w:rPr>
          <w:sz w:val="28"/>
          <w:szCs w:val="28"/>
          <w:lang w:val="ru-RU"/>
        </w:rPr>
        <w:t xml:space="preserve"> использовани</w:t>
      </w:r>
      <w:r w:rsidR="00A36E53">
        <w:rPr>
          <w:sz w:val="28"/>
          <w:szCs w:val="28"/>
          <w:lang w:val="ru-RU"/>
        </w:rPr>
        <w:t xml:space="preserve">я </w:t>
      </w:r>
      <w:r w:rsidRPr="00D10EAF">
        <w:rPr>
          <w:sz w:val="28"/>
          <w:szCs w:val="28"/>
          <w:lang w:val="ru-RU"/>
        </w:rPr>
        <w:t>меры пресечения,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задержани</w:t>
      </w:r>
      <w:r w:rsidR="00A36E53">
        <w:rPr>
          <w:sz w:val="28"/>
          <w:szCs w:val="28"/>
          <w:lang w:val="ru-RU"/>
        </w:rPr>
        <w:t>я,</w:t>
      </w:r>
      <w:r w:rsidRPr="00D10EAF">
        <w:rPr>
          <w:sz w:val="28"/>
          <w:szCs w:val="28"/>
          <w:lang w:val="ru-RU"/>
        </w:rPr>
        <w:t xml:space="preserve"> или подписку о </w:t>
      </w:r>
      <w:r w:rsidRPr="00D10EAF">
        <w:rPr>
          <w:sz w:val="28"/>
          <w:szCs w:val="28"/>
          <w:lang w:val="ru-RU"/>
        </w:rPr>
        <w:lastRenderedPageBreak/>
        <w:t>невыезде, незаконного наложения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административно</w:t>
      </w:r>
      <w:r w:rsidR="00A36E53">
        <w:rPr>
          <w:sz w:val="28"/>
          <w:szCs w:val="28"/>
          <w:lang w:val="ru-RU"/>
        </w:rPr>
        <w:t>го</w:t>
      </w:r>
      <w:r w:rsidRPr="00D10EAF">
        <w:rPr>
          <w:sz w:val="28"/>
          <w:szCs w:val="28"/>
          <w:lang w:val="ru-RU"/>
        </w:rPr>
        <w:t xml:space="preserve"> взыскани</w:t>
      </w:r>
      <w:r w:rsidR="00A36E53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в виде ареста или исправительных работ; вред</w:t>
      </w:r>
      <w:r w:rsidR="00A36E53">
        <w:rPr>
          <w:sz w:val="28"/>
          <w:szCs w:val="28"/>
          <w:lang w:val="ru-RU"/>
        </w:rPr>
        <w:t xml:space="preserve"> от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р</w:t>
      </w:r>
      <w:r w:rsidRPr="00D10EAF">
        <w:rPr>
          <w:sz w:val="28"/>
          <w:szCs w:val="28"/>
          <w:lang w:val="ru-RU"/>
        </w:rPr>
        <w:t>аспространени</w:t>
      </w:r>
      <w:r w:rsidR="00A36E53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сведений, порочащих честь, достоинство и бизнес</w:t>
      </w:r>
      <w:r w:rsidR="00A36E53">
        <w:rPr>
          <w:sz w:val="28"/>
          <w:szCs w:val="28"/>
          <w:lang w:val="ru-RU"/>
        </w:rPr>
        <w:t>-</w:t>
      </w:r>
      <w:r w:rsidRPr="00D10EAF">
        <w:rPr>
          <w:sz w:val="28"/>
          <w:szCs w:val="28"/>
          <w:lang w:val="ru-RU"/>
        </w:rPr>
        <w:t>репутаци</w:t>
      </w:r>
      <w:r w:rsidR="00A36E53">
        <w:rPr>
          <w:sz w:val="28"/>
          <w:szCs w:val="28"/>
          <w:lang w:val="ru-RU"/>
        </w:rPr>
        <w:t>ю</w:t>
      </w:r>
      <w:r w:rsidRPr="00D10EAF">
        <w:rPr>
          <w:sz w:val="28"/>
          <w:szCs w:val="28"/>
          <w:lang w:val="ru-RU"/>
        </w:rPr>
        <w:t>; в других случа</w:t>
      </w:r>
      <w:r w:rsidR="005C6872">
        <w:rPr>
          <w:sz w:val="28"/>
          <w:szCs w:val="28"/>
          <w:lang w:val="ru-RU"/>
        </w:rPr>
        <w:t>ях, предусмотренных законом. [24 с.1100</w:t>
      </w:r>
      <w:r w:rsidRPr="00D10EAF">
        <w:rPr>
          <w:sz w:val="28"/>
          <w:szCs w:val="28"/>
          <w:lang w:val="ru-RU"/>
        </w:rPr>
        <w:t>]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Владельцы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источников повышенной опасности несут солидарную ответственность за любой ущерб,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вызванный</w:t>
      </w:r>
      <w:r w:rsidRPr="00D10EAF">
        <w:rPr>
          <w:sz w:val="28"/>
          <w:szCs w:val="28"/>
          <w:lang w:val="ru-RU"/>
        </w:rPr>
        <w:t xml:space="preserve"> третьей стороной, в результате взаимодействия этих источников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(столкновение транспортных средств и т.д.). Вред, причиненный по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в</w:t>
      </w:r>
      <w:r w:rsidRPr="00D10EAF">
        <w:rPr>
          <w:sz w:val="28"/>
          <w:szCs w:val="28"/>
          <w:lang w:val="ru-RU"/>
        </w:rPr>
        <w:t xml:space="preserve">заимодействие источников повышенной опасности </w:t>
      </w:r>
      <w:r w:rsidR="00A36E53" w:rsidRPr="00D10EAF">
        <w:rPr>
          <w:sz w:val="28"/>
          <w:szCs w:val="28"/>
          <w:lang w:val="ru-RU"/>
        </w:rPr>
        <w:t>их владельцам,</w:t>
      </w:r>
      <w:r w:rsidRPr="00D10EAF">
        <w:rPr>
          <w:sz w:val="28"/>
          <w:szCs w:val="28"/>
          <w:lang w:val="ru-RU"/>
        </w:rPr>
        <w:t xml:space="preserve"> возмещается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на общих основаниях (пункт 3 ст. 1079 Гражданского кодекса).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Отсюда следует, что выплаты</w:t>
      </w:r>
      <w:r w:rsidR="00ED3B50">
        <w:rPr>
          <w:lang w:val="ru-RU"/>
        </w:rPr>
        <w:t xml:space="preserve"> </w:t>
      </w:r>
      <w:r w:rsidR="00A36E53">
        <w:rPr>
          <w:sz w:val="28"/>
          <w:lang w:val="ru-RU"/>
        </w:rPr>
        <w:t xml:space="preserve">за </w:t>
      </w:r>
      <w:r w:rsidRPr="00D10EAF">
        <w:rPr>
          <w:sz w:val="28"/>
          <w:szCs w:val="28"/>
          <w:lang w:val="ru-RU"/>
        </w:rPr>
        <w:t>моральный ущерб, причиненный владельцу источника повышенной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опасность может быть наложен</w:t>
      </w:r>
      <w:r w:rsidR="00A36E53">
        <w:rPr>
          <w:sz w:val="28"/>
          <w:szCs w:val="28"/>
          <w:lang w:val="ru-RU"/>
        </w:rPr>
        <w:t xml:space="preserve"> только на другого</w:t>
      </w:r>
      <w:r w:rsidRPr="00D10EAF">
        <w:rPr>
          <w:sz w:val="28"/>
          <w:szCs w:val="28"/>
          <w:lang w:val="ru-RU"/>
        </w:rPr>
        <w:t xml:space="preserve"> виновника </w:t>
      </w:r>
      <w:r w:rsidR="00ED3B50">
        <w:rPr>
          <w:sz w:val="28"/>
          <w:szCs w:val="28"/>
          <w:lang w:val="ru-RU"/>
        </w:rPr>
        <w:t>–</w:t>
      </w:r>
      <w:r w:rsidRPr="00D10EAF">
        <w:rPr>
          <w:sz w:val="28"/>
          <w:szCs w:val="28"/>
          <w:lang w:val="ru-RU"/>
        </w:rPr>
        <w:t xml:space="preserve"> владельца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источник</w:t>
      </w:r>
      <w:r w:rsidR="00A36E53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повышенной опасности.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Под источником повышенной опасности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 xml:space="preserve">подразумевается отношение </w:t>
      </w:r>
      <w:r w:rsidRPr="00D10EAF">
        <w:rPr>
          <w:sz w:val="28"/>
          <w:szCs w:val="28"/>
          <w:lang w:val="ru-RU"/>
        </w:rPr>
        <w:t>к деятельности физических и юридических лиц, связанных с повышенной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о</w:t>
      </w:r>
      <w:r w:rsidRPr="00D10EAF">
        <w:rPr>
          <w:sz w:val="28"/>
          <w:szCs w:val="28"/>
          <w:lang w:val="ru-RU"/>
        </w:rPr>
        <w:t>пасность</w:t>
      </w:r>
      <w:r w:rsidR="00A36E53">
        <w:rPr>
          <w:sz w:val="28"/>
          <w:szCs w:val="28"/>
          <w:lang w:val="ru-RU"/>
        </w:rPr>
        <w:t>ю</w:t>
      </w:r>
      <w:r w:rsidRPr="00D10EAF">
        <w:rPr>
          <w:sz w:val="28"/>
          <w:szCs w:val="28"/>
          <w:lang w:val="ru-RU"/>
        </w:rPr>
        <w:t xml:space="preserve"> для окружающей среды (использование транспортных средств, машин,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в</w:t>
      </w:r>
      <w:r w:rsidRPr="00D10EAF">
        <w:rPr>
          <w:sz w:val="28"/>
          <w:szCs w:val="28"/>
          <w:lang w:val="ru-RU"/>
        </w:rPr>
        <w:t>ысоковольтн</w:t>
      </w:r>
      <w:r w:rsidR="00A36E53">
        <w:rPr>
          <w:sz w:val="28"/>
          <w:szCs w:val="28"/>
          <w:lang w:val="ru-RU"/>
        </w:rPr>
        <w:t>ой</w:t>
      </w:r>
      <w:r w:rsidRPr="00D10EAF">
        <w:rPr>
          <w:sz w:val="28"/>
          <w:szCs w:val="28"/>
          <w:lang w:val="ru-RU"/>
        </w:rPr>
        <w:t xml:space="preserve"> </w:t>
      </w:r>
      <w:r w:rsidR="00A36E53">
        <w:rPr>
          <w:sz w:val="28"/>
          <w:szCs w:val="28"/>
          <w:lang w:val="ru-RU"/>
        </w:rPr>
        <w:t>электроэнергетики, ядерной</w:t>
      </w:r>
      <w:r w:rsidRPr="00D10EAF">
        <w:rPr>
          <w:sz w:val="28"/>
          <w:szCs w:val="28"/>
          <w:lang w:val="ru-RU"/>
        </w:rPr>
        <w:t xml:space="preserve"> энерги</w:t>
      </w:r>
      <w:r w:rsidR="00A36E53">
        <w:rPr>
          <w:sz w:val="28"/>
          <w:szCs w:val="28"/>
          <w:lang w:val="ru-RU"/>
        </w:rPr>
        <w:t>и,</w:t>
      </w:r>
      <w:r w:rsidRPr="00D10EAF">
        <w:rPr>
          <w:sz w:val="28"/>
          <w:szCs w:val="28"/>
          <w:lang w:val="ru-RU"/>
        </w:rPr>
        <w:t xml:space="preserve"> взрывчатого вещества, сильнодействующих токсинов, и др.; </w:t>
      </w:r>
      <w:r w:rsidR="00A36E53">
        <w:rPr>
          <w:sz w:val="28"/>
          <w:szCs w:val="28"/>
          <w:lang w:val="ru-RU"/>
        </w:rPr>
        <w:t>р</w:t>
      </w:r>
      <w:r w:rsidRPr="00D10EAF">
        <w:rPr>
          <w:sz w:val="28"/>
          <w:szCs w:val="28"/>
          <w:lang w:val="ru-RU"/>
        </w:rPr>
        <w:t>еализация строительства и других,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смежны</w:t>
      </w:r>
      <w:r w:rsidR="00A36E53">
        <w:rPr>
          <w:sz w:val="28"/>
          <w:szCs w:val="28"/>
          <w:lang w:val="ru-RU"/>
        </w:rPr>
        <w:t>х видов</w:t>
      </w:r>
      <w:r w:rsidR="005C6872">
        <w:rPr>
          <w:sz w:val="28"/>
          <w:szCs w:val="28"/>
          <w:lang w:val="ru-RU"/>
        </w:rPr>
        <w:t xml:space="preserve"> деятельности и т.д.). [25 с.22</w:t>
      </w:r>
      <w:r w:rsidRPr="00D10EAF">
        <w:rPr>
          <w:sz w:val="28"/>
          <w:szCs w:val="28"/>
          <w:lang w:val="ru-RU"/>
        </w:rPr>
        <w:t>].</w:t>
      </w:r>
    </w:p>
    <w:p w:rsidR="005511C8" w:rsidRPr="00D10EAF" w:rsidRDefault="00184E67" w:rsidP="00A36E53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Впервые в законе установлен</w:t>
      </w:r>
      <w:r w:rsidR="00A36E53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</w:t>
      </w:r>
      <w:r w:rsidR="00A36E53">
        <w:rPr>
          <w:sz w:val="28"/>
          <w:szCs w:val="28"/>
          <w:lang w:val="ru-RU"/>
        </w:rPr>
        <w:t>компенсация за</w:t>
      </w:r>
      <w:r w:rsidRPr="00D10EAF">
        <w:rPr>
          <w:sz w:val="28"/>
          <w:szCs w:val="28"/>
          <w:lang w:val="ru-RU"/>
        </w:rPr>
        <w:t xml:space="preserve"> моральный ущерб,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причиненный гражданину в связи с деятельностью правоохранительных органов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(суд, прокуратура, милиция). И этот ущерб возмещается независимо от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вины этих органов только в случаях, когда гражданин</w:t>
      </w:r>
      <w:r w:rsidR="00A36E53">
        <w:rPr>
          <w:sz w:val="28"/>
          <w:szCs w:val="28"/>
          <w:lang w:val="ru-RU"/>
        </w:rPr>
        <w:t xml:space="preserve"> подвергся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незаконн</w:t>
      </w:r>
      <w:r w:rsidR="00A36E53">
        <w:rPr>
          <w:sz w:val="28"/>
          <w:szCs w:val="28"/>
          <w:lang w:val="ru-RU"/>
        </w:rPr>
        <w:t>ым</w:t>
      </w:r>
      <w:r w:rsidRPr="00D10EAF">
        <w:rPr>
          <w:sz w:val="28"/>
          <w:szCs w:val="28"/>
          <w:lang w:val="ru-RU"/>
        </w:rPr>
        <w:t xml:space="preserve"> осуждения</w:t>
      </w:r>
      <w:r w:rsidR="00A36E53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>, незаконно</w:t>
      </w:r>
      <w:r w:rsidR="00A36E53">
        <w:rPr>
          <w:sz w:val="28"/>
          <w:szCs w:val="28"/>
          <w:lang w:val="ru-RU"/>
        </w:rPr>
        <w:t>й</w:t>
      </w:r>
      <w:r w:rsidRPr="00D10EAF">
        <w:rPr>
          <w:sz w:val="28"/>
          <w:szCs w:val="28"/>
          <w:lang w:val="ru-RU"/>
        </w:rPr>
        <w:t xml:space="preserve"> и уголовно</w:t>
      </w:r>
      <w:r w:rsidR="00A36E53">
        <w:rPr>
          <w:sz w:val="28"/>
          <w:szCs w:val="28"/>
          <w:lang w:val="ru-RU"/>
        </w:rPr>
        <w:t>й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ответственност</w:t>
      </w:r>
      <w:r w:rsidR="00A36E53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>, незаконное использование в качестве меры пресечения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задержание или подписку о невыезде, незаконного наложения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административного</w:t>
      </w:r>
      <w:r w:rsidRPr="00D10EAF">
        <w:rPr>
          <w:sz w:val="28"/>
          <w:szCs w:val="28"/>
          <w:lang w:val="ru-RU"/>
        </w:rPr>
        <w:t xml:space="preserve"> взыскани</w:t>
      </w:r>
      <w:r w:rsidR="00A36E53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в виде ареста или исправительных работ.</w:t>
      </w:r>
    </w:p>
    <w:p w:rsidR="005511C8" w:rsidRPr="00D10EAF" w:rsidRDefault="00184E67" w:rsidP="00A36E53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Компенсация морального вреда осуществляется в порядке, предусмотренном п. 1, ст.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1070 Гражданского кодекса.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 других случаях, ответственность правоохранительных органов</w:t>
      </w:r>
      <w:r w:rsidR="00A36E53">
        <w:rPr>
          <w:sz w:val="28"/>
          <w:szCs w:val="28"/>
          <w:lang w:val="ru-RU"/>
        </w:rPr>
        <w:t xml:space="preserve"> за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моральный ущерб может быть </w:t>
      </w:r>
      <w:r w:rsidRPr="00D10EAF">
        <w:rPr>
          <w:sz w:val="28"/>
          <w:szCs w:val="28"/>
          <w:lang w:val="ru-RU"/>
        </w:rPr>
        <w:lastRenderedPageBreak/>
        <w:t>установлен в присутствии вины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органы и возмещаемые по основаниям, предусмотренным п. 2, с</w:t>
      </w:r>
      <w:r w:rsidR="005C6872">
        <w:rPr>
          <w:sz w:val="28"/>
          <w:szCs w:val="28"/>
          <w:lang w:val="ru-RU"/>
        </w:rPr>
        <w:t>т. 1070 Гражданского кодекса. [26 с.707-708</w:t>
      </w:r>
      <w:r w:rsidRPr="00D10EAF">
        <w:rPr>
          <w:sz w:val="28"/>
          <w:szCs w:val="28"/>
          <w:lang w:val="ru-RU"/>
        </w:rPr>
        <w:t>]</w:t>
      </w:r>
    </w:p>
    <w:p w:rsidR="00ED3B50" w:rsidRDefault="00184E67" w:rsidP="00ED3B50">
      <w:pPr>
        <w:spacing w:after="160"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Таким образом, гражданский иск о компенсации морального вреда может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быть удовлетворен только если </w:t>
      </w:r>
      <w:r w:rsidR="00A36E53">
        <w:rPr>
          <w:sz w:val="28"/>
          <w:szCs w:val="28"/>
          <w:lang w:val="ru-RU"/>
        </w:rPr>
        <w:t>вызваны</w:t>
      </w:r>
      <w:r w:rsidRPr="00D10EAF">
        <w:rPr>
          <w:sz w:val="28"/>
          <w:szCs w:val="28"/>
          <w:lang w:val="ru-RU"/>
        </w:rPr>
        <w:t xml:space="preserve"> </w:t>
      </w:r>
      <w:r w:rsidR="00A36E53" w:rsidRPr="00D10EAF">
        <w:rPr>
          <w:sz w:val="28"/>
          <w:szCs w:val="28"/>
          <w:lang w:val="ru-RU"/>
        </w:rPr>
        <w:t>действиями,</w:t>
      </w:r>
      <w:r w:rsidR="00A36E53">
        <w:rPr>
          <w:sz w:val="28"/>
          <w:szCs w:val="28"/>
          <w:lang w:val="ru-RU"/>
        </w:rPr>
        <w:t xml:space="preserve"> которые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нарушают личные права</w:t>
      </w:r>
      <w:r w:rsidR="00A36E53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либо посягающими на других</w:t>
      </w:r>
      <w:r w:rsidR="00ED3B50">
        <w:rPr>
          <w:lang w:val="ru-RU"/>
        </w:rPr>
        <w:t xml:space="preserve"> </w:t>
      </w:r>
      <w:r w:rsidR="00A36E53">
        <w:rPr>
          <w:sz w:val="28"/>
          <w:szCs w:val="28"/>
          <w:lang w:val="ru-RU"/>
        </w:rPr>
        <w:t>нематериальные блага</w:t>
      </w:r>
      <w:r w:rsidRPr="00D10EAF">
        <w:rPr>
          <w:sz w:val="28"/>
          <w:szCs w:val="28"/>
          <w:lang w:val="ru-RU"/>
        </w:rPr>
        <w:t>, принадлежащие потерпевшему (примеры таких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правонарушени</w:t>
      </w:r>
      <w:r w:rsidR="00C05329">
        <w:rPr>
          <w:sz w:val="28"/>
          <w:szCs w:val="28"/>
          <w:lang w:val="ru-RU"/>
        </w:rPr>
        <w:t>й:</w:t>
      </w:r>
      <w:r w:rsidRPr="00D10EAF">
        <w:rPr>
          <w:sz w:val="28"/>
          <w:szCs w:val="28"/>
          <w:lang w:val="ru-RU"/>
        </w:rPr>
        <w:t xml:space="preserve"> клевет</w:t>
      </w:r>
      <w:r w:rsidR="00C05329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>, оскорбления, нарушение тайны переписки,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изнасилование, незаконное лишение свободы, и т.д.).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Право на возмещение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за моральный ущерб, причиненный другим действиям, может произойти в</w:t>
      </w:r>
      <w:r w:rsidR="00ED3B50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жертва только в случаях, спе</w:t>
      </w:r>
      <w:r w:rsidR="005C6872">
        <w:rPr>
          <w:sz w:val="28"/>
          <w:szCs w:val="28"/>
          <w:lang w:val="ru-RU"/>
        </w:rPr>
        <w:t>циально предусмотренных законом</w:t>
      </w:r>
      <w:r w:rsidRPr="00D10EAF">
        <w:rPr>
          <w:lang w:val="ru-RU"/>
        </w:rPr>
        <w:t xml:space="preserve"> </w:t>
      </w:r>
      <w:r w:rsidR="005C6872">
        <w:rPr>
          <w:sz w:val="28"/>
          <w:szCs w:val="28"/>
          <w:lang w:val="ru-RU"/>
        </w:rPr>
        <w:t>[27 с.38</w:t>
      </w:r>
      <w:r w:rsidRPr="00D10EAF">
        <w:rPr>
          <w:sz w:val="28"/>
          <w:szCs w:val="28"/>
          <w:lang w:val="ru-RU"/>
        </w:rPr>
        <w:t>]</w:t>
      </w:r>
      <w:r w:rsidR="005C6872">
        <w:rPr>
          <w:sz w:val="28"/>
          <w:szCs w:val="28"/>
          <w:lang w:val="ru-RU"/>
        </w:rPr>
        <w:t>.</w:t>
      </w:r>
    </w:p>
    <w:p w:rsidR="00ED3B50" w:rsidRDefault="00ED3B50" w:rsidP="00ED3B50">
      <w:pPr>
        <w:spacing w:line="360" w:lineRule="auto"/>
        <w:rPr>
          <w:lang w:val="ru-RU"/>
        </w:rPr>
      </w:pPr>
      <w:r>
        <w:rPr>
          <w:lang w:val="ru-RU"/>
        </w:rPr>
        <w:br w:type="page"/>
      </w:r>
    </w:p>
    <w:p w:rsidR="005511C8" w:rsidRPr="00D10EAF" w:rsidRDefault="00184E67" w:rsidP="00C05329">
      <w:pPr>
        <w:pStyle w:val="3"/>
        <w:jc w:val="center"/>
        <w:rPr>
          <w:lang w:val="ru-RU"/>
        </w:rPr>
      </w:pPr>
      <w:bookmarkStart w:id="5" w:name="_Toc438124013"/>
      <w:r w:rsidRPr="00D10EAF">
        <w:rPr>
          <w:lang w:val="ru-RU"/>
        </w:rPr>
        <w:lastRenderedPageBreak/>
        <w:t>2.</w:t>
      </w:r>
      <w:r w:rsidR="00C05329">
        <w:rPr>
          <w:lang w:val="ru-RU"/>
        </w:rPr>
        <w:t>2</w:t>
      </w:r>
      <w:r w:rsidRPr="00D10EAF">
        <w:rPr>
          <w:lang w:val="ru-RU"/>
        </w:rPr>
        <w:t xml:space="preserve"> Размер и порядок компенсации морального вреда</w:t>
      </w:r>
      <w:bookmarkEnd w:id="5"/>
    </w:p>
    <w:p w:rsidR="005511C8" w:rsidRPr="00D10EAF" w:rsidRDefault="00184E67" w:rsidP="00667051">
      <w:pPr>
        <w:spacing w:before="240"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Проблема компенсации морального вреда, в частности определения </w:t>
      </w:r>
      <w:r w:rsidR="00C96621">
        <w:rPr>
          <w:sz w:val="28"/>
          <w:szCs w:val="28"/>
          <w:lang w:val="ru-RU"/>
        </w:rPr>
        <w:t>размера компенсации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наличными</w:t>
      </w:r>
      <w:r w:rsidR="00C96621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</w:t>
      </w:r>
      <w:r w:rsidR="00C96621">
        <w:rPr>
          <w:sz w:val="28"/>
          <w:szCs w:val="28"/>
          <w:lang w:val="ru-RU"/>
        </w:rPr>
        <w:t>является</w:t>
      </w:r>
      <w:r w:rsidRPr="00D10EAF">
        <w:rPr>
          <w:sz w:val="28"/>
          <w:szCs w:val="28"/>
          <w:lang w:val="ru-RU"/>
        </w:rPr>
        <w:t xml:space="preserve"> большой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трудност</w:t>
      </w:r>
      <w:r w:rsidR="00C96621">
        <w:rPr>
          <w:sz w:val="28"/>
          <w:szCs w:val="28"/>
          <w:lang w:val="ru-RU"/>
        </w:rPr>
        <w:t>ью</w:t>
      </w:r>
      <w:r w:rsidRPr="00D10EAF">
        <w:rPr>
          <w:sz w:val="28"/>
          <w:szCs w:val="28"/>
          <w:lang w:val="ru-RU"/>
        </w:rPr>
        <w:t xml:space="preserve"> для судебных органов, так как </w:t>
      </w:r>
      <w:r w:rsidR="00C96621">
        <w:rPr>
          <w:sz w:val="28"/>
          <w:szCs w:val="28"/>
          <w:lang w:val="ru-RU"/>
        </w:rPr>
        <w:t>выплата</w:t>
      </w:r>
      <w:r w:rsidRPr="00D10EAF">
        <w:rPr>
          <w:sz w:val="28"/>
          <w:szCs w:val="28"/>
          <w:lang w:val="ru-RU"/>
        </w:rPr>
        <w:t xml:space="preserve"> компенсации</w:t>
      </w:r>
      <w:r w:rsidR="00C05329">
        <w:rPr>
          <w:lang w:val="ru-RU"/>
        </w:rPr>
        <w:t xml:space="preserve"> </w:t>
      </w:r>
      <w:r w:rsidR="00C96621" w:rsidRPr="00D10EAF">
        <w:rPr>
          <w:sz w:val="28"/>
          <w:szCs w:val="28"/>
          <w:lang w:val="ru-RU"/>
        </w:rPr>
        <w:t>морально</w:t>
      </w:r>
      <w:r w:rsidR="00C96621">
        <w:rPr>
          <w:sz w:val="28"/>
          <w:szCs w:val="28"/>
          <w:lang w:val="ru-RU"/>
        </w:rPr>
        <w:t xml:space="preserve">го </w:t>
      </w:r>
      <w:r w:rsidRPr="00D10EAF">
        <w:rPr>
          <w:sz w:val="28"/>
          <w:szCs w:val="28"/>
          <w:lang w:val="ru-RU"/>
        </w:rPr>
        <w:t>ущерб</w:t>
      </w:r>
      <w:r w:rsidR="00C96621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решение должно быть законным и обоснованным.</w:t>
      </w:r>
      <w:r w:rsidRPr="00D10EAF">
        <w:rPr>
          <w:lang w:val="ru-RU"/>
        </w:rPr>
        <w:t xml:space="preserve"> </w:t>
      </w:r>
      <w:r w:rsidR="00C96621">
        <w:rPr>
          <w:sz w:val="28"/>
          <w:szCs w:val="28"/>
          <w:lang w:val="ru-RU"/>
        </w:rPr>
        <w:t>Нужно рассмотреть</w:t>
      </w:r>
      <w:r w:rsidRPr="00D10EAF">
        <w:rPr>
          <w:sz w:val="28"/>
          <w:szCs w:val="28"/>
          <w:lang w:val="ru-RU"/>
        </w:rPr>
        <w:t>,</w:t>
      </w:r>
      <w:r w:rsidR="00C05329">
        <w:rPr>
          <w:lang w:val="ru-RU"/>
        </w:rPr>
        <w:t xml:space="preserve"> </w:t>
      </w:r>
      <w:r w:rsidR="00C96621" w:rsidRPr="00D10EAF">
        <w:rPr>
          <w:sz w:val="28"/>
          <w:szCs w:val="28"/>
          <w:lang w:val="ru-RU"/>
        </w:rPr>
        <w:t>имеет</w:t>
      </w:r>
      <w:r w:rsidRPr="00D10EAF">
        <w:rPr>
          <w:sz w:val="28"/>
          <w:szCs w:val="28"/>
          <w:lang w:val="ru-RU"/>
        </w:rPr>
        <w:t xml:space="preserve"> ли действующее законодательство</w:t>
      </w:r>
      <w:r w:rsidR="00C96621">
        <w:rPr>
          <w:sz w:val="28"/>
          <w:szCs w:val="28"/>
          <w:lang w:val="ru-RU"/>
        </w:rPr>
        <w:t xml:space="preserve"> условия</w:t>
      </w:r>
      <w:r w:rsidRPr="00D10EAF">
        <w:rPr>
          <w:sz w:val="28"/>
          <w:szCs w:val="28"/>
          <w:lang w:val="ru-RU"/>
        </w:rPr>
        <w:t xml:space="preserve"> для удовлетворения этих потребностей. </w:t>
      </w:r>
      <w:r w:rsidR="00C96621">
        <w:rPr>
          <w:sz w:val="28"/>
          <w:szCs w:val="28"/>
          <w:lang w:val="ru-RU"/>
        </w:rPr>
        <w:t>Ст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  <w:r>
        <w:rPr>
          <w:sz w:val="28"/>
          <w:szCs w:val="28"/>
        </w:rPr>
        <w:t> </w:t>
      </w:r>
      <w:r w:rsidRPr="00D10EAF">
        <w:rPr>
          <w:sz w:val="28"/>
          <w:szCs w:val="28"/>
          <w:lang w:val="ru-RU"/>
        </w:rPr>
        <w:t xml:space="preserve"> 151</w:t>
      </w:r>
      <w:r w:rsidR="00C05329">
        <w:rPr>
          <w:lang w:val="ru-RU"/>
        </w:rPr>
        <w:t xml:space="preserve"> </w:t>
      </w:r>
      <w:r w:rsidR="00C96621">
        <w:rPr>
          <w:sz w:val="28"/>
          <w:szCs w:val="28"/>
          <w:lang w:val="ru-RU"/>
        </w:rPr>
        <w:t>Гражданского</w:t>
      </w:r>
      <w:r w:rsidRPr="00D10EAF">
        <w:rPr>
          <w:sz w:val="28"/>
          <w:szCs w:val="28"/>
          <w:lang w:val="ru-RU"/>
        </w:rPr>
        <w:t xml:space="preserve"> кодекс</w:t>
      </w:r>
      <w:r w:rsidR="00C96621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предусматривает, что </w:t>
      </w:r>
      <w:r w:rsidR="00C96621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...суд может возложить обязанность на правонарушителя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денежная компенсация указанного вреда</w:t>
      </w:r>
      <w:r w:rsidR="00C96621">
        <w:rPr>
          <w:sz w:val="28"/>
          <w:szCs w:val="28"/>
          <w:lang w:val="ru-RU"/>
        </w:rPr>
        <w:t xml:space="preserve">» </w:t>
      </w:r>
      <w:r w:rsidRPr="00D10EAF">
        <w:rPr>
          <w:sz w:val="28"/>
          <w:szCs w:val="28"/>
          <w:lang w:val="ru-RU"/>
        </w:rPr>
        <w:t>и ст.</w:t>
      </w:r>
      <w:r w:rsidR="00B47F95">
        <w:rPr>
          <w:sz w:val="28"/>
          <w:szCs w:val="28"/>
          <w:lang w:val="ru-RU"/>
        </w:rPr>
        <w:t xml:space="preserve"> 1101 Гражданского кодекса, что</w:t>
      </w:r>
      <w:r w:rsidRPr="00D10EAF">
        <w:rPr>
          <w:sz w:val="28"/>
          <w:szCs w:val="28"/>
          <w:lang w:val="ru-RU"/>
        </w:rPr>
        <w:t xml:space="preserve"> </w:t>
      </w:r>
      <w:r w:rsidR="00B47F95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компенсация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моральн</w:t>
      </w:r>
      <w:r w:rsidR="00B47F95">
        <w:rPr>
          <w:sz w:val="28"/>
          <w:szCs w:val="28"/>
          <w:lang w:val="ru-RU"/>
        </w:rPr>
        <w:t>ого</w:t>
      </w:r>
      <w:r w:rsidRPr="00D10EAF">
        <w:rPr>
          <w:sz w:val="28"/>
          <w:szCs w:val="28"/>
          <w:lang w:val="ru-RU"/>
        </w:rPr>
        <w:t xml:space="preserve"> </w:t>
      </w:r>
      <w:r w:rsidR="00B47F95">
        <w:rPr>
          <w:sz w:val="28"/>
          <w:szCs w:val="28"/>
          <w:lang w:val="ru-RU"/>
        </w:rPr>
        <w:t>ущерба</w:t>
      </w:r>
      <w:r w:rsidRPr="00D10EAF">
        <w:rPr>
          <w:sz w:val="28"/>
          <w:szCs w:val="28"/>
          <w:lang w:val="ru-RU"/>
        </w:rPr>
        <w:t xml:space="preserve"> производится </w:t>
      </w:r>
      <w:r w:rsidR="00B47F95">
        <w:rPr>
          <w:sz w:val="28"/>
          <w:szCs w:val="28"/>
          <w:lang w:val="ru-RU"/>
        </w:rPr>
        <w:t>в денежной форме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Сумма компенсации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моральн</w:t>
      </w:r>
      <w:r w:rsidR="00B47F95">
        <w:rPr>
          <w:sz w:val="28"/>
          <w:szCs w:val="28"/>
          <w:lang w:val="ru-RU"/>
        </w:rPr>
        <w:t>ого</w:t>
      </w:r>
      <w:r w:rsidRPr="00D10EAF">
        <w:rPr>
          <w:sz w:val="28"/>
          <w:szCs w:val="28"/>
          <w:lang w:val="ru-RU"/>
        </w:rPr>
        <w:t xml:space="preserve"> вред</w:t>
      </w:r>
      <w:r w:rsidR="00B47F95">
        <w:rPr>
          <w:sz w:val="28"/>
          <w:szCs w:val="28"/>
          <w:lang w:val="ru-RU"/>
        </w:rPr>
        <w:t>а определяется судом</w:t>
      </w:r>
      <w:r w:rsidRPr="00D10EAF">
        <w:rPr>
          <w:sz w:val="28"/>
          <w:szCs w:val="28"/>
          <w:lang w:val="ru-RU"/>
        </w:rPr>
        <w:t>...</w:t>
      </w:r>
      <w:r w:rsidR="00B47F95">
        <w:rPr>
          <w:sz w:val="28"/>
          <w:szCs w:val="28"/>
          <w:lang w:val="ru-RU"/>
        </w:rPr>
        <w:t>»</w:t>
      </w:r>
      <w:r w:rsidRPr="00D10EAF">
        <w:rPr>
          <w:sz w:val="28"/>
          <w:szCs w:val="28"/>
          <w:lang w:val="ru-RU"/>
        </w:rPr>
        <w:t>.</w:t>
      </w:r>
      <w:r w:rsidR="00B47F95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Предметом </w:t>
      </w:r>
      <w:r w:rsidR="00B47F95">
        <w:rPr>
          <w:sz w:val="28"/>
          <w:szCs w:val="28"/>
          <w:lang w:val="ru-RU"/>
        </w:rPr>
        <w:t>доказательств</w:t>
      </w:r>
      <w:r w:rsidRPr="00D10EAF">
        <w:rPr>
          <w:sz w:val="28"/>
          <w:szCs w:val="28"/>
          <w:lang w:val="ru-RU"/>
        </w:rPr>
        <w:t xml:space="preserve"> в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гражданско</w:t>
      </w:r>
      <w:r w:rsidR="00B47F95">
        <w:rPr>
          <w:sz w:val="28"/>
          <w:szCs w:val="28"/>
          <w:lang w:val="ru-RU"/>
        </w:rPr>
        <w:t>м деле</w:t>
      </w:r>
      <w:r w:rsidRPr="00D10EAF">
        <w:rPr>
          <w:sz w:val="28"/>
          <w:szCs w:val="28"/>
          <w:lang w:val="ru-RU"/>
        </w:rPr>
        <w:t xml:space="preserve"> представляет собой </w:t>
      </w:r>
      <w:r w:rsidR="00C05329">
        <w:rPr>
          <w:sz w:val="28"/>
          <w:szCs w:val="28"/>
          <w:lang w:val="ru-RU"/>
        </w:rPr>
        <w:t xml:space="preserve">совокупность юридических фактов </w:t>
      </w:r>
      <w:r w:rsidRPr="00D10EAF">
        <w:rPr>
          <w:sz w:val="28"/>
          <w:szCs w:val="28"/>
          <w:lang w:val="ru-RU"/>
        </w:rPr>
        <w:t>(юридический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Состав), составляющие причину </w:t>
      </w:r>
      <w:r w:rsidR="00B47F95">
        <w:rPr>
          <w:sz w:val="28"/>
          <w:szCs w:val="28"/>
          <w:lang w:val="ru-RU"/>
        </w:rPr>
        <w:t>иска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</w:p>
    <w:p w:rsidR="005511C8" w:rsidRPr="00B47F95" w:rsidRDefault="00184E67" w:rsidP="00B47F95">
      <w:pPr>
        <w:tabs>
          <w:tab w:val="left" w:pos="851"/>
        </w:tabs>
        <w:spacing w:line="360" w:lineRule="auto"/>
        <w:ind w:firstLine="851"/>
        <w:jc w:val="both"/>
        <w:rPr>
          <w:sz w:val="32"/>
          <w:szCs w:val="22"/>
          <w:bdr w:val="none" w:sz="0" w:space="0" w:color="auto"/>
          <w:lang w:val="ru-RU"/>
        </w:rPr>
      </w:pPr>
      <w:r w:rsidRPr="00D10EAF">
        <w:rPr>
          <w:sz w:val="28"/>
          <w:szCs w:val="28"/>
          <w:lang w:val="ru-RU"/>
        </w:rPr>
        <w:t>Предметом иска является субъективное право истца на возмещение таких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повреждения в виде денег. </w:t>
      </w:r>
      <w:r w:rsidR="00B47F95" w:rsidRPr="00B47F95">
        <w:rPr>
          <w:sz w:val="28"/>
          <w:lang w:val="ru-RU"/>
        </w:rPr>
        <w:t>Содержание</w:t>
      </w:r>
      <w:r w:rsidR="00B47F95">
        <w:rPr>
          <w:sz w:val="28"/>
          <w:lang w:val="ru-RU"/>
        </w:rPr>
        <w:t xml:space="preserve">м иска является то действие, о </w:t>
      </w:r>
      <w:r w:rsidR="00B47F95" w:rsidRPr="00B47F95">
        <w:rPr>
          <w:sz w:val="28"/>
          <w:lang w:val="ru-RU"/>
        </w:rPr>
        <w:t>совершении</w:t>
      </w:r>
      <w:r w:rsidR="00B47F95">
        <w:rPr>
          <w:sz w:val="32"/>
          <w:szCs w:val="22"/>
          <w:bdr w:val="none" w:sz="0" w:space="0" w:color="auto"/>
          <w:lang w:val="ru-RU"/>
        </w:rPr>
        <w:t xml:space="preserve"> </w:t>
      </w:r>
      <w:r w:rsidR="00B47F95" w:rsidRPr="00B47F95">
        <w:rPr>
          <w:sz w:val="28"/>
          <w:lang w:val="ru-RU"/>
        </w:rPr>
        <w:t>которого истец просит суд, то есть в данном случае:</w:t>
      </w:r>
    </w:p>
    <w:p w:rsidR="005511C8" w:rsidRPr="00C05329" w:rsidRDefault="00184E67" w:rsidP="00C05329">
      <w:pPr>
        <w:pStyle w:val="a3"/>
        <w:numPr>
          <w:ilvl w:val="0"/>
          <w:numId w:val="9"/>
        </w:numPr>
        <w:spacing w:line="360" w:lineRule="auto"/>
        <w:jc w:val="both"/>
        <w:rPr>
          <w:lang w:val="ru-RU"/>
        </w:rPr>
      </w:pPr>
      <w:r w:rsidRPr="00C05329">
        <w:rPr>
          <w:sz w:val="28"/>
          <w:szCs w:val="28"/>
          <w:lang w:val="ru-RU"/>
        </w:rPr>
        <w:t>признать право истца на возмещение морального вреда, в принципе</w:t>
      </w:r>
      <w:r w:rsidR="00B47F95">
        <w:rPr>
          <w:sz w:val="28"/>
          <w:szCs w:val="28"/>
          <w:lang w:val="ru-RU"/>
        </w:rPr>
        <w:t>;</w:t>
      </w:r>
    </w:p>
    <w:p w:rsidR="005511C8" w:rsidRPr="00C05329" w:rsidRDefault="00184E67" w:rsidP="00C05329">
      <w:pPr>
        <w:pStyle w:val="a3"/>
        <w:numPr>
          <w:ilvl w:val="0"/>
          <w:numId w:val="9"/>
        </w:numPr>
        <w:spacing w:after="160" w:line="360" w:lineRule="auto"/>
        <w:jc w:val="both"/>
        <w:rPr>
          <w:lang w:val="ru-RU"/>
        </w:rPr>
      </w:pPr>
      <w:r w:rsidRPr="00C05329">
        <w:rPr>
          <w:sz w:val="28"/>
          <w:szCs w:val="28"/>
          <w:lang w:val="ru-RU"/>
        </w:rPr>
        <w:t>определить денежную компенсацию за моральный ущерб;</w:t>
      </w:r>
    </w:p>
    <w:p w:rsidR="005511C8" w:rsidRPr="00C05329" w:rsidRDefault="00184E67" w:rsidP="00B47F95">
      <w:pPr>
        <w:pStyle w:val="a3"/>
        <w:numPr>
          <w:ilvl w:val="0"/>
          <w:numId w:val="9"/>
        </w:numPr>
        <w:spacing w:line="360" w:lineRule="auto"/>
        <w:jc w:val="both"/>
        <w:rPr>
          <w:lang w:val="ru-RU"/>
        </w:rPr>
      </w:pPr>
      <w:r w:rsidRPr="00C05329">
        <w:rPr>
          <w:sz w:val="28"/>
          <w:szCs w:val="28"/>
          <w:lang w:val="ru-RU"/>
        </w:rPr>
        <w:t>взыскать с истца компенсации в размере, определяемом судом.</w:t>
      </w:r>
    </w:p>
    <w:p w:rsidR="005511C8" w:rsidRPr="00D10EAF" w:rsidRDefault="00184E67" w:rsidP="00B47F95">
      <w:pPr>
        <w:tabs>
          <w:tab w:val="left" w:pos="851"/>
        </w:tabs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Этот метод защиты гражданских прав, предусмотренных ст. 12 Гражданского кодекса.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</w:t>
      </w:r>
      <w:r w:rsidR="00C05329">
        <w:rPr>
          <w:lang w:val="ru-RU"/>
        </w:rPr>
        <w:t xml:space="preserve"> </w:t>
      </w:r>
      <w:r w:rsidR="00B47F95">
        <w:rPr>
          <w:sz w:val="28"/>
          <w:szCs w:val="28"/>
          <w:lang w:val="ru-RU"/>
        </w:rPr>
        <w:t>случаях</w:t>
      </w:r>
      <w:r w:rsidRPr="00D10EAF">
        <w:rPr>
          <w:sz w:val="28"/>
          <w:szCs w:val="28"/>
          <w:lang w:val="ru-RU"/>
        </w:rPr>
        <w:t xml:space="preserve"> имущественного ущерба и вреда, причиненного жизни и здоровью (с точки зрения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имущественны</w:t>
      </w:r>
      <w:r w:rsidR="00B47F95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последстви</w:t>
      </w:r>
      <w:r w:rsidR="00B47F95">
        <w:rPr>
          <w:sz w:val="28"/>
          <w:szCs w:val="28"/>
          <w:lang w:val="ru-RU"/>
        </w:rPr>
        <w:t>й</w:t>
      </w:r>
      <w:r w:rsidRPr="00D10EAF">
        <w:rPr>
          <w:sz w:val="28"/>
          <w:szCs w:val="28"/>
          <w:lang w:val="ru-RU"/>
        </w:rPr>
        <w:t>) объем и размер возмещения определяется законом (ст.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1064, 1082, 1084-1092 Гражданского кодекса), регулируя размер денежной компенсации</w:t>
      </w:r>
      <w:r w:rsidR="00B47F95">
        <w:rPr>
          <w:sz w:val="28"/>
          <w:szCs w:val="28"/>
          <w:lang w:val="ru-RU"/>
        </w:rPr>
        <w:t xml:space="preserve"> за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моральный ущерб существу законодательство </w:t>
      </w:r>
      <w:r w:rsidR="00B47F95">
        <w:rPr>
          <w:sz w:val="28"/>
          <w:szCs w:val="28"/>
          <w:lang w:val="ru-RU"/>
        </w:rPr>
        <w:t>отказывается,</w:t>
      </w:r>
      <w:r w:rsidRPr="00D10EAF">
        <w:rPr>
          <w:sz w:val="28"/>
          <w:szCs w:val="28"/>
          <w:lang w:val="ru-RU"/>
        </w:rPr>
        <w:t xml:space="preserve"> </w:t>
      </w:r>
      <w:r w:rsidR="00B47F95">
        <w:rPr>
          <w:sz w:val="28"/>
          <w:szCs w:val="28"/>
          <w:lang w:val="ru-RU"/>
        </w:rPr>
        <w:t>отдавая этот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вопрос на усмотрение суда. В случае материального </w:t>
      </w:r>
      <w:r w:rsidR="00B47F95" w:rsidRPr="00D10EAF">
        <w:rPr>
          <w:sz w:val="28"/>
          <w:szCs w:val="28"/>
          <w:lang w:val="ru-RU"/>
        </w:rPr>
        <w:t>ущерба</w:t>
      </w:r>
      <w:r w:rsidR="00B47F95">
        <w:rPr>
          <w:lang w:val="ru-RU"/>
        </w:rPr>
        <w:t xml:space="preserve"> размер</w:t>
      </w:r>
      <w:r w:rsidR="00B47F95">
        <w:rPr>
          <w:sz w:val="28"/>
          <w:lang w:val="ru-RU"/>
        </w:rPr>
        <w:t xml:space="preserve"> </w:t>
      </w:r>
      <w:r w:rsidR="00B47F95">
        <w:rPr>
          <w:sz w:val="28"/>
          <w:szCs w:val="28"/>
          <w:lang w:val="ru-RU"/>
        </w:rPr>
        <w:t>о</w:t>
      </w:r>
      <w:r w:rsidRPr="00D10EAF">
        <w:rPr>
          <w:sz w:val="28"/>
          <w:szCs w:val="28"/>
          <w:lang w:val="ru-RU"/>
        </w:rPr>
        <w:t>тветственност</w:t>
      </w:r>
      <w:r w:rsidR="00B47F95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 xml:space="preserve"> предполагает эквивалентность стоимости причиненного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вред</w:t>
      </w:r>
      <w:r w:rsidR="00B47F95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. Но в случае </w:t>
      </w:r>
      <w:r w:rsidRPr="00D10EAF">
        <w:rPr>
          <w:sz w:val="28"/>
          <w:szCs w:val="28"/>
          <w:lang w:val="ru-RU"/>
        </w:rPr>
        <w:lastRenderedPageBreak/>
        <w:t>компенсации морального вреда</w:t>
      </w:r>
      <w:r w:rsidR="00203081">
        <w:rPr>
          <w:sz w:val="28"/>
          <w:szCs w:val="28"/>
          <w:lang w:val="ru-RU"/>
        </w:rPr>
        <w:t xml:space="preserve"> по</w:t>
      </w:r>
      <w:r w:rsidRPr="00D10EAF">
        <w:rPr>
          <w:sz w:val="28"/>
          <w:szCs w:val="28"/>
          <w:lang w:val="ru-RU"/>
        </w:rPr>
        <w:t xml:space="preserve"> принцип</w:t>
      </w:r>
      <w:r w:rsidR="00203081">
        <w:rPr>
          <w:sz w:val="28"/>
          <w:szCs w:val="28"/>
          <w:lang w:val="ru-RU"/>
        </w:rPr>
        <w:t>у</w:t>
      </w:r>
      <w:r w:rsidRPr="00D10EAF">
        <w:rPr>
          <w:sz w:val="28"/>
          <w:szCs w:val="28"/>
          <w:lang w:val="ru-RU"/>
        </w:rPr>
        <w:t xml:space="preserve"> эквивалентности,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гражданское законодательство не работает, что определяет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особый способ правовой защиты.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Ответственность за моральный</w:t>
      </w:r>
      <w:r w:rsidR="00C05329">
        <w:rPr>
          <w:lang w:val="ru-RU"/>
        </w:rPr>
        <w:t xml:space="preserve"> </w:t>
      </w:r>
      <w:r w:rsidR="00203081">
        <w:rPr>
          <w:sz w:val="28"/>
          <w:szCs w:val="28"/>
          <w:lang w:val="ru-RU"/>
        </w:rPr>
        <w:t>в</w:t>
      </w:r>
      <w:r w:rsidRPr="00D10EAF">
        <w:rPr>
          <w:sz w:val="28"/>
          <w:szCs w:val="28"/>
          <w:lang w:val="ru-RU"/>
        </w:rPr>
        <w:t xml:space="preserve">ред имеет </w:t>
      </w:r>
      <w:r w:rsidR="00203081" w:rsidRPr="00203081">
        <w:rPr>
          <w:sz w:val="28"/>
          <w:szCs w:val="28"/>
          <w:lang w:val="ru-RU"/>
        </w:rPr>
        <w:t>компенсационно-штрафной характер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Вряд ли стоит</w:t>
      </w:r>
      <w:r w:rsidR="00C05329">
        <w:rPr>
          <w:lang w:val="ru-RU"/>
        </w:rPr>
        <w:t xml:space="preserve"> </w:t>
      </w:r>
      <w:r w:rsidR="00203081">
        <w:rPr>
          <w:sz w:val="28"/>
          <w:szCs w:val="28"/>
          <w:lang w:val="ru-RU"/>
        </w:rPr>
        <w:t>объяснять</w:t>
      </w:r>
      <w:r w:rsidRPr="00D10EAF">
        <w:rPr>
          <w:sz w:val="28"/>
          <w:szCs w:val="28"/>
          <w:lang w:val="ru-RU"/>
        </w:rPr>
        <w:t xml:space="preserve">, что оценки </w:t>
      </w:r>
      <w:r w:rsidR="00203081">
        <w:rPr>
          <w:sz w:val="28"/>
          <w:szCs w:val="28"/>
          <w:lang w:val="ru-RU"/>
        </w:rPr>
        <w:t>страданий</w:t>
      </w:r>
      <w:r w:rsidRPr="00D10EAF">
        <w:rPr>
          <w:sz w:val="28"/>
          <w:szCs w:val="28"/>
          <w:lang w:val="ru-RU"/>
        </w:rPr>
        <w:t xml:space="preserve"> в деньгах или иной материальной форме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невозможн</w:t>
      </w:r>
      <w:r w:rsidR="00203081">
        <w:rPr>
          <w:sz w:val="28"/>
          <w:szCs w:val="28"/>
          <w:lang w:val="ru-RU"/>
        </w:rPr>
        <w:t>а</w:t>
      </w:r>
      <w:r w:rsidR="005C6872">
        <w:rPr>
          <w:sz w:val="28"/>
          <w:szCs w:val="28"/>
          <w:lang w:val="ru-RU"/>
        </w:rPr>
        <w:t xml:space="preserve"> [28 с.58</w:t>
      </w:r>
      <w:r w:rsidRPr="00D10EAF">
        <w:rPr>
          <w:sz w:val="28"/>
          <w:szCs w:val="28"/>
          <w:lang w:val="ru-RU"/>
        </w:rPr>
        <w:t>].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Денежная компенсация морального вреда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направлена, чтобы добиться положительных эмоций, которые бы максимально</w:t>
      </w:r>
      <w:r w:rsidR="00C05329">
        <w:rPr>
          <w:lang w:val="ru-RU"/>
        </w:rPr>
        <w:t xml:space="preserve"> </w:t>
      </w:r>
      <w:r w:rsidR="00203081">
        <w:rPr>
          <w:sz w:val="28"/>
          <w:szCs w:val="28"/>
          <w:lang w:val="ru-RU"/>
        </w:rPr>
        <w:t>смягчили</w:t>
      </w:r>
      <w:r w:rsidRPr="00D10EAF">
        <w:rPr>
          <w:sz w:val="28"/>
          <w:szCs w:val="28"/>
          <w:lang w:val="ru-RU"/>
        </w:rPr>
        <w:t xml:space="preserve"> негативные </w:t>
      </w:r>
      <w:r w:rsidR="00203081">
        <w:rPr>
          <w:sz w:val="28"/>
          <w:szCs w:val="28"/>
          <w:lang w:val="ru-RU"/>
        </w:rPr>
        <w:t>последствия</w:t>
      </w:r>
      <w:r w:rsidRPr="00D10EAF">
        <w:rPr>
          <w:sz w:val="28"/>
          <w:szCs w:val="28"/>
          <w:lang w:val="ru-RU"/>
        </w:rPr>
        <w:t xml:space="preserve"> в состоянии психического здоровья лица, в связи с</w:t>
      </w:r>
      <w:r w:rsidR="00C05329">
        <w:rPr>
          <w:lang w:val="ru-RU"/>
        </w:rPr>
        <w:t xml:space="preserve"> </w:t>
      </w:r>
      <w:r w:rsidR="00203081">
        <w:rPr>
          <w:sz w:val="28"/>
          <w:szCs w:val="28"/>
          <w:lang w:val="ru-RU"/>
        </w:rPr>
        <w:t>его</w:t>
      </w:r>
      <w:r w:rsidRPr="00D10EAF">
        <w:rPr>
          <w:sz w:val="28"/>
          <w:szCs w:val="28"/>
          <w:lang w:val="ru-RU"/>
        </w:rPr>
        <w:t xml:space="preserve"> страдания</w:t>
      </w:r>
      <w:r w:rsidR="00203081">
        <w:rPr>
          <w:sz w:val="28"/>
          <w:szCs w:val="28"/>
          <w:lang w:val="ru-RU"/>
        </w:rPr>
        <w:t>ми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Но степень это</w:t>
      </w:r>
      <w:r w:rsidR="00BE0B90">
        <w:rPr>
          <w:sz w:val="28"/>
          <w:szCs w:val="28"/>
          <w:lang w:val="ru-RU"/>
        </w:rPr>
        <w:t>го</w:t>
      </w:r>
      <w:r w:rsidRPr="00D10EAF">
        <w:rPr>
          <w:sz w:val="28"/>
          <w:szCs w:val="28"/>
          <w:lang w:val="ru-RU"/>
        </w:rPr>
        <w:t xml:space="preserve"> «сглаживания» будет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весьма условно</w:t>
      </w:r>
      <w:r w:rsidR="00BE0B90">
        <w:rPr>
          <w:sz w:val="28"/>
          <w:szCs w:val="28"/>
          <w:lang w:val="ru-RU"/>
        </w:rPr>
        <w:t>й</w:t>
      </w:r>
      <w:r w:rsidRPr="00D10EAF">
        <w:rPr>
          <w:sz w:val="28"/>
          <w:szCs w:val="28"/>
          <w:lang w:val="ru-RU"/>
        </w:rPr>
        <w:t xml:space="preserve">, </w:t>
      </w:r>
      <w:r w:rsidR="00BE0B90">
        <w:rPr>
          <w:sz w:val="28"/>
          <w:szCs w:val="28"/>
          <w:lang w:val="ru-RU"/>
        </w:rPr>
        <w:t>что</w:t>
      </w:r>
      <w:r w:rsidRPr="00D10EAF">
        <w:rPr>
          <w:sz w:val="28"/>
          <w:szCs w:val="28"/>
          <w:lang w:val="ru-RU"/>
        </w:rPr>
        <w:t xml:space="preserve"> неизбежно, </w:t>
      </w:r>
      <w:r w:rsidR="00BE0B90">
        <w:rPr>
          <w:sz w:val="28"/>
          <w:szCs w:val="28"/>
          <w:lang w:val="ru-RU"/>
        </w:rPr>
        <w:t>в силу особенностей морального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вред</w:t>
      </w:r>
      <w:r w:rsidR="00BE0B90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Именно в связи с условным характером морального вреда,</w:t>
      </w:r>
      <w:r w:rsidR="00C05329">
        <w:rPr>
          <w:lang w:val="ru-RU"/>
        </w:rPr>
        <w:t xml:space="preserve"> </w:t>
      </w:r>
      <w:r w:rsidR="00BE0B90">
        <w:rPr>
          <w:sz w:val="28"/>
          <w:szCs w:val="28"/>
          <w:lang w:val="ru-RU"/>
        </w:rPr>
        <w:t>законодатель отказывается</w:t>
      </w:r>
      <w:r w:rsidRPr="00D10EAF">
        <w:rPr>
          <w:sz w:val="28"/>
          <w:szCs w:val="28"/>
          <w:lang w:val="ru-RU"/>
        </w:rPr>
        <w:t xml:space="preserve"> от прямого регулирования конкретного размера</w:t>
      </w:r>
      <w:r w:rsidR="00BE0B90">
        <w:rPr>
          <w:sz w:val="28"/>
          <w:szCs w:val="28"/>
          <w:lang w:val="ru-RU"/>
        </w:rPr>
        <w:t xml:space="preserve"> компенсации</w:t>
      </w:r>
      <w:r w:rsidRPr="00D10EAF">
        <w:rPr>
          <w:sz w:val="28"/>
          <w:szCs w:val="28"/>
          <w:lang w:val="ru-RU"/>
        </w:rPr>
        <w:t>,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оставляя этот вопрос на усмотрение суда.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Именно поэтому</w:t>
      </w:r>
      <w:r w:rsidR="003C0C8C">
        <w:rPr>
          <w:sz w:val="28"/>
          <w:szCs w:val="28"/>
          <w:lang w:val="ru-RU"/>
        </w:rPr>
        <w:t xml:space="preserve"> у истца нет права требовать</w:t>
      </w:r>
      <w:r w:rsidRPr="00D10EAF">
        <w:rPr>
          <w:sz w:val="28"/>
          <w:szCs w:val="28"/>
          <w:lang w:val="ru-RU"/>
        </w:rPr>
        <w:t xml:space="preserve"> </w:t>
      </w:r>
      <w:r w:rsidR="003C0C8C">
        <w:rPr>
          <w:sz w:val="28"/>
          <w:szCs w:val="28"/>
          <w:lang w:val="ru-RU"/>
        </w:rPr>
        <w:t>компенсацию</w:t>
      </w:r>
      <w:r w:rsidR="00BE0B90" w:rsidRPr="00D10EAF">
        <w:rPr>
          <w:sz w:val="28"/>
          <w:szCs w:val="28"/>
          <w:lang w:val="ru-RU"/>
        </w:rPr>
        <w:t xml:space="preserve"> морального</w:t>
      </w:r>
      <w:r w:rsidRPr="00D10EAF">
        <w:rPr>
          <w:sz w:val="28"/>
          <w:szCs w:val="28"/>
          <w:lang w:val="ru-RU"/>
        </w:rPr>
        <w:t xml:space="preserve"> ущерба в </w:t>
      </w:r>
      <w:r w:rsidR="003C0C8C">
        <w:rPr>
          <w:sz w:val="28"/>
          <w:szCs w:val="28"/>
          <w:lang w:val="ru-RU"/>
        </w:rPr>
        <w:t>определенном</w:t>
      </w:r>
      <w:r w:rsidRPr="00D10EAF">
        <w:rPr>
          <w:sz w:val="28"/>
          <w:szCs w:val="28"/>
          <w:lang w:val="ru-RU"/>
        </w:rPr>
        <w:t xml:space="preserve"> количестве, это может потребовать только</w:t>
      </w:r>
      <w:r w:rsidR="00C05329">
        <w:rPr>
          <w:lang w:val="ru-RU"/>
        </w:rPr>
        <w:t xml:space="preserve"> </w:t>
      </w:r>
      <w:r w:rsidR="003C0C8C">
        <w:rPr>
          <w:sz w:val="28"/>
          <w:szCs w:val="28"/>
          <w:lang w:val="ru-RU"/>
        </w:rPr>
        <w:t>с</w:t>
      </w:r>
      <w:r w:rsidRPr="00D10EAF">
        <w:rPr>
          <w:sz w:val="28"/>
          <w:szCs w:val="28"/>
          <w:lang w:val="ru-RU"/>
        </w:rPr>
        <w:t xml:space="preserve">уд, </w:t>
      </w:r>
      <w:r w:rsidR="003C0C8C">
        <w:rPr>
          <w:sz w:val="28"/>
          <w:szCs w:val="28"/>
          <w:lang w:val="ru-RU"/>
        </w:rPr>
        <w:t>который должен</w:t>
      </w:r>
      <w:r w:rsidRPr="00D10EAF">
        <w:rPr>
          <w:sz w:val="28"/>
          <w:szCs w:val="28"/>
          <w:lang w:val="ru-RU"/>
        </w:rPr>
        <w:t xml:space="preserve"> определить размер</w:t>
      </w:r>
      <w:r w:rsidR="003C0C8C">
        <w:rPr>
          <w:sz w:val="28"/>
          <w:szCs w:val="28"/>
          <w:lang w:val="ru-RU"/>
        </w:rPr>
        <w:t xml:space="preserve"> компенсации</w:t>
      </w:r>
      <w:r w:rsidRPr="00D10EAF">
        <w:rPr>
          <w:sz w:val="28"/>
          <w:szCs w:val="28"/>
          <w:lang w:val="ru-RU"/>
        </w:rPr>
        <w:t xml:space="preserve"> и </w:t>
      </w:r>
      <w:r w:rsidR="003C0C8C">
        <w:rPr>
          <w:sz w:val="28"/>
          <w:szCs w:val="28"/>
          <w:lang w:val="ru-RU"/>
        </w:rPr>
        <w:t xml:space="preserve">вынести решение о взыскании </w:t>
      </w:r>
      <w:r w:rsidRPr="00D10EAF">
        <w:rPr>
          <w:sz w:val="28"/>
          <w:szCs w:val="28"/>
          <w:lang w:val="ru-RU"/>
        </w:rPr>
        <w:t>от ответчика.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Истец может указать в исковом заявлении желаемое количество</w:t>
      </w:r>
      <w:r w:rsidR="00C05329">
        <w:rPr>
          <w:lang w:val="ru-RU"/>
        </w:rPr>
        <w:t xml:space="preserve"> </w:t>
      </w:r>
      <w:r w:rsidR="003C0C8C">
        <w:rPr>
          <w:sz w:val="28"/>
          <w:szCs w:val="28"/>
          <w:lang w:val="ru-RU"/>
        </w:rPr>
        <w:t>к</w:t>
      </w:r>
      <w:r w:rsidRPr="00D10EAF">
        <w:rPr>
          <w:sz w:val="28"/>
          <w:szCs w:val="28"/>
          <w:lang w:val="ru-RU"/>
        </w:rPr>
        <w:t>омпенсация (что и происходит в большинстве случаев), но эта сумма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ничего более, чем, мнени</w:t>
      </w:r>
      <w:r w:rsidR="003C0C8C">
        <w:rPr>
          <w:sz w:val="28"/>
          <w:szCs w:val="28"/>
          <w:lang w:val="ru-RU"/>
        </w:rPr>
        <w:t>е</w:t>
      </w:r>
      <w:r w:rsidRPr="00D10EAF">
        <w:rPr>
          <w:sz w:val="28"/>
          <w:szCs w:val="28"/>
          <w:lang w:val="ru-RU"/>
        </w:rPr>
        <w:t xml:space="preserve"> истца, сумма компенсации, которая не имеет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правово</w:t>
      </w:r>
      <w:r w:rsidR="003C0C8C">
        <w:rPr>
          <w:sz w:val="28"/>
          <w:szCs w:val="28"/>
          <w:lang w:val="ru-RU"/>
        </w:rPr>
        <w:t>го</w:t>
      </w:r>
      <w:r w:rsidRPr="00D10EAF">
        <w:rPr>
          <w:sz w:val="28"/>
          <w:szCs w:val="28"/>
          <w:lang w:val="ru-RU"/>
        </w:rPr>
        <w:t xml:space="preserve"> значени</w:t>
      </w:r>
      <w:r w:rsidR="003C0C8C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для суда</w:t>
      </w:r>
      <w:r w:rsidR="003C0C8C">
        <w:rPr>
          <w:sz w:val="28"/>
          <w:szCs w:val="28"/>
          <w:lang w:val="ru-RU"/>
        </w:rPr>
        <w:t>.</w:t>
      </w:r>
    </w:p>
    <w:p w:rsidR="005511C8" w:rsidRPr="00D10EAF" w:rsidRDefault="00184E67" w:rsidP="003C0C8C">
      <w:pPr>
        <w:spacing w:after="160"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В ст. 151 Гражданского кодекса законодатель устанавливает принцип определения судом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сумм</w:t>
      </w:r>
      <w:r w:rsidR="003C0C8C">
        <w:rPr>
          <w:sz w:val="28"/>
          <w:szCs w:val="28"/>
          <w:lang w:val="ru-RU"/>
        </w:rPr>
        <w:t>ы</w:t>
      </w:r>
      <w:r w:rsidRPr="00D10EAF">
        <w:rPr>
          <w:sz w:val="28"/>
          <w:szCs w:val="28"/>
          <w:lang w:val="ru-RU"/>
        </w:rPr>
        <w:t xml:space="preserve"> компенсации морального вреда, и в то </w:t>
      </w:r>
      <w:r w:rsidR="003C0C8C">
        <w:rPr>
          <w:sz w:val="28"/>
          <w:szCs w:val="28"/>
          <w:lang w:val="ru-RU"/>
        </w:rPr>
        <w:t>же время указывает на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критерии, которые должны быть рассмотрены судом при определении размера</w:t>
      </w:r>
      <w:r w:rsidR="00C05329">
        <w:rPr>
          <w:lang w:val="ru-RU"/>
        </w:rPr>
        <w:t xml:space="preserve"> </w:t>
      </w:r>
      <w:r w:rsidR="003C0C8C">
        <w:rPr>
          <w:sz w:val="28"/>
          <w:szCs w:val="28"/>
          <w:lang w:val="ru-RU"/>
        </w:rPr>
        <w:t>к</w:t>
      </w:r>
      <w:r w:rsidRPr="00D10EAF">
        <w:rPr>
          <w:sz w:val="28"/>
          <w:szCs w:val="28"/>
          <w:lang w:val="ru-RU"/>
        </w:rPr>
        <w:t>омпенсаци</w:t>
      </w:r>
      <w:r w:rsidR="003C0C8C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 xml:space="preserve"> (степень вины, степень страданий и личности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особенно потерпевший, и другие обстоятельства, имеющие значение), но</w:t>
      </w:r>
      <w:r w:rsidR="00C05329">
        <w:rPr>
          <w:lang w:val="ru-RU"/>
        </w:rPr>
        <w:t xml:space="preserve"> </w:t>
      </w:r>
      <w:r w:rsidR="003C0C8C" w:rsidRPr="00D10EAF">
        <w:rPr>
          <w:sz w:val="28"/>
          <w:szCs w:val="28"/>
          <w:lang w:val="ru-RU"/>
        </w:rPr>
        <w:t>это</w:t>
      </w:r>
      <w:r w:rsidRPr="00D10EAF">
        <w:rPr>
          <w:sz w:val="28"/>
          <w:szCs w:val="28"/>
          <w:lang w:val="ru-RU"/>
        </w:rPr>
        <w:t xml:space="preserve"> не устанавливает каких-либо правил для применения этих критериев</w:t>
      </w:r>
      <w:r w:rsidR="00C05329">
        <w:rPr>
          <w:lang w:val="ru-RU"/>
        </w:rPr>
        <w:t xml:space="preserve"> </w:t>
      </w:r>
      <w:r w:rsidR="003C0C8C">
        <w:rPr>
          <w:lang w:val="ru-RU"/>
        </w:rPr>
        <w:t xml:space="preserve">и </w:t>
      </w:r>
      <w:r w:rsidRPr="00D10EAF">
        <w:rPr>
          <w:sz w:val="28"/>
          <w:szCs w:val="28"/>
          <w:lang w:val="ru-RU"/>
        </w:rPr>
        <w:t xml:space="preserve">определения суммы компенсации. В ст. 1101 </w:t>
      </w:r>
      <w:r w:rsidR="003C0C8C">
        <w:rPr>
          <w:sz w:val="28"/>
          <w:szCs w:val="28"/>
          <w:lang w:val="ru-RU"/>
        </w:rPr>
        <w:t>д</w:t>
      </w:r>
      <w:r w:rsidRPr="00D10EAF">
        <w:rPr>
          <w:sz w:val="28"/>
          <w:szCs w:val="28"/>
          <w:lang w:val="ru-RU"/>
        </w:rPr>
        <w:t>ополнен перечень критериев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принимая во внимание характер требования физических и нравственных страданий</w:t>
      </w:r>
      <w:r w:rsidR="00C05329">
        <w:rPr>
          <w:lang w:val="ru-RU"/>
        </w:rPr>
        <w:t xml:space="preserve"> </w:t>
      </w:r>
      <w:r w:rsidR="003C0C8C">
        <w:rPr>
          <w:sz w:val="28"/>
          <w:szCs w:val="28"/>
          <w:lang w:val="ru-RU"/>
        </w:rPr>
        <w:t>потерпевшего</w:t>
      </w:r>
      <w:r w:rsidRPr="00D10EAF">
        <w:rPr>
          <w:sz w:val="28"/>
          <w:szCs w:val="28"/>
          <w:lang w:val="ru-RU"/>
        </w:rPr>
        <w:t xml:space="preserve">, </w:t>
      </w:r>
      <w:r w:rsidR="003C0C8C">
        <w:rPr>
          <w:sz w:val="28"/>
          <w:szCs w:val="28"/>
          <w:lang w:val="ru-RU"/>
        </w:rPr>
        <w:t>определяет</w:t>
      </w:r>
      <w:r w:rsidRPr="00D10EAF">
        <w:rPr>
          <w:sz w:val="28"/>
          <w:szCs w:val="28"/>
          <w:lang w:val="ru-RU"/>
        </w:rPr>
        <w:t>, что степень вины является основой</w:t>
      </w:r>
      <w:r w:rsidR="00C05329">
        <w:rPr>
          <w:lang w:val="ru-RU"/>
        </w:rPr>
        <w:t xml:space="preserve"> </w:t>
      </w:r>
      <w:r w:rsidR="003C0C8C">
        <w:rPr>
          <w:sz w:val="28"/>
          <w:szCs w:val="28"/>
          <w:lang w:val="ru-RU"/>
        </w:rPr>
        <w:lastRenderedPageBreak/>
        <w:t>о</w:t>
      </w:r>
      <w:r w:rsidRPr="00D10EAF">
        <w:rPr>
          <w:sz w:val="28"/>
          <w:szCs w:val="28"/>
          <w:lang w:val="ru-RU"/>
        </w:rPr>
        <w:t>тветственность за моральный ущерб, и поручает суду в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определени</w:t>
      </w:r>
      <w:r w:rsidR="003C0C8C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 xml:space="preserve"> суммы компенсации с учетом требований разумности и</w:t>
      </w:r>
      <w:r w:rsidR="00C05329">
        <w:rPr>
          <w:lang w:val="ru-RU"/>
        </w:rPr>
        <w:t xml:space="preserve"> </w:t>
      </w:r>
      <w:r w:rsidR="003C0C8C">
        <w:rPr>
          <w:sz w:val="28"/>
          <w:szCs w:val="28"/>
          <w:lang w:val="ru-RU"/>
        </w:rPr>
        <w:t>справедливости</w:t>
      </w:r>
      <w:r w:rsidR="005C6872">
        <w:rPr>
          <w:sz w:val="28"/>
          <w:szCs w:val="28"/>
          <w:lang w:val="ru-RU"/>
        </w:rPr>
        <w:t xml:space="preserve"> [29 с.61</w:t>
      </w:r>
      <w:r w:rsidRPr="00D10EAF">
        <w:rPr>
          <w:sz w:val="28"/>
          <w:szCs w:val="28"/>
          <w:lang w:val="ru-RU"/>
        </w:rPr>
        <w:t>].</w:t>
      </w:r>
    </w:p>
    <w:p w:rsidR="005511C8" w:rsidRPr="00D10EAF" w:rsidRDefault="00184E67" w:rsidP="003C0C8C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Для</w:t>
      </w:r>
      <w:r w:rsidR="003C0C8C">
        <w:rPr>
          <w:sz w:val="28"/>
          <w:szCs w:val="28"/>
          <w:lang w:val="ru-RU"/>
        </w:rPr>
        <w:t xml:space="preserve"> компенсации</w:t>
      </w:r>
      <w:r w:rsidRPr="00D10EAF">
        <w:rPr>
          <w:sz w:val="28"/>
          <w:szCs w:val="28"/>
          <w:lang w:val="ru-RU"/>
        </w:rPr>
        <w:t xml:space="preserve"> морального </w:t>
      </w:r>
      <w:r w:rsidR="003C0C8C">
        <w:rPr>
          <w:sz w:val="28"/>
          <w:szCs w:val="28"/>
          <w:lang w:val="ru-RU"/>
        </w:rPr>
        <w:t>ущерба,</w:t>
      </w:r>
      <w:r w:rsidRPr="00D10EAF">
        <w:rPr>
          <w:sz w:val="28"/>
          <w:szCs w:val="28"/>
          <w:lang w:val="ru-RU"/>
        </w:rPr>
        <w:t xml:space="preserve"> не может быть применен принцип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эквивалентности (равенство) </w:t>
      </w:r>
      <w:r w:rsidR="003C0C8C">
        <w:rPr>
          <w:sz w:val="28"/>
          <w:szCs w:val="28"/>
          <w:lang w:val="ru-RU"/>
        </w:rPr>
        <w:t>размера</w:t>
      </w:r>
      <w:r w:rsidRPr="00D10EAF">
        <w:rPr>
          <w:sz w:val="28"/>
          <w:szCs w:val="28"/>
          <w:lang w:val="ru-RU"/>
        </w:rPr>
        <w:t xml:space="preserve"> компенсации</w:t>
      </w:r>
      <w:r w:rsidR="003C0C8C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суммы ущерба, но может и дол</w:t>
      </w:r>
      <w:r w:rsidR="003C0C8C">
        <w:rPr>
          <w:sz w:val="28"/>
          <w:szCs w:val="28"/>
          <w:lang w:val="ru-RU"/>
        </w:rPr>
        <w:t>жен</w:t>
      </w:r>
      <w:r w:rsidRPr="00D10EAF">
        <w:rPr>
          <w:sz w:val="28"/>
          <w:szCs w:val="28"/>
          <w:lang w:val="ru-RU"/>
        </w:rPr>
        <w:t xml:space="preserve"> применяться принцип </w:t>
      </w:r>
      <w:r w:rsidR="003C0C8C">
        <w:rPr>
          <w:sz w:val="28"/>
          <w:szCs w:val="28"/>
          <w:lang w:val="ru-RU"/>
        </w:rPr>
        <w:t>«низкого»</w:t>
      </w:r>
      <w:r w:rsidRPr="00D10EAF">
        <w:rPr>
          <w:sz w:val="28"/>
          <w:szCs w:val="28"/>
          <w:lang w:val="ru-RU"/>
        </w:rPr>
        <w:t xml:space="preserve"> уровн</w:t>
      </w:r>
      <w:r w:rsidR="003C0C8C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</w:t>
      </w:r>
      <w:r w:rsidR="00C05329">
        <w:rPr>
          <w:sz w:val="28"/>
          <w:szCs w:val="28"/>
          <w:lang w:val="ru-RU"/>
        </w:rPr>
        <w:t>–</w:t>
      </w:r>
      <w:r w:rsidRPr="00D10EAF">
        <w:rPr>
          <w:sz w:val="28"/>
          <w:szCs w:val="28"/>
          <w:lang w:val="ru-RU"/>
        </w:rPr>
        <w:t xml:space="preserve"> принцип</w:t>
      </w:r>
      <w:r w:rsidR="00C05329">
        <w:rPr>
          <w:lang w:val="ru-RU"/>
        </w:rPr>
        <w:t xml:space="preserve"> </w:t>
      </w:r>
      <w:r w:rsidR="003C0C8C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>декватност</w:t>
      </w:r>
      <w:r w:rsidR="003C0C8C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 xml:space="preserve"> (соответствие), то есть, если сумма возмещения не может быть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равна сумме ущерба, </w:t>
      </w:r>
      <w:r w:rsidR="003C0C8C">
        <w:rPr>
          <w:sz w:val="28"/>
          <w:szCs w:val="28"/>
          <w:lang w:val="ru-RU"/>
        </w:rPr>
        <w:t>то долж</w:t>
      </w:r>
      <w:r w:rsidRPr="00D10EAF">
        <w:rPr>
          <w:sz w:val="28"/>
          <w:szCs w:val="28"/>
          <w:lang w:val="ru-RU"/>
        </w:rPr>
        <w:t>н</w:t>
      </w:r>
      <w:r w:rsidR="003C0C8C">
        <w:rPr>
          <w:sz w:val="28"/>
          <w:szCs w:val="28"/>
          <w:lang w:val="ru-RU"/>
        </w:rPr>
        <w:t>а,</w:t>
      </w:r>
      <w:r w:rsidRPr="00D10EAF">
        <w:rPr>
          <w:sz w:val="28"/>
          <w:szCs w:val="28"/>
          <w:lang w:val="ru-RU"/>
        </w:rPr>
        <w:t xml:space="preserve"> по крайней мере</w:t>
      </w:r>
      <w:r w:rsidR="003C0C8C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соответствовать </w:t>
      </w:r>
      <w:r w:rsidR="003C0C8C" w:rsidRPr="00D10EAF">
        <w:rPr>
          <w:sz w:val="28"/>
          <w:szCs w:val="28"/>
          <w:lang w:val="ru-RU"/>
        </w:rPr>
        <w:t>е</w:t>
      </w:r>
      <w:r w:rsidR="003C0C8C">
        <w:rPr>
          <w:sz w:val="28"/>
          <w:szCs w:val="28"/>
          <w:lang w:val="ru-RU"/>
        </w:rPr>
        <w:t>му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  <w:r w:rsidR="003C0C8C" w:rsidRPr="00D10EAF">
        <w:rPr>
          <w:sz w:val="28"/>
          <w:szCs w:val="28"/>
          <w:lang w:val="ru-RU"/>
        </w:rPr>
        <w:t>Другими словами,</w:t>
      </w:r>
      <w:r w:rsidR="00C05329">
        <w:rPr>
          <w:lang w:val="ru-RU"/>
        </w:rPr>
        <w:t xml:space="preserve"> </w:t>
      </w:r>
      <w:r w:rsidR="003C0C8C" w:rsidRPr="00D10EAF">
        <w:rPr>
          <w:sz w:val="28"/>
          <w:szCs w:val="28"/>
          <w:lang w:val="ru-RU"/>
        </w:rPr>
        <w:t>для большего морального вреда</w:t>
      </w:r>
      <w:r w:rsidRPr="00D10EAF">
        <w:rPr>
          <w:sz w:val="28"/>
          <w:szCs w:val="28"/>
          <w:lang w:val="ru-RU"/>
        </w:rPr>
        <w:t xml:space="preserve"> - больше компенсаци</w:t>
      </w:r>
      <w:r w:rsidR="003C0C8C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и наоборот.</w:t>
      </w:r>
    </w:p>
    <w:p w:rsidR="005511C8" w:rsidRPr="00D10EAF" w:rsidRDefault="00184E67" w:rsidP="003C0C8C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Моральный риск возникает из-за противоправного уменьшения </w:t>
      </w:r>
      <w:r w:rsidR="003C0C8C">
        <w:rPr>
          <w:sz w:val="28"/>
          <w:szCs w:val="28"/>
          <w:lang w:val="ru-RU"/>
        </w:rPr>
        <w:t>благ</w:t>
      </w:r>
      <w:r w:rsidRPr="00D10EAF">
        <w:rPr>
          <w:sz w:val="28"/>
          <w:szCs w:val="28"/>
          <w:lang w:val="ru-RU"/>
        </w:rPr>
        <w:t xml:space="preserve"> и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нарушение прав человека. Наиболее жесткой мерой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ответственност</w:t>
      </w:r>
      <w:r w:rsidR="003C0C8C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>, применяется государством для совершения преступления,</w:t>
      </w:r>
      <w:r w:rsidR="00C05329">
        <w:rPr>
          <w:lang w:val="ru-RU"/>
        </w:rPr>
        <w:t xml:space="preserve"> </w:t>
      </w:r>
      <w:r w:rsidR="003C0C8C">
        <w:rPr>
          <w:sz w:val="28"/>
          <w:szCs w:val="28"/>
          <w:lang w:val="ru-RU"/>
        </w:rPr>
        <w:t>э</w:t>
      </w:r>
      <w:r w:rsidRPr="00D10EAF">
        <w:rPr>
          <w:sz w:val="28"/>
          <w:szCs w:val="28"/>
          <w:lang w:val="ru-RU"/>
        </w:rPr>
        <w:t>то уголовное преступление.</w:t>
      </w:r>
      <w:r w:rsidRPr="00D10EAF">
        <w:rPr>
          <w:lang w:val="ru-RU"/>
        </w:rPr>
        <w:t xml:space="preserve"> </w:t>
      </w:r>
      <w:r w:rsidR="003C0C8C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Отношение максимальных норм санкций</w:t>
      </w:r>
      <w:r w:rsidR="00C05329">
        <w:rPr>
          <w:lang w:val="ru-RU"/>
        </w:rPr>
        <w:t xml:space="preserve"> </w:t>
      </w:r>
      <w:r w:rsidR="003C0C8C">
        <w:rPr>
          <w:sz w:val="28"/>
          <w:szCs w:val="28"/>
          <w:lang w:val="ru-RU"/>
        </w:rPr>
        <w:t>уголовного</w:t>
      </w:r>
      <w:r w:rsidRPr="00D10EAF">
        <w:rPr>
          <w:sz w:val="28"/>
          <w:szCs w:val="28"/>
          <w:lang w:val="ru-RU"/>
        </w:rPr>
        <w:t xml:space="preserve"> кодекс</w:t>
      </w:r>
      <w:r w:rsidR="003C0C8C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наиболее объективно отражает общественную значимость</w:t>
      </w:r>
      <w:r w:rsidR="00C05329">
        <w:rPr>
          <w:lang w:val="ru-RU"/>
        </w:rPr>
        <w:t xml:space="preserve"> </w:t>
      </w:r>
      <w:r w:rsidR="000829C7">
        <w:rPr>
          <w:sz w:val="28"/>
          <w:szCs w:val="28"/>
          <w:lang w:val="ru-RU"/>
        </w:rPr>
        <w:t>охраняемых благ</w:t>
      </w:r>
      <w:r w:rsidRPr="00D10EAF">
        <w:rPr>
          <w:sz w:val="28"/>
          <w:szCs w:val="28"/>
          <w:lang w:val="ru-RU"/>
        </w:rPr>
        <w:t xml:space="preserve"> и целесообразно использовать эти отношения</w:t>
      </w:r>
      <w:r w:rsidR="00C05329">
        <w:rPr>
          <w:lang w:val="ru-RU"/>
        </w:rPr>
        <w:t xml:space="preserve"> </w:t>
      </w:r>
      <w:r w:rsidR="000829C7" w:rsidRPr="000829C7">
        <w:rPr>
          <w:sz w:val="28"/>
          <w:lang w:val="ru-RU"/>
        </w:rPr>
        <w:t>для</w:t>
      </w:r>
      <w:r w:rsidR="000829C7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определения суммы компенсации предполагаемого морального вреда</w:t>
      </w:r>
      <w:r w:rsidR="000829C7">
        <w:rPr>
          <w:sz w:val="28"/>
          <w:szCs w:val="28"/>
          <w:lang w:val="ru-RU"/>
        </w:rPr>
        <w:t xml:space="preserve">» </w:t>
      </w:r>
      <w:r w:rsidR="005C6872">
        <w:rPr>
          <w:sz w:val="28"/>
          <w:szCs w:val="28"/>
          <w:lang w:val="ru-RU"/>
        </w:rPr>
        <w:t>[30 с.62</w:t>
      </w:r>
      <w:r w:rsidRPr="00D10EAF">
        <w:rPr>
          <w:sz w:val="28"/>
          <w:szCs w:val="28"/>
          <w:lang w:val="ru-RU"/>
        </w:rPr>
        <w:t>].</w:t>
      </w:r>
    </w:p>
    <w:p w:rsidR="005511C8" w:rsidRPr="00D10EAF" w:rsidRDefault="00184E67" w:rsidP="000829C7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Эрделевский считает, что </w:t>
      </w:r>
      <w:r w:rsidR="000829C7">
        <w:rPr>
          <w:sz w:val="28"/>
          <w:szCs w:val="28"/>
          <w:lang w:val="ru-RU"/>
        </w:rPr>
        <w:t>такой</w:t>
      </w:r>
      <w:r w:rsidRPr="00D10EAF">
        <w:rPr>
          <w:sz w:val="28"/>
          <w:szCs w:val="28"/>
          <w:lang w:val="ru-RU"/>
        </w:rPr>
        <w:t xml:space="preserve"> подход позволяет учитывать требования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разумности и справедливости</w:t>
      </w:r>
      <w:r w:rsidR="000829C7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говорится в ст. 1101 Гражданского кодекса.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Использование этих критериев является наиболее подходящим </w:t>
      </w:r>
      <w:r w:rsidR="000829C7" w:rsidRPr="00D10EAF">
        <w:rPr>
          <w:sz w:val="28"/>
          <w:szCs w:val="28"/>
          <w:lang w:val="ru-RU"/>
        </w:rPr>
        <w:t>для</w:t>
      </w:r>
      <w:r w:rsidR="000829C7">
        <w:rPr>
          <w:lang w:val="ru-RU"/>
        </w:rPr>
        <w:t xml:space="preserve"> </w:t>
      </w:r>
      <w:r w:rsidR="000829C7">
        <w:rPr>
          <w:sz w:val="28"/>
          <w:szCs w:val="28"/>
          <w:lang w:val="ru-RU"/>
        </w:rPr>
        <w:t>определения</w:t>
      </w:r>
      <w:r w:rsidRPr="00D10EAF">
        <w:rPr>
          <w:sz w:val="28"/>
          <w:szCs w:val="28"/>
          <w:lang w:val="ru-RU"/>
        </w:rPr>
        <w:t xml:space="preserve"> размера предполагаемого морального вреда.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 сущности, моральны</w:t>
      </w:r>
      <w:r w:rsidR="000829C7">
        <w:rPr>
          <w:sz w:val="28"/>
          <w:szCs w:val="28"/>
          <w:lang w:val="ru-RU"/>
        </w:rPr>
        <w:t xml:space="preserve">м вредом </w:t>
      </w:r>
      <w:r w:rsidRPr="00D10EAF">
        <w:rPr>
          <w:sz w:val="28"/>
          <w:szCs w:val="28"/>
          <w:lang w:val="ru-RU"/>
        </w:rPr>
        <w:t>считается</w:t>
      </w:r>
      <w:r w:rsidR="00C05329">
        <w:rPr>
          <w:lang w:val="ru-RU"/>
        </w:rPr>
        <w:t xml:space="preserve"> </w:t>
      </w:r>
      <w:r w:rsidR="000829C7">
        <w:rPr>
          <w:sz w:val="28"/>
          <w:szCs w:val="28"/>
          <w:lang w:val="ru-RU"/>
        </w:rPr>
        <w:t>общая</w:t>
      </w:r>
      <w:r w:rsidRPr="00D10EAF">
        <w:rPr>
          <w:sz w:val="28"/>
          <w:szCs w:val="28"/>
          <w:lang w:val="ru-RU"/>
        </w:rPr>
        <w:t xml:space="preserve"> оценка противоправного деяния.</w:t>
      </w:r>
      <w:r w:rsidRPr="00D10EAF">
        <w:rPr>
          <w:lang w:val="ru-RU"/>
        </w:rPr>
        <w:t xml:space="preserve"> </w:t>
      </w:r>
      <w:r w:rsidR="000829C7" w:rsidRPr="00D10EAF">
        <w:rPr>
          <w:sz w:val="28"/>
          <w:szCs w:val="28"/>
          <w:lang w:val="ru-RU"/>
        </w:rPr>
        <w:t>По пересмотру</w:t>
      </w:r>
      <w:r w:rsidR="000829C7">
        <w:rPr>
          <w:sz w:val="28"/>
          <w:szCs w:val="28"/>
          <w:lang w:val="ru-RU"/>
        </w:rPr>
        <w:t xml:space="preserve"> в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конкретном случае сумма компенсации за моральный ущерб может предположительн</w:t>
      </w:r>
      <w:r w:rsidR="000829C7">
        <w:rPr>
          <w:sz w:val="28"/>
          <w:szCs w:val="28"/>
          <w:lang w:val="ru-RU"/>
        </w:rPr>
        <w:t>о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измен</w:t>
      </w:r>
      <w:r w:rsidR="000829C7">
        <w:rPr>
          <w:sz w:val="28"/>
          <w:szCs w:val="28"/>
          <w:lang w:val="ru-RU"/>
        </w:rPr>
        <w:t>ятся</w:t>
      </w:r>
      <w:r w:rsidRPr="00D10EAF">
        <w:rPr>
          <w:sz w:val="28"/>
          <w:szCs w:val="28"/>
          <w:lang w:val="ru-RU"/>
        </w:rPr>
        <w:t xml:space="preserve"> </w:t>
      </w:r>
      <w:r w:rsidR="000829C7">
        <w:rPr>
          <w:sz w:val="28"/>
          <w:szCs w:val="28"/>
          <w:lang w:val="ru-RU"/>
        </w:rPr>
        <w:t>вверх</w:t>
      </w:r>
      <w:r w:rsidRPr="00D10EAF">
        <w:rPr>
          <w:sz w:val="28"/>
          <w:szCs w:val="28"/>
          <w:lang w:val="ru-RU"/>
        </w:rPr>
        <w:t xml:space="preserve"> или вниз</w:t>
      </w:r>
      <w:r w:rsidR="000829C7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в зависимости </w:t>
      </w:r>
      <w:r w:rsidR="000829C7" w:rsidRPr="00D10EAF">
        <w:rPr>
          <w:sz w:val="28"/>
          <w:szCs w:val="28"/>
          <w:lang w:val="ru-RU"/>
        </w:rPr>
        <w:t>от конкретного обстоятельства</w:t>
      </w:r>
      <w:r w:rsidRPr="00D10EAF">
        <w:rPr>
          <w:sz w:val="28"/>
          <w:szCs w:val="28"/>
          <w:lang w:val="ru-RU"/>
        </w:rPr>
        <w:t xml:space="preserve">. Определенное количество </w:t>
      </w:r>
      <w:r w:rsidR="000829C7">
        <w:rPr>
          <w:sz w:val="28"/>
          <w:szCs w:val="28"/>
          <w:lang w:val="ru-RU"/>
        </w:rPr>
        <w:t>денежных средств,</w:t>
      </w:r>
      <w:r w:rsidRPr="00D10EAF">
        <w:rPr>
          <w:sz w:val="28"/>
          <w:szCs w:val="28"/>
          <w:lang w:val="ru-RU"/>
        </w:rPr>
        <w:t xml:space="preserve"> таким образом, </w:t>
      </w:r>
      <w:r w:rsidR="000829C7">
        <w:rPr>
          <w:sz w:val="28"/>
          <w:szCs w:val="28"/>
          <w:lang w:val="ru-RU"/>
        </w:rPr>
        <w:t>составит</w:t>
      </w:r>
      <w:r w:rsidRPr="00D10EAF">
        <w:rPr>
          <w:sz w:val="28"/>
          <w:szCs w:val="28"/>
          <w:lang w:val="ru-RU"/>
        </w:rPr>
        <w:t xml:space="preserve"> размер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фактическ</w:t>
      </w:r>
      <w:r w:rsidR="000829C7">
        <w:rPr>
          <w:sz w:val="28"/>
          <w:szCs w:val="28"/>
          <w:lang w:val="ru-RU"/>
        </w:rPr>
        <w:t xml:space="preserve">ой </w:t>
      </w:r>
      <w:r w:rsidRPr="00D10EAF">
        <w:rPr>
          <w:sz w:val="28"/>
          <w:szCs w:val="28"/>
          <w:lang w:val="ru-RU"/>
        </w:rPr>
        <w:t>компенсаци</w:t>
      </w:r>
      <w:r w:rsidR="000829C7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 xml:space="preserve"> за моральный ущерб.</w:t>
      </w:r>
      <w:r w:rsidRPr="00D10EAF">
        <w:rPr>
          <w:lang w:val="ru-RU"/>
        </w:rPr>
        <w:t xml:space="preserve"> </w:t>
      </w:r>
    </w:p>
    <w:p w:rsidR="005511C8" w:rsidRPr="00D10EAF" w:rsidRDefault="00184E67" w:rsidP="000829C7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Эти положения были приняты в качестве основы для определения </w:t>
      </w:r>
      <w:r w:rsidR="000829C7">
        <w:rPr>
          <w:sz w:val="28"/>
          <w:szCs w:val="28"/>
          <w:lang w:val="ru-RU"/>
        </w:rPr>
        <w:t>размера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моральн</w:t>
      </w:r>
      <w:r w:rsidR="000829C7">
        <w:rPr>
          <w:sz w:val="28"/>
          <w:szCs w:val="28"/>
          <w:lang w:val="ru-RU"/>
        </w:rPr>
        <w:t>ого</w:t>
      </w:r>
      <w:r w:rsidRPr="00D10EAF">
        <w:rPr>
          <w:sz w:val="28"/>
          <w:szCs w:val="28"/>
          <w:lang w:val="ru-RU"/>
        </w:rPr>
        <w:t xml:space="preserve"> ущерб</w:t>
      </w:r>
      <w:r w:rsidR="000829C7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в денежной форме.</w:t>
      </w:r>
      <w:r w:rsidRPr="00D10EAF">
        <w:rPr>
          <w:lang w:val="ru-RU"/>
        </w:rPr>
        <w:t xml:space="preserve"> </w:t>
      </w:r>
      <w:r w:rsidR="000829C7" w:rsidRPr="00D10EAF">
        <w:rPr>
          <w:sz w:val="28"/>
          <w:szCs w:val="28"/>
          <w:lang w:val="ru-RU"/>
        </w:rPr>
        <w:t>Сумма компенсации,</w:t>
      </w:r>
      <w:r w:rsidR="000829C7">
        <w:rPr>
          <w:lang w:val="ru-RU"/>
        </w:rPr>
        <w:t xml:space="preserve"> </w:t>
      </w:r>
      <w:r w:rsidR="000829C7">
        <w:rPr>
          <w:sz w:val="28"/>
          <w:szCs w:val="28"/>
          <w:lang w:val="ru-RU"/>
        </w:rPr>
        <w:t>п</w:t>
      </w:r>
      <w:r w:rsidRPr="00D10EAF">
        <w:rPr>
          <w:sz w:val="28"/>
          <w:szCs w:val="28"/>
          <w:lang w:val="ru-RU"/>
        </w:rPr>
        <w:t>редполагаем</w:t>
      </w:r>
      <w:r w:rsidR="000829C7">
        <w:rPr>
          <w:sz w:val="28"/>
          <w:szCs w:val="28"/>
          <w:lang w:val="ru-RU"/>
        </w:rPr>
        <w:t>ая за</w:t>
      </w:r>
      <w:r w:rsidRPr="00D10EAF">
        <w:rPr>
          <w:sz w:val="28"/>
          <w:szCs w:val="28"/>
          <w:lang w:val="ru-RU"/>
        </w:rPr>
        <w:t xml:space="preserve"> моральный вред</w:t>
      </w:r>
      <w:r w:rsidR="000829C7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</w:t>
      </w:r>
      <w:r w:rsidR="000829C7">
        <w:rPr>
          <w:sz w:val="28"/>
          <w:szCs w:val="28"/>
          <w:lang w:val="ru-RU"/>
        </w:rPr>
        <w:t>в случае</w:t>
      </w:r>
      <w:r w:rsidRPr="00D10EAF">
        <w:rPr>
          <w:sz w:val="28"/>
          <w:szCs w:val="28"/>
          <w:lang w:val="ru-RU"/>
        </w:rPr>
        <w:t xml:space="preserve"> причинение тяжких телесных </w:t>
      </w:r>
      <w:r w:rsidRPr="00D10EAF">
        <w:rPr>
          <w:sz w:val="28"/>
          <w:szCs w:val="28"/>
          <w:lang w:val="ru-RU"/>
        </w:rPr>
        <w:lastRenderedPageBreak/>
        <w:t>повреждений,</w:t>
      </w:r>
      <w:r w:rsidR="00C05329">
        <w:rPr>
          <w:lang w:val="ru-RU"/>
        </w:rPr>
        <w:t xml:space="preserve"> </w:t>
      </w:r>
      <w:r w:rsidR="000829C7">
        <w:rPr>
          <w:sz w:val="28"/>
          <w:szCs w:val="28"/>
          <w:lang w:val="ru-RU"/>
        </w:rPr>
        <w:t>сопряжёнными</w:t>
      </w:r>
      <w:r w:rsidRPr="00D10EAF">
        <w:rPr>
          <w:sz w:val="28"/>
          <w:szCs w:val="28"/>
          <w:lang w:val="ru-RU"/>
        </w:rPr>
        <w:t xml:space="preserve"> </w:t>
      </w:r>
      <w:r w:rsidR="000829C7">
        <w:rPr>
          <w:sz w:val="28"/>
          <w:szCs w:val="28"/>
          <w:lang w:val="ru-RU"/>
        </w:rPr>
        <w:t>с мучениями</w:t>
      </w:r>
      <w:r w:rsidRPr="00D10EAF">
        <w:rPr>
          <w:sz w:val="28"/>
          <w:szCs w:val="28"/>
          <w:lang w:val="ru-RU"/>
        </w:rPr>
        <w:t xml:space="preserve"> и пыт</w:t>
      </w:r>
      <w:r w:rsidR="000829C7">
        <w:rPr>
          <w:sz w:val="28"/>
          <w:szCs w:val="28"/>
          <w:lang w:val="ru-RU"/>
        </w:rPr>
        <w:t>ками</w:t>
      </w:r>
      <w:r w:rsidRPr="00D10EAF">
        <w:rPr>
          <w:sz w:val="28"/>
          <w:szCs w:val="28"/>
          <w:lang w:val="ru-RU"/>
        </w:rPr>
        <w:t xml:space="preserve">, </w:t>
      </w:r>
      <w:r w:rsidR="000829C7">
        <w:rPr>
          <w:sz w:val="28"/>
          <w:szCs w:val="28"/>
          <w:lang w:val="ru-RU"/>
        </w:rPr>
        <w:t>считался относительной единицей</w:t>
      </w:r>
      <w:r w:rsidRPr="00D10EAF">
        <w:rPr>
          <w:sz w:val="28"/>
          <w:szCs w:val="28"/>
          <w:lang w:val="ru-RU"/>
        </w:rPr>
        <w:t>.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Абсолютная сумма такого возмещения </w:t>
      </w:r>
      <w:r w:rsidR="000829C7">
        <w:rPr>
          <w:sz w:val="28"/>
          <w:szCs w:val="28"/>
          <w:lang w:val="ru-RU"/>
        </w:rPr>
        <w:t>определяется равным</w:t>
      </w:r>
      <w:r w:rsidRPr="00D10EAF">
        <w:rPr>
          <w:sz w:val="28"/>
          <w:szCs w:val="28"/>
          <w:lang w:val="ru-RU"/>
        </w:rPr>
        <w:t xml:space="preserve"> 720 </w:t>
      </w:r>
      <w:r w:rsidR="000829C7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>инимальн</w:t>
      </w:r>
      <w:r w:rsidR="000829C7">
        <w:rPr>
          <w:sz w:val="28"/>
          <w:szCs w:val="28"/>
          <w:lang w:val="ru-RU"/>
        </w:rPr>
        <w:t>ым</w:t>
      </w:r>
      <w:r w:rsidRPr="00D10EAF">
        <w:rPr>
          <w:sz w:val="28"/>
          <w:szCs w:val="28"/>
          <w:lang w:val="ru-RU"/>
        </w:rPr>
        <w:t xml:space="preserve"> заработн</w:t>
      </w:r>
      <w:r w:rsidR="000829C7">
        <w:rPr>
          <w:sz w:val="28"/>
          <w:szCs w:val="28"/>
          <w:lang w:val="ru-RU"/>
        </w:rPr>
        <w:t>ым</w:t>
      </w:r>
      <w:r w:rsidRPr="00D10EAF">
        <w:rPr>
          <w:sz w:val="28"/>
          <w:szCs w:val="28"/>
          <w:lang w:val="ru-RU"/>
        </w:rPr>
        <w:t xml:space="preserve"> плата</w:t>
      </w:r>
      <w:r w:rsidR="000829C7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 xml:space="preserve"> (МЗП), установленных законодательством </w:t>
      </w:r>
      <w:r w:rsidR="000829C7">
        <w:rPr>
          <w:sz w:val="28"/>
          <w:szCs w:val="28"/>
          <w:lang w:val="ru-RU"/>
        </w:rPr>
        <w:t>на время вынесения решения по делу</w:t>
      </w:r>
      <w:r w:rsidRPr="00D10EAF">
        <w:rPr>
          <w:sz w:val="28"/>
          <w:szCs w:val="28"/>
          <w:lang w:val="ru-RU"/>
        </w:rPr>
        <w:t>. 720 М</w:t>
      </w:r>
      <w:r w:rsidR="000829C7">
        <w:rPr>
          <w:sz w:val="28"/>
          <w:szCs w:val="28"/>
          <w:lang w:val="ru-RU"/>
        </w:rPr>
        <w:t>ЗП</w:t>
      </w:r>
      <w:r w:rsidRPr="00D10EAF">
        <w:rPr>
          <w:sz w:val="28"/>
          <w:szCs w:val="28"/>
          <w:lang w:val="ru-RU"/>
        </w:rPr>
        <w:t xml:space="preserve"> - это индивидуальный заработок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 течение 10 лет</w:t>
      </w:r>
      <w:r w:rsidR="000829C7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в размере 6 М</w:t>
      </w:r>
      <w:r w:rsidR="000829C7">
        <w:rPr>
          <w:sz w:val="28"/>
          <w:szCs w:val="28"/>
          <w:lang w:val="ru-RU"/>
        </w:rPr>
        <w:t>ЗП</w:t>
      </w:r>
      <w:r w:rsidRPr="00D10EAF">
        <w:rPr>
          <w:sz w:val="28"/>
          <w:szCs w:val="28"/>
          <w:lang w:val="ru-RU"/>
        </w:rPr>
        <w:t xml:space="preserve"> месячного заработка. </w:t>
      </w:r>
    </w:p>
    <w:p w:rsidR="005511C8" w:rsidRPr="00D10EAF" w:rsidRDefault="00184E67" w:rsidP="00C05329">
      <w:pPr>
        <w:spacing w:after="160" w:line="360" w:lineRule="auto"/>
        <w:jc w:val="both"/>
        <w:rPr>
          <w:lang w:val="ru-RU"/>
        </w:rPr>
      </w:pPr>
      <w:r>
        <w:rPr>
          <w:sz w:val="28"/>
          <w:szCs w:val="28"/>
        </w:rPr>
        <w:t>   </w:t>
      </w:r>
      <w:r w:rsidRPr="00D10EAF">
        <w:rPr>
          <w:sz w:val="28"/>
          <w:szCs w:val="28"/>
          <w:lang w:val="ru-RU"/>
        </w:rPr>
        <w:t xml:space="preserve"> Опять же, ссылаясь на ст. 151, 1101 Гражданского кодекса, </w:t>
      </w:r>
      <w:r w:rsidR="001D1AC2">
        <w:rPr>
          <w:sz w:val="28"/>
          <w:szCs w:val="28"/>
          <w:lang w:val="ru-RU"/>
        </w:rPr>
        <w:t xml:space="preserve">стоит </w:t>
      </w:r>
      <w:r w:rsidRPr="00D10EAF">
        <w:rPr>
          <w:sz w:val="28"/>
          <w:szCs w:val="28"/>
          <w:lang w:val="ru-RU"/>
        </w:rPr>
        <w:t>рассмотреть вопрос о том, что надо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учитывать суд</w:t>
      </w:r>
      <w:r w:rsidR="001D1AC2">
        <w:rPr>
          <w:sz w:val="28"/>
          <w:szCs w:val="28"/>
          <w:lang w:val="ru-RU"/>
        </w:rPr>
        <w:t>у</w:t>
      </w:r>
      <w:r w:rsidRPr="00D10EAF">
        <w:rPr>
          <w:sz w:val="28"/>
          <w:szCs w:val="28"/>
          <w:lang w:val="ru-RU"/>
        </w:rPr>
        <w:t xml:space="preserve"> в определении размера компенсации морального</w:t>
      </w:r>
      <w:r w:rsidR="00C05329">
        <w:rPr>
          <w:lang w:val="ru-RU"/>
        </w:rPr>
        <w:t xml:space="preserve"> </w:t>
      </w:r>
      <w:r w:rsidR="001D1AC2">
        <w:rPr>
          <w:sz w:val="28"/>
          <w:szCs w:val="28"/>
          <w:lang w:val="ru-RU"/>
        </w:rPr>
        <w:t>вреда:</w:t>
      </w:r>
    </w:p>
    <w:p w:rsidR="005511C8" w:rsidRPr="00C05329" w:rsidRDefault="00184E67" w:rsidP="00C05329">
      <w:pPr>
        <w:pStyle w:val="a3"/>
        <w:numPr>
          <w:ilvl w:val="0"/>
          <w:numId w:val="11"/>
        </w:numPr>
        <w:spacing w:after="160" w:line="360" w:lineRule="auto"/>
        <w:jc w:val="both"/>
        <w:rPr>
          <w:lang w:val="ru-RU"/>
        </w:rPr>
      </w:pPr>
      <w:r w:rsidRPr="00C05329">
        <w:rPr>
          <w:sz w:val="28"/>
          <w:szCs w:val="28"/>
          <w:lang w:val="ru-RU"/>
        </w:rPr>
        <w:t>Предполагаемая сумма компенсации за моральный ущерб.</w:t>
      </w:r>
    </w:p>
    <w:p w:rsidR="005511C8" w:rsidRPr="00C05329" w:rsidRDefault="00184E67" w:rsidP="00C05329">
      <w:pPr>
        <w:pStyle w:val="a3"/>
        <w:numPr>
          <w:ilvl w:val="0"/>
          <w:numId w:val="11"/>
        </w:numPr>
        <w:spacing w:after="160" w:line="360" w:lineRule="auto"/>
        <w:jc w:val="both"/>
        <w:rPr>
          <w:lang w:val="ru-RU"/>
        </w:rPr>
      </w:pPr>
      <w:r w:rsidRPr="00C05329">
        <w:rPr>
          <w:sz w:val="28"/>
          <w:szCs w:val="28"/>
          <w:lang w:val="ru-RU"/>
        </w:rPr>
        <w:t>Характер и степень физических и нравственных страданий, связанных с</w:t>
      </w:r>
      <w:r w:rsidR="00C05329" w:rsidRPr="00C05329">
        <w:rPr>
          <w:sz w:val="28"/>
          <w:szCs w:val="28"/>
          <w:lang w:val="ru-RU"/>
        </w:rPr>
        <w:t xml:space="preserve"> </w:t>
      </w:r>
      <w:r w:rsidRPr="00C05329">
        <w:rPr>
          <w:sz w:val="28"/>
          <w:szCs w:val="28"/>
          <w:lang w:val="ru-RU"/>
        </w:rPr>
        <w:t>индивидуальны</w:t>
      </w:r>
      <w:r w:rsidR="001D1AC2">
        <w:rPr>
          <w:sz w:val="28"/>
          <w:szCs w:val="28"/>
          <w:lang w:val="ru-RU"/>
        </w:rPr>
        <w:t>ми особенностями</w:t>
      </w:r>
      <w:r w:rsidRPr="00C05329">
        <w:rPr>
          <w:sz w:val="28"/>
          <w:szCs w:val="28"/>
          <w:lang w:val="ru-RU"/>
        </w:rPr>
        <w:t xml:space="preserve"> потерпевшего.</w:t>
      </w:r>
    </w:p>
    <w:p w:rsidR="005511C8" w:rsidRPr="00C05329" w:rsidRDefault="00184E67" w:rsidP="00C05329">
      <w:pPr>
        <w:pStyle w:val="a3"/>
        <w:numPr>
          <w:ilvl w:val="0"/>
          <w:numId w:val="11"/>
        </w:numPr>
        <w:spacing w:after="160" w:line="360" w:lineRule="auto"/>
        <w:jc w:val="both"/>
        <w:rPr>
          <w:lang w:val="ru-RU"/>
        </w:rPr>
      </w:pPr>
      <w:r w:rsidRPr="00C05329">
        <w:rPr>
          <w:sz w:val="28"/>
          <w:szCs w:val="28"/>
          <w:lang w:val="ru-RU"/>
        </w:rPr>
        <w:t>Степень вины, если вина является основанием</w:t>
      </w:r>
      <w:r w:rsidR="00C05329" w:rsidRPr="00C05329">
        <w:rPr>
          <w:sz w:val="28"/>
          <w:szCs w:val="28"/>
          <w:lang w:val="ru-RU"/>
        </w:rPr>
        <w:t xml:space="preserve"> </w:t>
      </w:r>
      <w:r w:rsidRPr="00C05329">
        <w:rPr>
          <w:sz w:val="28"/>
          <w:szCs w:val="28"/>
          <w:lang w:val="ru-RU"/>
        </w:rPr>
        <w:t>обязанность.</w:t>
      </w:r>
    </w:p>
    <w:p w:rsidR="005511C8" w:rsidRPr="00C05329" w:rsidRDefault="00184E67" w:rsidP="00C05329">
      <w:pPr>
        <w:pStyle w:val="a3"/>
        <w:numPr>
          <w:ilvl w:val="0"/>
          <w:numId w:val="11"/>
        </w:numPr>
        <w:spacing w:after="160" w:line="360" w:lineRule="auto"/>
        <w:jc w:val="both"/>
        <w:rPr>
          <w:lang w:val="ru-RU"/>
        </w:rPr>
      </w:pPr>
      <w:r w:rsidRPr="00C05329">
        <w:rPr>
          <w:sz w:val="28"/>
          <w:szCs w:val="28"/>
          <w:lang w:val="ru-RU"/>
        </w:rPr>
        <w:t>Другие, соответствующие обстоятельства, включая фактическое</w:t>
      </w:r>
      <w:r w:rsidR="00C05329" w:rsidRPr="00C05329">
        <w:rPr>
          <w:sz w:val="28"/>
          <w:szCs w:val="28"/>
          <w:lang w:val="ru-RU"/>
        </w:rPr>
        <w:t xml:space="preserve"> </w:t>
      </w:r>
      <w:r w:rsidRPr="00C05329">
        <w:rPr>
          <w:sz w:val="28"/>
          <w:szCs w:val="28"/>
          <w:lang w:val="ru-RU"/>
        </w:rPr>
        <w:t>обстоятельства, при которых был причинен ущерб.</w:t>
      </w:r>
    </w:p>
    <w:p w:rsidR="005511C8" w:rsidRPr="00C05329" w:rsidRDefault="00184E67" w:rsidP="001D1AC2">
      <w:pPr>
        <w:pStyle w:val="a3"/>
        <w:numPr>
          <w:ilvl w:val="0"/>
          <w:numId w:val="11"/>
        </w:numPr>
        <w:spacing w:line="360" w:lineRule="auto"/>
        <w:jc w:val="both"/>
        <w:rPr>
          <w:lang w:val="ru-RU"/>
        </w:rPr>
      </w:pPr>
      <w:r w:rsidRPr="00C05329">
        <w:rPr>
          <w:sz w:val="28"/>
          <w:szCs w:val="28"/>
          <w:lang w:val="ru-RU"/>
        </w:rPr>
        <w:t>Требования разумности и справедливости.</w:t>
      </w:r>
    </w:p>
    <w:p w:rsidR="00C05329" w:rsidRPr="002731B3" w:rsidRDefault="00184E67" w:rsidP="001D1AC2">
      <w:pPr>
        <w:tabs>
          <w:tab w:val="left" w:pos="851"/>
        </w:tabs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Статьи 151, 1101 Гражданского кодекса четко </w:t>
      </w:r>
      <w:r w:rsidR="001D1AC2">
        <w:rPr>
          <w:sz w:val="28"/>
          <w:szCs w:val="28"/>
          <w:lang w:val="ru-RU"/>
        </w:rPr>
        <w:t xml:space="preserve">указывают </w:t>
      </w:r>
      <w:r w:rsidRPr="00D10EAF">
        <w:rPr>
          <w:sz w:val="28"/>
          <w:szCs w:val="28"/>
          <w:lang w:val="ru-RU"/>
        </w:rPr>
        <w:t>сумму компенсации</w:t>
      </w:r>
      <w:r w:rsidR="00C563A6">
        <w:rPr>
          <w:sz w:val="28"/>
          <w:szCs w:val="28"/>
          <w:lang w:val="ru-RU"/>
        </w:rPr>
        <w:t xml:space="preserve"> за</w:t>
      </w:r>
      <w:r w:rsidR="00C05329">
        <w:rPr>
          <w:lang w:val="ru-RU"/>
        </w:rPr>
        <w:t xml:space="preserve"> </w:t>
      </w:r>
      <w:r w:rsidR="001D1AC2">
        <w:rPr>
          <w:sz w:val="28"/>
          <w:szCs w:val="28"/>
          <w:lang w:val="ru-RU"/>
        </w:rPr>
        <w:t>п</w:t>
      </w:r>
      <w:r w:rsidRPr="00D10EAF">
        <w:rPr>
          <w:sz w:val="28"/>
          <w:szCs w:val="28"/>
          <w:lang w:val="ru-RU"/>
        </w:rPr>
        <w:t>редполагаемый моральный вред или любой подобный</w:t>
      </w:r>
      <w:r w:rsidR="00C563A6">
        <w:rPr>
          <w:sz w:val="28"/>
          <w:szCs w:val="28"/>
          <w:lang w:val="ru-RU"/>
        </w:rPr>
        <w:t xml:space="preserve"> инцидент</w:t>
      </w:r>
      <w:r w:rsidRPr="00D10EAF">
        <w:rPr>
          <w:sz w:val="28"/>
          <w:szCs w:val="28"/>
          <w:lang w:val="ru-RU"/>
        </w:rPr>
        <w:t>.</w:t>
      </w:r>
      <w:r w:rsidR="00C05329">
        <w:rPr>
          <w:sz w:val="28"/>
          <w:szCs w:val="28"/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Тем не менее, следует из положений</w:t>
      </w:r>
      <w:r w:rsidR="00C563A6">
        <w:rPr>
          <w:sz w:val="28"/>
          <w:szCs w:val="28"/>
          <w:lang w:val="ru-RU"/>
        </w:rPr>
        <w:t>, что</w:t>
      </w:r>
      <w:r w:rsidRPr="00D10EAF">
        <w:rPr>
          <w:sz w:val="28"/>
          <w:szCs w:val="28"/>
          <w:lang w:val="ru-RU"/>
        </w:rPr>
        <w:t xml:space="preserve"> суд</w:t>
      </w:r>
      <w:r w:rsidR="00C563A6">
        <w:rPr>
          <w:sz w:val="28"/>
          <w:szCs w:val="28"/>
          <w:lang w:val="ru-RU"/>
        </w:rPr>
        <w:t>, должен</w:t>
      </w:r>
      <w:r w:rsidRPr="00D10EAF">
        <w:rPr>
          <w:sz w:val="28"/>
          <w:szCs w:val="28"/>
          <w:lang w:val="ru-RU"/>
        </w:rPr>
        <w:t xml:space="preserve"> учитыва</w:t>
      </w:r>
      <w:r w:rsidR="00C563A6">
        <w:rPr>
          <w:sz w:val="28"/>
          <w:szCs w:val="28"/>
          <w:lang w:val="ru-RU"/>
        </w:rPr>
        <w:t>ть</w:t>
      </w:r>
      <w:r w:rsidRPr="00D10EAF">
        <w:rPr>
          <w:sz w:val="28"/>
          <w:szCs w:val="28"/>
          <w:lang w:val="ru-RU"/>
        </w:rPr>
        <w:t xml:space="preserve"> характер и степень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страданий, связанных с индивидуальными особенностями потерпевшего, а также</w:t>
      </w:r>
      <w:r w:rsidR="001D1AC2">
        <w:rPr>
          <w:sz w:val="28"/>
          <w:szCs w:val="28"/>
          <w:lang w:val="ru-RU"/>
        </w:rPr>
        <w:t xml:space="preserve"> </w:t>
      </w:r>
      <w:r w:rsidR="00C563A6">
        <w:rPr>
          <w:sz w:val="28"/>
          <w:szCs w:val="28"/>
          <w:lang w:val="ru-RU"/>
        </w:rPr>
        <w:t>должен</w:t>
      </w:r>
      <w:r w:rsidR="00C0532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принимать во внимание </w:t>
      </w:r>
      <w:r w:rsidR="001D1AC2">
        <w:rPr>
          <w:sz w:val="28"/>
          <w:szCs w:val="28"/>
          <w:lang w:val="ru-RU"/>
        </w:rPr>
        <w:t>принципы</w:t>
      </w:r>
      <w:r w:rsidRPr="00D10EAF">
        <w:rPr>
          <w:sz w:val="28"/>
          <w:szCs w:val="28"/>
          <w:lang w:val="ru-RU"/>
        </w:rPr>
        <w:t xml:space="preserve"> разумности и справедливости.</w:t>
      </w:r>
      <w:r w:rsidRPr="00D10EAF">
        <w:rPr>
          <w:lang w:val="ru-RU"/>
        </w:rPr>
        <w:t xml:space="preserve"> </w:t>
      </w:r>
      <w:r w:rsidR="002731B3">
        <w:rPr>
          <w:sz w:val="28"/>
          <w:szCs w:val="28"/>
          <w:lang w:val="ru-RU"/>
        </w:rPr>
        <w:t xml:space="preserve">Следует отметить, что выплата компенсации за неимущественный вред всегда будет нести условный характер ввиду </w:t>
      </w:r>
      <w:r w:rsidR="00C563A6">
        <w:rPr>
          <w:sz w:val="28"/>
          <w:szCs w:val="28"/>
          <w:lang w:val="ru-RU"/>
        </w:rPr>
        <w:t>отсутствия</w:t>
      </w:r>
      <w:r w:rsidR="002731B3">
        <w:rPr>
          <w:sz w:val="28"/>
          <w:szCs w:val="28"/>
          <w:lang w:val="ru-RU"/>
        </w:rPr>
        <w:t xml:space="preserve"> «единиц измерения» материальной и нематериальной субстанции</w:t>
      </w:r>
      <w:r w:rsidR="005C6872">
        <w:rPr>
          <w:sz w:val="28"/>
          <w:szCs w:val="28"/>
          <w:lang w:val="ru-RU"/>
        </w:rPr>
        <w:t xml:space="preserve"> [31 с.67</w:t>
      </w:r>
      <w:r w:rsidRPr="00D10EAF">
        <w:rPr>
          <w:sz w:val="28"/>
          <w:szCs w:val="28"/>
          <w:lang w:val="ru-RU"/>
        </w:rPr>
        <w:t>]</w:t>
      </w:r>
      <w:r w:rsidR="002731B3" w:rsidRPr="002731B3">
        <w:rPr>
          <w:sz w:val="28"/>
          <w:szCs w:val="28"/>
          <w:lang w:val="ru-RU"/>
        </w:rPr>
        <w:t>.</w:t>
      </w:r>
    </w:p>
    <w:p w:rsidR="00C05329" w:rsidRDefault="00C05329">
      <w:pPr>
        <w:rPr>
          <w:lang w:val="ru-RU"/>
        </w:rPr>
      </w:pPr>
      <w:r>
        <w:rPr>
          <w:lang w:val="ru-RU"/>
        </w:rPr>
        <w:br w:type="page"/>
      </w:r>
    </w:p>
    <w:p w:rsidR="005511C8" w:rsidRPr="00D10EAF" w:rsidRDefault="00C563A6" w:rsidP="00C563A6">
      <w:pPr>
        <w:pStyle w:val="3"/>
        <w:jc w:val="center"/>
        <w:rPr>
          <w:lang w:val="ru-RU"/>
        </w:rPr>
      </w:pPr>
      <w:bookmarkStart w:id="6" w:name="_Toc438124014"/>
      <w:r w:rsidRPr="00C563A6">
        <w:rPr>
          <w:b w:val="0"/>
          <w:bCs w:val="0"/>
          <w:lang w:val="ru-RU"/>
        </w:rPr>
        <w:lastRenderedPageBreak/>
        <w:t>3.</w:t>
      </w:r>
      <w:r>
        <w:rPr>
          <w:lang w:val="ru-RU"/>
        </w:rPr>
        <w:t xml:space="preserve"> </w:t>
      </w:r>
      <w:r w:rsidRPr="00C563A6">
        <w:rPr>
          <w:lang w:val="ru-RU"/>
        </w:rPr>
        <w:t>Особенности возмещения морального ущерба по Закону РФ «О защите прав потребителей».</w:t>
      </w:r>
      <w:bookmarkEnd w:id="6"/>
    </w:p>
    <w:p w:rsidR="005511C8" w:rsidRPr="00D10EAF" w:rsidRDefault="00184E67" w:rsidP="00167021">
      <w:pPr>
        <w:spacing w:before="240"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В настоящее время, единственный закон, который предусматривает компенсацию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моральн</w:t>
      </w:r>
      <w:r w:rsidR="00286732">
        <w:rPr>
          <w:sz w:val="28"/>
          <w:szCs w:val="28"/>
          <w:lang w:val="ru-RU"/>
        </w:rPr>
        <w:t>ого</w:t>
      </w:r>
      <w:r w:rsidRPr="00D10EAF">
        <w:rPr>
          <w:sz w:val="28"/>
          <w:szCs w:val="28"/>
          <w:lang w:val="ru-RU"/>
        </w:rPr>
        <w:t xml:space="preserve"> ущерб</w:t>
      </w:r>
      <w:r w:rsidR="00286732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в случае нарушения имущественных прав гражданина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Закон РФ </w:t>
      </w:r>
      <w:r w:rsidR="00286732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О защите прав потребителей</w:t>
      </w:r>
      <w:r w:rsidR="00286732">
        <w:rPr>
          <w:sz w:val="28"/>
          <w:szCs w:val="28"/>
          <w:lang w:val="ru-RU"/>
        </w:rPr>
        <w:t>»</w:t>
      </w:r>
      <w:r w:rsidRPr="00D10EAF">
        <w:rPr>
          <w:sz w:val="28"/>
          <w:szCs w:val="28"/>
          <w:lang w:val="ru-RU"/>
        </w:rPr>
        <w:t xml:space="preserve"> от 7 февраля 1992 года (с последующим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 поправками).</w:t>
      </w:r>
    </w:p>
    <w:p w:rsidR="005511C8" w:rsidRPr="00D10EAF" w:rsidRDefault="00184E67" w:rsidP="00167021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Статья 15 </w:t>
      </w:r>
      <w:r w:rsidR="00286732">
        <w:rPr>
          <w:sz w:val="28"/>
          <w:szCs w:val="28"/>
          <w:lang w:val="ru-RU"/>
        </w:rPr>
        <w:t>закона «</w:t>
      </w:r>
      <w:r w:rsidRPr="00D10EAF">
        <w:rPr>
          <w:sz w:val="28"/>
          <w:szCs w:val="28"/>
          <w:lang w:val="ru-RU"/>
        </w:rPr>
        <w:t>О защите прав потребителей» гласит, что «моральный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вред, причиненный потребителям в результате нарушения изготовителем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(исполнителем, продавцом) его прав в</w:t>
      </w:r>
      <w:r w:rsidR="00154C8B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со</w:t>
      </w:r>
      <w:r w:rsidR="00154C8B">
        <w:rPr>
          <w:sz w:val="28"/>
          <w:szCs w:val="28"/>
          <w:lang w:val="ru-RU"/>
        </w:rPr>
        <w:t>ответствии с законодательством</w:t>
      </w:r>
      <w:r w:rsidR="00C563A6">
        <w:rPr>
          <w:lang w:val="ru-RU"/>
        </w:rPr>
        <w:t xml:space="preserve"> </w:t>
      </w:r>
      <w:r w:rsidR="00154C8B">
        <w:rPr>
          <w:sz w:val="28"/>
          <w:szCs w:val="28"/>
          <w:lang w:val="ru-RU"/>
        </w:rPr>
        <w:t>з</w:t>
      </w:r>
      <w:r w:rsidRPr="00D10EAF">
        <w:rPr>
          <w:sz w:val="28"/>
          <w:szCs w:val="28"/>
          <w:lang w:val="ru-RU"/>
        </w:rPr>
        <w:t xml:space="preserve">ащиты прав потребителей, подлежит возмещению </w:t>
      </w:r>
      <w:r w:rsidR="00154C8B">
        <w:rPr>
          <w:sz w:val="28"/>
          <w:szCs w:val="28"/>
          <w:lang w:val="ru-RU"/>
        </w:rPr>
        <w:t>причинителем</w:t>
      </w:r>
      <w:r w:rsidRPr="00D10EAF">
        <w:rPr>
          <w:sz w:val="28"/>
          <w:szCs w:val="28"/>
          <w:lang w:val="ru-RU"/>
        </w:rPr>
        <w:t xml:space="preserve"> вред</w:t>
      </w:r>
      <w:r w:rsidR="00154C8B">
        <w:rPr>
          <w:sz w:val="28"/>
          <w:szCs w:val="28"/>
          <w:lang w:val="ru-RU"/>
        </w:rPr>
        <w:t>а при</w:t>
      </w:r>
      <w:r w:rsidR="00154C8B">
        <w:rPr>
          <w:lang w:val="ru-RU"/>
        </w:rPr>
        <w:t xml:space="preserve"> </w:t>
      </w:r>
      <w:r w:rsidR="00154C8B" w:rsidRPr="00D10EAF">
        <w:rPr>
          <w:sz w:val="28"/>
          <w:szCs w:val="28"/>
          <w:lang w:val="ru-RU"/>
        </w:rPr>
        <w:t>наличии</w:t>
      </w:r>
      <w:r w:rsidRPr="00D10EAF">
        <w:rPr>
          <w:sz w:val="28"/>
          <w:szCs w:val="28"/>
          <w:lang w:val="ru-RU"/>
        </w:rPr>
        <w:t xml:space="preserve"> его вины</w:t>
      </w:r>
      <w:r w:rsidR="00286732">
        <w:rPr>
          <w:sz w:val="28"/>
          <w:szCs w:val="28"/>
          <w:lang w:val="ru-RU"/>
        </w:rPr>
        <w:t xml:space="preserve">». </w:t>
      </w:r>
      <w:r w:rsidRPr="00D10EAF">
        <w:rPr>
          <w:sz w:val="28"/>
          <w:szCs w:val="28"/>
          <w:lang w:val="ru-RU"/>
        </w:rPr>
        <w:t>Рекомендации для рассмотрения дел, связанных с защитой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Прав потребителей, дал Пленум Верховного Суда в </w:t>
      </w:r>
      <w:r w:rsidR="00154C8B">
        <w:rPr>
          <w:sz w:val="28"/>
          <w:szCs w:val="28"/>
          <w:lang w:val="ru-RU"/>
        </w:rPr>
        <w:t>постановлении №</w:t>
      </w:r>
      <w:r w:rsidRPr="00D10EAF">
        <w:rPr>
          <w:sz w:val="28"/>
          <w:szCs w:val="28"/>
          <w:lang w:val="ru-RU"/>
        </w:rPr>
        <w:t xml:space="preserve"> 7 </w:t>
      </w:r>
      <w:r w:rsidR="00154C8B">
        <w:rPr>
          <w:sz w:val="28"/>
          <w:szCs w:val="28"/>
          <w:lang w:val="ru-RU"/>
        </w:rPr>
        <w:t>от</w:t>
      </w:r>
      <w:r w:rsidRPr="00D10EAF">
        <w:rPr>
          <w:sz w:val="28"/>
          <w:szCs w:val="28"/>
          <w:lang w:val="ru-RU"/>
        </w:rPr>
        <w:t xml:space="preserve"> 29</w:t>
      </w:r>
      <w:r w:rsidR="00C563A6">
        <w:rPr>
          <w:lang w:val="ru-RU"/>
        </w:rPr>
        <w:t xml:space="preserve"> </w:t>
      </w:r>
      <w:r w:rsidR="00154C8B">
        <w:rPr>
          <w:sz w:val="28"/>
          <w:szCs w:val="28"/>
          <w:lang w:val="ru-RU"/>
        </w:rPr>
        <w:t>с</w:t>
      </w:r>
      <w:r w:rsidRPr="00D10EAF">
        <w:rPr>
          <w:sz w:val="28"/>
          <w:szCs w:val="28"/>
          <w:lang w:val="ru-RU"/>
        </w:rPr>
        <w:t xml:space="preserve">ентября 1994 г. </w:t>
      </w:r>
      <w:r w:rsidR="00154C8B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О практике применения судами дел по защите прав</w:t>
      </w:r>
      <w:r w:rsidR="00C563A6">
        <w:rPr>
          <w:lang w:val="ru-RU"/>
        </w:rPr>
        <w:t xml:space="preserve"> </w:t>
      </w:r>
      <w:r w:rsidR="00154C8B">
        <w:rPr>
          <w:sz w:val="28"/>
          <w:szCs w:val="28"/>
          <w:lang w:val="ru-RU"/>
        </w:rPr>
        <w:t>потребителей</w:t>
      </w:r>
      <w:r w:rsidRPr="00D10EAF">
        <w:rPr>
          <w:sz w:val="28"/>
          <w:szCs w:val="28"/>
          <w:lang w:val="ru-RU"/>
        </w:rPr>
        <w:t xml:space="preserve">», в </w:t>
      </w:r>
      <w:r w:rsidR="00154C8B" w:rsidRPr="00D10EAF">
        <w:rPr>
          <w:sz w:val="28"/>
          <w:szCs w:val="28"/>
          <w:lang w:val="ru-RU"/>
        </w:rPr>
        <w:t>котор</w:t>
      </w:r>
      <w:r w:rsidR="00154C8B">
        <w:rPr>
          <w:sz w:val="28"/>
          <w:szCs w:val="28"/>
          <w:lang w:val="ru-RU"/>
        </w:rPr>
        <w:t>ом</w:t>
      </w:r>
      <w:r w:rsidRPr="00D10EAF">
        <w:rPr>
          <w:sz w:val="28"/>
          <w:szCs w:val="28"/>
          <w:lang w:val="ru-RU"/>
        </w:rPr>
        <w:t xml:space="preserve"> говорится</w:t>
      </w:r>
      <w:r w:rsidR="00C563A6">
        <w:rPr>
          <w:sz w:val="28"/>
          <w:szCs w:val="28"/>
          <w:lang w:val="ru-RU"/>
        </w:rPr>
        <w:t xml:space="preserve">, что поскольку моральный вред </w:t>
      </w:r>
      <w:r w:rsidRPr="00D10EAF">
        <w:rPr>
          <w:sz w:val="28"/>
          <w:szCs w:val="28"/>
          <w:lang w:val="ru-RU"/>
        </w:rPr>
        <w:t>возмещается в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денежной или иной материальной форме и в размере, определяемом судом,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независимо от возмещения имущественного ущерба, размер иска,</w:t>
      </w:r>
      <w:r w:rsidR="00C563A6">
        <w:rPr>
          <w:lang w:val="ru-RU"/>
        </w:rPr>
        <w:t xml:space="preserve"> </w:t>
      </w:r>
      <w:r w:rsidR="00154C8B">
        <w:rPr>
          <w:sz w:val="28"/>
          <w:szCs w:val="28"/>
          <w:lang w:val="ru-RU"/>
        </w:rPr>
        <w:t>удовлетворенного</w:t>
      </w:r>
      <w:r w:rsidRPr="00D10EAF">
        <w:rPr>
          <w:sz w:val="28"/>
          <w:szCs w:val="28"/>
          <w:lang w:val="ru-RU"/>
        </w:rPr>
        <w:t xml:space="preserve"> суд</w:t>
      </w:r>
      <w:r w:rsidR="00154C8B">
        <w:rPr>
          <w:sz w:val="28"/>
          <w:szCs w:val="28"/>
          <w:lang w:val="ru-RU"/>
        </w:rPr>
        <w:t>ом,</w:t>
      </w:r>
      <w:r w:rsidRPr="00D10EAF">
        <w:rPr>
          <w:sz w:val="28"/>
          <w:szCs w:val="28"/>
          <w:lang w:val="ru-RU"/>
        </w:rPr>
        <w:t xml:space="preserve"> не может быть поставлен в зависимость от стоимости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товар</w:t>
      </w:r>
      <w:r w:rsidR="00154C8B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(работы, услуги), или сумм</w:t>
      </w:r>
      <w:r w:rsidR="00154C8B">
        <w:rPr>
          <w:sz w:val="28"/>
          <w:szCs w:val="28"/>
          <w:lang w:val="ru-RU"/>
        </w:rPr>
        <w:t>ы, которая</w:t>
      </w:r>
      <w:r w:rsidRPr="00D10EAF">
        <w:rPr>
          <w:sz w:val="28"/>
          <w:szCs w:val="28"/>
          <w:lang w:val="ru-RU"/>
        </w:rPr>
        <w:t xml:space="preserve"> будет возмещена, и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должна быть основана на </w:t>
      </w:r>
      <w:r w:rsidR="00154C8B">
        <w:rPr>
          <w:sz w:val="28"/>
          <w:szCs w:val="28"/>
          <w:lang w:val="ru-RU"/>
        </w:rPr>
        <w:t>характере</w:t>
      </w:r>
      <w:r w:rsidRPr="00D10EAF">
        <w:rPr>
          <w:sz w:val="28"/>
          <w:szCs w:val="28"/>
          <w:lang w:val="ru-RU"/>
        </w:rPr>
        <w:t xml:space="preserve"> и объем</w:t>
      </w:r>
      <w:r w:rsidR="00154C8B">
        <w:rPr>
          <w:sz w:val="28"/>
          <w:szCs w:val="28"/>
          <w:lang w:val="ru-RU"/>
        </w:rPr>
        <w:t>е</w:t>
      </w:r>
      <w:r w:rsidRPr="00D10EAF">
        <w:rPr>
          <w:sz w:val="28"/>
          <w:szCs w:val="28"/>
          <w:lang w:val="ru-RU"/>
        </w:rPr>
        <w:t xml:space="preserve"> </w:t>
      </w:r>
      <w:r w:rsidR="006D3F0A">
        <w:rPr>
          <w:sz w:val="28"/>
          <w:szCs w:val="28"/>
          <w:lang w:val="ru-RU"/>
        </w:rPr>
        <w:t>причинённых</w:t>
      </w:r>
      <w:r w:rsidRPr="00D10EAF">
        <w:rPr>
          <w:sz w:val="28"/>
          <w:szCs w:val="28"/>
          <w:lang w:val="ru-RU"/>
        </w:rPr>
        <w:t xml:space="preserve"> потребител</w:t>
      </w:r>
      <w:r w:rsidR="006D3F0A">
        <w:rPr>
          <w:sz w:val="28"/>
          <w:szCs w:val="28"/>
          <w:lang w:val="ru-RU"/>
        </w:rPr>
        <w:t>ю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моральны</w:t>
      </w:r>
      <w:r w:rsidR="006D3F0A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и физически</w:t>
      </w:r>
      <w:r w:rsidR="006D3F0A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страдани</w:t>
      </w:r>
      <w:r w:rsidR="006D3F0A">
        <w:rPr>
          <w:sz w:val="28"/>
          <w:szCs w:val="28"/>
          <w:lang w:val="ru-RU"/>
        </w:rPr>
        <w:t>й в каждом, конкретном случае»</w:t>
      </w:r>
      <w:r w:rsidRPr="00D10EAF">
        <w:rPr>
          <w:sz w:val="28"/>
          <w:szCs w:val="28"/>
          <w:lang w:val="ru-RU"/>
        </w:rPr>
        <w:t>[</w:t>
      </w:r>
      <w:r w:rsidR="005C6872">
        <w:rPr>
          <w:sz w:val="28"/>
          <w:szCs w:val="28"/>
          <w:lang w:val="ru-RU"/>
        </w:rPr>
        <w:t>32 с.10</w:t>
      </w:r>
      <w:r w:rsidRPr="00D10EAF">
        <w:rPr>
          <w:sz w:val="28"/>
          <w:szCs w:val="28"/>
          <w:lang w:val="ru-RU"/>
        </w:rPr>
        <w:t>].</w:t>
      </w:r>
    </w:p>
    <w:p w:rsidR="005511C8" w:rsidRPr="00D10EAF" w:rsidRDefault="00184E67" w:rsidP="006D3F0A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Компенсация морального вреда осуществляется независимо от возмещения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повреждения имущества и убытк</w:t>
      </w:r>
      <w:r w:rsidR="006D3F0A">
        <w:rPr>
          <w:sz w:val="28"/>
          <w:szCs w:val="28"/>
          <w:lang w:val="ru-RU"/>
        </w:rPr>
        <w:t>ов</w:t>
      </w:r>
      <w:r w:rsidRPr="00D10EAF">
        <w:rPr>
          <w:sz w:val="28"/>
          <w:szCs w:val="28"/>
          <w:lang w:val="ru-RU"/>
        </w:rPr>
        <w:t xml:space="preserve">, </w:t>
      </w:r>
      <w:r w:rsidR="006D3F0A" w:rsidRPr="00D10EAF">
        <w:rPr>
          <w:sz w:val="28"/>
          <w:szCs w:val="28"/>
          <w:lang w:val="ru-RU"/>
        </w:rPr>
        <w:t>понесённы</w:t>
      </w:r>
      <w:r w:rsidR="006D3F0A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потребителем [</w:t>
      </w:r>
      <w:r w:rsidR="005C6872">
        <w:rPr>
          <w:sz w:val="28"/>
          <w:szCs w:val="28"/>
          <w:lang w:val="ru-RU"/>
        </w:rPr>
        <w:t>33 с.20</w:t>
      </w:r>
      <w:r w:rsidRPr="00D10EAF">
        <w:rPr>
          <w:sz w:val="28"/>
          <w:szCs w:val="28"/>
          <w:lang w:val="ru-RU"/>
        </w:rPr>
        <w:t>].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В отличие </w:t>
      </w:r>
      <w:r w:rsidR="006D3F0A" w:rsidRPr="00D10EAF">
        <w:rPr>
          <w:sz w:val="28"/>
          <w:szCs w:val="28"/>
          <w:lang w:val="ru-RU"/>
        </w:rPr>
        <w:t>от</w:t>
      </w:r>
      <w:r w:rsidR="006D3F0A">
        <w:rPr>
          <w:lang w:val="ru-RU"/>
        </w:rPr>
        <w:t xml:space="preserve"> </w:t>
      </w:r>
      <w:r w:rsidR="006D3F0A" w:rsidRPr="00D10EAF">
        <w:rPr>
          <w:sz w:val="28"/>
          <w:szCs w:val="28"/>
          <w:lang w:val="ru-RU"/>
        </w:rPr>
        <w:t>других видов</w:t>
      </w:r>
      <w:r w:rsidRPr="00D10EAF">
        <w:rPr>
          <w:sz w:val="28"/>
          <w:szCs w:val="28"/>
          <w:lang w:val="ru-RU"/>
        </w:rPr>
        <w:t xml:space="preserve"> наказаний требовани</w:t>
      </w:r>
      <w:r w:rsidR="006D3F0A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о возмещении морального вреда подлежит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выполнение только в суде</w:t>
      </w:r>
      <w:r w:rsidR="006D3F0A">
        <w:rPr>
          <w:sz w:val="28"/>
          <w:szCs w:val="28"/>
          <w:lang w:val="ru-RU"/>
        </w:rPr>
        <w:t>бном порядке</w:t>
      </w:r>
      <w:r w:rsidRPr="00D10EAF">
        <w:rPr>
          <w:sz w:val="28"/>
          <w:szCs w:val="28"/>
          <w:lang w:val="ru-RU"/>
        </w:rPr>
        <w:t>.</w:t>
      </w:r>
    </w:p>
    <w:p w:rsidR="005511C8" w:rsidRPr="00D10EAF" w:rsidRDefault="00184E67" w:rsidP="006D3F0A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Как показывает судебная практика, практически каждый </w:t>
      </w:r>
      <w:r w:rsidR="006D3F0A">
        <w:rPr>
          <w:sz w:val="28"/>
          <w:szCs w:val="28"/>
          <w:lang w:val="ru-RU"/>
        </w:rPr>
        <w:t>иск</w:t>
      </w:r>
      <w:r w:rsidRPr="00D10EAF">
        <w:rPr>
          <w:sz w:val="28"/>
          <w:szCs w:val="28"/>
          <w:lang w:val="ru-RU"/>
        </w:rPr>
        <w:t xml:space="preserve"> </w:t>
      </w:r>
      <w:r w:rsidR="006D3F0A">
        <w:rPr>
          <w:sz w:val="28"/>
          <w:szCs w:val="28"/>
          <w:lang w:val="ru-RU"/>
        </w:rPr>
        <w:t>предъявляемый в</w:t>
      </w:r>
      <w:r w:rsidRPr="00D10EAF">
        <w:rPr>
          <w:sz w:val="28"/>
          <w:szCs w:val="28"/>
          <w:lang w:val="ru-RU"/>
        </w:rPr>
        <w:t xml:space="preserve"> соответствии с законом, в сопровождении требований для удовлетворения</w:t>
      </w:r>
      <w:r w:rsidR="00C563A6">
        <w:rPr>
          <w:lang w:val="ru-RU"/>
        </w:rPr>
        <w:t xml:space="preserve"> </w:t>
      </w:r>
      <w:r w:rsidR="006D3F0A">
        <w:rPr>
          <w:sz w:val="28"/>
          <w:szCs w:val="28"/>
          <w:lang w:val="ru-RU"/>
        </w:rPr>
        <w:t>этого</w:t>
      </w:r>
      <w:r w:rsidRPr="00D10EAF">
        <w:rPr>
          <w:sz w:val="28"/>
          <w:szCs w:val="28"/>
          <w:lang w:val="ru-RU"/>
        </w:rPr>
        <w:t xml:space="preserve"> вид</w:t>
      </w:r>
      <w:r w:rsidR="006D3F0A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</w:t>
      </w:r>
      <w:r w:rsidR="006D3F0A">
        <w:rPr>
          <w:sz w:val="28"/>
          <w:szCs w:val="28"/>
          <w:lang w:val="ru-RU"/>
        </w:rPr>
        <w:t>взысканий</w:t>
      </w:r>
      <w:r w:rsidRPr="00D10EAF">
        <w:rPr>
          <w:sz w:val="28"/>
          <w:szCs w:val="28"/>
          <w:lang w:val="ru-RU"/>
        </w:rPr>
        <w:t>, и часто разрешение таких споров</w:t>
      </w:r>
      <w:r w:rsidR="00C563A6">
        <w:rPr>
          <w:lang w:val="ru-RU"/>
        </w:rPr>
        <w:t xml:space="preserve"> </w:t>
      </w:r>
      <w:r w:rsidR="006D3F0A">
        <w:rPr>
          <w:sz w:val="28"/>
          <w:szCs w:val="28"/>
          <w:lang w:val="ru-RU"/>
        </w:rPr>
        <w:t>приходят</w:t>
      </w:r>
      <w:r w:rsidRPr="00D10EAF">
        <w:rPr>
          <w:sz w:val="28"/>
          <w:szCs w:val="28"/>
          <w:lang w:val="ru-RU"/>
        </w:rPr>
        <w:t xml:space="preserve"> в суд только потому, что камнем преткновения стороны</w:t>
      </w:r>
      <w:r w:rsidR="006D3F0A">
        <w:rPr>
          <w:sz w:val="28"/>
          <w:szCs w:val="28"/>
          <w:lang w:val="ru-RU"/>
        </w:rPr>
        <w:t>, которые</w:t>
      </w:r>
      <w:r w:rsidRPr="00D10EAF">
        <w:rPr>
          <w:sz w:val="28"/>
          <w:szCs w:val="28"/>
          <w:lang w:val="ru-RU"/>
        </w:rPr>
        <w:t xml:space="preserve"> </w:t>
      </w:r>
      <w:r w:rsidRPr="00D10EAF">
        <w:rPr>
          <w:sz w:val="28"/>
          <w:szCs w:val="28"/>
          <w:lang w:val="ru-RU"/>
        </w:rPr>
        <w:lastRenderedPageBreak/>
        <w:t>достигли</w:t>
      </w:r>
      <w:r w:rsidR="00C563A6">
        <w:rPr>
          <w:lang w:val="ru-RU"/>
        </w:rPr>
        <w:t xml:space="preserve"> </w:t>
      </w:r>
      <w:r w:rsidR="006D3F0A">
        <w:rPr>
          <w:sz w:val="28"/>
          <w:szCs w:val="28"/>
          <w:lang w:val="ru-RU"/>
        </w:rPr>
        <w:t>с</w:t>
      </w:r>
      <w:r w:rsidRPr="00D10EAF">
        <w:rPr>
          <w:sz w:val="28"/>
          <w:szCs w:val="28"/>
          <w:lang w:val="ru-RU"/>
        </w:rPr>
        <w:t>оглашени</w:t>
      </w:r>
      <w:r w:rsidR="006D3F0A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</w:t>
      </w:r>
      <w:r w:rsidR="006D3F0A">
        <w:rPr>
          <w:sz w:val="28"/>
          <w:szCs w:val="28"/>
          <w:lang w:val="ru-RU"/>
        </w:rPr>
        <w:t>в</w:t>
      </w:r>
      <w:r w:rsidRPr="00D10EAF">
        <w:rPr>
          <w:sz w:val="28"/>
          <w:szCs w:val="28"/>
          <w:lang w:val="ru-RU"/>
        </w:rPr>
        <w:t xml:space="preserve"> остальных принципиальных позици</w:t>
      </w:r>
      <w:r w:rsidR="006D3F0A">
        <w:rPr>
          <w:sz w:val="28"/>
          <w:szCs w:val="28"/>
          <w:lang w:val="ru-RU"/>
        </w:rPr>
        <w:t>ях</w:t>
      </w:r>
      <w:r w:rsidRPr="00D10EAF">
        <w:rPr>
          <w:sz w:val="28"/>
          <w:szCs w:val="28"/>
          <w:lang w:val="ru-RU"/>
        </w:rPr>
        <w:t xml:space="preserve">, </w:t>
      </w:r>
      <w:r w:rsidR="006D3F0A">
        <w:rPr>
          <w:sz w:val="28"/>
          <w:szCs w:val="28"/>
          <w:lang w:val="ru-RU"/>
        </w:rPr>
        <w:t>становится этот пункт требований</w:t>
      </w:r>
      <w:r w:rsidRPr="00D10EAF">
        <w:rPr>
          <w:sz w:val="28"/>
          <w:szCs w:val="28"/>
          <w:lang w:val="ru-RU"/>
        </w:rPr>
        <w:t>.</w:t>
      </w:r>
    </w:p>
    <w:p w:rsidR="005511C8" w:rsidRPr="00D10EAF" w:rsidRDefault="00184E67" w:rsidP="006D3F0A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В судебной практике есть случаи, когда истец уже получил некоторую компенсацию</w:t>
      </w:r>
      <w:r w:rsidR="00C563A6">
        <w:rPr>
          <w:lang w:val="ru-RU"/>
        </w:rPr>
        <w:t xml:space="preserve"> </w:t>
      </w:r>
      <w:r w:rsidR="00296228">
        <w:rPr>
          <w:sz w:val="28"/>
          <w:lang w:val="ru-RU"/>
        </w:rPr>
        <w:t xml:space="preserve">за </w:t>
      </w:r>
      <w:r w:rsidRPr="00D10EAF">
        <w:rPr>
          <w:sz w:val="28"/>
          <w:szCs w:val="28"/>
          <w:lang w:val="ru-RU"/>
        </w:rPr>
        <w:t xml:space="preserve">моральный ущерб, сумма которого </w:t>
      </w:r>
      <w:r w:rsidR="00296228">
        <w:rPr>
          <w:sz w:val="28"/>
          <w:szCs w:val="28"/>
          <w:lang w:val="ru-RU"/>
        </w:rPr>
        <w:t>устраивала стороны</w:t>
      </w:r>
      <w:r w:rsidRPr="00D10EAF">
        <w:rPr>
          <w:sz w:val="28"/>
          <w:szCs w:val="28"/>
          <w:lang w:val="ru-RU"/>
        </w:rPr>
        <w:t>, однако,</w:t>
      </w:r>
      <w:r w:rsidR="00C563A6">
        <w:rPr>
          <w:lang w:val="ru-RU"/>
        </w:rPr>
        <w:t xml:space="preserve"> </w:t>
      </w:r>
      <w:r w:rsidR="00296228">
        <w:rPr>
          <w:sz w:val="28"/>
          <w:szCs w:val="28"/>
          <w:lang w:val="ru-RU"/>
        </w:rPr>
        <w:t>в</w:t>
      </w:r>
      <w:r w:rsidRPr="00D10EAF">
        <w:rPr>
          <w:sz w:val="28"/>
          <w:szCs w:val="28"/>
          <w:lang w:val="ru-RU"/>
        </w:rPr>
        <w:t>последствии, из-за различных причин, он по-прежнему идет в суд, требуя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моральный ущерб </w:t>
      </w:r>
      <w:r w:rsidR="00296228">
        <w:rPr>
          <w:sz w:val="28"/>
          <w:szCs w:val="28"/>
          <w:lang w:val="ru-RU"/>
        </w:rPr>
        <w:t>по тому же</w:t>
      </w:r>
      <w:r w:rsidRPr="00D10EAF">
        <w:rPr>
          <w:sz w:val="28"/>
          <w:szCs w:val="28"/>
          <w:lang w:val="ru-RU"/>
        </w:rPr>
        <w:t xml:space="preserve"> факт</w:t>
      </w:r>
      <w:r w:rsidR="00296228">
        <w:rPr>
          <w:sz w:val="28"/>
          <w:szCs w:val="28"/>
          <w:lang w:val="ru-RU"/>
        </w:rPr>
        <w:t>у</w:t>
      </w:r>
      <w:r w:rsidRPr="00D10EAF">
        <w:rPr>
          <w:sz w:val="28"/>
          <w:szCs w:val="28"/>
          <w:lang w:val="ru-RU"/>
        </w:rPr>
        <w:t xml:space="preserve"> нарушения его прав, </w:t>
      </w:r>
      <w:r w:rsidR="00296228">
        <w:rPr>
          <w:sz w:val="28"/>
          <w:szCs w:val="28"/>
          <w:lang w:val="ru-RU"/>
        </w:rPr>
        <w:t>но в гораздо</w:t>
      </w:r>
      <w:r w:rsidRPr="00D10EAF">
        <w:rPr>
          <w:sz w:val="28"/>
          <w:szCs w:val="28"/>
          <w:lang w:val="ru-RU"/>
        </w:rPr>
        <w:t xml:space="preserve"> больше</w:t>
      </w:r>
      <w:r w:rsidR="00296228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 xml:space="preserve"> размер</w:t>
      </w:r>
      <w:r w:rsidR="00296228">
        <w:rPr>
          <w:sz w:val="28"/>
          <w:szCs w:val="28"/>
          <w:lang w:val="ru-RU"/>
        </w:rPr>
        <w:t>е</w:t>
      </w:r>
      <w:r w:rsidRPr="00D10EAF">
        <w:rPr>
          <w:sz w:val="28"/>
          <w:szCs w:val="28"/>
          <w:lang w:val="ru-RU"/>
        </w:rPr>
        <w:t>. Суд не вправе отказать истцу в рассмотрении этого</w:t>
      </w:r>
      <w:r w:rsidR="00C563A6">
        <w:rPr>
          <w:lang w:val="ru-RU"/>
        </w:rPr>
        <w:t xml:space="preserve"> </w:t>
      </w:r>
      <w:r w:rsidR="009A7B8C">
        <w:rPr>
          <w:sz w:val="28"/>
          <w:szCs w:val="28"/>
          <w:lang w:val="ru-RU"/>
        </w:rPr>
        <w:t>иска</w:t>
      </w:r>
      <w:r w:rsidRPr="00D10EAF">
        <w:rPr>
          <w:sz w:val="28"/>
          <w:szCs w:val="28"/>
          <w:lang w:val="ru-RU"/>
        </w:rPr>
        <w:t xml:space="preserve"> (впоследствии </w:t>
      </w:r>
      <w:r w:rsidR="009A7B8C" w:rsidRPr="00D10EAF">
        <w:rPr>
          <w:sz w:val="28"/>
          <w:szCs w:val="28"/>
          <w:lang w:val="ru-RU"/>
        </w:rPr>
        <w:t>отклоня</w:t>
      </w:r>
      <w:r w:rsidR="009A7B8C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иск, ссылаясь на удовлетворение</w:t>
      </w:r>
      <w:r w:rsidR="00C563A6">
        <w:rPr>
          <w:lang w:val="ru-RU"/>
        </w:rPr>
        <w:t xml:space="preserve"> </w:t>
      </w:r>
      <w:r w:rsidR="009A7B8C">
        <w:rPr>
          <w:sz w:val="28"/>
          <w:szCs w:val="28"/>
          <w:lang w:val="ru-RU"/>
        </w:rPr>
        <w:t>т</w:t>
      </w:r>
      <w:r w:rsidRPr="00D10EAF">
        <w:rPr>
          <w:sz w:val="28"/>
          <w:szCs w:val="28"/>
          <w:lang w:val="ru-RU"/>
        </w:rPr>
        <w:t>ребования на добровольной основе), и, следовательно, вынуждены рассматривать такие</w:t>
      </w:r>
      <w:r w:rsidR="00C563A6">
        <w:rPr>
          <w:lang w:val="ru-RU"/>
        </w:rPr>
        <w:t xml:space="preserve"> </w:t>
      </w:r>
      <w:r w:rsidR="009A7B8C">
        <w:rPr>
          <w:sz w:val="28"/>
          <w:szCs w:val="28"/>
          <w:lang w:val="ru-RU"/>
        </w:rPr>
        <w:t>иски</w:t>
      </w:r>
      <w:r w:rsidRPr="00D10EAF">
        <w:rPr>
          <w:sz w:val="28"/>
          <w:szCs w:val="28"/>
          <w:lang w:val="ru-RU"/>
        </w:rPr>
        <w:t>, не только, чтобы проверить обоснованность сумм, определенных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доброво</w:t>
      </w:r>
      <w:r w:rsidR="009A7B8C">
        <w:rPr>
          <w:sz w:val="28"/>
          <w:szCs w:val="28"/>
          <w:lang w:val="ru-RU"/>
        </w:rPr>
        <w:t>льным</w:t>
      </w:r>
      <w:r w:rsidRPr="00D10EAF">
        <w:rPr>
          <w:sz w:val="28"/>
          <w:szCs w:val="28"/>
          <w:lang w:val="ru-RU"/>
        </w:rPr>
        <w:t xml:space="preserve"> соглашение</w:t>
      </w:r>
      <w:r w:rsidR="009A7B8C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 xml:space="preserve"> сторон, и </w:t>
      </w:r>
      <w:r w:rsidR="009A7B8C">
        <w:rPr>
          <w:sz w:val="28"/>
          <w:szCs w:val="28"/>
          <w:lang w:val="ru-RU"/>
        </w:rPr>
        <w:t>заново установить</w:t>
      </w:r>
      <w:r w:rsidRPr="00D10EAF">
        <w:rPr>
          <w:sz w:val="28"/>
          <w:szCs w:val="28"/>
          <w:lang w:val="ru-RU"/>
        </w:rPr>
        <w:t xml:space="preserve"> все фактические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обстоятельства инцидента, характер причиненных страданий, </w:t>
      </w:r>
      <w:r w:rsidR="009A7B8C">
        <w:rPr>
          <w:sz w:val="28"/>
          <w:szCs w:val="28"/>
          <w:lang w:val="ru-RU"/>
        </w:rPr>
        <w:t xml:space="preserve">и так далее. </w:t>
      </w:r>
    </w:p>
    <w:p w:rsidR="005511C8" w:rsidRPr="00D10EAF" w:rsidRDefault="00184E67" w:rsidP="00C47BDD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Российские суды уже имеют богатую практику </w:t>
      </w:r>
      <w:r w:rsidR="00C47BDD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Закона о защите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права потребителей</w:t>
      </w:r>
      <w:r w:rsidR="00C47BDD">
        <w:rPr>
          <w:sz w:val="28"/>
          <w:szCs w:val="28"/>
          <w:lang w:val="ru-RU"/>
        </w:rPr>
        <w:t>»</w:t>
      </w:r>
      <w:r w:rsidRPr="00D10EAF">
        <w:rPr>
          <w:sz w:val="28"/>
          <w:szCs w:val="28"/>
          <w:lang w:val="ru-RU"/>
        </w:rPr>
        <w:t xml:space="preserve">. В случаях споров о защите прав </w:t>
      </w:r>
      <w:r w:rsidR="00C47BDD" w:rsidRPr="00D10EAF">
        <w:rPr>
          <w:sz w:val="28"/>
          <w:szCs w:val="28"/>
          <w:lang w:val="ru-RU"/>
        </w:rPr>
        <w:t>потребителей,</w:t>
      </w:r>
      <w:r w:rsidRPr="00D10EAF">
        <w:rPr>
          <w:sz w:val="28"/>
          <w:szCs w:val="28"/>
          <w:lang w:val="ru-RU"/>
        </w:rPr>
        <w:t xml:space="preserve"> </w:t>
      </w:r>
      <w:r w:rsidR="00C47BDD">
        <w:rPr>
          <w:sz w:val="28"/>
          <w:szCs w:val="28"/>
          <w:lang w:val="ru-RU"/>
        </w:rPr>
        <w:t xml:space="preserve">проявлялась </w:t>
      </w:r>
      <w:r w:rsidRPr="00D10EAF">
        <w:rPr>
          <w:sz w:val="28"/>
          <w:szCs w:val="28"/>
          <w:lang w:val="ru-RU"/>
        </w:rPr>
        <w:t>тенденци</w:t>
      </w:r>
      <w:r w:rsidR="00C47BDD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к выравниванию сумм</w:t>
      </w:r>
      <w:r w:rsidR="00C47BDD">
        <w:rPr>
          <w:sz w:val="28"/>
          <w:szCs w:val="28"/>
          <w:lang w:val="ru-RU"/>
        </w:rPr>
        <w:t>ы</w:t>
      </w:r>
      <w:r w:rsidRPr="00D10EAF">
        <w:rPr>
          <w:sz w:val="28"/>
          <w:szCs w:val="28"/>
          <w:lang w:val="ru-RU"/>
        </w:rPr>
        <w:t xml:space="preserve"> компенсации морального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вред</w:t>
      </w:r>
      <w:r w:rsidR="00C47BDD">
        <w:rPr>
          <w:sz w:val="28"/>
          <w:szCs w:val="28"/>
          <w:lang w:val="ru-RU"/>
        </w:rPr>
        <w:t>а к</w:t>
      </w:r>
      <w:r w:rsidRPr="00D10EAF">
        <w:rPr>
          <w:sz w:val="28"/>
          <w:szCs w:val="28"/>
          <w:lang w:val="ru-RU"/>
        </w:rPr>
        <w:t xml:space="preserve"> стоимости бракованного товара (работ, услуг).</w:t>
      </w:r>
    </w:p>
    <w:p w:rsidR="005511C8" w:rsidRPr="00D10EAF" w:rsidRDefault="00184E67" w:rsidP="00167021">
      <w:pPr>
        <w:spacing w:line="360" w:lineRule="auto"/>
        <w:jc w:val="both"/>
        <w:rPr>
          <w:lang w:val="ru-RU"/>
        </w:rPr>
      </w:pPr>
      <w:r>
        <w:rPr>
          <w:sz w:val="28"/>
          <w:szCs w:val="28"/>
        </w:rPr>
        <w:t>   </w:t>
      </w:r>
      <w:r w:rsidRPr="00D10EAF">
        <w:rPr>
          <w:sz w:val="28"/>
          <w:szCs w:val="28"/>
          <w:lang w:val="ru-RU"/>
        </w:rPr>
        <w:t xml:space="preserve"> Например, </w:t>
      </w:r>
      <w:r w:rsidR="00C47BDD">
        <w:rPr>
          <w:sz w:val="28"/>
          <w:szCs w:val="28"/>
          <w:lang w:val="ru-RU"/>
        </w:rPr>
        <w:t>«Харужа</w:t>
      </w:r>
      <w:r w:rsidRPr="00D10EAF">
        <w:rPr>
          <w:sz w:val="28"/>
          <w:szCs w:val="28"/>
          <w:lang w:val="ru-RU"/>
        </w:rPr>
        <w:t xml:space="preserve"> обратился в суд, чтобы </w:t>
      </w:r>
      <w:r w:rsidR="00C47BDD">
        <w:rPr>
          <w:sz w:val="28"/>
          <w:szCs w:val="28"/>
          <w:lang w:val="ru-RU"/>
        </w:rPr>
        <w:t>товариществу</w:t>
      </w:r>
      <w:r w:rsidRPr="00D10EAF">
        <w:rPr>
          <w:sz w:val="28"/>
          <w:szCs w:val="28"/>
          <w:lang w:val="ru-RU"/>
        </w:rPr>
        <w:t xml:space="preserve"> с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ограниченной ответственностью (ТОО) "САМ </w:t>
      </w:r>
      <w:r w:rsidR="00C47BDD">
        <w:rPr>
          <w:sz w:val="28"/>
          <w:szCs w:val="28"/>
          <w:lang w:val="ru-RU"/>
        </w:rPr>
        <w:t>ЛТД</w:t>
      </w:r>
      <w:r w:rsidRPr="00D10EAF">
        <w:rPr>
          <w:sz w:val="28"/>
          <w:szCs w:val="28"/>
          <w:lang w:val="ru-RU"/>
        </w:rPr>
        <w:t>" за ущерб и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моральный ущерб, причиненный ее продаж</w:t>
      </w:r>
      <w:r w:rsidR="00C47BDD">
        <w:rPr>
          <w:sz w:val="28"/>
          <w:szCs w:val="28"/>
          <w:lang w:val="ru-RU"/>
        </w:rPr>
        <w:t>ей</w:t>
      </w:r>
      <w:r w:rsidRPr="00D10EAF">
        <w:rPr>
          <w:sz w:val="28"/>
          <w:szCs w:val="28"/>
          <w:lang w:val="ru-RU"/>
        </w:rPr>
        <w:t xml:space="preserve"> некачественных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ТВ и попросил</w:t>
      </w:r>
      <w:r w:rsidR="00C47BDD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</w:t>
      </w:r>
      <w:r w:rsidR="00C47BDD">
        <w:rPr>
          <w:sz w:val="28"/>
          <w:szCs w:val="28"/>
          <w:lang w:val="ru-RU"/>
        </w:rPr>
        <w:t>взыскать за</w:t>
      </w:r>
      <w:r w:rsidRPr="00D10EAF">
        <w:rPr>
          <w:sz w:val="28"/>
          <w:szCs w:val="28"/>
          <w:lang w:val="ru-RU"/>
        </w:rPr>
        <w:t xml:space="preserve"> 200-дневной задержки рассмотрения</w:t>
      </w:r>
      <w:r w:rsidR="00C47BDD">
        <w:rPr>
          <w:sz w:val="28"/>
          <w:szCs w:val="28"/>
          <w:lang w:val="ru-RU"/>
        </w:rPr>
        <w:t xml:space="preserve"> её претензии ответчиком</w:t>
      </w:r>
      <w:r w:rsidRPr="00D10EAF">
        <w:rPr>
          <w:sz w:val="28"/>
          <w:szCs w:val="28"/>
          <w:lang w:val="ru-RU"/>
        </w:rPr>
        <w:t xml:space="preserve"> 3400 тысяч. рублей, с учетом </w:t>
      </w:r>
      <w:r w:rsidR="004D5E4D">
        <w:rPr>
          <w:sz w:val="28"/>
          <w:szCs w:val="28"/>
          <w:lang w:val="ru-RU"/>
        </w:rPr>
        <w:t>инфляции</w:t>
      </w:r>
      <w:r w:rsidRPr="00D10EAF">
        <w:rPr>
          <w:sz w:val="28"/>
          <w:szCs w:val="28"/>
          <w:lang w:val="ru-RU"/>
        </w:rPr>
        <w:t xml:space="preserve"> - 1700640 рублей. В </w:t>
      </w:r>
      <w:r w:rsidR="004D5E4D">
        <w:rPr>
          <w:sz w:val="28"/>
          <w:szCs w:val="28"/>
          <w:lang w:val="ru-RU"/>
        </w:rPr>
        <w:t>своих</w:t>
      </w:r>
      <w:r w:rsidRPr="00D10EAF">
        <w:rPr>
          <w:sz w:val="28"/>
          <w:szCs w:val="28"/>
          <w:lang w:val="ru-RU"/>
        </w:rPr>
        <w:t xml:space="preserve"> требовани</w:t>
      </w:r>
      <w:r w:rsidR="004D5E4D">
        <w:rPr>
          <w:sz w:val="28"/>
          <w:szCs w:val="28"/>
          <w:lang w:val="ru-RU"/>
        </w:rPr>
        <w:t>ях</w:t>
      </w:r>
      <w:r w:rsidRPr="00D10EAF">
        <w:rPr>
          <w:sz w:val="28"/>
          <w:szCs w:val="28"/>
          <w:lang w:val="ru-RU"/>
        </w:rPr>
        <w:t>, он</w:t>
      </w:r>
      <w:r w:rsidR="004D5E4D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</w:t>
      </w:r>
      <w:r w:rsidR="004D5E4D">
        <w:rPr>
          <w:sz w:val="28"/>
          <w:szCs w:val="28"/>
          <w:lang w:val="ru-RU"/>
        </w:rPr>
        <w:t>ссылается</w:t>
      </w:r>
      <w:r w:rsidRPr="00D10EAF">
        <w:rPr>
          <w:sz w:val="28"/>
          <w:szCs w:val="28"/>
          <w:lang w:val="ru-RU"/>
        </w:rPr>
        <w:t xml:space="preserve"> к тому, что 27</w:t>
      </w:r>
      <w:r w:rsidR="00C563A6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Декабрь 1993</w:t>
      </w:r>
      <w:r w:rsidR="004D5E4D">
        <w:rPr>
          <w:sz w:val="28"/>
          <w:szCs w:val="28"/>
          <w:lang w:val="ru-RU"/>
        </w:rPr>
        <w:t xml:space="preserve"> в</w:t>
      </w:r>
      <w:r w:rsidRPr="00D10EAF">
        <w:rPr>
          <w:sz w:val="28"/>
          <w:szCs w:val="28"/>
          <w:lang w:val="ru-RU"/>
        </w:rPr>
        <w:t xml:space="preserve"> ТОО "</w:t>
      </w:r>
      <w:r w:rsidR="004D5E4D">
        <w:rPr>
          <w:sz w:val="28"/>
          <w:szCs w:val="28"/>
          <w:lang w:val="ru-RU"/>
        </w:rPr>
        <w:t>САМ ЛТД</w:t>
      </w:r>
      <w:r w:rsidRPr="00D10EAF">
        <w:rPr>
          <w:sz w:val="28"/>
          <w:szCs w:val="28"/>
          <w:lang w:val="ru-RU"/>
        </w:rPr>
        <w:t>" купил</w:t>
      </w:r>
      <w:r w:rsidR="004D5E4D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телевизор «</w:t>
      </w:r>
      <w:r w:rsidR="004D5E4D">
        <w:rPr>
          <w:sz w:val="28"/>
          <w:szCs w:val="28"/>
          <w:lang w:val="ru-RU"/>
        </w:rPr>
        <w:t>ТСУ</w:t>
      </w:r>
      <w:r w:rsidRPr="00D10EAF">
        <w:rPr>
          <w:sz w:val="28"/>
          <w:szCs w:val="28"/>
          <w:lang w:val="ru-RU"/>
        </w:rPr>
        <w:t xml:space="preserve"> - 914", но</w:t>
      </w:r>
      <w:r w:rsidR="00C563A6">
        <w:rPr>
          <w:lang w:val="ru-RU"/>
        </w:rPr>
        <w:t xml:space="preserve"> </w:t>
      </w:r>
      <w:r w:rsidR="004D5E4D">
        <w:rPr>
          <w:sz w:val="28"/>
          <w:szCs w:val="28"/>
          <w:lang w:val="ru-RU"/>
        </w:rPr>
        <w:t>в</w:t>
      </w:r>
      <w:r w:rsidRPr="00D10EAF">
        <w:rPr>
          <w:sz w:val="28"/>
          <w:szCs w:val="28"/>
          <w:lang w:val="ru-RU"/>
        </w:rPr>
        <w:t xml:space="preserve"> течени</w:t>
      </w:r>
      <w:r w:rsidR="004D5E4D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 xml:space="preserve"> гарантийного срока</w:t>
      </w:r>
      <w:r w:rsidR="004D5E4D">
        <w:rPr>
          <w:sz w:val="28"/>
          <w:szCs w:val="28"/>
          <w:lang w:val="ru-RU"/>
        </w:rPr>
        <w:t xml:space="preserve">, он вышел из строя, и гарантийная мастерская </w:t>
      </w:r>
      <w:r w:rsidRPr="00D10EAF">
        <w:rPr>
          <w:sz w:val="28"/>
          <w:szCs w:val="28"/>
          <w:lang w:val="ru-RU"/>
        </w:rPr>
        <w:t xml:space="preserve">не может </w:t>
      </w:r>
      <w:r w:rsidR="004D5E4D">
        <w:rPr>
          <w:sz w:val="28"/>
          <w:szCs w:val="28"/>
          <w:lang w:val="ru-RU"/>
        </w:rPr>
        <w:t>его починить</w:t>
      </w:r>
      <w:r w:rsidRPr="00D10EAF">
        <w:rPr>
          <w:sz w:val="28"/>
          <w:szCs w:val="28"/>
          <w:lang w:val="ru-RU"/>
        </w:rPr>
        <w:t>.</w:t>
      </w:r>
    </w:p>
    <w:p w:rsidR="005511C8" w:rsidRPr="00D10EAF" w:rsidRDefault="00184E67" w:rsidP="00167021">
      <w:pPr>
        <w:spacing w:line="360" w:lineRule="auto"/>
        <w:jc w:val="both"/>
        <w:rPr>
          <w:lang w:val="ru-RU"/>
        </w:rPr>
      </w:pPr>
      <w:r>
        <w:rPr>
          <w:sz w:val="28"/>
          <w:szCs w:val="28"/>
        </w:rPr>
        <w:t>   </w:t>
      </w:r>
      <w:r w:rsidRPr="00D10EAF">
        <w:rPr>
          <w:sz w:val="28"/>
          <w:szCs w:val="28"/>
          <w:lang w:val="ru-RU"/>
        </w:rPr>
        <w:t xml:space="preserve"> Благовещенск городской суд Амурской области 30 октября 1995 </w:t>
      </w:r>
      <w:r w:rsidR="004D5E4D" w:rsidRPr="00D10EAF">
        <w:rPr>
          <w:sz w:val="28"/>
          <w:szCs w:val="28"/>
          <w:lang w:val="ru-RU"/>
        </w:rPr>
        <w:t>отклонил</w:t>
      </w:r>
      <w:r w:rsidR="00C563A6">
        <w:rPr>
          <w:sz w:val="28"/>
          <w:szCs w:val="28"/>
          <w:lang w:val="ru-RU"/>
        </w:rPr>
        <w:t xml:space="preserve"> иск.</w:t>
      </w:r>
      <w:r w:rsidRPr="00D10EAF">
        <w:rPr>
          <w:sz w:val="28"/>
          <w:szCs w:val="28"/>
          <w:lang w:val="ru-RU"/>
        </w:rPr>
        <w:t xml:space="preserve"> Судебная коллегия по гражданским делам Верховного Суда 23 апреля</w:t>
      </w:r>
      <w:r w:rsidR="00DB68AC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1997 года, приня</w:t>
      </w:r>
      <w:r w:rsidR="004D5E4D">
        <w:rPr>
          <w:sz w:val="28"/>
          <w:szCs w:val="28"/>
          <w:lang w:val="ru-RU"/>
        </w:rPr>
        <w:t>ла</w:t>
      </w:r>
      <w:r w:rsidRPr="00D10EAF">
        <w:rPr>
          <w:sz w:val="28"/>
          <w:szCs w:val="28"/>
          <w:lang w:val="ru-RU"/>
        </w:rPr>
        <w:t xml:space="preserve"> решение выплатить истцу 800 тысяч. </w:t>
      </w:r>
      <w:r w:rsidR="004D5E4D">
        <w:rPr>
          <w:sz w:val="28"/>
          <w:szCs w:val="28"/>
          <w:lang w:val="ru-RU"/>
        </w:rPr>
        <w:t>р</w:t>
      </w:r>
      <w:r w:rsidRPr="00D10EAF">
        <w:rPr>
          <w:sz w:val="28"/>
          <w:szCs w:val="28"/>
          <w:lang w:val="ru-RU"/>
        </w:rPr>
        <w:t>ублей на основе стоимости</w:t>
      </w:r>
      <w:r w:rsidR="00DB68AC">
        <w:rPr>
          <w:lang w:val="ru-RU"/>
        </w:rPr>
        <w:t xml:space="preserve"> </w:t>
      </w:r>
      <w:r w:rsidR="004D5E4D">
        <w:rPr>
          <w:sz w:val="28"/>
          <w:szCs w:val="28"/>
          <w:lang w:val="ru-RU"/>
        </w:rPr>
        <w:t>т</w:t>
      </w:r>
      <w:r w:rsidRPr="00D10EAF">
        <w:rPr>
          <w:sz w:val="28"/>
          <w:szCs w:val="28"/>
          <w:lang w:val="ru-RU"/>
        </w:rPr>
        <w:t>елевизор</w:t>
      </w:r>
      <w:r w:rsidR="004D5E4D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по цене</w:t>
      </w:r>
      <w:r w:rsidR="004D5E4D">
        <w:rPr>
          <w:sz w:val="28"/>
          <w:szCs w:val="28"/>
          <w:lang w:val="ru-RU"/>
        </w:rPr>
        <w:t xml:space="preserve"> </w:t>
      </w:r>
      <w:r w:rsidR="004D5E4D" w:rsidRPr="00D10EAF">
        <w:rPr>
          <w:sz w:val="28"/>
          <w:szCs w:val="28"/>
          <w:lang w:val="ru-RU"/>
        </w:rPr>
        <w:t>завод</w:t>
      </w:r>
      <w:r w:rsidR="004D5E4D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- производител</w:t>
      </w:r>
      <w:r w:rsidR="004D5E4D">
        <w:rPr>
          <w:sz w:val="28"/>
          <w:szCs w:val="28"/>
          <w:lang w:val="ru-RU"/>
        </w:rPr>
        <w:t>я</w:t>
      </w:r>
      <w:r w:rsidRPr="00D10EAF">
        <w:rPr>
          <w:sz w:val="28"/>
          <w:szCs w:val="28"/>
          <w:lang w:val="ru-RU"/>
        </w:rPr>
        <w:t xml:space="preserve"> на момент подачи</w:t>
      </w:r>
      <w:r w:rsidR="00DB68AC">
        <w:rPr>
          <w:lang w:val="ru-RU"/>
        </w:rPr>
        <w:t xml:space="preserve"> </w:t>
      </w:r>
      <w:r w:rsidR="004D5E4D">
        <w:rPr>
          <w:sz w:val="28"/>
          <w:szCs w:val="28"/>
          <w:lang w:val="ru-RU"/>
        </w:rPr>
        <w:t>иска»</w:t>
      </w:r>
      <w:r w:rsidR="004D5E4D" w:rsidRPr="00D10EAF">
        <w:rPr>
          <w:sz w:val="28"/>
          <w:szCs w:val="28"/>
          <w:lang w:val="ru-RU"/>
        </w:rPr>
        <w:t xml:space="preserve"> [</w:t>
      </w:r>
      <w:r w:rsidR="007E1B4C">
        <w:rPr>
          <w:sz w:val="28"/>
          <w:szCs w:val="28"/>
          <w:lang w:val="ru-RU"/>
        </w:rPr>
        <w:t>3</w:t>
      </w:r>
      <w:r w:rsidRPr="00D10EAF">
        <w:rPr>
          <w:sz w:val="28"/>
          <w:szCs w:val="28"/>
          <w:lang w:val="ru-RU"/>
        </w:rPr>
        <w:t>4</w:t>
      </w:r>
      <w:r w:rsidR="007E1B4C">
        <w:rPr>
          <w:sz w:val="28"/>
          <w:szCs w:val="28"/>
          <w:lang w:val="ru-RU"/>
        </w:rPr>
        <w:t xml:space="preserve"> с.32-33</w:t>
      </w:r>
      <w:r w:rsidRPr="00D10EAF">
        <w:rPr>
          <w:sz w:val="28"/>
          <w:szCs w:val="28"/>
          <w:lang w:val="ru-RU"/>
        </w:rPr>
        <w:t>].</w:t>
      </w:r>
    </w:p>
    <w:p w:rsidR="005511C8" w:rsidRPr="00D10EAF" w:rsidRDefault="00184E67" w:rsidP="004D5E4D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lastRenderedPageBreak/>
        <w:t>В другом случае, когда пассажир подал иск против перевозчика на</w:t>
      </w:r>
      <w:r w:rsidR="00347BB9">
        <w:rPr>
          <w:lang w:val="ru-RU"/>
        </w:rPr>
        <w:t xml:space="preserve"> </w:t>
      </w:r>
      <w:r w:rsidR="004D5E4D">
        <w:rPr>
          <w:sz w:val="28"/>
          <w:szCs w:val="28"/>
          <w:lang w:val="ru-RU"/>
        </w:rPr>
        <w:t>компенсацию</w:t>
      </w:r>
      <w:r w:rsidRPr="00D10EAF">
        <w:rPr>
          <w:sz w:val="28"/>
          <w:szCs w:val="28"/>
          <w:lang w:val="ru-RU"/>
        </w:rPr>
        <w:t xml:space="preserve"> морального ущерба, причиненного утратой багажа, и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потребовал компенсацию в размере стоимости договора перевозки, суд</w:t>
      </w:r>
      <w:r w:rsidR="00347BB9">
        <w:rPr>
          <w:lang w:val="ru-RU"/>
        </w:rPr>
        <w:t xml:space="preserve"> </w:t>
      </w:r>
      <w:r w:rsidR="004D5E4D">
        <w:rPr>
          <w:sz w:val="28"/>
          <w:szCs w:val="28"/>
          <w:lang w:val="ru-RU"/>
        </w:rPr>
        <w:t>удовлетворил</w:t>
      </w:r>
      <w:r w:rsidR="007E1B4C">
        <w:rPr>
          <w:sz w:val="28"/>
          <w:szCs w:val="28"/>
          <w:lang w:val="ru-RU"/>
        </w:rPr>
        <w:t xml:space="preserve"> это требование [3</w:t>
      </w:r>
      <w:r w:rsidRPr="00D10EAF">
        <w:rPr>
          <w:sz w:val="28"/>
          <w:szCs w:val="28"/>
          <w:lang w:val="ru-RU"/>
        </w:rPr>
        <w:t>5</w:t>
      </w:r>
      <w:r w:rsidR="007E1B4C">
        <w:rPr>
          <w:sz w:val="28"/>
          <w:szCs w:val="28"/>
          <w:lang w:val="ru-RU"/>
        </w:rPr>
        <w:t xml:space="preserve"> с.100</w:t>
      </w:r>
      <w:r w:rsidRPr="00D10EAF">
        <w:rPr>
          <w:sz w:val="28"/>
          <w:szCs w:val="28"/>
          <w:lang w:val="ru-RU"/>
        </w:rPr>
        <w:t>].</w:t>
      </w:r>
    </w:p>
    <w:p w:rsidR="005511C8" w:rsidRPr="00D10EAF" w:rsidRDefault="00184E67" w:rsidP="00167021">
      <w:pPr>
        <w:spacing w:line="360" w:lineRule="auto"/>
        <w:jc w:val="both"/>
        <w:rPr>
          <w:lang w:val="ru-RU"/>
        </w:rPr>
      </w:pPr>
      <w:r>
        <w:rPr>
          <w:sz w:val="28"/>
          <w:szCs w:val="28"/>
        </w:rPr>
        <w:t>   </w:t>
      </w:r>
      <w:r w:rsidRPr="00D10EAF">
        <w:rPr>
          <w:sz w:val="28"/>
          <w:szCs w:val="28"/>
          <w:lang w:val="ru-RU"/>
        </w:rPr>
        <w:t xml:space="preserve"> Эта тенденция останов</w:t>
      </w:r>
      <w:r w:rsidR="004D5E4D">
        <w:rPr>
          <w:sz w:val="28"/>
          <w:szCs w:val="28"/>
          <w:lang w:val="ru-RU"/>
        </w:rPr>
        <w:t>илась,</w:t>
      </w:r>
      <w:r w:rsidRPr="00D10EAF">
        <w:rPr>
          <w:sz w:val="28"/>
          <w:szCs w:val="28"/>
          <w:lang w:val="ru-RU"/>
        </w:rPr>
        <w:t xml:space="preserve"> ​​после изда</w:t>
      </w:r>
      <w:r w:rsidR="004D5E4D">
        <w:rPr>
          <w:sz w:val="28"/>
          <w:szCs w:val="28"/>
          <w:lang w:val="ru-RU"/>
        </w:rPr>
        <w:t>ния</w:t>
      </w:r>
      <w:r w:rsidRPr="00D10EAF">
        <w:rPr>
          <w:sz w:val="28"/>
          <w:szCs w:val="28"/>
          <w:lang w:val="ru-RU"/>
        </w:rPr>
        <w:t xml:space="preserve"> указ</w:t>
      </w:r>
      <w:r w:rsidR="004D5E4D">
        <w:rPr>
          <w:sz w:val="28"/>
          <w:szCs w:val="28"/>
          <w:lang w:val="ru-RU"/>
        </w:rPr>
        <w:t>а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Пленум</w:t>
      </w:r>
      <w:r w:rsidR="004D5E4D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Верховного Суда № 7 от 29 сентября 1994 года «О практике</w:t>
      </w:r>
      <w:r w:rsidR="00347BB9">
        <w:rPr>
          <w:lang w:val="ru-RU"/>
        </w:rPr>
        <w:t xml:space="preserve"> </w:t>
      </w:r>
      <w:r w:rsidR="004D5E4D">
        <w:rPr>
          <w:sz w:val="28"/>
          <w:szCs w:val="28"/>
          <w:lang w:val="ru-RU"/>
        </w:rPr>
        <w:t>рассмотрения</w:t>
      </w:r>
      <w:r w:rsidRPr="00D10EAF">
        <w:rPr>
          <w:sz w:val="28"/>
          <w:szCs w:val="28"/>
          <w:lang w:val="ru-RU"/>
        </w:rPr>
        <w:t xml:space="preserve"> суд</w:t>
      </w:r>
      <w:r w:rsidR="004D5E4D">
        <w:rPr>
          <w:sz w:val="28"/>
          <w:szCs w:val="28"/>
          <w:lang w:val="ru-RU"/>
        </w:rPr>
        <w:t>ами по защите прав потребителей».</w:t>
      </w:r>
      <w:r w:rsidRPr="00D10EAF">
        <w:rPr>
          <w:sz w:val="28"/>
          <w:szCs w:val="28"/>
          <w:lang w:val="ru-RU"/>
        </w:rPr>
        <w:t xml:space="preserve"> Эрделевский считает,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что решение работает </w:t>
      </w:r>
      <w:r w:rsidR="00391F61">
        <w:rPr>
          <w:sz w:val="28"/>
          <w:szCs w:val="28"/>
          <w:lang w:val="ru-RU"/>
        </w:rPr>
        <w:t xml:space="preserve">по </w:t>
      </w:r>
      <w:r w:rsidRPr="00D10EAF">
        <w:rPr>
          <w:sz w:val="28"/>
          <w:szCs w:val="28"/>
          <w:lang w:val="ru-RU"/>
        </w:rPr>
        <w:t>не совсем удачн</w:t>
      </w:r>
      <w:r w:rsidR="00391F61">
        <w:rPr>
          <w:sz w:val="28"/>
          <w:szCs w:val="28"/>
          <w:lang w:val="ru-RU"/>
        </w:rPr>
        <w:t>ым</w:t>
      </w:r>
      <w:r w:rsidRPr="00D10EAF">
        <w:rPr>
          <w:sz w:val="28"/>
          <w:szCs w:val="28"/>
          <w:lang w:val="ru-RU"/>
        </w:rPr>
        <w:t xml:space="preserve"> понятия</w:t>
      </w:r>
      <w:r w:rsidR="00391F61">
        <w:rPr>
          <w:sz w:val="28"/>
          <w:szCs w:val="28"/>
          <w:lang w:val="ru-RU"/>
        </w:rPr>
        <w:t>м</w:t>
      </w:r>
      <w:r w:rsidRPr="00D10EAF">
        <w:rPr>
          <w:sz w:val="28"/>
          <w:szCs w:val="28"/>
          <w:lang w:val="ru-RU"/>
        </w:rPr>
        <w:t xml:space="preserve">: </w:t>
      </w:r>
      <w:r w:rsidR="00391F61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природа и масштабы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психически</w:t>
      </w:r>
      <w:r w:rsidR="00391F61">
        <w:rPr>
          <w:sz w:val="28"/>
          <w:szCs w:val="28"/>
          <w:lang w:val="ru-RU"/>
        </w:rPr>
        <w:t>х</w:t>
      </w:r>
      <w:r w:rsidRPr="00D10EAF">
        <w:rPr>
          <w:sz w:val="28"/>
          <w:szCs w:val="28"/>
          <w:lang w:val="ru-RU"/>
        </w:rPr>
        <w:t xml:space="preserve"> страдани</w:t>
      </w:r>
      <w:r w:rsidR="00391F61">
        <w:rPr>
          <w:sz w:val="28"/>
          <w:szCs w:val="28"/>
          <w:lang w:val="ru-RU"/>
        </w:rPr>
        <w:t xml:space="preserve">й» </w:t>
      </w:r>
      <w:r w:rsidRPr="00D10EAF">
        <w:rPr>
          <w:sz w:val="28"/>
          <w:szCs w:val="28"/>
          <w:lang w:val="ru-RU"/>
        </w:rPr>
        <w:t xml:space="preserve">и </w:t>
      </w:r>
      <w:r w:rsidR="00391F61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 xml:space="preserve">характер </w:t>
      </w:r>
      <w:r w:rsidR="00391F61">
        <w:rPr>
          <w:sz w:val="28"/>
          <w:szCs w:val="28"/>
          <w:lang w:val="ru-RU"/>
        </w:rPr>
        <w:t>и масштабы физических страданий</w:t>
      </w:r>
      <w:r w:rsidRPr="00D10EAF">
        <w:rPr>
          <w:sz w:val="28"/>
          <w:szCs w:val="28"/>
          <w:lang w:val="ru-RU"/>
        </w:rPr>
        <w:t>», поскольку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моральные и физические страдания, </w:t>
      </w:r>
      <w:r w:rsidR="00391F61">
        <w:rPr>
          <w:sz w:val="28"/>
          <w:szCs w:val="28"/>
          <w:lang w:val="ru-RU"/>
        </w:rPr>
        <w:t>в качестве компонентов морального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вреда, не предпол</w:t>
      </w:r>
      <w:r w:rsidR="00391F61">
        <w:rPr>
          <w:sz w:val="28"/>
          <w:szCs w:val="28"/>
          <w:lang w:val="ru-RU"/>
        </w:rPr>
        <w:t>агали возможности</w:t>
      </w:r>
      <w:r w:rsidRPr="00D10EAF">
        <w:rPr>
          <w:sz w:val="28"/>
          <w:szCs w:val="28"/>
          <w:lang w:val="ru-RU"/>
        </w:rPr>
        <w:t xml:space="preserve"> дальнейшего разделения категорий.</w:t>
      </w:r>
    </w:p>
    <w:p w:rsidR="005511C8" w:rsidRPr="00D10EAF" w:rsidRDefault="00391F61" w:rsidP="00943547">
      <w:pPr>
        <w:spacing w:line="360" w:lineRule="auto"/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>Судами,</w:t>
      </w:r>
      <w:r w:rsidR="00184E67" w:rsidRPr="00D10EAF">
        <w:rPr>
          <w:sz w:val="28"/>
          <w:szCs w:val="28"/>
          <w:lang w:val="ru-RU"/>
        </w:rPr>
        <w:t xml:space="preserve"> в большинстве случаев</w:t>
      </w:r>
      <w:r>
        <w:rPr>
          <w:sz w:val="28"/>
          <w:szCs w:val="28"/>
          <w:lang w:val="ru-RU"/>
        </w:rPr>
        <w:t>,</w:t>
      </w:r>
      <w:r w:rsidR="00184E67" w:rsidRPr="00D10EAF">
        <w:rPr>
          <w:sz w:val="28"/>
          <w:szCs w:val="28"/>
          <w:lang w:val="ru-RU"/>
        </w:rPr>
        <w:t xml:space="preserve"> не удается установить, какие виды страданий перенес</w:t>
      </w:r>
      <w:r w:rsidR="00347BB9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 xml:space="preserve">истец и то, </w:t>
      </w:r>
      <w:r>
        <w:rPr>
          <w:sz w:val="28"/>
          <w:szCs w:val="28"/>
          <w:lang w:val="ru-RU"/>
        </w:rPr>
        <w:t>как</w:t>
      </w:r>
      <w:r w:rsidR="00184E67" w:rsidRPr="00D10EAF">
        <w:rPr>
          <w:sz w:val="28"/>
          <w:szCs w:val="28"/>
          <w:lang w:val="ru-RU"/>
        </w:rPr>
        <w:t xml:space="preserve"> они выражены, и они не оправдывают определенн</w:t>
      </w:r>
      <w:r>
        <w:rPr>
          <w:sz w:val="28"/>
          <w:szCs w:val="28"/>
          <w:lang w:val="ru-RU"/>
        </w:rPr>
        <w:t>ой истцом</w:t>
      </w:r>
      <w:r w:rsidR="00347BB9">
        <w:rPr>
          <w:lang w:val="ru-RU"/>
        </w:rPr>
        <w:t xml:space="preserve"> </w:t>
      </w:r>
      <w:r w:rsidR="00184E67" w:rsidRPr="00D10EAF">
        <w:rPr>
          <w:sz w:val="28"/>
          <w:szCs w:val="28"/>
          <w:lang w:val="ru-RU"/>
        </w:rPr>
        <w:t>сумм</w:t>
      </w:r>
      <w:r>
        <w:rPr>
          <w:sz w:val="28"/>
          <w:szCs w:val="28"/>
          <w:lang w:val="ru-RU"/>
        </w:rPr>
        <w:t>ы</w:t>
      </w:r>
      <w:r w:rsidR="00184E67" w:rsidRPr="00D10EAF">
        <w:rPr>
          <w:sz w:val="28"/>
          <w:szCs w:val="28"/>
          <w:lang w:val="ru-RU"/>
        </w:rPr>
        <w:t xml:space="preserve"> ко</w:t>
      </w:r>
      <w:r w:rsidR="007E1B4C">
        <w:rPr>
          <w:sz w:val="28"/>
          <w:szCs w:val="28"/>
          <w:lang w:val="ru-RU"/>
        </w:rPr>
        <w:t>мпенсации за моральный ущерб [36 с.101</w:t>
      </w:r>
      <w:r w:rsidR="00184E67" w:rsidRPr="00D10EAF">
        <w:rPr>
          <w:sz w:val="28"/>
          <w:szCs w:val="28"/>
          <w:lang w:val="ru-RU"/>
        </w:rPr>
        <w:t>]</w:t>
      </w:r>
      <w:r w:rsidR="007E1B4C">
        <w:rPr>
          <w:sz w:val="28"/>
          <w:szCs w:val="28"/>
          <w:lang w:val="ru-RU"/>
        </w:rPr>
        <w:t>.</w:t>
      </w:r>
    </w:p>
    <w:p w:rsidR="005511C8" w:rsidRPr="00D10EAF" w:rsidRDefault="00184E67" w:rsidP="00943547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Особый случай ответственности по ст. 15 Закона </w:t>
      </w:r>
      <w:r w:rsidR="00943547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О защите прав</w:t>
      </w:r>
      <w:r w:rsidR="00347BB9">
        <w:rPr>
          <w:lang w:val="ru-RU"/>
        </w:rPr>
        <w:t xml:space="preserve"> </w:t>
      </w:r>
      <w:r w:rsidR="00943547">
        <w:rPr>
          <w:sz w:val="28"/>
          <w:szCs w:val="28"/>
          <w:lang w:val="ru-RU"/>
        </w:rPr>
        <w:t>п</w:t>
      </w:r>
      <w:r w:rsidRPr="00D10EAF">
        <w:rPr>
          <w:sz w:val="28"/>
          <w:szCs w:val="28"/>
          <w:lang w:val="ru-RU"/>
        </w:rPr>
        <w:t>отребител</w:t>
      </w:r>
      <w:r w:rsidR="00943547">
        <w:rPr>
          <w:sz w:val="28"/>
          <w:szCs w:val="28"/>
          <w:lang w:val="ru-RU"/>
        </w:rPr>
        <w:t xml:space="preserve">ей» </w:t>
      </w:r>
      <w:r w:rsidRPr="00D10EAF">
        <w:rPr>
          <w:sz w:val="28"/>
          <w:szCs w:val="28"/>
          <w:lang w:val="ru-RU"/>
        </w:rPr>
        <w:t>можно считать компенсации для потребителей</w:t>
      </w:r>
      <w:r w:rsidR="00347BB9">
        <w:rPr>
          <w:lang w:val="ru-RU"/>
        </w:rPr>
        <w:t xml:space="preserve"> </w:t>
      </w:r>
      <w:r w:rsidR="00943547">
        <w:rPr>
          <w:sz w:val="28"/>
          <w:lang w:val="ru-RU"/>
        </w:rPr>
        <w:t xml:space="preserve">причиненного </w:t>
      </w:r>
      <w:r w:rsidRPr="00D10EAF">
        <w:rPr>
          <w:sz w:val="28"/>
          <w:szCs w:val="28"/>
          <w:lang w:val="ru-RU"/>
        </w:rPr>
        <w:t>неудобств</w:t>
      </w:r>
      <w:r w:rsidR="00943547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, если производитель </w:t>
      </w:r>
      <w:r w:rsidR="00943547">
        <w:rPr>
          <w:sz w:val="28"/>
          <w:szCs w:val="28"/>
          <w:lang w:val="ru-RU"/>
        </w:rPr>
        <w:t xml:space="preserve">товаров </w:t>
      </w:r>
      <w:r w:rsidRPr="00D10EAF">
        <w:rPr>
          <w:sz w:val="28"/>
          <w:szCs w:val="28"/>
          <w:lang w:val="ru-RU"/>
        </w:rPr>
        <w:t>и</w:t>
      </w:r>
      <w:r w:rsidR="00943547">
        <w:rPr>
          <w:sz w:val="28"/>
          <w:szCs w:val="28"/>
          <w:lang w:val="ru-RU"/>
        </w:rPr>
        <w:t>ли</w:t>
      </w:r>
      <w:r w:rsidRPr="00D10EAF">
        <w:rPr>
          <w:sz w:val="28"/>
          <w:szCs w:val="28"/>
          <w:lang w:val="ru-RU"/>
        </w:rPr>
        <w:t xml:space="preserve"> услуг</w:t>
      </w:r>
      <w:r w:rsidR="00943547">
        <w:rPr>
          <w:sz w:val="28"/>
          <w:szCs w:val="28"/>
          <w:lang w:val="ru-RU"/>
        </w:rPr>
        <w:t>,</w:t>
      </w:r>
      <w:r w:rsidRPr="00D10EAF">
        <w:rPr>
          <w:sz w:val="28"/>
          <w:szCs w:val="28"/>
          <w:lang w:val="ru-RU"/>
        </w:rPr>
        <w:t xml:space="preserve"> или продавец отказывается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добровольно удовлетворить законные требования и обоснованные</w:t>
      </w:r>
      <w:r w:rsidR="00943547">
        <w:rPr>
          <w:sz w:val="28"/>
          <w:szCs w:val="28"/>
          <w:lang w:val="ru-RU"/>
        </w:rPr>
        <w:t xml:space="preserve"> доводы</w:t>
      </w:r>
      <w:r w:rsidRPr="00D10EAF">
        <w:rPr>
          <w:sz w:val="28"/>
          <w:szCs w:val="28"/>
          <w:lang w:val="ru-RU"/>
        </w:rPr>
        <w:t xml:space="preserve"> клиента,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дело будет доведено до рассмотрения в суде.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 таких случаях, как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ожидание обслуживания, неудобства в результате стойких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нежелани</w:t>
      </w:r>
      <w:r w:rsidR="00943547">
        <w:rPr>
          <w:sz w:val="28"/>
          <w:szCs w:val="28"/>
          <w:lang w:val="ru-RU"/>
        </w:rPr>
        <w:t>й</w:t>
      </w:r>
      <w:r w:rsidRPr="00D10EAF">
        <w:rPr>
          <w:sz w:val="28"/>
          <w:szCs w:val="28"/>
          <w:lang w:val="ru-RU"/>
        </w:rPr>
        <w:t xml:space="preserve"> удовлетворить законные и разумные требования потребителя,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размер компенсации морального вреда не может быть связан </w:t>
      </w:r>
      <w:r w:rsidR="00943547" w:rsidRPr="00D10EAF">
        <w:rPr>
          <w:sz w:val="28"/>
          <w:szCs w:val="28"/>
          <w:lang w:val="ru-RU"/>
        </w:rPr>
        <w:t>с любым эквивалентом</w:t>
      </w:r>
      <w:r w:rsidRPr="00D10EAF">
        <w:rPr>
          <w:sz w:val="28"/>
          <w:szCs w:val="28"/>
          <w:lang w:val="ru-RU"/>
        </w:rPr>
        <w:t>,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поэтому его размер должен определяться в каждом случае судом.</w:t>
      </w:r>
    </w:p>
    <w:p w:rsidR="005511C8" w:rsidRPr="00D10EAF" w:rsidRDefault="00184E67" w:rsidP="00943547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Эта ситуация объясняется тем, что моральный ущерб </w:t>
      </w:r>
      <w:r w:rsidR="00943547" w:rsidRPr="00D10EAF">
        <w:rPr>
          <w:sz w:val="28"/>
          <w:szCs w:val="28"/>
          <w:lang w:val="ru-RU"/>
        </w:rPr>
        <w:t>долже</w:t>
      </w:r>
      <w:r w:rsidR="00943547">
        <w:rPr>
          <w:sz w:val="28"/>
          <w:szCs w:val="28"/>
          <w:lang w:val="ru-RU"/>
        </w:rPr>
        <w:t>н быть</w:t>
      </w:r>
      <w:r w:rsidR="00347BB9">
        <w:rPr>
          <w:lang w:val="ru-RU"/>
        </w:rPr>
        <w:t xml:space="preserve"> </w:t>
      </w:r>
      <w:r w:rsidR="00943547">
        <w:rPr>
          <w:sz w:val="28"/>
          <w:szCs w:val="28"/>
          <w:lang w:val="ru-RU"/>
        </w:rPr>
        <w:t>возмещен</w:t>
      </w:r>
      <w:r w:rsidRPr="00D10EAF">
        <w:rPr>
          <w:sz w:val="28"/>
          <w:szCs w:val="28"/>
          <w:lang w:val="ru-RU"/>
        </w:rPr>
        <w:t>, не только в связи с несчастным случаем, в результате которого</w:t>
      </w:r>
      <w:r w:rsidR="00347BB9">
        <w:rPr>
          <w:lang w:val="ru-RU"/>
        </w:rPr>
        <w:t xml:space="preserve"> </w:t>
      </w:r>
      <w:r w:rsidR="00943547">
        <w:rPr>
          <w:sz w:val="28"/>
          <w:szCs w:val="28"/>
          <w:lang w:val="ru-RU"/>
        </w:rPr>
        <w:t>получаются травмы</w:t>
      </w:r>
      <w:r w:rsidRPr="00D10EAF">
        <w:rPr>
          <w:sz w:val="28"/>
          <w:szCs w:val="28"/>
          <w:lang w:val="ru-RU"/>
        </w:rPr>
        <w:t xml:space="preserve">, но в тех случаях, </w:t>
      </w:r>
      <w:r w:rsidR="000C1E8F">
        <w:rPr>
          <w:sz w:val="28"/>
          <w:szCs w:val="28"/>
          <w:lang w:val="ru-RU"/>
        </w:rPr>
        <w:t xml:space="preserve">когда в целях преодоления экономического неравенства изготовителя товаров и услуг, продавца и </w:t>
      </w:r>
      <w:r w:rsidR="000C1E8F">
        <w:rPr>
          <w:sz w:val="28"/>
          <w:szCs w:val="28"/>
          <w:lang w:val="ru-RU"/>
        </w:rPr>
        <w:lastRenderedPageBreak/>
        <w:t>потребителя, стимулирования честной деловой практики, последнему предоставляются дополнительные права и преимущества</w:t>
      </w:r>
      <w:r w:rsidRPr="00D10EAF">
        <w:rPr>
          <w:sz w:val="28"/>
          <w:szCs w:val="28"/>
          <w:lang w:val="ru-RU"/>
        </w:rPr>
        <w:t xml:space="preserve"> [</w:t>
      </w:r>
      <w:r w:rsidR="007E1B4C">
        <w:rPr>
          <w:sz w:val="28"/>
          <w:szCs w:val="28"/>
          <w:lang w:val="ru-RU"/>
        </w:rPr>
        <w:t>37 с.109-110</w:t>
      </w:r>
      <w:r w:rsidRPr="00D10EAF">
        <w:rPr>
          <w:sz w:val="28"/>
          <w:szCs w:val="28"/>
          <w:lang w:val="ru-RU"/>
        </w:rPr>
        <w:t>].</w:t>
      </w:r>
    </w:p>
    <w:p w:rsidR="000C1E8F" w:rsidRDefault="00184E67" w:rsidP="000C1E8F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В заключение следует отметить, что иногда суды первой инстанции</w:t>
      </w:r>
      <w:r w:rsidR="00347BB9">
        <w:rPr>
          <w:lang w:val="ru-RU"/>
        </w:rPr>
        <w:t xml:space="preserve"> </w:t>
      </w:r>
      <w:r w:rsidR="000C1E8F">
        <w:rPr>
          <w:sz w:val="28"/>
          <w:szCs w:val="28"/>
          <w:lang w:val="ru-RU"/>
        </w:rPr>
        <w:t>отказывают</w:t>
      </w:r>
      <w:r w:rsidRPr="00D10EAF">
        <w:rPr>
          <w:sz w:val="28"/>
          <w:szCs w:val="28"/>
          <w:lang w:val="ru-RU"/>
        </w:rPr>
        <w:t xml:space="preserve"> в компенсации морального вреда, ссылаясь на обстоятельства,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которые могут служить основанием для снижения размера компенсации.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Сумма компенсации за моральный ущерб может быть сколь угодно мал</w:t>
      </w:r>
      <w:r w:rsidR="000C1E8F">
        <w:rPr>
          <w:sz w:val="28"/>
          <w:szCs w:val="28"/>
          <w:lang w:val="ru-RU"/>
        </w:rPr>
        <w:t>ой</w:t>
      </w:r>
      <w:r w:rsidRPr="00D10EAF">
        <w:rPr>
          <w:sz w:val="28"/>
          <w:szCs w:val="28"/>
          <w:lang w:val="ru-RU"/>
        </w:rPr>
        <w:t>, вплоть</w:t>
      </w:r>
      <w:r w:rsidR="00347BB9">
        <w:rPr>
          <w:lang w:val="ru-RU"/>
        </w:rPr>
        <w:t xml:space="preserve"> </w:t>
      </w:r>
      <w:r w:rsidR="000C1E8F">
        <w:rPr>
          <w:sz w:val="28"/>
          <w:szCs w:val="28"/>
          <w:lang w:val="ru-RU"/>
        </w:rPr>
        <w:t>до</w:t>
      </w:r>
      <w:r w:rsidRPr="00D10EAF">
        <w:rPr>
          <w:sz w:val="28"/>
          <w:szCs w:val="28"/>
          <w:lang w:val="ru-RU"/>
        </w:rPr>
        <w:t xml:space="preserve"> символическ</w:t>
      </w:r>
      <w:r w:rsidR="000C1E8F">
        <w:rPr>
          <w:sz w:val="28"/>
          <w:szCs w:val="28"/>
          <w:lang w:val="ru-RU"/>
        </w:rPr>
        <w:t xml:space="preserve">ой </w:t>
      </w:r>
      <w:r w:rsidRPr="00D10EAF">
        <w:rPr>
          <w:sz w:val="28"/>
          <w:szCs w:val="28"/>
          <w:lang w:val="ru-RU"/>
        </w:rPr>
        <w:t>сумм</w:t>
      </w:r>
      <w:r w:rsidR="000C1E8F">
        <w:rPr>
          <w:sz w:val="28"/>
          <w:szCs w:val="28"/>
          <w:lang w:val="ru-RU"/>
        </w:rPr>
        <w:t>ы</w:t>
      </w:r>
      <w:r w:rsidRPr="00D10EAF">
        <w:rPr>
          <w:sz w:val="28"/>
          <w:szCs w:val="28"/>
          <w:lang w:val="ru-RU"/>
        </w:rPr>
        <w:t>. Но малый размер компенсации и отказ в компенсации -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фундаментальные вещи, </w:t>
      </w:r>
      <w:r w:rsidR="000C1E8F">
        <w:rPr>
          <w:sz w:val="28"/>
          <w:szCs w:val="28"/>
          <w:lang w:val="ru-RU"/>
        </w:rPr>
        <w:t xml:space="preserve">так как в </w:t>
      </w:r>
      <w:r w:rsidR="000C1E8F" w:rsidRPr="00D10EAF">
        <w:rPr>
          <w:sz w:val="28"/>
          <w:szCs w:val="28"/>
          <w:lang w:val="ru-RU"/>
        </w:rPr>
        <w:t>компенсации</w:t>
      </w:r>
      <w:r w:rsidRPr="00D10EAF">
        <w:rPr>
          <w:sz w:val="28"/>
          <w:szCs w:val="28"/>
          <w:lang w:val="ru-RU"/>
        </w:rPr>
        <w:t xml:space="preserve"> морального ущерба может </w:t>
      </w:r>
      <w:r w:rsidR="000C1E8F" w:rsidRPr="00D10EAF">
        <w:rPr>
          <w:sz w:val="28"/>
          <w:szCs w:val="28"/>
          <w:lang w:val="ru-RU"/>
        </w:rPr>
        <w:t>быть</w:t>
      </w:r>
      <w:r w:rsidR="000C1E8F">
        <w:rPr>
          <w:lang w:val="ru-RU"/>
        </w:rPr>
        <w:t xml:space="preserve"> </w:t>
      </w:r>
      <w:r w:rsidR="000C1E8F" w:rsidRPr="00D10EAF">
        <w:rPr>
          <w:sz w:val="28"/>
          <w:szCs w:val="28"/>
          <w:lang w:val="ru-RU"/>
        </w:rPr>
        <w:t>отказано</w:t>
      </w:r>
      <w:r w:rsidRPr="00D10EAF">
        <w:rPr>
          <w:sz w:val="28"/>
          <w:szCs w:val="28"/>
          <w:lang w:val="ru-RU"/>
        </w:rPr>
        <w:t xml:space="preserve"> только в случае </w:t>
      </w:r>
      <w:r w:rsidR="000C1E8F">
        <w:rPr>
          <w:sz w:val="28"/>
          <w:szCs w:val="28"/>
          <w:lang w:val="ru-RU"/>
        </w:rPr>
        <w:t>отсутствия</w:t>
      </w:r>
      <w:r w:rsidRPr="00D10EAF">
        <w:rPr>
          <w:sz w:val="28"/>
          <w:szCs w:val="28"/>
          <w:lang w:val="ru-RU"/>
        </w:rPr>
        <w:t xml:space="preserve"> </w:t>
      </w:r>
      <w:r w:rsidR="000C1E8F">
        <w:rPr>
          <w:sz w:val="28"/>
          <w:szCs w:val="28"/>
          <w:lang w:val="ru-RU"/>
        </w:rPr>
        <w:t xml:space="preserve">оснований </w:t>
      </w:r>
      <w:r w:rsidRPr="00D10EAF">
        <w:rPr>
          <w:sz w:val="28"/>
          <w:szCs w:val="28"/>
          <w:lang w:val="ru-RU"/>
        </w:rPr>
        <w:t xml:space="preserve">ответственности </w:t>
      </w:r>
      <w:r w:rsidR="000C1E8F">
        <w:rPr>
          <w:sz w:val="28"/>
          <w:szCs w:val="28"/>
          <w:lang w:val="ru-RU"/>
        </w:rPr>
        <w:t xml:space="preserve">за </w:t>
      </w:r>
      <w:r w:rsidRPr="00D10EAF">
        <w:rPr>
          <w:sz w:val="28"/>
          <w:szCs w:val="28"/>
          <w:lang w:val="ru-RU"/>
        </w:rPr>
        <w:t>моральный вред, или если грубая неосторожность или</w:t>
      </w:r>
      <w:r w:rsidR="00347BB9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намерение потерпевшего спос</w:t>
      </w:r>
      <w:r w:rsidR="000C1E8F">
        <w:rPr>
          <w:sz w:val="28"/>
          <w:szCs w:val="28"/>
          <w:lang w:val="ru-RU"/>
        </w:rPr>
        <w:t>обствовали возникновению ущерба</w:t>
      </w:r>
      <w:r w:rsidR="007E1B4C">
        <w:rPr>
          <w:sz w:val="28"/>
          <w:szCs w:val="28"/>
          <w:lang w:val="ru-RU"/>
        </w:rPr>
        <w:t xml:space="preserve"> [38 с.101</w:t>
      </w:r>
      <w:r w:rsidRPr="00D10EAF">
        <w:rPr>
          <w:sz w:val="28"/>
          <w:szCs w:val="28"/>
          <w:lang w:val="ru-RU"/>
        </w:rPr>
        <w:t>]</w:t>
      </w:r>
      <w:r w:rsidR="000C1E8F">
        <w:rPr>
          <w:sz w:val="28"/>
          <w:szCs w:val="28"/>
          <w:lang w:val="ru-RU"/>
        </w:rPr>
        <w:t>.</w:t>
      </w:r>
    </w:p>
    <w:p w:rsidR="000C1E8F" w:rsidRDefault="000C1E8F">
      <w:pPr>
        <w:rPr>
          <w:lang w:val="ru-RU"/>
        </w:rPr>
      </w:pPr>
      <w:r>
        <w:rPr>
          <w:lang w:val="ru-RU"/>
        </w:rPr>
        <w:br w:type="page"/>
      </w:r>
    </w:p>
    <w:p w:rsidR="005511C8" w:rsidRPr="00D10EAF" w:rsidRDefault="000C1E8F" w:rsidP="000C1E8F">
      <w:pPr>
        <w:pStyle w:val="3"/>
        <w:jc w:val="center"/>
        <w:rPr>
          <w:lang w:val="ru-RU"/>
        </w:rPr>
      </w:pPr>
      <w:bookmarkStart w:id="7" w:name="_Toc438124015"/>
      <w:r>
        <w:rPr>
          <w:lang w:val="ru-RU"/>
        </w:rPr>
        <w:lastRenderedPageBreak/>
        <w:t>Заключение</w:t>
      </w:r>
      <w:bookmarkEnd w:id="7"/>
    </w:p>
    <w:p w:rsidR="005511C8" w:rsidRPr="00D10EAF" w:rsidRDefault="00184E67" w:rsidP="00F258B0">
      <w:pPr>
        <w:spacing w:before="240"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 xml:space="preserve">Несмотря на относительно </w:t>
      </w:r>
      <w:r w:rsidR="000C1E8F">
        <w:rPr>
          <w:sz w:val="28"/>
          <w:szCs w:val="28"/>
          <w:lang w:val="ru-RU"/>
        </w:rPr>
        <w:t>«</w:t>
      </w:r>
      <w:r w:rsidRPr="00D10EAF">
        <w:rPr>
          <w:sz w:val="28"/>
          <w:szCs w:val="28"/>
          <w:lang w:val="ru-RU"/>
        </w:rPr>
        <w:t>молодой</w:t>
      </w:r>
      <w:r w:rsidR="000C1E8F">
        <w:rPr>
          <w:sz w:val="28"/>
          <w:szCs w:val="28"/>
          <w:lang w:val="ru-RU"/>
        </w:rPr>
        <w:t>»</w:t>
      </w:r>
      <w:r w:rsidRPr="00D10EAF">
        <w:rPr>
          <w:sz w:val="28"/>
          <w:szCs w:val="28"/>
          <w:lang w:val="ru-RU"/>
        </w:rPr>
        <w:t xml:space="preserve"> возраст </w:t>
      </w:r>
      <w:r w:rsidR="000C1E8F">
        <w:rPr>
          <w:sz w:val="28"/>
          <w:szCs w:val="28"/>
          <w:lang w:val="ru-RU"/>
        </w:rPr>
        <w:t>и</w:t>
      </w:r>
      <w:r w:rsidRPr="00D10EAF">
        <w:rPr>
          <w:sz w:val="28"/>
          <w:szCs w:val="28"/>
          <w:lang w:val="ru-RU"/>
        </w:rPr>
        <w:t>нститута компенсации</w:t>
      </w:r>
      <w:r w:rsidR="000C1E8F">
        <w:rPr>
          <w:lang w:val="ru-RU"/>
        </w:rPr>
        <w:t xml:space="preserve"> </w:t>
      </w:r>
      <w:r w:rsidR="00F258B0">
        <w:rPr>
          <w:sz w:val="28"/>
          <w:szCs w:val="28"/>
          <w:lang w:val="ru-RU"/>
        </w:rPr>
        <w:t>морального</w:t>
      </w:r>
      <w:r w:rsidRPr="00D10EAF">
        <w:rPr>
          <w:sz w:val="28"/>
          <w:szCs w:val="28"/>
          <w:lang w:val="ru-RU"/>
        </w:rPr>
        <w:t xml:space="preserve"> ущерб</w:t>
      </w:r>
      <w:r w:rsidR="00F258B0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в нашем законодательстве, суды рассмотрели довольно</w:t>
      </w:r>
      <w:r w:rsidR="000C1E8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большое количество случаев </w:t>
      </w:r>
      <w:r w:rsidR="00F258B0">
        <w:rPr>
          <w:sz w:val="28"/>
          <w:szCs w:val="28"/>
          <w:lang w:val="ru-RU"/>
        </w:rPr>
        <w:t xml:space="preserve">по </w:t>
      </w:r>
      <w:r w:rsidRPr="00D10EAF">
        <w:rPr>
          <w:sz w:val="28"/>
          <w:szCs w:val="28"/>
          <w:lang w:val="ru-RU"/>
        </w:rPr>
        <w:t>этой категории.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Значительная часть из них</w:t>
      </w:r>
      <w:r w:rsidR="000C1E8F">
        <w:rPr>
          <w:lang w:val="ru-RU"/>
        </w:rPr>
        <w:t xml:space="preserve"> </w:t>
      </w:r>
      <w:r w:rsidR="00F258B0">
        <w:rPr>
          <w:sz w:val="28"/>
          <w:szCs w:val="28"/>
          <w:lang w:val="ru-RU"/>
        </w:rPr>
        <w:t>приняла</w:t>
      </w:r>
      <w:r w:rsidRPr="00D10EAF">
        <w:rPr>
          <w:sz w:val="28"/>
          <w:szCs w:val="28"/>
          <w:lang w:val="ru-RU"/>
        </w:rPr>
        <w:t xml:space="preserve"> меры для компенсации морального вреда, связанного с причинением</w:t>
      </w:r>
      <w:r w:rsidR="000C1E8F">
        <w:rPr>
          <w:lang w:val="ru-RU"/>
        </w:rPr>
        <w:t xml:space="preserve"> </w:t>
      </w:r>
      <w:r w:rsidR="00F258B0">
        <w:rPr>
          <w:sz w:val="28"/>
          <w:szCs w:val="28"/>
          <w:lang w:val="ru-RU"/>
        </w:rPr>
        <w:t>травмы источниками повышенной опасности, клеветы</w:t>
      </w:r>
      <w:r w:rsidRPr="00D10EAF">
        <w:rPr>
          <w:sz w:val="28"/>
          <w:szCs w:val="28"/>
          <w:lang w:val="ru-RU"/>
        </w:rPr>
        <w:t>, ряд</w:t>
      </w:r>
      <w:r w:rsidR="00F258B0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других преступлений. Большинство судебных решений</w:t>
      </w:r>
      <w:r w:rsidR="000C1E8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ясно показывает отсутствие единообразия в подходе к вопросу о размере</w:t>
      </w:r>
      <w:r w:rsidR="000C1E8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морального </w:t>
      </w:r>
      <w:r w:rsidR="00F258B0">
        <w:rPr>
          <w:sz w:val="28"/>
          <w:szCs w:val="28"/>
          <w:lang w:val="ru-RU"/>
        </w:rPr>
        <w:t>ущерба. Суды или пассивно следую</w:t>
      </w:r>
      <w:r w:rsidRPr="00D10EAF">
        <w:rPr>
          <w:sz w:val="28"/>
          <w:szCs w:val="28"/>
          <w:lang w:val="ru-RU"/>
        </w:rPr>
        <w:t>т претензи</w:t>
      </w:r>
      <w:r w:rsidR="00F258B0">
        <w:rPr>
          <w:sz w:val="28"/>
          <w:szCs w:val="28"/>
          <w:lang w:val="ru-RU"/>
        </w:rPr>
        <w:t>ям</w:t>
      </w:r>
      <w:r w:rsidR="000C1E8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истц</w:t>
      </w:r>
      <w:r w:rsidR="00F258B0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 xml:space="preserve"> в отношении компенсации или уменьш</w:t>
      </w:r>
      <w:r w:rsidR="00F258B0">
        <w:rPr>
          <w:sz w:val="28"/>
          <w:szCs w:val="28"/>
          <w:lang w:val="ru-RU"/>
        </w:rPr>
        <w:t>аю</w:t>
      </w:r>
      <w:r w:rsidRPr="00D10EAF">
        <w:rPr>
          <w:sz w:val="28"/>
          <w:szCs w:val="28"/>
          <w:lang w:val="ru-RU"/>
        </w:rPr>
        <w:t>т размер заявленной</w:t>
      </w:r>
      <w:r w:rsidR="000C1E8F">
        <w:rPr>
          <w:lang w:val="ru-RU"/>
        </w:rPr>
        <w:t xml:space="preserve"> </w:t>
      </w:r>
      <w:r w:rsidR="00F258B0">
        <w:rPr>
          <w:sz w:val="28"/>
          <w:szCs w:val="28"/>
          <w:lang w:val="ru-RU"/>
        </w:rPr>
        <w:t>к</w:t>
      </w:r>
      <w:r w:rsidRPr="00D10EAF">
        <w:rPr>
          <w:sz w:val="28"/>
          <w:szCs w:val="28"/>
          <w:lang w:val="ru-RU"/>
        </w:rPr>
        <w:t>омпенсация без достаточной мотивации.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Тот факт, что на практике </w:t>
      </w:r>
      <w:r w:rsidR="00F258B0">
        <w:rPr>
          <w:sz w:val="28"/>
          <w:szCs w:val="28"/>
          <w:lang w:val="ru-RU"/>
        </w:rPr>
        <w:t>российские</w:t>
      </w:r>
      <w:r w:rsidR="000C1E8F">
        <w:rPr>
          <w:lang w:val="ru-RU"/>
        </w:rPr>
        <w:t xml:space="preserve"> </w:t>
      </w:r>
      <w:r w:rsidR="00F258B0">
        <w:rPr>
          <w:sz w:val="28"/>
          <w:szCs w:val="28"/>
          <w:lang w:val="ru-RU"/>
        </w:rPr>
        <w:t>с</w:t>
      </w:r>
      <w:r w:rsidRPr="00D10EAF">
        <w:rPr>
          <w:sz w:val="28"/>
          <w:szCs w:val="28"/>
          <w:lang w:val="ru-RU"/>
        </w:rPr>
        <w:t>уды не</w:t>
      </w:r>
      <w:r w:rsidR="00F258B0">
        <w:rPr>
          <w:sz w:val="28"/>
          <w:szCs w:val="28"/>
          <w:lang w:val="ru-RU"/>
        </w:rPr>
        <w:t xml:space="preserve"> имеют</w:t>
      </w:r>
      <w:r w:rsidRPr="00D10EAF">
        <w:rPr>
          <w:sz w:val="28"/>
          <w:szCs w:val="28"/>
          <w:lang w:val="ru-RU"/>
        </w:rPr>
        <w:t xml:space="preserve"> единого подхода к определению размера компенсации,</w:t>
      </w:r>
      <w:r w:rsidR="000C1E8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доказывает, что создание института компенсации морального вреда</w:t>
      </w:r>
      <w:r w:rsidR="000C1E8F">
        <w:rPr>
          <w:lang w:val="ru-RU"/>
        </w:rPr>
        <w:t xml:space="preserve"> </w:t>
      </w:r>
      <w:r w:rsidR="00F258B0">
        <w:rPr>
          <w:sz w:val="28"/>
          <w:szCs w:val="28"/>
          <w:lang w:val="ru-RU"/>
        </w:rPr>
        <w:t xml:space="preserve">в российском законодательстве </w:t>
      </w:r>
      <w:r w:rsidRPr="00D10EAF">
        <w:rPr>
          <w:sz w:val="28"/>
          <w:szCs w:val="28"/>
          <w:lang w:val="ru-RU"/>
        </w:rPr>
        <w:t>дает начало многим проблемам теоретическо</w:t>
      </w:r>
      <w:r w:rsidR="00F258B0">
        <w:rPr>
          <w:sz w:val="28"/>
          <w:szCs w:val="28"/>
          <w:lang w:val="ru-RU"/>
        </w:rPr>
        <w:t>го</w:t>
      </w:r>
      <w:r w:rsidRPr="00D10EAF">
        <w:rPr>
          <w:sz w:val="28"/>
          <w:szCs w:val="28"/>
          <w:lang w:val="ru-RU"/>
        </w:rPr>
        <w:t xml:space="preserve"> и</w:t>
      </w:r>
      <w:r w:rsidR="000C1E8F">
        <w:rPr>
          <w:lang w:val="ru-RU"/>
        </w:rPr>
        <w:t xml:space="preserve"> </w:t>
      </w:r>
      <w:r w:rsidR="00F258B0">
        <w:rPr>
          <w:sz w:val="28"/>
          <w:szCs w:val="28"/>
          <w:lang w:val="ru-RU"/>
        </w:rPr>
        <w:t>правомерного</w:t>
      </w:r>
      <w:r w:rsidRPr="00D10EAF">
        <w:rPr>
          <w:sz w:val="28"/>
          <w:szCs w:val="28"/>
          <w:lang w:val="ru-RU"/>
        </w:rPr>
        <w:t xml:space="preserve"> характер</w:t>
      </w:r>
      <w:r w:rsidR="00F258B0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>.</w:t>
      </w:r>
    </w:p>
    <w:p w:rsidR="00FD2E3F" w:rsidRDefault="00184E67" w:rsidP="00FD2E3F">
      <w:pPr>
        <w:spacing w:line="360" w:lineRule="auto"/>
        <w:ind w:firstLine="851"/>
        <w:jc w:val="both"/>
        <w:rPr>
          <w:lang w:val="ru-RU"/>
        </w:rPr>
      </w:pPr>
      <w:r w:rsidRPr="00D10EAF">
        <w:rPr>
          <w:sz w:val="28"/>
          <w:szCs w:val="28"/>
          <w:lang w:val="ru-RU"/>
        </w:rPr>
        <w:t>Но в то же время следует отметить, что в настоящее время в нашей стране</w:t>
      </w:r>
      <w:r w:rsidR="000C1E8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есть правовая основа для решения вопросов о компенсации</w:t>
      </w:r>
      <w:r w:rsidR="000C1E8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моральн</w:t>
      </w:r>
      <w:r w:rsidR="00F258B0">
        <w:rPr>
          <w:sz w:val="28"/>
          <w:szCs w:val="28"/>
          <w:lang w:val="ru-RU"/>
        </w:rPr>
        <w:t>ого</w:t>
      </w:r>
      <w:r w:rsidRPr="00D10EAF">
        <w:rPr>
          <w:sz w:val="28"/>
          <w:szCs w:val="28"/>
          <w:lang w:val="ru-RU"/>
        </w:rPr>
        <w:t xml:space="preserve"> вред</w:t>
      </w:r>
      <w:r w:rsidR="007569DB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>, осуществлять защиту чести, достоинства и деловой</w:t>
      </w:r>
      <w:r w:rsidR="000C1E8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 xml:space="preserve">репутации граждан, неимущественных прав и других </w:t>
      </w:r>
      <w:r w:rsidR="007569DB">
        <w:rPr>
          <w:sz w:val="28"/>
          <w:szCs w:val="28"/>
          <w:lang w:val="ru-RU"/>
        </w:rPr>
        <w:t>благ</w:t>
      </w:r>
      <w:r w:rsidRPr="00D10EAF">
        <w:rPr>
          <w:sz w:val="28"/>
          <w:szCs w:val="28"/>
          <w:lang w:val="ru-RU"/>
        </w:rPr>
        <w:t>.</w:t>
      </w:r>
      <w:r w:rsidRPr="00D10EAF">
        <w:rPr>
          <w:lang w:val="ru-RU"/>
        </w:rPr>
        <w:t xml:space="preserve"> </w:t>
      </w:r>
      <w:r w:rsidRPr="00D10EAF">
        <w:rPr>
          <w:sz w:val="28"/>
          <w:szCs w:val="28"/>
          <w:lang w:val="ru-RU"/>
        </w:rPr>
        <w:t>Вышеуказанные законы и правила, направленные на</w:t>
      </w:r>
      <w:r w:rsidR="000C1E8F">
        <w:rPr>
          <w:lang w:val="ru-RU"/>
        </w:rPr>
        <w:t xml:space="preserve"> </w:t>
      </w:r>
      <w:r w:rsidR="007569DB">
        <w:rPr>
          <w:sz w:val="28"/>
          <w:szCs w:val="28"/>
          <w:lang w:val="ru-RU"/>
        </w:rPr>
        <w:t>компенсацию морального</w:t>
      </w:r>
      <w:r w:rsidRPr="00D10EAF">
        <w:rPr>
          <w:sz w:val="28"/>
          <w:szCs w:val="28"/>
          <w:lang w:val="ru-RU"/>
        </w:rPr>
        <w:t xml:space="preserve"> ущерб</w:t>
      </w:r>
      <w:r w:rsidR="007569DB">
        <w:rPr>
          <w:sz w:val="28"/>
          <w:szCs w:val="28"/>
          <w:lang w:val="ru-RU"/>
        </w:rPr>
        <w:t>а</w:t>
      </w:r>
      <w:r w:rsidRPr="00D10EAF">
        <w:rPr>
          <w:sz w:val="28"/>
          <w:szCs w:val="28"/>
          <w:lang w:val="ru-RU"/>
        </w:rPr>
        <w:t>, в значительной степени</w:t>
      </w:r>
      <w:r w:rsidR="000C1E8F">
        <w:rPr>
          <w:lang w:val="ru-RU"/>
        </w:rPr>
        <w:t xml:space="preserve"> </w:t>
      </w:r>
      <w:r w:rsidR="007569DB" w:rsidRPr="00D10EAF">
        <w:rPr>
          <w:sz w:val="28"/>
          <w:szCs w:val="28"/>
          <w:lang w:val="ru-RU"/>
        </w:rPr>
        <w:t>они</w:t>
      </w:r>
      <w:r w:rsidRPr="00D10EAF">
        <w:rPr>
          <w:sz w:val="28"/>
          <w:szCs w:val="28"/>
          <w:lang w:val="ru-RU"/>
        </w:rPr>
        <w:t xml:space="preserve"> дополняют друг друга, покрывая пробелы в правовом пространстве.</w:t>
      </w:r>
    </w:p>
    <w:p w:rsidR="00FD2E3F" w:rsidRDefault="00FD2E3F">
      <w:pPr>
        <w:rPr>
          <w:lang w:val="ru-RU"/>
        </w:rPr>
      </w:pPr>
      <w:r>
        <w:rPr>
          <w:lang w:val="ru-RU"/>
        </w:rPr>
        <w:br w:type="page"/>
      </w:r>
    </w:p>
    <w:p w:rsidR="005511C8" w:rsidRPr="00D10EAF" w:rsidRDefault="008B1DC0" w:rsidP="008B1DC0">
      <w:pPr>
        <w:pStyle w:val="3"/>
        <w:jc w:val="center"/>
        <w:rPr>
          <w:lang w:val="ru-RU"/>
        </w:rPr>
      </w:pPr>
      <w:bookmarkStart w:id="8" w:name="_Toc438124016"/>
      <w:r>
        <w:rPr>
          <w:lang w:val="ru-RU"/>
        </w:rPr>
        <w:lastRenderedPageBreak/>
        <w:t>Список использованной литературы</w:t>
      </w:r>
      <w:bookmarkEnd w:id="8"/>
    </w:p>
    <w:p w:rsidR="007E1B4C" w:rsidRPr="007E1B4C" w:rsidRDefault="007E1B4C" w:rsidP="008B1DC0">
      <w:pPr>
        <w:spacing w:before="240"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[1] Эрделевский А. М. Компенсация морального вреда: анализ и комментарий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законодательства и судебной практики.  М.: Издательство БЕК, 2000. с. 5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[2] ст. 2 Конституции РФ. -  М.: Проспект, 2000.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[3] Там же ч. 1 ст. 1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[4] ВВС СССР. 1990. №26. Ст. 492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[5] ВВС СССР. 1991. №26. Ст. 733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[6] ВВС РФ. 1992. №10. Ст. 457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[7] ВВС РФ. 1992. №7. Ст. 300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[8] ВВС РФ. 1992. №15. Ст. 766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[9] БВС 1995. №3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[10] Эрделевский А. М. Указ. соч. с. 82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[11] Эрделевский А. М. Моральный вред и компенсация за страдания. Научно-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практическое пособие. М.: Издательство БЕК, 1997. с. 1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[12] Там же с. 1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[13] Комментарий к Гражданскому кодексу Российской Федерации, части первой.</w:t>
      </w:r>
      <w:r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 xml:space="preserve"> </w:t>
      </w: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/ Отв. ред. О. Н. Садиков. М., 1997. с. 197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[14] Эрделевский А. М. Моральный вред и компенсация за страдания. с. 2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[15] Бюллетень Верховного суда РФ. 1995. №3. с. 9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[16] Эрделевский А. М. Моральный вред и компенсация за страдания. с. 20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[17] Там же с. 19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[18] Там же с. 20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[19] Эрделевский А. М. Моральный вред и компенсация за страдания. с. 7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[20] Эрделевский А. М. Моральный вред и компенсация за страдания. с. 9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[21] Там же с. 10-11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[22] Эрделевский А. М. Моральный вред и компенсация за страдания. с. 16</w:t>
      </w:r>
    </w:p>
    <w:p w:rsid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[23] Эрделевский А. М. Моральный вред и компенсация за страдания. с. 21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lastRenderedPageBreak/>
        <w:t>[24] Гражданский кодекс Российской Федерации. – М.: ООО «ВИТРЭМ», 2001. Ст.1100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[25] Эрделевский А. М. Указ. соч.. с. 22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[26] Комментарий к Гражданскому кодексу Российской Федерации, части второй</w:t>
      </w:r>
      <w:r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 xml:space="preserve"> </w:t>
      </w: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(постатийный) / Отв. ред.  О. Н. Садиков. М. 1996. с. 707-708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[27] Эрделевский А. М. Моральный вред и компенсация за страдания. с. 38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[28] Эрделевский А. М. Моральный вред и компенсация за страдания. с. 58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[29] Эрделевский А. М. Моральный вред и компенсация за страдания. с. 61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[30] Эрделевский А. М. Моральный вред и компенсация за страдания. с. 62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[31] Эрделевский А. М. Моральный вред и компенсация за страдания. с. 67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[32] Бюллетень Верховного Суда РФ. 1995. № 1. с. 10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[33] Нарижский С., Голубев К. Компенсация морального вреда при нарушении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имущественных прав граждан. // Российская юстиция, 2001. № 4. с. 20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[34] Определение судебной коллегии Верховного суда РФ от 23 апреля 1997 г.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В кн.: Споры о возмещении имущественного ущерба и компенсации морального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вреда. с. 32-33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[35] Эрделевский А. М. Моральный вред и компенсация за страдания. с. 100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[36] Там же с. 101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[37] Зименкова О.  Н.</w:t>
      </w:r>
      <w:r w:rsidR="008B1DC0"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, Левшина Т.</w:t>
      </w: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 xml:space="preserve">  Я.</w:t>
      </w:r>
      <w:r w:rsidR="008B1DC0"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, Тобис В.</w:t>
      </w: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 xml:space="preserve">  Н.  </w:t>
      </w:r>
      <w:r w:rsidR="008B1DC0"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Шерстобитов А.</w:t>
      </w: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 xml:space="preserve">  Е.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 xml:space="preserve">Комментарий к Закону Российской </w:t>
      </w:r>
      <w:r w:rsidR="008B1DC0"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Федерации «О защите прав потребителей». -</w:t>
      </w:r>
    </w:p>
    <w:p w:rsidR="007E1B4C" w:rsidRP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 xml:space="preserve">М.: Издательство «Кросна - Лекс», 1997. </w:t>
      </w:r>
      <w:r w:rsidRPr="007E1B4C">
        <w:rPr>
          <w:rFonts w:eastAsiaTheme="minorHAnsi" w:cstheme="minorBidi"/>
          <w:sz w:val="28"/>
          <w:szCs w:val="22"/>
          <w:bdr w:val="none" w:sz="0" w:space="0" w:color="auto"/>
        </w:rPr>
        <w:t>c</w:t>
      </w: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. 109-110.</w:t>
      </w:r>
    </w:p>
    <w:p w:rsidR="007E1B4C" w:rsidRDefault="007E1B4C" w:rsidP="007E1B4C">
      <w:pPr>
        <w:spacing w:after="160"/>
        <w:jc w:val="both"/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 w:rsidRPr="007E1B4C"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t>[38] Эрделевский А. М. Моральный вред и компенсация за страдания. с. 101</w:t>
      </w:r>
    </w:p>
    <w:p w:rsidR="007E1B4C" w:rsidRPr="007E1B4C" w:rsidRDefault="007E1B4C" w:rsidP="007E1B4C">
      <w:pPr>
        <w:rPr>
          <w:rFonts w:eastAsiaTheme="minorHAnsi" w:cstheme="minorBidi"/>
          <w:sz w:val="28"/>
          <w:szCs w:val="22"/>
          <w:bdr w:val="none" w:sz="0" w:space="0" w:color="auto"/>
          <w:lang w:val="ru-RU"/>
        </w:rPr>
      </w:pPr>
      <w:r>
        <w:rPr>
          <w:rFonts w:eastAsiaTheme="minorHAnsi" w:cstheme="minorBidi"/>
          <w:sz w:val="28"/>
          <w:szCs w:val="22"/>
          <w:bdr w:val="none" w:sz="0" w:space="0" w:color="auto"/>
          <w:lang w:val="ru-RU"/>
        </w:rPr>
        <w:br w:type="page"/>
      </w:r>
    </w:p>
    <w:p w:rsidR="00FD2E3F" w:rsidRPr="00D10EAF" w:rsidRDefault="00FD2E3F" w:rsidP="000A2D7D">
      <w:pPr>
        <w:pStyle w:val="3"/>
        <w:spacing w:before="0"/>
        <w:jc w:val="center"/>
        <w:rPr>
          <w:lang w:val="ru-RU"/>
        </w:rPr>
      </w:pPr>
      <w:bookmarkStart w:id="9" w:name="_Toc438124017"/>
      <w:r w:rsidRPr="00D10EAF">
        <w:rPr>
          <w:lang w:val="ru-RU"/>
        </w:rPr>
        <w:lastRenderedPageBreak/>
        <w:t>Нормативные источники и судебная практика</w:t>
      </w:r>
      <w:bookmarkEnd w:id="9"/>
    </w:p>
    <w:p w:rsidR="00FD2E3F" w:rsidRPr="00FD2E3F" w:rsidRDefault="00FD2E3F" w:rsidP="008B1DC0">
      <w:pPr>
        <w:pStyle w:val="a3"/>
        <w:numPr>
          <w:ilvl w:val="0"/>
          <w:numId w:val="12"/>
        </w:numPr>
        <w:spacing w:before="240" w:after="160" w:line="360" w:lineRule="auto"/>
        <w:jc w:val="both"/>
        <w:rPr>
          <w:lang w:val="ru-RU"/>
        </w:rPr>
      </w:pPr>
      <w:r w:rsidRPr="00FD2E3F">
        <w:rPr>
          <w:sz w:val="28"/>
          <w:szCs w:val="28"/>
          <w:lang w:val="ru-RU"/>
        </w:rPr>
        <w:t>Конституция России. - М: Проспект 2000 года.</w:t>
      </w:r>
    </w:p>
    <w:p w:rsidR="00FD2E3F" w:rsidRPr="00FD2E3F" w:rsidRDefault="00FD2E3F" w:rsidP="000A2D7D">
      <w:pPr>
        <w:pStyle w:val="a3"/>
        <w:numPr>
          <w:ilvl w:val="0"/>
          <w:numId w:val="12"/>
        </w:numPr>
        <w:spacing w:after="160" w:line="360" w:lineRule="auto"/>
        <w:jc w:val="both"/>
        <w:rPr>
          <w:lang w:val="ru-RU"/>
        </w:rPr>
      </w:pPr>
      <w:r w:rsidRPr="00FD2E3F">
        <w:rPr>
          <w:sz w:val="28"/>
          <w:szCs w:val="28"/>
          <w:lang w:val="ru-RU"/>
        </w:rPr>
        <w:t>Гражданский кодекс. - М: ООО "</w:t>
      </w:r>
      <w:r w:rsidRPr="00FD2E3F">
        <w:rPr>
          <w:sz w:val="28"/>
          <w:szCs w:val="28"/>
        </w:rPr>
        <w:t>VITREM</w:t>
      </w:r>
      <w:r w:rsidRPr="00FD2E3F">
        <w:rPr>
          <w:sz w:val="28"/>
          <w:szCs w:val="28"/>
          <w:lang w:val="ru-RU"/>
        </w:rPr>
        <w:t>", 2001.</w:t>
      </w:r>
    </w:p>
    <w:p w:rsidR="00FD2E3F" w:rsidRPr="00FD2E3F" w:rsidRDefault="00FD2E3F" w:rsidP="000A2D7D">
      <w:pPr>
        <w:pStyle w:val="a3"/>
        <w:numPr>
          <w:ilvl w:val="0"/>
          <w:numId w:val="12"/>
        </w:numPr>
        <w:spacing w:after="160" w:line="360" w:lineRule="auto"/>
        <w:jc w:val="both"/>
        <w:rPr>
          <w:lang w:val="ru-RU"/>
        </w:rPr>
      </w:pPr>
      <w:r w:rsidRPr="00FD2E3F">
        <w:rPr>
          <w:sz w:val="28"/>
          <w:szCs w:val="28"/>
          <w:lang w:val="ru-RU"/>
        </w:rPr>
        <w:t>Закон РФ "Об охране окружающей среды" от 18 декабря 1991 года</w:t>
      </w:r>
      <w:r>
        <w:rPr>
          <w:sz w:val="28"/>
          <w:szCs w:val="28"/>
          <w:lang w:val="ru-RU"/>
        </w:rPr>
        <w:t xml:space="preserve"> </w:t>
      </w:r>
      <w:r w:rsidRPr="00FD2E3F">
        <w:rPr>
          <w:sz w:val="28"/>
          <w:szCs w:val="28"/>
          <w:lang w:val="ru-RU"/>
        </w:rPr>
        <w:t>//.</w:t>
      </w:r>
      <w:r>
        <w:rPr>
          <w:sz w:val="28"/>
          <w:szCs w:val="28"/>
          <w:lang w:val="ru-RU"/>
        </w:rPr>
        <w:t xml:space="preserve"> ст.</w:t>
      </w:r>
      <w:r w:rsidRPr="00FD2E3F">
        <w:rPr>
          <w:sz w:val="28"/>
          <w:szCs w:val="28"/>
          <w:lang w:val="ru-RU"/>
        </w:rPr>
        <w:t xml:space="preserve"> 10.</w:t>
      </w:r>
    </w:p>
    <w:p w:rsidR="00FD2E3F" w:rsidRPr="00FD2E3F" w:rsidRDefault="00FD2E3F" w:rsidP="000A2D7D">
      <w:pPr>
        <w:pStyle w:val="a3"/>
        <w:numPr>
          <w:ilvl w:val="0"/>
          <w:numId w:val="12"/>
        </w:numPr>
        <w:spacing w:after="160" w:line="360" w:lineRule="auto"/>
        <w:jc w:val="both"/>
        <w:rPr>
          <w:lang w:val="ru-RU"/>
        </w:rPr>
      </w:pPr>
      <w:r w:rsidRPr="00FD2E3F">
        <w:rPr>
          <w:sz w:val="28"/>
          <w:szCs w:val="28"/>
          <w:lang w:val="ru-RU"/>
        </w:rPr>
        <w:t>4.Закон РФ "О средствах массовой информации" от 27 декабря 1991 года (в</w:t>
      </w:r>
      <w:r>
        <w:rPr>
          <w:sz w:val="28"/>
          <w:szCs w:val="28"/>
          <w:lang w:val="ru-RU"/>
        </w:rPr>
        <w:t xml:space="preserve"> редакции,</w:t>
      </w:r>
      <w:r w:rsidRPr="00FD2E3F">
        <w:rPr>
          <w:sz w:val="28"/>
          <w:szCs w:val="28"/>
          <w:lang w:val="ru-RU"/>
        </w:rPr>
        <w:t xml:space="preserve"> Федеральный закон от 13.01. 95 № 6 - ФЗ 6. 06. 95 номер 87 ФЗ от 19.07. 95 номер 114 - ФЗ от 27. 12 .95 № 211 - ФЗ от 2.03.98 № 30 ФЗ). М. 2000.</w:t>
      </w:r>
    </w:p>
    <w:p w:rsidR="00FD2E3F" w:rsidRPr="00FD2E3F" w:rsidRDefault="00FD2E3F" w:rsidP="000A2D7D">
      <w:pPr>
        <w:pStyle w:val="a3"/>
        <w:numPr>
          <w:ilvl w:val="0"/>
          <w:numId w:val="12"/>
        </w:numPr>
        <w:spacing w:after="160" w:line="360" w:lineRule="auto"/>
        <w:jc w:val="both"/>
        <w:rPr>
          <w:lang w:val="ru-RU"/>
        </w:rPr>
      </w:pPr>
      <w:r w:rsidRPr="00FD2E3F">
        <w:rPr>
          <w:sz w:val="28"/>
          <w:szCs w:val="28"/>
          <w:lang w:val="ru-RU"/>
        </w:rPr>
        <w:t>Закон РФ "О защите прав потребит</w:t>
      </w:r>
      <w:r>
        <w:rPr>
          <w:sz w:val="28"/>
          <w:szCs w:val="28"/>
          <w:lang w:val="ru-RU"/>
        </w:rPr>
        <w:t xml:space="preserve">елей» от 7 февраля 1992 года (с поправками </w:t>
      </w:r>
      <w:r w:rsidRPr="00FD2E3F">
        <w:rPr>
          <w:sz w:val="28"/>
          <w:szCs w:val="28"/>
          <w:lang w:val="ru-RU"/>
        </w:rPr>
        <w:t>Федеральный закон от 01 9. 96 номер 2 - ФЗ</w:t>
      </w:r>
      <w:r w:rsidR="000A2D7D" w:rsidRPr="00FD2E3F">
        <w:rPr>
          <w:sz w:val="28"/>
          <w:szCs w:val="28"/>
          <w:lang w:val="ru-RU"/>
        </w:rPr>
        <w:t>). М.</w:t>
      </w:r>
      <w:r w:rsidRPr="00FD2E3F">
        <w:rPr>
          <w:sz w:val="28"/>
          <w:szCs w:val="28"/>
          <w:lang w:val="ru-RU"/>
        </w:rPr>
        <w:t xml:space="preserve"> 2000.</w:t>
      </w:r>
    </w:p>
    <w:p w:rsidR="00FD2E3F" w:rsidRPr="00FD2E3F" w:rsidRDefault="00FD2E3F" w:rsidP="000A2D7D">
      <w:pPr>
        <w:pStyle w:val="a3"/>
        <w:numPr>
          <w:ilvl w:val="0"/>
          <w:numId w:val="12"/>
        </w:numPr>
        <w:spacing w:after="160" w:line="360" w:lineRule="auto"/>
        <w:jc w:val="both"/>
        <w:rPr>
          <w:lang w:val="ru-RU"/>
        </w:rPr>
      </w:pPr>
      <w:r w:rsidRPr="00FD2E3F">
        <w:rPr>
          <w:sz w:val="28"/>
          <w:szCs w:val="28"/>
          <w:lang w:val="ru-RU"/>
        </w:rPr>
        <w:t>Постановление Пленума Верховного Суда от 18 августа 1992 года</w:t>
      </w:r>
      <w:r w:rsidRPr="00FD2E3F">
        <w:rPr>
          <w:lang w:val="ru-RU"/>
        </w:rPr>
        <w:t xml:space="preserve"> </w:t>
      </w:r>
      <w:r w:rsidRPr="00FD2E3F">
        <w:rPr>
          <w:sz w:val="28"/>
          <w:szCs w:val="28"/>
          <w:lang w:val="ru-RU"/>
        </w:rPr>
        <w:t>"О</w:t>
      </w:r>
      <w:r>
        <w:rPr>
          <w:sz w:val="28"/>
          <w:szCs w:val="28"/>
          <w:lang w:val="ru-RU"/>
        </w:rPr>
        <w:t xml:space="preserve"> </w:t>
      </w:r>
      <w:r w:rsidRPr="00FD2E3F">
        <w:rPr>
          <w:sz w:val="28"/>
          <w:szCs w:val="28"/>
          <w:lang w:val="ru-RU"/>
        </w:rPr>
        <w:t>некоторы</w:t>
      </w:r>
      <w:r>
        <w:rPr>
          <w:sz w:val="28"/>
          <w:szCs w:val="28"/>
          <w:lang w:val="ru-RU"/>
        </w:rPr>
        <w:t>х</w:t>
      </w:r>
      <w:r w:rsidRPr="00FD2E3F">
        <w:rPr>
          <w:sz w:val="28"/>
          <w:szCs w:val="28"/>
          <w:lang w:val="ru-RU"/>
        </w:rPr>
        <w:t xml:space="preserve"> </w:t>
      </w:r>
      <w:r w:rsidR="000A2D7D" w:rsidRPr="00FD2E3F">
        <w:rPr>
          <w:sz w:val="28"/>
          <w:szCs w:val="28"/>
          <w:lang w:val="ru-RU"/>
        </w:rPr>
        <w:t>в</w:t>
      </w:r>
      <w:r w:rsidR="000A2D7D">
        <w:rPr>
          <w:sz w:val="28"/>
          <w:szCs w:val="28"/>
          <w:lang w:val="ru-RU"/>
        </w:rPr>
        <w:t>опросах</w:t>
      </w:r>
      <w:r>
        <w:rPr>
          <w:sz w:val="28"/>
          <w:szCs w:val="28"/>
          <w:lang w:val="ru-RU"/>
        </w:rPr>
        <w:t>, возникающих</w:t>
      </w:r>
      <w:r w:rsidRPr="00FD2E3F">
        <w:rPr>
          <w:sz w:val="28"/>
          <w:szCs w:val="28"/>
          <w:lang w:val="ru-RU"/>
        </w:rPr>
        <w:t xml:space="preserve"> в судах</w:t>
      </w:r>
      <w:r>
        <w:rPr>
          <w:sz w:val="28"/>
          <w:szCs w:val="28"/>
          <w:lang w:val="ru-RU"/>
        </w:rPr>
        <w:t>,</w:t>
      </w:r>
      <w:r w:rsidRPr="00FD2E3F">
        <w:rPr>
          <w:sz w:val="28"/>
          <w:szCs w:val="28"/>
          <w:lang w:val="ru-RU"/>
        </w:rPr>
        <w:t xml:space="preserve"> дел, связанных с учетом защиты</w:t>
      </w:r>
      <w:r>
        <w:rPr>
          <w:sz w:val="28"/>
          <w:szCs w:val="28"/>
          <w:lang w:val="ru-RU"/>
        </w:rPr>
        <w:t xml:space="preserve"> </w:t>
      </w:r>
      <w:r w:rsidRPr="00FD2E3F">
        <w:rPr>
          <w:sz w:val="28"/>
          <w:szCs w:val="28"/>
          <w:lang w:val="ru-RU"/>
        </w:rPr>
        <w:t>чест</w:t>
      </w:r>
      <w:r>
        <w:rPr>
          <w:sz w:val="28"/>
          <w:szCs w:val="28"/>
          <w:lang w:val="ru-RU"/>
        </w:rPr>
        <w:t>и</w:t>
      </w:r>
      <w:r w:rsidRPr="00FD2E3F">
        <w:rPr>
          <w:sz w:val="28"/>
          <w:szCs w:val="28"/>
          <w:lang w:val="ru-RU"/>
        </w:rPr>
        <w:t>, достоинств</w:t>
      </w:r>
      <w:r>
        <w:rPr>
          <w:sz w:val="28"/>
          <w:szCs w:val="28"/>
          <w:lang w:val="ru-RU"/>
        </w:rPr>
        <w:t>а</w:t>
      </w:r>
      <w:r w:rsidRPr="00FD2E3F">
        <w:rPr>
          <w:sz w:val="28"/>
          <w:szCs w:val="28"/>
          <w:lang w:val="ru-RU"/>
        </w:rPr>
        <w:t xml:space="preserve"> и делов</w:t>
      </w:r>
      <w:r>
        <w:rPr>
          <w:sz w:val="28"/>
          <w:szCs w:val="28"/>
          <w:lang w:val="ru-RU"/>
        </w:rPr>
        <w:t>ой</w:t>
      </w:r>
      <w:r w:rsidRPr="00FD2E3F">
        <w:rPr>
          <w:sz w:val="28"/>
          <w:szCs w:val="28"/>
          <w:lang w:val="ru-RU"/>
        </w:rPr>
        <w:t xml:space="preserve"> репутаци</w:t>
      </w:r>
      <w:r>
        <w:rPr>
          <w:sz w:val="28"/>
          <w:szCs w:val="28"/>
          <w:lang w:val="ru-RU"/>
        </w:rPr>
        <w:t>и</w:t>
      </w:r>
      <w:r w:rsidRPr="00FD2E3F">
        <w:rPr>
          <w:sz w:val="28"/>
          <w:szCs w:val="28"/>
          <w:lang w:val="ru-RU"/>
        </w:rPr>
        <w:t xml:space="preserve"> граждан и организаций "//</w:t>
      </w:r>
      <w:r>
        <w:rPr>
          <w:sz w:val="28"/>
          <w:szCs w:val="28"/>
          <w:lang w:val="ru-RU"/>
        </w:rPr>
        <w:t xml:space="preserve"> </w:t>
      </w:r>
      <w:r w:rsidRPr="00FD2E3F">
        <w:rPr>
          <w:sz w:val="28"/>
          <w:szCs w:val="28"/>
          <w:lang w:val="ru-RU"/>
        </w:rPr>
        <w:t xml:space="preserve">Бюллетень Верховного Суда.1992 года. </w:t>
      </w:r>
      <w:r>
        <w:rPr>
          <w:sz w:val="28"/>
          <w:szCs w:val="28"/>
          <w:lang w:val="ru-RU"/>
        </w:rPr>
        <w:t>ч.</w:t>
      </w:r>
      <w:r w:rsidRPr="00FD2E3F">
        <w:rPr>
          <w:sz w:val="28"/>
          <w:szCs w:val="28"/>
          <w:lang w:val="ru-RU"/>
        </w:rPr>
        <w:t xml:space="preserve"> 11.</w:t>
      </w:r>
    </w:p>
    <w:p w:rsidR="00FD2E3F" w:rsidRPr="00FD2E3F" w:rsidRDefault="00FD2E3F" w:rsidP="000A2D7D">
      <w:pPr>
        <w:pStyle w:val="a3"/>
        <w:numPr>
          <w:ilvl w:val="0"/>
          <w:numId w:val="12"/>
        </w:numPr>
        <w:spacing w:after="160" w:line="360" w:lineRule="auto"/>
        <w:jc w:val="both"/>
        <w:rPr>
          <w:lang w:val="ru-RU"/>
        </w:rPr>
      </w:pPr>
      <w:r w:rsidRPr="00FD2E3F">
        <w:rPr>
          <w:sz w:val="28"/>
          <w:szCs w:val="28"/>
          <w:lang w:val="ru-RU"/>
        </w:rPr>
        <w:t>Постановление Пленума Верховного Суда от 29 сентября 1994 года "О</w:t>
      </w:r>
      <w:r>
        <w:rPr>
          <w:sz w:val="28"/>
          <w:szCs w:val="28"/>
          <w:lang w:val="ru-RU"/>
        </w:rPr>
        <w:t xml:space="preserve"> </w:t>
      </w:r>
      <w:r w:rsidRPr="00FD2E3F">
        <w:rPr>
          <w:sz w:val="28"/>
          <w:szCs w:val="28"/>
          <w:lang w:val="ru-RU"/>
        </w:rPr>
        <w:t>практик</w:t>
      </w:r>
      <w:r>
        <w:rPr>
          <w:sz w:val="28"/>
          <w:szCs w:val="28"/>
          <w:lang w:val="ru-RU"/>
        </w:rPr>
        <w:t>е</w:t>
      </w:r>
      <w:r w:rsidRPr="00FD2E3F">
        <w:rPr>
          <w:sz w:val="28"/>
          <w:szCs w:val="28"/>
          <w:lang w:val="ru-RU"/>
        </w:rPr>
        <w:t xml:space="preserve"> для судов по рассмотрению</w:t>
      </w:r>
      <w:r>
        <w:rPr>
          <w:sz w:val="28"/>
          <w:szCs w:val="28"/>
          <w:lang w:val="ru-RU"/>
        </w:rPr>
        <w:t xml:space="preserve"> дел о защите прав потребителей</w:t>
      </w:r>
      <w:r w:rsidRPr="00FD2E3F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FD2E3F">
        <w:rPr>
          <w:sz w:val="28"/>
          <w:szCs w:val="28"/>
          <w:lang w:val="ru-RU"/>
        </w:rPr>
        <w:t>//</w:t>
      </w:r>
      <w:r>
        <w:rPr>
          <w:sz w:val="28"/>
          <w:szCs w:val="28"/>
          <w:lang w:val="ru-RU"/>
        </w:rPr>
        <w:t xml:space="preserve"> </w:t>
      </w:r>
      <w:r w:rsidRPr="00FD2E3F">
        <w:rPr>
          <w:sz w:val="28"/>
          <w:szCs w:val="28"/>
          <w:lang w:val="ru-RU"/>
        </w:rPr>
        <w:t>Бюллетень Верховного Суда.1995. Номер 1.</w:t>
      </w:r>
    </w:p>
    <w:p w:rsidR="00FD2E3F" w:rsidRPr="00FD2E3F" w:rsidRDefault="00FD2E3F" w:rsidP="000A2D7D">
      <w:pPr>
        <w:pStyle w:val="a3"/>
        <w:numPr>
          <w:ilvl w:val="0"/>
          <w:numId w:val="12"/>
        </w:numPr>
        <w:spacing w:after="160" w:line="360" w:lineRule="auto"/>
        <w:jc w:val="both"/>
        <w:rPr>
          <w:lang w:val="ru-RU"/>
        </w:rPr>
      </w:pPr>
      <w:r w:rsidRPr="00FD2E3F">
        <w:rPr>
          <w:sz w:val="28"/>
          <w:szCs w:val="28"/>
          <w:lang w:val="ru-RU"/>
        </w:rPr>
        <w:t>Постановление Пленума Верховного Суда от 20 декабря 1994 г.</w:t>
      </w:r>
      <w:r>
        <w:rPr>
          <w:sz w:val="28"/>
          <w:szCs w:val="28"/>
          <w:lang w:val="ru-RU"/>
        </w:rPr>
        <w:t xml:space="preserve"> «</w:t>
      </w:r>
      <w:r w:rsidRPr="00FD2E3F">
        <w:rPr>
          <w:sz w:val="28"/>
          <w:szCs w:val="28"/>
          <w:lang w:val="ru-RU"/>
        </w:rPr>
        <w:t xml:space="preserve">Некоторые проблемы применения для компенсации </w:t>
      </w:r>
      <w:r>
        <w:rPr>
          <w:sz w:val="28"/>
          <w:szCs w:val="28"/>
          <w:lang w:val="ru-RU"/>
        </w:rPr>
        <w:t xml:space="preserve">законодательством морального ущерба» </w:t>
      </w:r>
      <w:r w:rsidRPr="00FD2E3F">
        <w:rPr>
          <w:sz w:val="28"/>
          <w:szCs w:val="28"/>
          <w:lang w:val="ru-RU"/>
        </w:rPr>
        <w:t>// Вестник Верховного Суда.1995. № 3.</w:t>
      </w:r>
    </w:p>
    <w:p w:rsidR="005511C8" w:rsidRPr="00D10EAF" w:rsidRDefault="005511C8" w:rsidP="00D10EAF">
      <w:pPr>
        <w:spacing w:after="160"/>
        <w:jc w:val="both"/>
        <w:rPr>
          <w:lang w:val="ru-RU"/>
        </w:rPr>
      </w:pPr>
    </w:p>
    <w:p w:rsidR="005511C8" w:rsidRPr="00D10EAF" w:rsidRDefault="00184E67" w:rsidP="00D10EAF">
      <w:pPr>
        <w:spacing w:after="160"/>
        <w:jc w:val="both"/>
        <w:rPr>
          <w:lang w:val="ru-RU"/>
        </w:rPr>
      </w:pPr>
      <w:r>
        <w:rPr>
          <w:sz w:val="28"/>
          <w:szCs w:val="28"/>
        </w:rPr>
        <w:t> </w:t>
      </w:r>
    </w:p>
    <w:sectPr w:rsidR="005511C8" w:rsidRPr="00D10EAF" w:rsidSect="00BC21B9">
      <w:headerReference w:type="default" r:id="rId11"/>
      <w:headerReference w:type="first" r:id="rId12"/>
      <w:pgSz w:w="12240" w:h="15840"/>
      <w:pgMar w:top="1134" w:right="850" w:bottom="1134" w:left="1701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9D6" w:rsidRDefault="008659D6" w:rsidP="000430BD">
      <w:r>
        <w:separator/>
      </w:r>
    </w:p>
  </w:endnote>
  <w:endnote w:type="continuationSeparator" w:id="0">
    <w:p w:rsidR="008659D6" w:rsidRDefault="008659D6" w:rsidP="00043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8558500"/>
      <w:docPartObj>
        <w:docPartGallery w:val="Page Numbers (Bottom of Page)"/>
        <w:docPartUnique/>
      </w:docPartObj>
    </w:sdtPr>
    <w:sdtContent>
      <w:p w:rsidR="00BC21B9" w:rsidRDefault="00BC21B9">
        <w:pPr>
          <w:pStyle w:val="a8"/>
          <w:jc w:val="right"/>
        </w:pPr>
      </w:p>
    </w:sdtContent>
  </w:sdt>
  <w:p w:rsidR="00BC21B9" w:rsidRDefault="00BC21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9D6" w:rsidRDefault="008659D6" w:rsidP="000430BD">
      <w:r>
        <w:separator/>
      </w:r>
    </w:p>
  </w:footnote>
  <w:footnote w:type="continuationSeparator" w:id="0">
    <w:p w:rsidR="008659D6" w:rsidRDefault="008659D6" w:rsidP="00043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1B9" w:rsidRDefault="00BC21B9" w:rsidP="00BA0CA1">
    <w:pPr>
      <w:pStyle w:val="a6"/>
      <w:jc w:val="center"/>
    </w:pPr>
  </w:p>
  <w:p w:rsidR="00BC21B9" w:rsidRDefault="00BC21B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747822"/>
      <w:docPartObj>
        <w:docPartGallery w:val="Page Numbers (Top of Page)"/>
        <w:docPartUnique/>
      </w:docPartObj>
    </w:sdtPr>
    <w:sdtContent>
      <w:p w:rsidR="00BC21B9" w:rsidRDefault="00BC21B9">
        <w:pPr>
          <w:pStyle w:val="a6"/>
          <w:jc w:val="right"/>
        </w:pPr>
      </w:p>
    </w:sdtContent>
  </w:sdt>
  <w:p w:rsidR="00BC21B9" w:rsidRDefault="00BC21B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7950646"/>
      <w:docPartObj>
        <w:docPartGallery w:val="Page Numbers (Top of Page)"/>
        <w:docPartUnique/>
      </w:docPartObj>
    </w:sdtPr>
    <w:sdtContent>
      <w:p w:rsidR="00BA0CA1" w:rsidRDefault="00BA0CA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A0CA1">
          <w:rPr>
            <w:noProof/>
            <w:lang w:val="ru-RU"/>
          </w:rPr>
          <w:t>3</w:t>
        </w:r>
        <w:r>
          <w:fldChar w:fldCharType="end"/>
        </w:r>
      </w:p>
    </w:sdtContent>
  </w:sdt>
  <w:p w:rsidR="00BA0CA1" w:rsidRDefault="00BA0CA1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2305794"/>
      <w:docPartObj>
        <w:docPartGallery w:val="Page Numbers (Top of Page)"/>
        <w:docPartUnique/>
      </w:docPartObj>
    </w:sdtPr>
    <w:sdtContent>
      <w:p w:rsidR="00BC21B9" w:rsidRDefault="00BC21B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CA1" w:rsidRPr="00BA0CA1">
          <w:rPr>
            <w:noProof/>
            <w:lang w:val="ru-RU"/>
          </w:rPr>
          <w:t>2</w:t>
        </w:r>
        <w:r>
          <w:fldChar w:fldCharType="end"/>
        </w:r>
      </w:p>
    </w:sdtContent>
  </w:sdt>
  <w:p w:rsidR="00BC21B9" w:rsidRDefault="00BC21B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45FC"/>
    <w:multiLevelType w:val="hybridMultilevel"/>
    <w:tmpl w:val="20B05E80"/>
    <w:lvl w:ilvl="0" w:tplc="F30C950C">
      <w:start w:val="1"/>
      <w:numFmt w:val="decimal"/>
      <w:lvlText w:val="%1."/>
      <w:lvlJc w:val="left"/>
      <w:pPr>
        <w:ind w:left="1571" w:hanging="360"/>
      </w:pPr>
      <w:rPr>
        <w:rFonts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07368BC"/>
    <w:multiLevelType w:val="hybridMultilevel"/>
    <w:tmpl w:val="6A84BE7C"/>
    <w:lvl w:ilvl="0" w:tplc="F30C950C">
      <w:start w:val="1"/>
      <w:numFmt w:val="decimal"/>
      <w:lvlText w:val="%1."/>
      <w:lvlJc w:val="left"/>
      <w:pPr>
        <w:ind w:left="64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047701E5"/>
    <w:multiLevelType w:val="multilevel"/>
    <w:tmpl w:val="1F1CD728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5" w:hanging="2160"/>
      </w:pPr>
      <w:rPr>
        <w:rFonts w:hint="default"/>
      </w:rPr>
    </w:lvl>
  </w:abstractNum>
  <w:abstractNum w:abstractNumId="3" w15:restartNumberingAfterBreak="0">
    <w:nsid w:val="09D72074"/>
    <w:multiLevelType w:val="hybridMultilevel"/>
    <w:tmpl w:val="1640D21C"/>
    <w:lvl w:ilvl="0" w:tplc="E5709EEC">
      <w:start w:val="1"/>
      <w:numFmt w:val="upperRoman"/>
      <w:lvlText w:val="%1."/>
      <w:lvlJc w:val="left"/>
      <w:pPr>
        <w:ind w:left="1215" w:hanging="720"/>
      </w:pPr>
      <w:rPr>
        <w:rFonts w:hint="default"/>
      </w:rPr>
    </w:lvl>
    <w:lvl w:ilvl="1" w:tplc="1A0C8BD6">
      <w:start w:val="1"/>
      <w:numFmt w:val="decimal"/>
      <w:lvlText w:val="%2."/>
      <w:lvlJc w:val="left"/>
      <w:pPr>
        <w:ind w:left="157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17E720FA"/>
    <w:multiLevelType w:val="hybridMultilevel"/>
    <w:tmpl w:val="ABA2D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43C66"/>
    <w:multiLevelType w:val="hybridMultilevel"/>
    <w:tmpl w:val="98B61F4A"/>
    <w:lvl w:ilvl="0" w:tplc="F30C950C">
      <w:start w:val="1"/>
      <w:numFmt w:val="decimal"/>
      <w:lvlText w:val="%1."/>
      <w:lvlJc w:val="left"/>
      <w:pPr>
        <w:ind w:left="64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7587C"/>
    <w:multiLevelType w:val="hybridMultilevel"/>
    <w:tmpl w:val="AD029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13349"/>
    <w:multiLevelType w:val="hybridMultilevel"/>
    <w:tmpl w:val="62CEF8BE"/>
    <w:lvl w:ilvl="0" w:tplc="E5709EEC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28F86BFF"/>
    <w:multiLevelType w:val="hybridMultilevel"/>
    <w:tmpl w:val="D6A8AC40"/>
    <w:lvl w:ilvl="0" w:tplc="F30C950C">
      <w:start w:val="1"/>
      <w:numFmt w:val="decimal"/>
      <w:lvlText w:val="%1."/>
      <w:lvlJc w:val="left"/>
      <w:pPr>
        <w:ind w:left="64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01487"/>
    <w:multiLevelType w:val="hybridMultilevel"/>
    <w:tmpl w:val="78A8435A"/>
    <w:lvl w:ilvl="0" w:tplc="F30C950C">
      <w:start w:val="1"/>
      <w:numFmt w:val="decimal"/>
      <w:lvlText w:val="%1."/>
      <w:lvlJc w:val="left"/>
      <w:pPr>
        <w:ind w:left="64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90A49"/>
    <w:multiLevelType w:val="hybridMultilevel"/>
    <w:tmpl w:val="8DDA7382"/>
    <w:lvl w:ilvl="0" w:tplc="8EC0E632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75339DF"/>
    <w:multiLevelType w:val="hybridMultilevel"/>
    <w:tmpl w:val="4DD8E984"/>
    <w:lvl w:ilvl="0" w:tplc="7D54976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2" w15:restartNumberingAfterBreak="0">
    <w:nsid w:val="453E2731"/>
    <w:multiLevelType w:val="hybridMultilevel"/>
    <w:tmpl w:val="1318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D82D9B8">
      <w:start w:val="1"/>
      <w:numFmt w:val="upperRoman"/>
      <w:lvlText w:val="%2."/>
      <w:lvlJc w:val="left"/>
      <w:pPr>
        <w:ind w:left="1800" w:hanging="720"/>
      </w:pPr>
      <w:rPr>
        <w:rFonts w:hint="default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1C18BD"/>
    <w:multiLevelType w:val="multilevel"/>
    <w:tmpl w:val="1F1CD728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5" w:hanging="2160"/>
      </w:pPr>
      <w:rPr>
        <w:rFonts w:hint="default"/>
      </w:rPr>
    </w:lvl>
  </w:abstractNum>
  <w:abstractNum w:abstractNumId="14" w15:restartNumberingAfterBreak="0">
    <w:nsid w:val="5E373D3C"/>
    <w:multiLevelType w:val="hybridMultilevel"/>
    <w:tmpl w:val="D2709C9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19310C8"/>
    <w:multiLevelType w:val="hybridMultilevel"/>
    <w:tmpl w:val="F8765E1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11"/>
  </w:num>
  <w:num w:numId="5">
    <w:abstractNumId w:val="7"/>
  </w:num>
  <w:num w:numId="6">
    <w:abstractNumId w:val="2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8"/>
  </w:num>
  <w:num w:numId="12">
    <w:abstractNumId w:val="9"/>
  </w:num>
  <w:num w:numId="13">
    <w:abstractNumId w:val="14"/>
  </w:num>
  <w:num w:numId="14">
    <w:abstractNumId w:val="0"/>
  </w:num>
  <w:num w:numId="15">
    <w:abstractNumId w:val="1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oNotTrackMoves/>
  <w:defaultTabStop w:val="85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1C8"/>
    <w:rsid w:val="0002752B"/>
    <w:rsid w:val="000430BD"/>
    <w:rsid w:val="000829C7"/>
    <w:rsid w:val="000A2D7D"/>
    <w:rsid w:val="000C1E8F"/>
    <w:rsid w:val="001036C5"/>
    <w:rsid w:val="00154C8B"/>
    <w:rsid w:val="00167021"/>
    <w:rsid w:val="00184E67"/>
    <w:rsid w:val="001B23A7"/>
    <w:rsid w:val="001D1AC2"/>
    <w:rsid w:val="00203081"/>
    <w:rsid w:val="002469C1"/>
    <w:rsid w:val="00256FCA"/>
    <w:rsid w:val="002731B3"/>
    <w:rsid w:val="00286732"/>
    <w:rsid w:val="00296228"/>
    <w:rsid w:val="002A544F"/>
    <w:rsid w:val="002C0580"/>
    <w:rsid w:val="002E4731"/>
    <w:rsid w:val="00326B67"/>
    <w:rsid w:val="00347BB9"/>
    <w:rsid w:val="00391F61"/>
    <w:rsid w:val="003C0C8C"/>
    <w:rsid w:val="004D5E4D"/>
    <w:rsid w:val="00541CD0"/>
    <w:rsid w:val="005511C8"/>
    <w:rsid w:val="005C6872"/>
    <w:rsid w:val="00667051"/>
    <w:rsid w:val="006B0C5E"/>
    <w:rsid w:val="006D2D84"/>
    <w:rsid w:val="006D3F0A"/>
    <w:rsid w:val="007569DB"/>
    <w:rsid w:val="007E1B4C"/>
    <w:rsid w:val="008323EC"/>
    <w:rsid w:val="008659D6"/>
    <w:rsid w:val="008B1DC0"/>
    <w:rsid w:val="008D559E"/>
    <w:rsid w:val="00943547"/>
    <w:rsid w:val="009A0BFC"/>
    <w:rsid w:val="009A7B8C"/>
    <w:rsid w:val="009C5F96"/>
    <w:rsid w:val="00A36E53"/>
    <w:rsid w:val="00A60898"/>
    <w:rsid w:val="00B040CD"/>
    <w:rsid w:val="00B142F2"/>
    <w:rsid w:val="00B47F95"/>
    <w:rsid w:val="00B53336"/>
    <w:rsid w:val="00BA0CA1"/>
    <w:rsid w:val="00BC21B9"/>
    <w:rsid w:val="00BE0B90"/>
    <w:rsid w:val="00C05329"/>
    <w:rsid w:val="00C47BDD"/>
    <w:rsid w:val="00C47F51"/>
    <w:rsid w:val="00C563A6"/>
    <w:rsid w:val="00C96621"/>
    <w:rsid w:val="00CC7D94"/>
    <w:rsid w:val="00D10EAF"/>
    <w:rsid w:val="00D5106D"/>
    <w:rsid w:val="00DB68AC"/>
    <w:rsid w:val="00DE191B"/>
    <w:rsid w:val="00E31466"/>
    <w:rsid w:val="00EA6E84"/>
    <w:rsid w:val="00ED3B50"/>
    <w:rsid w:val="00F11719"/>
    <w:rsid w:val="00F258B0"/>
    <w:rsid w:val="00FD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EBC2D"/>
  <w15:docId w15:val="{CBD67F47-7E9B-4E2B-BED0-9C35AA1B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BCE"/>
    <w:rPr>
      <w:sz w:val="24"/>
      <w:szCs w:val="24"/>
      <w:bdr w:val="nil"/>
    </w:rPr>
  </w:style>
  <w:style w:type="paragraph" w:styleId="1">
    <w:name w:val="heading 1"/>
    <w:basedOn w:val="a"/>
    <w:next w:val="a"/>
    <w:qFormat/>
    <w:rsid w:val="00EF7B96"/>
    <w:pPr>
      <w:keepNext/>
      <w:spacing w:before="240" w:after="60"/>
      <w:outlineLvl w:val="0"/>
    </w:pPr>
    <w:rPr>
      <w:b/>
      <w:bCs/>
      <w:kern w:val="32"/>
      <w:sz w:val="48"/>
      <w:szCs w:val="48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3">
    <w:name w:val="heading 3"/>
    <w:basedOn w:val="a"/>
    <w:next w:val="a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6">
    <w:name w:val="heading 6"/>
    <w:basedOn w:val="a"/>
    <w:next w:val="a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E67"/>
    <w:pPr>
      <w:ind w:left="720"/>
      <w:contextualSpacing/>
    </w:pPr>
  </w:style>
  <w:style w:type="paragraph" w:styleId="a4">
    <w:name w:val="TOC Heading"/>
    <w:basedOn w:val="1"/>
    <w:next w:val="a"/>
    <w:uiPriority w:val="39"/>
    <w:unhideWhenUsed/>
    <w:qFormat/>
    <w:rsid w:val="0066705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bdr w:val="none" w:sz="0" w:space="0" w:color="auto"/>
    </w:rPr>
  </w:style>
  <w:style w:type="paragraph" w:styleId="30">
    <w:name w:val="toc 3"/>
    <w:basedOn w:val="a"/>
    <w:next w:val="a"/>
    <w:autoRedefine/>
    <w:uiPriority w:val="39"/>
    <w:unhideWhenUsed/>
    <w:rsid w:val="00667051"/>
    <w:pPr>
      <w:spacing w:after="100"/>
      <w:ind w:left="480"/>
    </w:pPr>
  </w:style>
  <w:style w:type="character" w:styleId="a5">
    <w:name w:val="Hyperlink"/>
    <w:basedOn w:val="a0"/>
    <w:uiPriority w:val="99"/>
    <w:unhideWhenUsed/>
    <w:rsid w:val="00667051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430BD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30BD"/>
    <w:rPr>
      <w:sz w:val="24"/>
      <w:szCs w:val="24"/>
      <w:bdr w:val="nil"/>
    </w:rPr>
  </w:style>
  <w:style w:type="paragraph" w:styleId="a8">
    <w:name w:val="footer"/>
    <w:basedOn w:val="a"/>
    <w:link w:val="a9"/>
    <w:uiPriority w:val="99"/>
    <w:unhideWhenUsed/>
    <w:rsid w:val="000430BD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30BD"/>
    <w:rPr>
      <w:sz w:val="24"/>
      <w:szCs w:val="24"/>
      <w:bdr w:val="nil"/>
    </w:rPr>
  </w:style>
  <w:style w:type="paragraph" w:styleId="aa">
    <w:name w:val="No Spacing"/>
    <w:link w:val="ab"/>
    <w:uiPriority w:val="1"/>
    <w:qFormat/>
    <w:rsid w:val="000430BD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Без интервала Знак"/>
    <w:basedOn w:val="a0"/>
    <w:link w:val="aa"/>
    <w:uiPriority w:val="1"/>
    <w:rsid w:val="000430B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1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2D0F3-D9B7-40C8-8A6A-412F9756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26</Pages>
  <Words>5809</Words>
  <Characters>33112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Мунтянов</dc:creator>
  <cp:keywords/>
  <dc:description/>
  <cp:lastModifiedBy>Максим Мунтянов</cp:lastModifiedBy>
  <cp:revision>11</cp:revision>
  <dcterms:created xsi:type="dcterms:W3CDTF">2015-12-16T15:55:00Z</dcterms:created>
  <dcterms:modified xsi:type="dcterms:W3CDTF">2015-12-17T12:03:00Z</dcterms:modified>
</cp:coreProperties>
</file>