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numbering.xml" ContentType="application/vnd.openxmlformats-officedocument.wordprocessingml.numbering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623E" w:rsidRDefault="003B623E" w:rsidP="0023323A">
      <w:pPr>
        <w:tabs>
          <w:tab w:val="left" w:pos="1080"/>
        </w:tabs>
        <w:spacing w:line="360" w:lineRule="auto"/>
        <w:jc w:val="center"/>
        <w:rPr>
          <w:b/>
          <w:sz w:val="28"/>
          <w:szCs w:val="28"/>
        </w:rPr>
      </w:pPr>
      <w:r w:rsidRPr="007C2045">
        <w:rPr>
          <w:b/>
          <w:iCs/>
          <w:sz w:val="28"/>
          <w:szCs w:val="28"/>
        </w:rPr>
        <w:t>Задание 1.</w:t>
      </w:r>
      <w:r>
        <w:rPr>
          <w:b/>
          <w:i/>
          <w:iCs/>
          <w:sz w:val="28"/>
          <w:szCs w:val="28"/>
        </w:rPr>
        <w:t xml:space="preserve"> </w:t>
      </w:r>
      <w:r>
        <w:rPr>
          <w:b/>
          <w:sz w:val="28"/>
          <w:szCs w:val="28"/>
        </w:rPr>
        <w:t>Системы счисления.</w:t>
      </w:r>
    </w:p>
    <w:p w:rsidR="003B623E" w:rsidRDefault="003B623E" w:rsidP="009504AC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Переведите данное число из десятичной системы счисления в двоичную, восьмеричную и шест</w:t>
      </w:r>
      <w:r w:rsidR="007C2045">
        <w:rPr>
          <w:sz w:val="28"/>
          <w:szCs w:val="28"/>
        </w:rPr>
        <w:t>надцатеричную системы счисления</w:t>
      </w:r>
    </w:p>
    <w:p w:rsidR="007C2045" w:rsidRPr="007C2045" w:rsidRDefault="007C2045" w:rsidP="009504AC">
      <w:pPr>
        <w:tabs>
          <w:tab w:val="left" w:pos="720"/>
        </w:tabs>
        <w:suppressAutoHyphens/>
        <w:snapToGrid w:val="0"/>
        <w:spacing w:line="360" w:lineRule="auto"/>
        <w:ind w:left="720"/>
        <w:rPr>
          <w:sz w:val="28"/>
          <w:szCs w:val="28"/>
          <w:vertAlign w:val="subscript"/>
        </w:rPr>
      </w:pPr>
      <w:r w:rsidRPr="007C2045">
        <w:rPr>
          <w:sz w:val="28"/>
          <w:szCs w:val="28"/>
        </w:rPr>
        <w:t xml:space="preserve">а) </w:t>
      </w:r>
      <w:r w:rsidR="002D0691">
        <w:rPr>
          <w:sz w:val="28"/>
          <w:szCs w:val="28"/>
        </w:rPr>
        <w:t>945</w:t>
      </w:r>
      <w:r w:rsidRPr="007C2045">
        <w:rPr>
          <w:sz w:val="28"/>
          <w:szCs w:val="28"/>
          <w:vertAlign w:val="subscript"/>
        </w:rPr>
        <w:t>(10)</w:t>
      </w:r>
      <w:r>
        <w:rPr>
          <w:sz w:val="28"/>
          <w:szCs w:val="28"/>
          <w:vertAlign w:val="subscript"/>
        </w:rPr>
        <w:t xml:space="preserve">  </w:t>
      </w:r>
      <w:r>
        <w:rPr>
          <w:sz w:val="28"/>
          <w:szCs w:val="28"/>
        </w:rPr>
        <w:t xml:space="preserve">      </w:t>
      </w:r>
      <w:r w:rsidRPr="007C2045">
        <w:rPr>
          <w:sz w:val="28"/>
          <w:szCs w:val="28"/>
        </w:rPr>
        <w:t xml:space="preserve">б) </w:t>
      </w:r>
      <w:r w:rsidR="002D0691">
        <w:rPr>
          <w:sz w:val="28"/>
          <w:szCs w:val="28"/>
        </w:rPr>
        <w:t>444</w:t>
      </w:r>
      <w:r w:rsidRPr="007C2045">
        <w:rPr>
          <w:sz w:val="28"/>
          <w:szCs w:val="28"/>
        </w:rPr>
        <w:t>,</w:t>
      </w:r>
      <w:r w:rsidR="002D0691">
        <w:rPr>
          <w:sz w:val="28"/>
          <w:szCs w:val="28"/>
        </w:rPr>
        <w:t>1</w:t>
      </w:r>
      <w:r w:rsidRPr="007C2045">
        <w:rPr>
          <w:sz w:val="28"/>
          <w:szCs w:val="28"/>
        </w:rPr>
        <w:t>25</w:t>
      </w:r>
      <w:r w:rsidRPr="007C2045">
        <w:rPr>
          <w:sz w:val="28"/>
          <w:szCs w:val="28"/>
          <w:vertAlign w:val="subscript"/>
        </w:rPr>
        <w:t>(10)</w:t>
      </w:r>
    </w:p>
    <w:p w:rsidR="003B623E" w:rsidRDefault="003B623E" w:rsidP="009504AC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Переведите данное число</w:t>
      </w:r>
      <w:r w:rsidR="007C2045">
        <w:rPr>
          <w:sz w:val="28"/>
          <w:szCs w:val="28"/>
        </w:rPr>
        <w:t xml:space="preserve"> в десятичную систему счисления</w:t>
      </w:r>
    </w:p>
    <w:p w:rsidR="007C2045" w:rsidRDefault="007C2045" w:rsidP="009504AC">
      <w:pPr>
        <w:tabs>
          <w:tab w:val="left" w:pos="720"/>
        </w:tabs>
        <w:suppressAutoHyphens/>
        <w:snapToGrid w:val="0"/>
        <w:spacing w:line="360" w:lineRule="auto"/>
        <w:ind w:left="720"/>
        <w:rPr>
          <w:sz w:val="28"/>
          <w:szCs w:val="28"/>
        </w:rPr>
      </w:pPr>
      <w:r w:rsidRPr="007C2045">
        <w:rPr>
          <w:sz w:val="28"/>
          <w:szCs w:val="28"/>
        </w:rPr>
        <w:t>а) 11</w:t>
      </w:r>
      <w:r w:rsidR="002D0691">
        <w:rPr>
          <w:sz w:val="28"/>
          <w:szCs w:val="28"/>
        </w:rPr>
        <w:t>0001111</w:t>
      </w:r>
      <w:r w:rsidRPr="007C2045">
        <w:rPr>
          <w:sz w:val="28"/>
          <w:szCs w:val="28"/>
          <w:vertAlign w:val="subscript"/>
        </w:rPr>
        <w:t>(2)</w:t>
      </w:r>
      <w:r>
        <w:rPr>
          <w:sz w:val="28"/>
          <w:szCs w:val="28"/>
        </w:rPr>
        <w:t xml:space="preserve">     </w:t>
      </w:r>
      <w:r w:rsidRPr="007C2045">
        <w:rPr>
          <w:sz w:val="28"/>
          <w:szCs w:val="28"/>
        </w:rPr>
        <w:t>б) 1</w:t>
      </w:r>
      <w:r w:rsidR="002D0691">
        <w:rPr>
          <w:sz w:val="28"/>
          <w:szCs w:val="28"/>
        </w:rPr>
        <w:t>00110101,1001</w:t>
      </w:r>
      <w:r w:rsidRPr="007C2045">
        <w:rPr>
          <w:sz w:val="28"/>
          <w:szCs w:val="28"/>
          <w:vertAlign w:val="subscript"/>
        </w:rPr>
        <w:t>(2)</w:t>
      </w:r>
    </w:p>
    <w:p w:rsidR="003B623E" w:rsidRDefault="007C2045" w:rsidP="009504AC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Сложите числа</w:t>
      </w:r>
    </w:p>
    <w:p w:rsidR="007C2045" w:rsidRPr="007C2045" w:rsidRDefault="007C2045" w:rsidP="009504AC">
      <w:pPr>
        <w:tabs>
          <w:tab w:val="left" w:pos="720"/>
        </w:tabs>
        <w:suppressAutoHyphens/>
        <w:snapToGrid w:val="0"/>
        <w:spacing w:line="360" w:lineRule="auto"/>
        <w:ind w:left="720"/>
        <w:rPr>
          <w:sz w:val="28"/>
          <w:szCs w:val="28"/>
          <w:vertAlign w:val="subscript"/>
        </w:rPr>
      </w:pPr>
      <w:r w:rsidRPr="007C2045">
        <w:rPr>
          <w:sz w:val="28"/>
          <w:szCs w:val="28"/>
        </w:rPr>
        <w:t>а) 10</w:t>
      </w:r>
      <w:r w:rsidR="007A7BCD">
        <w:rPr>
          <w:sz w:val="28"/>
          <w:szCs w:val="28"/>
        </w:rPr>
        <w:t>000101110</w:t>
      </w:r>
      <w:r w:rsidRPr="007C2045">
        <w:rPr>
          <w:sz w:val="28"/>
          <w:szCs w:val="28"/>
          <w:vertAlign w:val="subscript"/>
        </w:rPr>
        <w:t xml:space="preserve">(2) </w:t>
      </w:r>
      <w:r w:rsidRPr="007C2045">
        <w:rPr>
          <w:sz w:val="28"/>
          <w:szCs w:val="28"/>
        </w:rPr>
        <w:t>+ 10</w:t>
      </w:r>
      <w:r w:rsidR="007A7BCD">
        <w:rPr>
          <w:sz w:val="28"/>
          <w:szCs w:val="28"/>
        </w:rPr>
        <w:t>1000010</w:t>
      </w:r>
      <w:r w:rsidRPr="007C2045">
        <w:rPr>
          <w:sz w:val="28"/>
          <w:szCs w:val="28"/>
          <w:vertAlign w:val="subscript"/>
        </w:rPr>
        <w:t>(2)</w:t>
      </w:r>
    </w:p>
    <w:p w:rsidR="007C2045" w:rsidRPr="007C2045" w:rsidRDefault="007C2045" w:rsidP="009504AC">
      <w:pPr>
        <w:snapToGrid w:val="0"/>
        <w:spacing w:line="360" w:lineRule="auto"/>
        <w:ind w:left="720"/>
        <w:rPr>
          <w:sz w:val="28"/>
          <w:szCs w:val="28"/>
          <w:vertAlign w:val="subscript"/>
        </w:rPr>
      </w:pPr>
      <w:r w:rsidRPr="007C2045">
        <w:rPr>
          <w:sz w:val="28"/>
          <w:szCs w:val="28"/>
        </w:rPr>
        <w:t>б) 10</w:t>
      </w:r>
      <w:r w:rsidR="007A7BCD">
        <w:rPr>
          <w:sz w:val="28"/>
          <w:szCs w:val="28"/>
        </w:rPr>
        <w:t>1111011,01</w:t>
      </w:r>
      <w:r w:rsidRPr="007C2045">
        <w:rPr>
          <w:sz w:val="28"/>
          <w:szCs w:val="28"/>
          <w:vertAlign w:val="subscript"/>
        </w:rPr>
        <w:t xml:space="preserve">(2) </w:t>
      </w:r>
      <w:r w:rsidRPr="007C2045">
        <w:rPr>
          <w:sz w:val="28"/>
          <w:szCs w:val="28"/>
        </w:rPr>
        <w:t xml:space="preserve">+ </w:t>
      </w:r>
      <w:r w:rsidR="007A7BCD">
        <w:rPr>
          <w:sz w:val="28"/>
          <w:szCs w:val="28"/>
        </w:rPr>
        <w:t>1000100</w:t>
      </w:r>
      <w:r w:rsidRPr="007C2045">
        <w:rPr>
          <w:sz w:val="28"/>
          <w:szCs w:val="28"/>
        </w:rPr>
        <w:t>,101</w:t>
      </w:r>
      <w:r w:rsidRPr="007C2045">
        <w:rPr>
          <w:sz w:val="28"/>
          <w:szCs w:val="28"/>
          <w:vertAlign w:val="subscript"/>
        </w:rPr>
        <w:t>(2)</w:t>
      </w:r>
    </w:p>
    <w:p w:rsidR="003B623E" w:rsidRDefault="003B623E" w:rsidP="009504AC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Выполните вычитание</w:t>
      </w:r>
    </w:p>
    <w:p w:rsidR="007C2045" w:rsidRDefault="007C2045" w:rsidP="009504AC">
      <w:pPr>
        <w:tabs>
          <w:tab w:val="left" w:pos="720"/>
        </w:tabs>
        <w:suppressAutoHyphens/>
        <w:snapToGrid w:val="0"/>
        <w:spacing w:line="360" w:lineRule="auto"/>
        <w:ind w:left="720"/>
        <w:rPr>
          <w:sz w:val="28"/>
          <w:szCs w:val="28"/>
        </w:rPr>
      </w:pPr>
      <w:r w:rsidRPr="007C2045">
        <w:rPr>
          <w:sz w:val="28"/>
          <w:szCs w:val="28"/>
        </w:rPr>
        <w:t>100</w:t>
      </w:r>
      <w:r w:rsidR="007A7BCD">
        <w:rPr>
          <w:sz w:val="28"/>
          <w:szCs w:val="28"/>
        </w:rPr>
        <w:t>0</w:t>
      </w:r>
      <w:r w:rsidRPr="007C2045">
        <w:rPr>
          <w:sz w:val="28"/>
          <w:szCs w:val="28"/>
        </w:rPr>
        <w:t>10</w:t>
      </w:r>
      <w:r w:rsidR="007A7BCD">
        <w:rPr>
          <w:sz w:val="28"/>
          <w:szCs w:val="28"/>
        </w:rPr>
        <w:t>1110</w:t>
      </w:r>
      <w:r w:rsidRPr="007C2045">
        <w:rPr>
          <w:sz w:val="28"/>
          <w:szCs w:val="28"/>
          <w:vertAlign w:val="subscript"/>
        </w:rPr>
        <w:t>(2)</w:t>
      </w:r>
      <w:r w:rsidRPr="007C2045">
        <w:rPr>
          <w:sz w:val="28"/>
          <w:szCs w:val="28"/>
        </w:rPr>
        <w:t>-1</w:t>
      </w:r>
      <w:r w:rsidR="007A7BCD">
        <w:rPr>
          <w:sz w:val="28"/>
          <w:szCs w:val="28"/>
        </w:rPr>
        <w:t>111111</w:t>
      </w:r>
      <w:r w:rsidRPr="007C2045">
        <w:rPr>
          <w:sz w:val="28"/>
          <w:szCs w:val="28"/>
          <w:vertAlign w:val="subscript"/>
        </w:rPr>
        <w:t xml:space="preserve">(2) </w:t>
      </w:r>
    </w:p>
    <w:p w:rsidR="003B623E" w:rsidRDefault="007C2045" w:rsidP="009504AC">
      <w:pPr>
        <w:numPr>
          <w:ilvl w:val="0"/>
          <w:numId w:val="4"/>
        </w:numPr>
        <w:tabs>
          <w:tab w:val="left" w:pos="720"/>
        </w:tabs>
        <w:suppressAutoHyphens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Выполните умножение</w:t>
      </w:r>
    </w:p>
    <w:p w:rsidR="007C2045" w:rsidRPr="007C2045" w:rsidRDefault="007C2045" w:rsidP="009504AC">
      <w:pPr>
        <w:tabs>
          <w:tab w:val="left" w:pos="720"/>
        </w:tabs>
        <w:suppressAutoHyphens/>
        <w:snapToGrid w:val="0"/>
        <w:spacing w:line="360" w:lineRule="auto"/>
        <w:ind w:left="720"/>
        <w:rPr>
          <w:sz w:val="28"/>
          <w:szCs w:val="28"/>
          <w:vertAlign w:val="subscript"/>
        </w:rPr>
      </w:pPr>
      <w:r w:rsidRPr="007C2045">
        <w:rPr>
          <w:sz w:val="28"/>
          <w:szCs w:val="28"/>
        </w:rPr>
        <w:t>а) 11</w:t>
      </w:r>
      <w:r w:rsidR="007A7BCD">
        <w:rPr>
          <w:sz w:val="28"/>
          <w:szCs w:val="28"/>
        </w:rPr>
        <w:t>1</w:t>
      </w:r>
      <w:r w:rsidRPr="007C2045">
        <w:rPr>
          <w:sz w:val="28"/>
          <w:szCs w:val="28"/>
        </w:rPr>
        <w:t>0</w:t>
      </w:r>
      <w:r w:rsidR="007A7BCD">
        <w:rPr>
          <w:sz w:val="28"/>
          <w:szCs w:val="28"/>
        </w:rPr>
        <w:t>1</w:t>
      </w:r>
      <w:r w:rsidRPr="007C2045">
        <w:rPr>
          <w:sz w:val="28"/>
          <w:szCs w:val="28"/>
        </w:rPr>
        <w:t>0</w:t>
      </w:r>
      <w:r w:rsidRPr="007C2045">
        <w:rPr>
          <w:sz w:val="28"/>
          <w:szCs w:val="28"/>
          <w:vertAlign w:val="subscript"/>
        </w:rPr>
        <w:t xml:space="preserve">(2) </w:t>
      </w:r>
      <w:r w:rsidRPr="007C2045">
        <w:rPr>
          <w:sz w:val="28"/>
          <w:szCs w:val="28"/>
        </w:rPr>
        <w:t>* 1</w:t>
      </w:r>
      <w:r w:rsidR="007A7BCD">
        <w:rPr>
          <w:sz w:val="28"/>
          <w:szCs w:val="28"/>
        </w:rPr>
        <w:t>100000</w:t>
      </w:r>
      <w:r w:rsidRPr="007C2045">
        <w:rPr>
          <w:sz w:val="28"/>
          <w:szCs w:val="28"/>
          <w:vertAlign w:val="subscript"/>
        </w:rPr>
        <w:t>(2)</w:t>
      </w:r>
    </w:p>
    <w:p w:rsidR="007C2045" w:rsidRPr="007C2045" w:rsidRDefault="007A7BCD" w:rsidP="009504AC">
      <w:pPr>
        <w:snapToGrid w:val="0"/>
        <w:spacing w:line="360" w:lineRule="auto"/>
        <w:ind w:left="720"/>
        <w:rPr>
          <w:sz w:val="28"/>
          <w:szCs w:val="28"/>
          <w:vertAlign w:val="subscript"/>
        </w:rPr>
      </w:pPr>
      <w:r>
        <w:rPr>
          <w:sz w:val="28"/>
          <w:szCs w:val="28"/>
        </w:rPr>
        <w:t>б) 4A</w:t>
      </w:r>
      <w:r w:rsidR="007C2045" w:rsidRPr="007C2045">
        <w:rPr>
          <w:sz w:val="28"/>
          <w:szCs w:val="28"/>
        </w:rPr>
        <w:t>,</w:t>
      </w:r>
      <w:r>
        <w:rPr>
          <w:sz w:val="28"/>
          <w:szCs w:val="28"/>
          <w:lang w:val="en-US"/>
        </w:rPr>
        <w:t>3</w:t>
      </w:r>
      <w:r w:rsidR="007C2045" w:rsidRPr="007C2045">
        <w:rPr>
          <w:sz w:val="28"/>
          <w:szCs w:val="28"/>
          <w:vertAlign w:val="subscript"/>
        </w:rPr>
        <w:t>(16)</w:t>
      </w:r>
      <w:r w:rsidR="007C2045" w:rsidRPr="007C2045">
        <w:rPr>
          <w:sz w:val="28"/>
          <w:szCs w:val="28"/>
        </w:rPr>
        <w:t xml:space="preserve"> * </w:t>
      </w:r>
      <w:r>
        <w:rPr>
          <w:sz w:val="28"/>
          <w:szCs w:val="28"/>
          <w:lang w:val="en-US"/>
        </w:rPr>
        <w:t>F</w:t>
      </w:r>
      <w:r w:rsidR="007C2045" w:rsidRPr="007C2045">
        <w:rPr>
          <w:sz w:val="28"/>
          <w:szCs w:val="28"/>
        </w:rPr>
        <w:t>,6</w:t>
      </w:r>
      <w:r w:rsidR="007C2045" w:rsidRPr="007C2045">
        <w:rPr>
          <w:sz w:val="28"/>
          <w:szCs w:val="28"/>
          <w:vertAlign w:val="subscript"/>
        </w:rPr>
        <w:t>(16)</w:t>
      </w:r>
    </w:p>
    <w:p w:rsidR="003B623E" w:rsidRDefault="003B623E" w:rsidP="009504AC">
      <w:pPr>
        <w:spacing w:line="360" w:lineRule="auto"/>
        <w:jc w:val="both"/>
        <w:rPr>
          <w:sz w:val="28"/>
          <w:szCs w:val="28"/>
        </w:rPr>
      </w:pPr>
      <w:r>
        <w:rPr>
          <w:i/>
          <w:iCs/>
          <w:sz w:val="28"/>
          <w:szCs w:val="28"/>
        </w:rPr>
        <w:t>Примечание:</w:t>
      </w:r>
      <w:r>
        <w:rPr>
          <w:iCs/>
          <w:sz w:val="28"/>
          <w:szCs w:val="28"/>
        </w:rPr>
        <w:t xml:space="preserve"> Привести все промежуточные вычисления. </w:t>
      </w:r>
      <w:r>
        <w:rPr>
          <w:sz w:val="28"/>
          <w:szCs w:val="28"/>
        </w:rPr>
        <w:t>В заданиях 3—5 проверьте правильность вычислений переводом исходных данных и результатов в десятичную систему счисления.</w:t>
      </w:r>
    </w:p>
    <w:p w:rsidR="003B623E" w:rsidRPr="00587BCD" w:rsidRDefault="003B623E" w:rsidP="009504AC">
      <w:pPr>
        <w:spacing w:line="360" w:lineRule="auto"/>
        <w:rPr>
          <w:b/>
          <w:sz w:val="28"/>
          <w:szCs w:val="28"/>
          <w:lang w:val="en-US"/>
        </w:rPr>
      </w:pPr>
      <w:r w:rsidRPr="00587BCD">
        <w:rPr>
          <w:b/>
          <w:sz w:val="28"/>
          <w:szCs w:val="28"/>
        </w:rPr>
        <w:t>Решение.</w:t>
      </w:r>
    </w:p>
    <w:p w:rsidR="008C0360" w:rsidRDefault="008C0360" w:rsidP="008C0360">
      <w:pPr>
        <w:numPr>
          <w:ilvl w:val="0"/>
          <w:numId w:val="20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Переведите данное число из десятичной системы счисления в двоичную, восьмеричную и шестнадцатеричную системы счисления</w:t>
      </w:r>
    </w:p>
    <w:p w:rsidR="008C0360" w:rsidRPr="007C2045" w:rsidRDefault="008C0360" w:rsidP="008C0360">
      <w:pPr>
        <w:tabs>
          <w:tab w:val="left" w:pos="720"/>
        </w:tabs>
        <w:suppressAutoHyphens/>
        <w:snapToGrid w:val="0"/>
        <w:spacing w:line="360" w:lineRule="auto"/>
        <w:ind w:left="720"/>
        <w:rPr>
          <w:sz w:val="28"/>
          <w:szCs w:val="28"/>
          <w:vertAlign w:val="subscript"/>
        </w:rPr>
      </w:pPr>
      <w:r w:rsidRPr="007C2045">
        <w:rPr>
          <w:sz w:val="28"/>
          <w:szCs w:val="28"/>
        </w:rPr>
        <w:t xml:space="preserve">а) </w:t>
      </w:r>
      <w:r>
        <w:rPr>
          <w:sz w:val="28"/>
          <w:szCs w:val="28"/>
        </w:rPr>
        <w:t>945</w:t>
      </w:r>
      <w:r w:rsidRPr="007C2045">
        <w:rPr>
          <w:sz w:val="28"/>
          <w:szCs w:val="28"/>
          <w:vertAlign w:val="subscript"/>
        </w:rPr>
        <w:t>(10)</w:t>
      </w:r>
      <w:r>
        <w:rPr>
          <w:sz w:val="28"/>
          <w:szCs w:val="28"/>
          <w:vertAlign w:val="subscript"/>
        </w:rPr>
        <w:t xml:space="preserve">  </w:t>
      </w:r>
      <w:r>
        <w:rPr>
          <w:sz w:val="28"/>
          <w:szCs w:val="28"/>
        </w:rPr>
        <w:t xml:space="preserve">      </w:t>
      </w:r>
      <w:r w:rsidRPr="007C2045">
        <w:rPr>
          <w:sz w:val="28"/>
          <w:szCs w:val="28"/>
        </w:rPr>
        <w:t xml:space="preserve">б) </w:t>
      </w:r>
      <w:r>
        <w:rPr>
          <w:sz w:val="28"/>
          <w:szCs w:val="28"/>
        </w:rPr>
        <w:t>444</w:t>
      </w:r>
      <w:r w:rsidRPr="007C2045">
        <w:rPr>
          <w:sz w:val="28"/>
          <w:szCs w:val="28"/>
        </w:rPr>
        <w:t>,</w:t>
      </w:r>
      <w:r>
        <w:rPr>
          <w:sz w:val="28"/>
          <w:szCs w:val="28"/>
        </w:rPr>
        <w:t>1</w:t>
      </w:r>
      <w:r w:rsidRPr="007C2045">
        <w:rPr>
          <w:sz w:val="28"/>
          <w:szCs w:val="28"/>
        </w:rPr>
        <w:t>25</w:t>
      </w:r>
      <w:r w:rsidRPr="007C2045">
        <w:rPr>
          <w:sz w:val="28"/>
          <w:szCs w:val="28"/>
          <w:vertAlign w:val="subscript"/>
        </w:rPr>
        <w:t>(10)</w:t>
      </w:r>
    </w:p>
    <w:p w:rsidR="00A0224E" w:rsidRPr="00A0224E" w:rsidRDefault="00E10DFA" w:rsidP="008C0360">
      <w:pPr>
        <w:spacing w:line="360" w:lineRule="auto"/>
        <w:ind w:firstLine="708"/>
        <w:jc w:val="both"/>
        <w:rPr>
          <w:sz w:val="28"/>
          <w:szCs w:val="28"/>
        </w:rPr>
      </w:pPr>
      <w:r w:rsidRPr="00A0224E">
        <w:rPr>
          <w:sz w:val="28"/>
          <w:szCs w:val="28"/>
        </w:rPr>
        <w:t xml:space="preserve">Для перевода числа из десятичной системы в систему с основаниями 2,8 и 16 надо </w:t>
      </w:r>
      <w:r w:rsidR="00A0224E" w:rsidRPr="00A0224E">
        <w:rPr>
          <w:sz w:val="28"/>
          <w:szCs w:val="28"/>
        </w:rPr>
        <w:t>разделить заданное число на основание системы счисления</w:t>
      </w:r>
      <w:r w:rsidR="00A0224E">
        <w:rPr>
          <w:sz w:val="28"/>
          <w:szCs w:val="28"/>
        </w:rPr>
        <w:t xml:space="preserve"> (на 2, 8 или 16)</w:t>
      </w:r>
      <w:r w:rsidR="00A0224E" w:rsidRPr="00A0224E">
        <w:rPr>
          <w:sz w:val="28"/>
          <w:szCs w:val="28"/>
        </w:rPr>
        <w:t>. Затем неполное частное снова раздели</w:t>
      </w:r>
      <w:r w:rsidR="00A0224E">
        <w:rPr>
          <w:sz w:val="28"/>
          <w:szCs w:val="28"/>
        </w:rPr>
        <w:t>ть</w:t>
      </w:r>
      <w:r w:rsidR="00A0224E" w:rsidRPr="00A0224E">
        <w:rPr>
          <w:sz w:val="28"/>
          <w:szCs w:val="28"/>
        </w:rPr>
        <w:t xml:space="preserve"> на основание системы и т.д., пока последнее полученное частное не станет равным нулю. Представлением числа  в новой системе счисления будет последовательность остатков деления, записанных в порядке, обратном порядку их получения.</w:t>
      </w:r>
    </w:p>
    <w:p w:rsidR="005A547B" w:rsidRDefault="005A547B" w:rsidP="00774E3C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32"/>
          <w:szCs w:val="32"/>
        </w:rPr>
        <w:t xml:space="preserve">а) </w:t>
      </w:r>
      <w:r w:rsidRPr="002F5294">
        <w:rPr>
          <w:sz w:val="28"/>
          <w:szCs w:val="28"/>
        </w:rPr>
        <w:t xml:space="preserve">Переведем число </w:t>
      </w:r>
      <w:r w:rsidR="008C0360" w:rsidRPr="008C0360">
        <w:rPr>
          <w:sz w:val="28"/>
          <w:szCs w:val="28"/>
        </w:rPr>
        <w:t>945</w:t>
      </w:r>
      <w:r w:rsidRPr="002F5294">
        <w:rPr>
          <w:sz w:val="28"/>
          <w:szCs w:val="28"/>
        </w:rPr>
        <w:t xml:space="preserve"> из десятичной системы счисления </w:t>
      </w:r>
      <w:r w:rsidR="008C0360">
        <w:rPr>
          <w:sz w:val="28"/>
          <w:szCs w:val="28"/>
        </w:rPr>
        <w:t xml:space="preserve">в двоичную. Для этого разделим </w:t>
      </w:r>
      <w:r w:rsidR="008C0360" w:rsidRPr="008C0360">
        <w:rPr>
          <w:sz w:val="28"/>
          <w:szCs w:val="28"/>
        </w:rPr>
        <w:t>945</w:t>
      </w:r>
      <w:r w:rsidRPr="002F5294">
        <w:rPr>
          <w:sz w:val="28"/>
          <w:szCs w:val="28"/>
        </w:rPr>
        <w:t xml:space="preserve"> на 2, затем неполное частное снова разделим на 2 и т.д., пока последнее полученное частное не станет равным нулю. Представ</w:t>
      </w:r>
      <w:r w:rsidRPr="002F5294">
        <w:rPr>
          <w:sz w:val="28"/>
          <w:szCs w:val="28"/>
        </w:rPr>
        <w:lastRenderedPageBreak/>
        <w:t>лением числа 2</w:t>
      </w:r>
      <w:r w:rsidR="00D2705E">
        <w:rPr>
          <w:sz w:val="28"/>
          <w:szCs w:val="28"/>
        </w:rPr>
        <w:t>5</w:t>
      </w:r>
      <w:r>
        <w:rPr>
          <w:sz w:val="28"/>
          <w:szCs w:val="28"/>
        </w:rPr>
        <w:t>0</w:t>
      </w:r>
      <w:r w:rsidRPr="002F5294">
        <w:rPr>
          <w:sz w:val="28"/>
          <w:szCs w:val="28"/>
        </w:rPr>
        <w:t xml:space="preserve"> в новой системе счисления будет последовательность остатков деления, записанных в порядке, обратном порядку их получения.</w:t>
      </w:r>
    </w:p>
    <w:tbl>
      <w:tblPr>
        <w:tblW w:w="0" w:type="auto"/>
        <w:jc w:val="center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64"/>
        <w:gridCol w:w="590"/>
        <w:gridCol w:w="264"/>
        <w:gridCol w:w="590"/>
        <w:gridCol w:w="264"/>
        <w:gridCol w:w="590"/>
        <w:gridCol w:w="264"/>
        <w:gridCol w:w="590"/>
        <w:gridCol w:w="264"/>
        <w:gridCol w:w="450"/>
        <w:gridCol w:w="264"/>
        <w:gridCol w:w="450"/>
        <w:gridCol w:w="264"/>
        <w:gridCol w:w="450"/>
        <w:gridCol w:w="264"/>
        <w:gridCol w:w="310"/>
        <w:gridCol w:w="264"/>
        <w:gridCol w:w="310"/>
        <w:gridCol w:w="264"/>
        <w:gridCol w:w="310"/>
        <w:gridCol w:w="176"/>
        <w:gridCol w:w="310"/>
      </w:tblGrid>
      <w:tr w:rsidR="00836236" w:rsidRPr="00390CD8" w:rsidTr="002628F1">
        <w:trPr>
          <w:trHeight w:val="300"/>
          <w:jc w:val="center"/>
        </w:trPr>
        <w:tc>
          <w:tcPr>
            <w:tcW w:w="0" w:type="auto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836236" w:rsidRDefault="00836236" w:rsidP="002628F1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6236" w:rsidRPr="00836236" w:rsidRDefault="00836236" w:rsidP="002628F1">
            <w:pPr>
              <w:spacing w:line="360" w:lineRule="auto"/>
              <w:jc w:val="both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945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836236" w:rsidRPr="00390CD8" w:rsidRDefault="00836236" w:rsidP="002628F1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390CD8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0" w:type="auto"/>
            <w:tcBorders>
              <w:top w:val="nil"/>
            </w:tcBorders>
          </w:tcPr>
          <w:p w:rsidR="00836236" w:rsidRPr="00390CD8" w:rsidRDefault="00836236" w:rsidP="002628F1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6236" w:rsidRPr="00390CD8" w:rsidRDefault="00836236" w:rsidP="002628F1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right w:val="nil"/>
            </w:tcBorders>
          </w:tcPr>
          <w:p w:rsidR="00836236" w:rsidRPr="00390CD8" w:rsidRDefault="00836236" w:rsidP="002628F1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6236" w:rsidRPr="00390CD8" w:rsidRDefault="00836236" w:rsidP="002628F1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</w:tcPr>
          <w:p w:rsidR="00836236" w:rsidRPr="00390CD8" w:rsidRDefault="00836236" w:rsidP="002628F1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6236" w:rsidRPr="00390CD8" w:rsidRDefault="00836236" w:rsidP="002628F1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836236" w:rsidRPr="00390CD8" w:rsidRDefault="00836236" w:rsidP="002628F1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6236" w:rsidRPr="00390CD8" w:rsidRDefault="00836236" w:rsidP="002628F1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836236" w:rsidRPr="00390CD8" w:rsidRDefault="00836236" w:rsidP="002628F1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6236" w:rsidRPr="00390CD8" w:rsidRDefault="00836236" w:rsidP="002628F1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836236" w:rsidRPr="00390CD8" w:rsidRDefault="00836236" w:rsidP="002628F1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6236" w:rsidRPr="00390CD8" w:rsidRDefault="00836236" w:rsidP="002628F1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836236" w:rsidRPr="00390CD8" w:rsidRDefault="00836236" w:rsidP="002628F1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6236" w:rsidRPr="00390CD8" w:rsidRDefault="00836236" w:rsidP="002628F1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836236" w:rsidRPr="00390CD8" w:rsidRDefault="00836236" w:rsidP="002628F1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6236" w:rsidRPr="00390CD8" w:rsidRDefault="00836236" w:rsidP="002628F1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836236" w:rsidRPr="00390CD8" w:rsidRDefault="00836236" w:rsidP="002628F1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6236" w:rsidRPr="00390CD8" w:rsidRDefault="00836236" w:rsidP="002628F1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836236" w:rsidRPr="00390CD8" w:rsidTr="002628F1">
        <w:trPr>
          <w:trHeight w:val="300"/>
          <w:jc w:val="center"/>
        </w:trPr>
        <w:tc>
          <w:tcPr>
            <w:tcW w:w="0" w:type="auto"/>
            <w:vMerge/>
            <w:tcBorders>
              <w:left w:val="nil"/>
              <w:bottom w:val="nil"/>
              <w:right w:val="nil"/>
            </w:tcBorders>
          </w:tcPr>
          <w:p w:rsidR="00836236" w:rsidRDefault="00836236" w:rsidP="002628F1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6236" w:rsidRPr="00836236" w:rsidRDefault="00836236" w:rsidP="002628F1">
            <w:pPr>
              <w:spacing w:line="360" w:lineRule="auto"/>
              <w:jc w:val="both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944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</w:tcBorders>
            <w:vAlign w:val="center"/>
          </w:tcPr>
          <w:p w:rsidR="00836236" w:rsidRDefault="00836236" w:rsidP="002628F1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6236" w:rsidRPr="00836236" w:rsidRDefault="00836236" w:rsidP="002628F1">
            <w:pPr>
              <w:spacing w:line="360" w:lineRule="auto"/>
              <w:jc w:val="both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472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836236" w:rsidRPr="00390CD8" w:rsidRDefault="00836236" w:rsidP="002628F1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390CD8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0" w:type="auto"/>
            <w:tcBorders>
              <w:top w:val="nil"/>
            </w:tcBorders>
          </w:tcPr>
          <w:p w:rsidR="00836236" w:rsidRPr="00390CD8" w:rsidRDefault="00836236" w:rsidP="002628F1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6236" w:rsidRPr="00390CD8" w:rsidRDefault="00836236" w:rsidP="002628F1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right w:val="nil"/>
            </w:tcBorders>
          </w:tcPr>
          <w:p w:rsidR="00836236" w:rsidRPr="00390CD8" w:rsidRDefault="00836236" w:rsidP="002628F1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6236" w:rsidRPr="00390CD8" w:rsidRDefault="00836236" w:rsidP="002628F1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</w:tcPr>
          <w:p w:rsidR="00836236" w:rsidRPr="00390CD8" w:rsidRDefault="00836236" w:rsidP="002628F1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6236" w:rsidRPr="00390CD8" w:rsidRDefault="00836236" w:rsidP="002628F1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836236" w:rsidRPr="00390CD8" w:rsidRDefault="00836236" w:rsidP="002628F1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6236" w:rsidRPr="00390CD8" w:rsidRDefault="00836236" w:rsidP="002628F1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836236" w:rsidRPr="00390CD8" w:rsidRDefault="00836236" w:rsidP="002628F1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6236" w:rsidRPr="00390CD8" w:rsidRDefault="00836236" w:rsidP="002628F1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836236" w:rsidRPr="00390CD8" w:rsidRDefault="00836236" w:rsidP="002628F1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6236" w:rsidRPr="00390CD8" w:rsidRDefault="00836236" w:rsidP="002628F1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836236" w:rsidRPr="00390CD8" w:rsidRDefault="00836236" w:rsidP="002628F1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6236" w:rsidRPr="00390CD8" w:rsidRDefault="00836236" w:rsidP="002628F1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836236" w:rsidRPr="00390CD8" w:rsidRDefault="00836236" w:rsidP="002628F1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6236" w:rsidRPr="00390CD8" w:rsidRDefault="00836236" w:rsidP="002628F1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836236" w:rsidRPr="00390CD8" w:rsidTr="002628F1">
        <w:trPr>
          <w:trHeight w:val="30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836236" w:rsidRDefault="00836236" w:rsidP="002628F1">
            <w:pPr>
              <w:spacing w:line="360" w:lineRule="auto"/>
              <w:jc w:val="both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836236" w:rsidRPr="00390CD8" w:rsidRDefault="00836236" w:rsidP="002628F1">
            <w:pPr>
              <w:spacing w:line="360" w:lineRule="auto"/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0" w:type="auto"/>
            <w:vMerge/>
            <w:tcBorders>
              <w:left w:val="nil"/>
              <w:bottom w:val="nil"/>
            </w:tcBorders>
          </w:tcPr>
          <w:p w:rsidR="00836236" w:rsidRDefault="00836236" w:rsidP="002628F1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6236" w:rsidRPr="00390CD8" w:rsidRDefault="00836236" w:rsidP="002628F1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472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836236" w:rsidRDefault="00836236" w:rsidP="002628F1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36" w:rsidRPr="00836236" w:rsidRDefault="00836236" w:rsidP="002628F1">
            <w:pPr>
              <w:spacing w:line="360" w:lineRule="auto"/>
              <w:jc w:val="both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236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836236" w:rsidRPr="00390CD8" w:rsidRDefault="00836236" w:rsidP="002628F1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390CD8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0" w:type="auto"/>
            <w:tcBorders>
              <w:top w:val="nil"/>
            </w:tcBorders>
          </w:tcPr>
          <w:p w:rsidR="00836236" w:rsidRPr="00390CD8" w:rsidRDefault="00836236" w:rsidP="002628F1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6236" w:rsidRPr="00390CD8" w:rsidRDefault="00836236" w:rsidP="002628F1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right w:val="nil"/>
            </w:tcBorders>
          </w:tcPr>
          <w:p w:rsidR="00836236" w:rsidRPr="00390CD8" w:rsidRDefault="00836236" w:rsidP="002628F1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6236" w:rsidRPr="00390CD8" w:rsidRDefault="00836236" w:rsidP="002628F1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</w:tcPr>
          <w:p w:rsidR="00836236" w:rsidRPr="00390CD8" w:rsidRDefault="00836236" w:rsidP="002628F1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6236" w:rsidRPr="00390CD8" w:rsidRDefault="00836236" w:rsidP="002628F1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836236" w:rsidRPr="00390CD8" w:rsidRDefault="00836236" w:rsidP="002628F1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6236" w:rsidRPr="00390CD8" w:rsidRDefault="00836236" w:rsidP="002628F1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836236" w:rsidRPr="00390CD8" w:rsidRDefault="00836236" w:rsidP="002628F1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6236" w:rsidRPr="00390CD8" w:rsidRDefault="00836236" w:rsidP="002628F1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836236" w:rsidRPr="00390CD8" w:rsidRDefault="00836236" w:rsidP="002628F1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6236" w:rsidRPr="00390CD8" w:rsidRDefault="00836236" w:rsidP="002628F1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836236" w:rsidRPr="00390CD8" w:rsidRDefault="00836236" w:rsidP="002628F1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6236" w:rsidRPr="00390CD8" w:rsidRDefault="00836236" w:rsidP="002628F1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836236" w:rsidRPr="00390CD8" w:rsidTr="002628F1">
        <w:trPr>
          <w:trHeight w:val="30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836236" w:rsidRPr="00390CD8" w:rsidRDefault="00836236" w:rsidP="002628F1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6236" w:rsidRPr="00390CD8" w:rsidRDefault="00836236" w:rsidP="002628F1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836236" w:rsidRDefault="00836236" w:rsidP="002628F1">
            <w:pPr>
              <w:spacing w:line="360" w:lineRule="auto"/>
              <w:jc w:val="both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836236" w:rsidRPr="00390CD8" w:rsidRDefault="00836236" w:rsidP="002628F1">
            <w:pPr>
              <w:spacing w:line="360" w:lineRule="auto"/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</w:t>
            </w:r>
          </w:p>
        </w:tc>
        <w:tc>
          <w:tcPr>
            <w:tcW w:w="0" w:type="auto"/>
            <w:vMerge/>
            <w:tcBorders>
              <w:left w:val="nil"/>
              <w:bottom w:val="nil"/>
            </w:tcBorders>
          </w:tcPr>
          <w:p w:rsidR="00836236" w:rsidRDefault="00836236" w:rsidP="002628F1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36" w:rsidRPr="00836236" w:rsidRDefault="00836236" w:rsidP="002628F1">
            <w:pPr>
              <w:spacing w:line="360" w:lineRule="auto"/>
              <w:jc w:val="both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236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836236" w:rsidRDefault="00836236" w:rsidP="002628F1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36" w:rsidRPr="00390CD8" w:rsidRDefault="00836236" w:rsidP="002628F1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11</w:t>
            </w:r>
            <w:r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836236" w:rsidRPr="00390CD8" w:rsidRDefault="00836236" w:rsidP="002628F1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390CD8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:rsidR="00836236" w:rsidRPr="00390CD8" w:rsidRDefault="00836236" w:rsidP="002628F1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6236" w:rsidRPr="00390CD8" w:rsidRDefault="00836236" w:rsidP="002628F1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right w:val="nil"/>
            </w:tcBorders>
          </w:tcPr>
          <w:p w:rsidR="00836236" w:rsidRPr="00390CD8" w:rsidRDefault="00836236" w:rsidP="002628F1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6236" w:rsidRPr="00390CD8" w:rsidRDefault="00836236" w:rsidP="002628F1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</w:tcPr>
          <w:p w:rsidR="00836236" w:rsidRPr="00390CD8" w:rsidRDefault="00836236" w:rsidP="002628F1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6236" w:rsidRPr="00390CD8" w:rsidRDefault="00836236" w:rsidP="002628F1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836236" w:rsidRPr="00390CD8" w:rsidRDefault="00836236" w:rsidP="002628F1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6236" w:rsidRPr="00390CD8" w:rsidRDefault="00836236" w:rsidP="002628F1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836236" w:rsidRPr="00390CD8" w:rsidRDefault="00836236" w:rsidP="002628F1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6236" w:rsidRPr="00390CD8" w:rsidRDefault="00836236" w:rsidP="002628F1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836236" w:rsidRPr="00390CD8" w:rsidRDefault="00836236" w:rsidP="002628F1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6236" w:rsidRPr="00390CD8" w:rsidRDefault="00836236" w:rsidP="002628F1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836236" w:rsidRPr="00390CD8" w:rsidTr="002628F1">
        <w:trPr>
          <w:trHeight w:val="30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836236" w:rsidRPr="00390CD8" w:rsidRDefault="00836236" w:rsidP="002628F1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6236" w:rsidRPr="00390CD8" w:rsidRDefault="00836236" w:rsidP="002628F1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836236" w:rsidRPr="00390CD8" w:rsidRDefault="00836236" w:rsidP="002628F1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6236" w:rsidRPr="00390CD8" w:rsidRDefault="00836236" w:rsidP="002628F1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836236" w:rsidRDefault="00836236" w:rsidP="002628F1">
            <w:pPr>
              <w:spacing w:line="360" w:lineRule="auto"/>
              <w:jc w:val="both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836236" w:rsidRPr="00390CD8" w:rsidRDefault="00836236" w:rsidP="002628F1">
            <w:pPr>
              <w:spacing w:line="360" w:lineRule="auto"/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</w:t>
            </w:r>
          </w:p>
        </w:tc>
        <w:tc>
          <w:tcPr>
            <w:tcW w:w="0" w:type="auto"/>
            <w:vMerge/>
            <w:tcBorders>
              <w:bottom w:val="nil"/>
            </w:tcBorders>
          </w:tcPr>
          <w:p w:rsidR="00836236" w:rsidRPr="00390CD8" w:rsidRDefault="00836236" w:rsidP="002628F1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36" w:rsidRPr="00390CD8" w:rsidRDefault="00836236" w:rsidP="002628F1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118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836236" w:rsidRPr="00390CD8" w:rsidRDefault="00836236" w:rsidP="002628F1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36" w:rsidRPr="00836236" w:rsidRDefault="00836236" w:rsidP="002628F1">
            <w:pPr>
              <w:spacing w:line="360" w:lineRule="auto"/>
              <w:jc w:val="both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59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</w:tcBorders>
          </w:tcPr>
          <w:p w:rsidR="00836236" w:rsidRPr="00390CD8" w:rsidRDefault="00836236" w:rsidP="002628F1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390CD8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0" w:type="auto"/>
            <w:tcBorders>
              <w:top w:val="nil"/>
            </w:tcBorders>
          </w:tcPr>
          <w:p w:rsidR="00836236" w:rsidRPr="00390CD8" w:rsidRDefault="00836236" w:rsidP="002628F1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6236" w:rsidRPr="00390CD8" w:rsidRDefault="00836236" w:rsidP="002628F1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right w:val="nil"/>
            </w:tcBorders>
          </w:tcPr>
          <w:p w:rsidR="00836236" w:rsidRPr="00390CD8" w:rsidRDefault="00836236" w:rsidP="002628F1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6236" w:rsidRPr="00390CD8" w:rsidRDefault="00836236" w:rsidP="002628F1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</w:tcPr>
          <w:p w:rsidR="00836236" w:rsidRPr="00390CD8" w:rsidRDefault="00836236" w:rsidP="002628F1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6236" w:rsidRPr="00390CD8" w:rsidRDefault="00836236" w:rsidP="002628F1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836236" w:rsidRPr="00390CD8" w:rsidRDefault="00836236" w:rsidP="002628F1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6236" w:rsidRPr="00390CD8" w:rsidRDefault="00836236" w:rsidP="002628F1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836236" w:rsidRPr="00390CD8" w:rsidRDefault="00836236" w:rsidP="002628F1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6236" w:rsidRPr="00390CD8" w:rsidRDefault="00836236" w:rsidP="002628F1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836236" w:rsidRPr="00390CD8" w:rsidTr="002628F1">
        <w:trPr>
          <w:trHeight w:val="30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836236" w:rsidRPr="00390CD8" w:rsidRDefault="00836236" w:rsidP="002628F1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6236" w:rsidRPr="00390CD8" w:rsidRDefault="00836236" w:rsidP="002628F1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836236" w:rsidRPr="00390CD8" w:rsidRDefault="00836236" w:rsidP="002628F1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6236" w:rsidRPr="00390CD8" w:rsidRDefault="00836236" w:rsidP="002628F1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836236" w:rsidRPr="00390CD8" w:rsidRDefault="00836236" w:rsidP="002628F1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6236" w:rsidRPr="00390CD8" w:rsidRDefault="00836236" w:rsidP="002628F1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836236" w:rsidRDefault="00836236" w:rsidP="002628F1">
            <w:pPr>
              <w:spacing w:line="360" w:lineRule="auto"/>
              <w:jc w:val="both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836236" w:rsidRPr="00390CD8" w:rsidRDefault="00836236" w:rsidP="002628F1">
            <w:pPr>
              <w:spacing w:line="360" w:lineRule="auto"/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</w:t>
            </w:r>
          </w:p>
        </w:tc>
        <w:tc>
          <w:tcPr>
            <w:tcW w:w="0" w:type="auto"/>
            <w:vMerge/>
            <w:tcBorders>
              <w:bottom w:val="nil"/>
            </w:tcBorders>
          </w:tcPr>
          <w:p w:rsidR="00836236" w:rsidRPr="00390CD8" w:rsidRDefault="00836236" w:rsidP="002628F1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36" w:rsidRPr="00836236" w:rsidRDefault="00836236" w:rsidP="002628F1">
            <w:pPr>
              <w:spacing w:line="360" w:lineRule="auto"/>
              <w:jc w:val="both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58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836236" w:rsidRPr="00390CD8" w:rsidRDefault="00836236" w:rsidP="002628F1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6236" w:rsidRPr="00390CD8" w:rsidRDefault="00836236" w:rsidP="002628F1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836236" w:rsidRPr="00390CD8" w:rsidRDefault="00836236" w:rsidP="002628F1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390CD8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0" w:type="auto"/>
            <w:tcBorders>
              <w:top w:val="nil"/>
            </w:tcBorders>
          </w:tcPr>
          <w:p w:rsidR="00836236" w:rsidRPr="00390CD8" w:rsidRDefault="00836236" w:rsidP="002628F1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6236" w:rsidRPr="00390CD8" w:rsidRDefault="00836236" w:rsidP="002628F1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right w:val="nil"/>
            </w:tcBorders>
          </w:tcPr>
          <w:p w:rsidR="00836236" w:rsidRPr="00390CD8" w:rsidRDefault="00836236" w:rsidP="002628F1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6236" w:rsidRPr="00390CD8" w:rsidRDefault="00836236" w:rsidP="002628F1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</w:tcPr>
          <w:p w:rsidR="00836236" w:rsidRPr="00390CD8" w:rsidRDefault="00836236" w:rsidP="002628F1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6236" w:rsidRPr="00390CD8" w:rsidRDefault="00836236" w:rsidP="002628F1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836236" w:rsidRPr="00390CD8" w:rsidRDefault="00836236" w:rsidP="002628F1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6236" w:rsidRPr="00390CD8" w:rsidRDefault="00836236" w:rsidP="002628F1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836236" w:rsidRPr="00390CD8" w:rsidTr="002628F1">
        <w:trPr>
          <w:trHeight w:val="30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836236" w:rsidRPr="00390CD8" w:rsidRDefault="00836236" w:rsidP="002628F1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6236" w:rsidRPr="00390CD8" w:rsidRDefault="00836236" w:rsidP="002628F1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836236" w:rsidRPr="00390CD8" w:rsidRDefault="00836236" w:rsidP="002628F1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6236" w:rsidRPr="00390CD8" w:rsidRDefault="00836236" w:rsidP="002628F1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836236" w:rsidRPr="00390CD8" w:rsidRDefault="00836236" w:rsidP="002628F1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6236" w:rsidRPr="00390CD8" w:rsidRDefault="00836236" w:rsidP="002628F1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836236" w:rsidRPr="00390CD8" w:rsidRDefault="00836236" w:rsidP="002628F1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6236" w:rsidRPr="00390CD8" w:rsidRDefault="00836236" w:rsidP="002628F1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836236" w:rsidRPr="00390CD8" w:rsidRDefault="00836236" w:rsidP="002628F1">
            <w:pPr>
              <w:spacing w:line="360" w:lineRule="auto"/>
              <w:jc w:val="both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836236" w:rsidRPr="00390CD8" w:rsidRDefault="00836236" w:rsidP="002628F1">
            <w:pPr>
              <w:spacing w:line="360" w:lineRule="auto"/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0" w:type="auto"/>
            <w:vMerge/>
            <w:tcBorders>
              <w:left w:val="nil"/>
              <w:bottom w:val="nil"/>
            </w:tcBorders>
          </w:tcPr>
          <w:p w:rsidR="00836236" w:rsidRPr="00390CD8" w:rsidRDefault="00836236" w:rsidP="002628F1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6236" w:rsidRPr="00390CD8" w:rsidRDefault="00836236" w:rsidP="002628F1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28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836236" w:rsidRPr="00390CD8" w:rsidRDefault="00836236" w:rsidP="002628F1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36" w:rsidRPr="00390CD8" w:rsidRDefault="00836236" w:rsidP="00836236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  <w:r>
              <w:rPr>
                <w:color w:val="000000"/>
                <w:sz w:val="28"/>
                <w:szCs w:val="28"/>
                <w:lang w:val="en-US"/>
              </w:rPr>
              <w:t>4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836236" w:rsidRPr="00390CD8" w:rsidRDefault="00836236" w:rsidP="002628F1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390CD8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0" w:type="auto"/>
          </w:tcPr>
          <w:p w:rsidR="00836236" w:rsidRPr="00390CD8" w:rsidRDefault="00836236" w:rsidP="002628F1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836236" w:rsidRPr="00390CD8" w:rsidRDefault="00836236" w:rsidP="002628F1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right w:val="nil"/>
            </w:tcBorders>
          </w:tcPr>
          <w:p w:rsidR="00836236" w:rsidRPr="00390CD8" w:rsidRDefault="00836236" w:rsidP="002628F1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6236" w:rsidRPr="00390CD8" w:rsidRDefault="00836236" w:rsidP="002628F1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</w:tcPr>
          <w:p w:rsidR="00836236" w:rsidRPr="00390CD8" w:rsidRDefault="00836236" w:rsidP="002628F1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6236" w:rsidRPr="00390CD8" w:rsidRDefault="00836236" w:rsidP="002628F1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836236" w:rsidRPr="00390CD8" w:rsidTr="002628F1">
        <w:trPr>
          <w:trHeight w:val="30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836236" w:rsidRPr="00390CD8" w:rsidRDefault="00836236" w:rsidP="002628F1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6236" w:rsidRPr="00390CD8" w:rsidRDefault="00836236" w:rsidP="002628F1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836236" w:rsidRPr="00390CD8" w:rsidRDefault="00836236" w:rsidP="002628F1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6236" w:rsidRPr="00390CD8" w:rsidRDefault="00836236" w:rsidP="002628F1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836236" w:rsidRPr="00390CD8" w:rsidRDefault="00836236" w:rsidP="002628F1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6236" w:rsidRPr="00390CD8" w:rsidRDefault="00836236" w:rsidP="002628F1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836236" w:rsidRPr="00390CD8" w:rsidRDefault="00836236" w:rsidP="002628F1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6236" w:rsidRPr="00390CD8" w:rsidRDefault="00836236" w:rsidP="002628F1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836236" w:rsidRPr="00390CD8" w:rsidRDefault="00836236" w:rsidP="002628F1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6236" w:rsidRPr="00390CD8" w:rsidRDefault="00836236" w:rsidP="002628F1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836236" w:rsidRPr="00390CD8" w:rsidRDefault="00836236" w:rsidP="002628F1">
            <w:pPr>
              <w:spacing w:line="360" w:lineRule="auto"/>
              <w:jc w:val="both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836236" w:rsidRPr="00390CD8" w:rsidRDefault="00836236" w:rsidP="002628F1">
            <w:pPr>
              <w:spacing w:line="360" w:lineRule="auto"/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0" w:type="auto"/>
            <w:vMerge/>
            <w:tcBorders>
              <w:left w:val="nil"/>
              <w:bottom w:val="nil"/>
            </w:tcBorders>
          </w:tcPr>
          <w:p w:rsidR="00836236" w:rsidRPr="00390CD8" w:rsidRDefault="00836236" w:rsidP="002628F1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36" w:rsidRPr="00836236" w:rsidRDefault="00836236" w:rsidP="00836236">
            <w:pPr>
              <w:spacing w:line="360" w:lineRule="auto"/>
              <w:jc w:val="both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  <w:r>
              <w:rPr>
                <w:color w:val="000000"/>
                <w:sz w:val="28"/>
                <w:szCs w:val="28"/>
                <w:lang w:val="en-US"/>
              </w:rPr>
              <w:t>4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836236" w:rsidRPr="00390CD8" w:rsidRDefault="00836236" w:rsidP="002628F1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36" w:rsidRPr="00390CD8" w:rsidRDefault="00836236" w:rsidP="002628F1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836236" w:rsidRPr="00390CD8" w:rsidRDefault="00836236" w:rsidP="002628F1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390CD8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0" w:type="auto"/>
            <w:tcBorders>
              <w:top w:val="nil"/>
            </w:tcBorders>
          </w:tcPr>
          <w:p w:rsidR="00836236" w:rsidRPr="00390CD8" w:rsidRDefault="00836236" w:rsidP="002628F1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6236" w:rsidRPr="00390CD8" w:rsidRDefault="00836236" w:rsidP="002628F1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right w:val="nil"/>
            </w:tcBorders>
          </w:tcPr>
          <w:p w:rsidR="00836236" w:rsidRPr="00390CD8" w:rsidRDefault="00836236" w:rsidP="002628F1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6236" w:rsidRPr="00390CD8" w:rsidRDefault="00836236" w:rsidP="002628F1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836236" w:rsidRPr="00390CD8" w:rsidTr="002628F1">
        <w:trPr>
          <w:trHeight w:val="30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836236" w:rsidRPr="00390CD8" w:rsidRDefault="00836236" w:rsidP="002628F1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6236" w:rsidRPr="00390CD8" w:rsidRDefault="00836236" w:rsidP="002628F1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836236" w:rsidRPr="00390CD8" w:rsidRDefault="00836236" w:rsidP="002628F1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6236" w:rsidRPr="00390CD8" w:rsidRDefault="00836236" w:rsidP="002628F1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836236" w:rsidRPr="00390CD8" w:rsidRDefault="00836236" w:rsidP="002628F1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6236" w:rsidRPr="00390CD8" w:rsidRDefault="00836236" w:rsidP="002628F1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836236" w:rsidRPr="00390CD8" w:rsidRDefault="00836236" w:rsidP="002628F1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6236" w:rsidRPr="00390CD8" w:rsidRDefault="00836236" w:rsidP="002628F1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836236" w:rsidRPr="00390CD8" w:rsidRDefault="00836236" w:rsidP="002628F1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6236" w:rsidRPr="00390CD8" w:rsidRDefault="00836236" w:rsidP="002628F1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836236" w:rsidRPr="00390CD8" w:rsidRDefault="00836236" w:rsidP="002628F1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6236" w:rsidRPr="00390CD8" w:rsidRDefault="00836236" w:rsidP="002628F1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836236" w:rsidRPr="00390CD8" w:rsidRDefault="00836236" w:rsidP="002628F1">
            <w:pPr>
              <w:spacing w:line="360" w:lineRule="auto"/>
              <w:jc w:val="both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836236" w:rsidRPr="00390CD8" w:rsidRDefault="00836236" w:rsidP="002628F1">
            <w:pPr>
              <w:spacing w:line="360" w:lineRule="auto"/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</w:t>
            </w:r>
          </w:p>
        </w:tc>
        <w:tc>
          <w:tcPr>
            <w:tcW w:w="0" w:type="auto"/>
            <w:vMerge/>
            <w:tcBorders>
              <w:bottom w:val="nil"/>
            </w:tcBorders>
          </w:tcPr>
          <w:p w:rsidR="00836236" w:rsidRPr="00390CD8" w:rsidRDefault="00836236" w:rsidP="002628F1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36" w:rsidRPr="00390CD8" w:rsidRDefault="00836236" w:rsidP="002628F1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836236" w:rsidRPr="00390CD8" w:rsidRDefault="00836236" w:rsidP="002628F1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6236" w:rsidRPr="00390CD8" w:rsidRDefault="00836236" w:rsidP="002628F1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0" w:type="auto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36236" w:rsidRPr="00390CD8" w:rsidRDefault="00836236" w:rsidP="002628F1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390CD8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0" w:type="auto"/>
            <w:tcBorders>
              <w:bottom w:val="nil"/>
            </w:tcBorders>
          </w:tcPr>
          <w:p w:rsidR="00836236" w:rsidRPr="00390CD8" w:rsidRDefault="00836236" w:rsidP="002628F1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6236" w:rsidRPr="00390CD8" w:rsidRDefault="00836236" w:rsidP="002628F1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836236" w:rsidRPr="00390CD8" w:rsidTr="002628F1">
        <w:trPr>
          <w:trHeight w:val="30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836236" w:rsidRPr="00390CD8" w:rsidRDefault="00836236" w:rsidP="002628F1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6236" w:rsidRPr="00390CD8" w:rsidRDefault="00836236" w:rsidP="002628F1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836236" w:rsidRPr="00390CD8" w:rsidRDefault="00836236" w:rsidP="002628F1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6236" w:rsidRPr="00390CD8" w:rsidRDefault="00836236" w:rsidP="002628F1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836236" w:rsidRPr="00390CD8" w:rsidRDefault="00836236" w:rsidP="002628F1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6236" w:rsidRPr="00390CD8" w:rsidRDefault="00836236" w:rsidP="002628F1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836236" w:rsidRPr="00390CD8" w:rsidRDefault="00836236" w:rsidP="002628F1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6236" w:rsidRPr="00390CD8" w:rsidRDefault="00836236" w:rsidP="002628F1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836236" w:rsidRPr="00390CD8" w:rsidRDefault="00836236" w:rsidP="002628F1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6236" w:rsidRPr="00390CD8" w:rsidRDefault="00836236" w:rsidP="002628F1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836236" w:rsidRPr="00390CD8" w:rsidRDefault="00836236" w:rsidP="002628F1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6236" w:rsidRPr="00390CD8" w:rsidRDefault="00836236" w:rsidP="002628F1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836236" w:rsidRPr="00390CD8" w:rsidRDefault="00836236" w:rsidP="002628F1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6236" w:rsidRPr="00390CD8" w:rsidRDefault="00836236" w:rsidP="002628F1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836236" w:rsidRPr="00390CD8" w:rsidRDefault="00836236" w:rsidP="002628F1">
            <w:pPr>
              <w:spacing w:line="360" w:lineRule="auto"/>
              <w:jc w:val="both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836236" w:rsidRPr="00390CD8" w:rsidRDefault="00836236" w:rsidP="002628F1">
            <w:pPr>
              <w:spacing w:line="360" w:lineRule="auto"/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 w:rsidRPr="00390CD8">
              <w:rPr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0" w:type="auto"/>
            <w:vMerge/>
            <w:tcBorders>
              <w:bottom w:val="nil"/>
            </w:tcBorders>
          </w:tcPr>
          <w:p w:rsidR="00836236" w:rsidRPr="00390CD8" w:rsidRDefault="00836236" w:rsidP="002628F1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6236" w:rsidRPr="00390CD8" w:rsidRDefault="00836236" w:rsidP="002628F1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836236" w:rsidRPr="00390CD8" w:rsidRDefault="00836236" w:rsidP="002628F1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36" w:rsidRPr="00390CD8" w:rsidRDefault="00836236" w:rsidP="002628F1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836236" w:rsidRPr="00390CD8" w:rsidRDefault="00836236" w:rsidP="002628F1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390CD8">
              <w:rPr>
                <w:color w:val="000000"/>
                <w:sz w:val="28"/>
                <w:szCs w:val="28"/>
              </w:rPr>
              <w:t>2</w:t>
            </w:r>
          </w:p>
        </w:tc>
      </w:tr>
      <w:tr w:rsidR="00836236" w:rsidRPr="00390CD8" w:rsidTr="002628F1">
        <w:trPr>
          <w:trHeight w:val="30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836236" w:rsidRPr="00390CD8" w:rsidRDefault="00836236" w:rsidP="002628F1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6236" w:rsidRPr="00390CD8" w:rsidRDefault="00836236" w:rsidP="002628F1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836236" w:rsidRPr="00390CD8" w:rsidRDefault="00836236" w:rsidP="002628F1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6236" w:rsidRPr="00390CD8" w:rsidRDefault="00836236" w:rsidP="002628F1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836236" w:rsidRPr="00390CD8" w:rsidRDefault="00836236" w:rsidP="002628F1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6236" w:rsidRPr="00390CD8" w:rsidRDefault="00836236" w:rsidP="002628F1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836236" w:rsidRPr="00390CD8" w:rsidRDefault="00836236" w:rsidP="002628F1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6236" w:rsidRPr="00390CD8" w:rsidRDefault="00836236" w:rsidP="002628F1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836236" w:rsidRPr="00390CD8" w:rsidRDefault="00836236" w:rsidP="002628F1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6236" w:rsidRPr="00390CD8" w:rsidRDefault="00836236" w:rsidP="002628F1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836236" w:rsidRPr="00390CD8" w:rsidRDefault="00836236" w:rsidP="002628F1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6236" w:rsidRPr="00390CD8" w:rsidRDefault="00836236" w:rsidP="002628F1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836236" w:rsidRPr="00390CD8" w:rsidRDefault="00836236" w:rsidP="002628F1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6236" w:rsidRPr="00390CD8" w:rsidRDefault="00836236" w:rsidP="002628F1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836236" w:rsidRPr="00390CD8" w:rsidRDefault="00836236" w:rsidP="002628F1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6236" w:rsidRPr="00390CD8" w:rsidRDefault="00836236" w:rsidP="002628F1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836236" w:rsidRPr="00390CD8" w:rsidRDefault="00836236" w:rsidP="002628F1">
            <w:pPr>
              <w:spacing w:line="360" w:lineRule="auto"/>
              <w:jc w:val="both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836236" w:rsidRPr="00390CD8" w:rsidRDefault="00836236" w:rsidP="002628F1">
            <w:pPr>
              <w:spacing w:line="360" w:lineRule="auto"/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0" w:type="auto"/>
            <w:vMerge/>
            <w:tcBorders>
              <w:left w:val="nil"/>
              <w:bottom w:val="nil"/>
            </w:tcBorders>
          </w:tcPr>
          <w:p w:rsidR="00836236" w:rsidRPr="00390CD8" w:rsidRDefault="00836236" w:rsidP="002628F1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36" w:rsidRPr="00390CD8" w:rsidRDefault="00836236" w:rsidP="002628F1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</w:tcBorders>
            <w:vAlign w:val="center"/>
          </w:tcPr>
          <w:p w:rsidR="00836236" w:rsidRPr="00390CD8" w:rsidRDefault="00836236" w:rsidP="002628F1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6236" w:rsidRPr="00390CD8" w:rsidRDefault="00836236" w:rsidP="002628F1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</w:tr>
      <w:tr w:rsidR="00836236" w:rsidRPr="00390CD8" w:rsidTr="002628F1">
        <w:trPr>
          <w:trHeight w:val="30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836236" w:rsidRPr="00390CD8" w:rsidRDefault="00836236" w:rsidP="002628F1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6236" w:rsidRPr="00390CD8" w:rsidRDefault="00836236" w:rsidP="002628F1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836236" w:rsidRPr="00390CD8" w:rsidRDefault="00836236" w:rsidP="002628F1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6236" w:rsidRPr="00390CD8" w:rsidRDefault="00836236" w:rsidP="002628F1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836236" w:rsidRPr="00390CD8" w:rsidRDefault="00836236" w:rsidP="002628F1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6236" w:rsidRPr="00390CD8" w:rsidRDefault="00836236" w:rsidP="002628F1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836236" w:rsidRPr="00390CD8" w:rsidRDefault="00836236" w:rsidP="002628F1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6236" w:rsidRPr="00390CD8" w:rsidRDefault="00836236" w:rsidP="002628F1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836236" w:rsidRPr="00390CD8" w:rsidRDefault="00836236" w:rsidP="002628F1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6236" w:rsidRPr="00390CD8" w:rsidRDefault="00836236" w:rsidP="002628F1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836236" w:rsidRPr="00390CD8" w:rsidRDefault="00836236" w:rsidP="002628F1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6236" w:rsidRPr="00390CD8" w:rsidRDefault="00836236" w:rsidP="002628F1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836236" w:rsidRPr="00390CD8" w:rsidRDefault="00836236" w:rsidP="002628F1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6236" w:rsidRPr="00390CD8" w:rsidRDefault="00836236" w:rsidP="002628F1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836236" w:rsidRPr="00390CD8" w:rsidRDefault="00836236" w:rsidP="002628F1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6236" w:rsidRPr="00390CD8" w:rsidRDefault="00836236" w:rsidP="002628F1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836236" w:rsidRPr="00390CD8" w:rsidRDefault="00836236" w:rsidP="002628F1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6236" w:rsidRPr="00390CD8" w:rsidRDefault="00836236" w:rsidP="002628F1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836236" w:rsidRPr="00390CD8" w:rsidRDefault="00836236" w:rsidP="002628F1">
            <w:pPr>
              <w:spacing w:line="360" w:lineRule="auto"/>
              <w:jc w:val="both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836236" w:rsidRPr="00390CD8" w:rsidRDefault="00836236" w:rsidP="002628F1">
            <w:pPr>
              <w:spacing w:line="360" w:lineRule="auto"/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 w:rsidRPr="00390CD8">
              <w:rPr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0" w:type="auto"/>
            <w:vMerge/>
            <w:tcBorders>
              <w:bottom w:val="nil"/>
            </w:tcBorders>
          </w:tcPr>
          <w:p w:rsidR="00836236" w:rsidRPr="00390CD8" w:rsidRDefault="00836236" w:rsidP="002628F1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right w:val="nil"/>
            </w:tcBorders>
            <w:shd w:val="clear" w:color="auto" w:fill="auto"/>
            <w:noWrap/>
            <w:vAlign w:val="bottom"/>
          </w:tcPr>
          <w:p w:rsidR="00836236" w:rsidRPr="00390CD8" w:rsidRDefault="00836236" w:rsidP="002628F1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</w:tr>
    </w:tbl>
    <w:p w:rsidR="006B47C5" w:rsidRPr="00942919" w:rsidRDefault="001B613E" w:rsidP="009504AC">
      <w:pPr>
        <w:spacing w:line="360" w:lineRule="auto"/>
        <w:rPr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945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1110110001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sub>
          </m:sSub>
        </m:oMath>
      </m:oMathPara>
    </w:p>
    <w:p w:rsidR="00942919" w:rsidRPr="00B37F52" w:rsidRDefault="00942919" w:rsidP="00942919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Переведем число </w:t>
      </w:r>
      <w:r w:rsidR="009A0C3E" w:rsidRPr="009A0C3E">
        <w:rPr>
          <w:sz w:val="28"/>
          <w:szCs w:val="28"/>
        </w:rPr>
        <w:t>945</w:t>
      </w:r>
      <w:r w:rsidRPr="00B37F52">
        <w:rPr>
          <w:sz w:val="28"/>
          <w:szCs w:val="28"/>
        </w:rPr>
        <w:t xml:space="preserve"> в восьмеричную систему счисления.</w:t>
      </w:r>
    </w:p>
    <w:tbl>
      <w:tblPr>
        <w:tblW w:w="0" w:type="auto"/>
        <w:jc w:val="center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64"/>
        <w:gridCol w:w="590"/>
        <w:gridCol w:w="264"/>
        <w:gridCol w:w="590"/>
        <w:gridCol w:w="264"/>
        <w:gridCol w:w="450"/>
        <w:gridCol w:w="264"/>
        <w:gridCol w:w="310"/>
        <w:gridCol w:w="310"/>
        <w:gridCol w:w="190"/>
        <w:gridCol w:w="176"/>
      </w:tblGrid>
      <w:tr w:rsidR="00DB05B1" w:rsidRPr="00390CD8" w:rsidTr="002F389E">
        <w:trPr>
          <w:trHeight w:val="300"/>
          <w:jc w:val="center"/>
        </w:trPr>
        <w:tc>
          <w:tcPr>
            <w:tcW w:w="0" w:type="auto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DB05B1" w:rsidRDefault="00DB05B1" w:rsidP="002628F1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5B1" w:rsidRPr="00DB05B1" w:rsidRDefault="00DB05B1" w:rsidP="002628F1">
            <w:pPr>
              <w:spacing w:line="360" w:lineRule="auto"/>
              <w:jc w:val="both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945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DB05B1" w:rsidRPr="00DB05B1" w:rsidRDefault="00DB05B1" w:rsidP="002628F1">
            <w:pPr>
              <w:spacing w:line="360" w:lineRule="auto"/>
              <w:jc w:val="both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8</w:t>
            </w:r>
          </w:p>
        </w:tc>
        <w:tc>
          <w:tcPr>
            <w:tcW w:w="0" w:type="auto"/>
            <w:tcBorders>
              <w:top w:val="nil"/>
            </w:tcBorders>
          </w:tcPr>
          <w:p w:rsidR="00DB05B1" w:rsidRPr="00390CD8" w:rsidRDefault="00DB05B1" w:rsidP="002628F1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5B1" w:rsidRPr="00390CD8" w:rsidRDefault="00DB05B1" w:rsidP="002628F1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right w:val="nil"/>
            </w:tcBorders>
          </w:tcPr>
          <w:p w:rsidR="00DB05B1" w:rsidRPr="00390CD8" w:rsidRDefault="00DB05B1" w:rsidP="002628F1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5B1" w:rsidRPr="00390CD8" w:rsidRDefault="00DB05B1" w:rsidP="002628F1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310" w:type="dxa"/>
            <w:tcBorders>
              <w:top w:val="nil"/>
              <w:left w:val="nil"/>
              <w:right w:val="nil"/>
            </w:tcBorders>
          </w:tcPr>
          <w:p w:rsidR="00DB05B1" w:rsidRPr="00390CD8" w:rsidRDefault="00DB05B1" w:rsidP="002628F1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5B1" w:rsidRPr="00390CD8" w:rsidRDefault="00DB05B1" w:rsidP="002628F1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B05B1" w:rsidRPr="00390CD8" w:rsidRDefault="00DB05B1" w:rsidP="002628F1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DB05B1" w:rsidRPr="00390CD8" w:rsidTr="002F389E">
        <w:trPr>
          <w:trHeight w:val="300"/>
          <w:jc w:val="center"/>
        </w:trPr>
        <w:tc>
          <w:tcPr>
            <w:tcW w:w="0" w:type="auto"/>
            <w:vMerge/>
            <w:tcBorders>
              <w:left w:val="nil"/>
              <w:bottom w:val="nil"/>
              <w:right w:val="nil"/>
            </w:tcBorders>
          </w:tcPr>
          <w:p w:rsidR="00DB05B1" w:rsidRDefault="00DB05B1" w:rsidP="002628F1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05B1" w:rsidRPr="00DB05B1" w:rsidRDefault="00DB05B1" w:rsidP="002628F1">
            <w:pPr>
              <w:spacing w:line="360" w:lineRule="auto"/>
              <w:jc w:val="both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944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</w:tcBorders>
            <w:vAlign w:val="center"/>
          </w:tcPr>
          <w:p w:rsidR="00DB05B1" w:rsidRDefault="00DB05B1" w:rsidP="002628F1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5B1" w:rsidRPr="00DB05B1" w:rsidRDefault="00DB05B1" w:rsidP="002628F1">
            <w:pPr>
              <w:spacing w:line="360" w:lineRule="auto"/>
              <w:jc w:val="both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118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DB05B1" w:rsidRPr="00390CD8" w:rsidRDefault="00DB05B1" w:rsidP="002628F1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0" w:type="auto"/>
            <w:tcBorders>
              <w:top w:val="nil"/>
            </w:tcBorders>
          </w:tcPr>
          <w:p w:rsidR="00DB05B1" w:rsidRPr="00390CD8" w:rsidRDefault="00DB05B1" w:rsidP="002628F1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5B1" w:rsidRPr="00390CD8" w:rsidRDefault="00DB05B1" w:rsidP="002628F1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310" w:type="dxa"/>
            <w:tcBorders>
              <w:top w:val="nil"/>
              <w:right w:val="nil"/>
            </w:tcBorders>
          </w:tcPr>
          <w:p w:rsidR="00DB05B1" w:rsidRPr="00390CD8" w:rsidRDefault="00DB05B1" w:rsidP="002628F1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5B1" w:rsidRPr="00390CD8" w:rsidRDefault="00DB05B1" w:rsidP="002628F1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</w:tcPr>
          <w:p w:rsidR="00DB05B1" w:rsidRPr="00390CD8" w:rsidRDefault="00DB05B1" w:rsidP="002628F1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DB05B1" w:rsidRPr="00390CD8" w:rsidTr="002F389E">
        <w:trPr>
          <w:trHeight w:val="30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B05B1" w:rsidRDefault="00DB05B1" w:rsidP="002628F1">
            <w:pPr>
              <w:spacing w:line="360" w:lineRule="auto"/>
              <w:jc w:val="both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DB05B1" w:rsidRPr="00390CD8" w:rsidRDefault="00DB05B1" w:rsidP="002628F1">
            <w:pPr>
              <w:spacing w:line="360" w:lineRule="auto"/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0" w:type="auto"/>
            <w:vMerge/>
            <w:tcBorders>
              <w:left w:val="nil"/>
              <w:bottom w:val="nil"/>
            </w:tcBorders>
          </w:tcPr>
          <w:p w:rsidR="00DB05B1" w:rsidRDefault="00DB05B1" w:rsidP="002628F1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05B1" w:rsidRPr="00DB05B1" w:rsidRDefault="00DB05B1" w:rsidP="002628F1">
            <w:pPr>
              <w:spacing w:line="360" w:lineRule="auto"/>
              <w:jc w:val="both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112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DB05B1" w:rsidRDefault="00DB05B1" w:rsidP="002628F1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5B1" w:rsidRPr="00DB05B1" w:rsidRDefault="00DB05B1" w:rsidP="00DB05B1">
            <w:pPr>
              <w:spacing w:line="360" w:lineRule="auto"/>
              <w:jc w:val="both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  <w:r>
              <w:rPr>
                <w:color w:val="000000"/>
                <w:sz w:val="28"/>
                <w:szCs w:val="28"/>
                <w:lang w:val="en-US"/>
              </w:rPr>
              <w:t>4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DB05B1" w:rsidRPr="00390CD8" w:rsidRDefault="00DB05B1" w:rsidP="002628F1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310" w:type="dxa"/>
            <w:tcBorders>
              <w:top w:val="nil"/>
            </w:tcBorders>
          </w:tcPr>
          <w:p w:rsidR="00DB05B1" w:rsidRPr="00390CD8" w:rsidRDefault="00DB05B1" w:rsidP="002628F1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90" w:type="dxa"/>
            <w:tcBorders>
              <w:top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5B1" w:rsidRPr="00390CD8" w:rsidRDefault="00DB05B1" w:rsidP="002628F1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right w:val="nil"/>
            </w:tcBorders>
          </w:tcPr>
          <w:p w:rsidR="00DB05B1" w:rsidRPr="00390CD8" w:rsidRDefault="00DB05B1" w:rsidP="002628F1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DB05B1" w:rsidRPr="00390CD8" w:rsidTr="002628F1">
        <w:trPr>
          <w:trHeight w:val="30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B05B1" w:rsidRPr="00390CD8" w:rsidRDefault="00DB05B1" w:rsidP="002628F1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5B1" w:rsidRPr="00390CD8" w:rsidRDefault="00DB05B1" w:rsidP="002628F1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B05B1" w:rsidRDefault="00DB05B1" w:rsidP="002628F1">
            <w:pPr>
              <w:spacing w:line="360" w:lineRule="auto"/>
              <w:jc w:val="both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DB05B1" w:rsidRPr="00390CD8" w:rsidRDefault="00DB05B1" w:rsidP="002628F1">
            <w:pPr>
              <w:spacing w:line="360" w:lineRule="auto"/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0" w:type="auto"/>
            <w:vMerge/>
            <w:tcBorders>
              <w:left w:val="nil"/>
              <w:bottom w:val="nil"/>
            </w:tcBorders>
          </w:tcPr>
          <w:p w:rsidR="00DB05B1" w:rsidRDefault="00DB05B1" w:rsidP="002628F1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5B1" w:rsidRPr="00DB05B1" w:rsidRDefault="00DB05B1" w:rsidP="002628F1">
            <w:pPr>
              <w:spacing w:line="360" w:lineRule="auto"/>
              <w:jc w:val="both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8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DB05B1" w:rsidRDefault="00DB05B1" w:rsidP="002628F1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5B1" w:rsidRPr="00DB05B1" w:rsidRDefault="00DB05B1" w:rsidP="002628F1">
            <w:pPr>
              <w:spacing w:line="360" w:lineRule="auto"/>
              <w:jc w:val="both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DB05B1" w:rsidRPr="00390CD8" w:rsidRDefault="00DB05B1" w:rsidP="002628F1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:rsidR="00DB05B1" w:rsidRPr="00390CD8" w:rsidRDefault="00DB05B1" w:rsidP="002628F1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DB05B1" w:rsidRPr="00390CD8" w:rsidTr="00704607">
        <w:trPr>
          <w:gridAfter w:val="1"/>
          <w:trHeight w:val="30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B05B1" w:rsidRPr="00390CD8" w:rsidRDefault="00DB05B1" w:rsidP="002628F1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5B1" w:rsidRPr="00390CD8" w:rsidRDefault="00DB05B1" w:rsidP="002628F1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B05B1" w:rsidRPr="00390CD8" w:rsidRDefault="00DB05B1" w:rsidP="002628F1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5B1" w:rsidRPr="00390CD8" w:rsidRDefault="00DB05B1" w:rsidP="002628F1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B05B1" w:rsidRDefault="00DB05B1" w:rsidP="002628F1">
            <w:pPr>
              <w:spacing w:line="360" w:lineRule="auto"/>
              <w:jc w:val="both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DB05B1" w:rsidRPr="00390CD8" w:rsidRDefault="00DB05B1" w:rsidP="002628F1">
            <w:pPr>
              <w:spacing w:line="360" w:lineRule="auto"/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0" w:type="auto"/>
            <w:vMerge/>
            <w:tcBorders>
              <w:bottom w:val="nil"/>
            </w:tcBorders>
          </w:tcPr>
          <w:p w:rsidR="00DB05B1" w:rsidRPr="00390CD8" w:rsidRDefault="00DB05B1" w:rsidP="002628F1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5B1" w:rsidRPr="00DB05B1" w:rsidRDefault="00DB05B1" w:rsidP="002628F1">
            <w:pPr>
              <w:spacing w:line="360" w:lineRule="auto"/>
              <w:jc w:val="both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0</w:t>
            </w:r>
          </w:p>
        </w:tc>
        <w:tc>
          <w:tcPr>
            <w:tcW w:w="31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DB05B1" w:rsidRPr="00C821E6" w:rsidRDefault="00C821E6" w:rsidP="00704607">
            <w:pPr>
              <w:spacing w:line="360" w:lineRule="auto"/>
              <w:jc w:val="center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0</w:t>
            </w:r>
          </w:p>
        </w:tc>
        <w:tc>
          <w:tcPr>
            <w:tcW w:w="190" w:type="dxa"/>
            <w:shd w:val="clear" w:color="auto" w:fill="auto"/>
            <w:noWrap/>
            <w:vAlign w:val="bottom"/>
          </w:tcPr>
          <w:p w:rsidR="00DB05B1" w:rsidRPr="00390CD8" w:rsidRDefault="00DB05B1" w:rsidP="002628F1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DB05B1" w:rsidRPr="00390CD8" w:rsidTr="002F389E">
        <w:trPr>
          <w:trHeight w:val="30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B05B1" w:rsidRPr="00390CD8" w:rsidRDefault="00DB05B1" w:rsidP="002628F1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5B1" w:rsidRPr="00390CD8" w:rsidRDefault="00DB05B1" w:rsidP="002628F1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B05B1" w:rsidRPr="00390CD8" w:rsidRDefault="00DB05B1" w:rsidP="002628F1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5B1" w:rsidRPr="00390CD8" w:rsidRDefault="00DB05B1" w:rsidP="002628F1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B05B1" w:rsidRPr="00390CD8" w:rsidRDefault="00DB05B1" w:rsidP="002628F1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5B1" w:rsidRPr="00390CD8" w:rsidRDefault="00DB05B1" w:rsidP="002628F1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B05B1" w:rsidRDefault="00DB05B1" w:rsidP="002628F1">
            <w:pPr>
              <w:spacing w:line="360" w:lineRule="auto"/>
              <w:jc w:val="both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DB05B1" w:rsidRPr="00390CD8" w:rsidRDefault="00DB05B1" w:rsidP="002628F1">
            <w:pPr>
              <w:spacing w:line="360" w:lineRule="auto"/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310" w:type="dxa"/>
            <w:vMerge/>
            <w:tcBorders>
              <w:bottom w:val="nil"/>
            </w:tcBorders>
          </w:tcPr>
          <w:p w:rsidR="00DB05B1" w:rsidRPr="00390CD8" w:rsidRDefault="00DB05B1" w:rsidP="002628F1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90" w:type="dxa"/>
            <w:shd w:val="clear" w:color="auto" w:fill="auto"/>
            <w:noWrap/>
            <w:vAlign w:val="bottom"/>
          </w:tcPr>
          <w:p w:rsidR="00DB05B1" w:rsidRPr="00390CD8" w:rsidRDefault="00DB05B1" w:rsidP="002628F1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DB05B1" w:rsidRPr="00390CD8" w:rsidRDefault="00DB05B1" w:rsidP="002628F1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</w:tr>
    </w:tbl>
    <w:p w:rsidR="00942919" w:rsidRPr="00942919" w:rsidRDefault="001B613E" w:rsidP="00942919">
      <w:pPr>
        <w:spacing w:line="360" w:lineRule="auto"/>
        <w:jc w:val="both"/>
        <w:rPr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945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8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1661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8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.</m:t>
          </m:r>
        </m:oMath>
      </m:oMathPara>
    </w:p>
    <w:p w:rsidR="00942919" w:rsidRDefault="00942919" w:rsidP="00942919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Переведем число </w:t>
      </w:r>
      <w:r w:rsidR="002F389E" w:rsidRPr="00595D90">
        <w:rPr>
          <w:sz w:val="28"/>
          <w:szCs w:val="28"/>
        </w:rPr>
        <w:t>945</w:t>
      </w:r>
      <w:r w:rsidRPr="00B37F52">
        <w:rPr>
          <w:sz w:val="28"/>
          <w:szCs w:val="28"/>
        </w:rPr>
        <w:t xml:space="preserve"> в 16-ричную систему.</w:t>
      </w:r>
    </w:p>
    <w:tbl>
      <w:tblPr>
        <w:tblW w:w="0" w:type="auto"/>
        <w:jc w:val="center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64"/>
        <w:gridCol w:w="590"/>
        <w:gridCol w:w="264"/>
        <w:gridCol w:w="450"/>
        <w:gridCol w:w="264"/>
        <w:gridCol w:w="310"/>
        <w:gridCol w:w="176"/>
        <w:gridCol w:w="310"/>
        <w:gridCol w:w="176"/>
        <w:gridCol w:w="176"/>
      </w:tblGrid>
      <w:tr w:rsidR="00704607" w:rsidRPr="00390CD8" w:rsidTr="002628F1">
        <w:trPr>
          <w:trHeight w:val="300"/>
          <w:jc w:val="center"/>
        </w:trPr>
        <w:tc>
          <w:tcPr>
            <w:tcW w:w="0" w:type="auto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704607" w:rsidRDefault="00704607" w:rsidP="002628F1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607" w:rsidRPr="001174CF" w:rsidRDefault="00704607" w:rsidP="002628F1">
            <w:pPr>
              <w:spacing w:line="360" w:lineRule="auto"/>
              <w:jc w:val="both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945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704607" w:rsidRPr="001174CF" w:rsidRDefault="00704607" w:rsidP="002628F1">
            <w:pPr>
              <w:spacing w:line="360" w:lineRule="auto"/>
              <w:jc w:val="both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16</w:t>
            </w:r>
          </w:p>
        </w:tc>
        <w:tc>
          <w:tcPr>
            <w:tcW w:w="0" w:type="auto"/>
            <w:tcBorders>
              <w:top w:val="nil"/>
            </w:tcBorders>
          </w:tcPr>
          <w:p w:rsidR="00704607" w:rsidRPr="00390CD8" w:rsidRDefault="00704607" w:rsidP="002628F1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607" w:rsidRPr="00390CD8" w:rsidRDefault="00704607" w:rsidP="002628F1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right w:val="nil"/>
            </w:tcBorders>
          </w:tcPr>
          <w:p w:rsidR="00704607" w:rsidRPr="00390CD8" w:rsidRDefault="00704607" w:rsidP="002628F1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607" w:rsidRPr="00390CD8" w:rsidRDefault="00704607" w:rsidP="002628F1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</w:tcPr>
          <w:p w:rsidR="00704607" w:rsidRPr="00390CD8" w:rsidRDefault="00704607" w:rsidP="002628F1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607" w:rsidRPr="00390CD8" w:rsidRDefault="00704607" w:rsidP="002628F1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704607" w:rsidRPr="00390CD8" w:rsidTr="002628F1">
        <w:trPr>
          <w:trHeight w:val="300"/>
          <w:jc w:val="center"/>
        </w:trPr>
        <w:tc>
          <w:tcPr>
            <w:tcW w:w="0" w:type="auto"/>
            <w:vMerge/>
            <w:tcBorders>
              <w:left w:val="nil"/>
              <w:bottom w:val="nil"/>
              <w:right w:val="nil"/>
            </w:tcBorders>
          </w:tcPr>
          <w:p w:rsidR="00704607" w:rsidRDefault="00704607" w:rsidP="002628F1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04607" w:rsidRPr="001174CF" w:rsidRDefault="00704607" w:rsidP="002628F1">
            <w:pPr>
              <w:spacing w:line="360" w:lineRule="auto"/>
              <w:jc w:val="both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944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</w:tcBorders>
            <w:vAlign w:val="center"/>
          </w:tcPr>
          <w:p w:rsidR="00704607" w:rsidRDefault="00704607" w:rsidP="002628F1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607" w:rsidRPr="001174CF" w:rsidRDefault="00704607" w:rsidP="002628F1">
            <w:pPr>
              <w:spacing w:line="360" w:lineRule="auto"/>
              <w:jc w:val="both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59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704607" w:rsidRPr="00390CD8" w:rsidRDefault="00704607" w:rsidP="002628F1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</w:t>
            </w:r>
          </w:p>
        </w:tc>
        <w:tc>
          <w:tcPr>
            <w:tcW w:w="0" w:type="auto"/>
            <w:tcBorders>
              <w:top w:val="nil"/>
            </w:tcBorders>
          </w:tcPr>
          <w:p w:rsidR="00704607" w:rsidRPr="00390CD8" w:rsidRDefault="00704607" w:rsidP="002628F1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607" w:rsidRPr="00390CD8" w:rsidRDefault="00704607" w:rsidP="002628F1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right w:val="nil"/>
            </w:tcBorders>
          </w:tcPr>
          <w:p w:rsidR="00704607" w:rsidRPr="00390CD8" w:rsidRDefault="00704607" w:rsidP="002628F1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607" w:rsidRPr="00390CD8" w:rsidRDefault="00704607" w:rsidP="002628F1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704607" w:rsidRPr="00390CD8" w:rsidTr="00704607">
        <w:trPr>
          <w:trHeight w:val="30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704607" w:rsidRDefault="00704607" w:rsidP="002628F1">
            <w:pPr>
              <w:spacing w:line="360" w:lineRule="auto"/>
              <w:jc w:val="both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704607" w:rsidRPr="00390CD8" w:rsidRDefault="00704607" w:rsidP="002628F1">
            <w:pPr>
              <w:spacing w:line="360" w:lineRule="auto"/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0" w:type="auto"/>
            <w:vMerge/>
            <w:tcBorders>
              <w:left w:val="nil"/>
              <w:bottom w:val="nil"/>
            </w:tcBorders>
          </w:tcPr>
          <w:p w:rsidR="00704607" w:rsidRDefault="00704607" w:rsidP="002628F1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04607" w:rsidRPr="001174CF" w:rsidRDefault="00704607" w:rsidP="002628F1">
            <w:pPr>
              <w:spacing w:line="360" w:lineRule="auto"/>
              <w:jc w:val="both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48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704607" w:rsidRDefault="00704607" w:rsidP="001174CF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607" w:rsidRPr="001174CF" w:rsidRDefault="00704607" w:rsidP="002628F1">
            <w:pPr>
              <w:spacing w:line="360" w:lineRule="auto"/>
              <w:jc w:val="both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3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704607" w:rsidRPr="001174CF" w:rsidRDefault="00704607" w:rsidP="002628F1">
            <w:pPr>
              <w:spacing w:line="360" w:lineRule="auto"/>
              <w:jc w:val="both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16</w:t>
            </w:r>
          </w:p>
        </w:tc>
        <w:tc>
          <w:tcPr>
            <w:tcW w:w="0" w:type="auto"/>
            <w:tcBorders>
              <w:top w:val="nil"/>
            </w:tcBorders>
          </w:tcPr>
          <w:p w:rsidR="00704607" w:rsidRPr="00390CD8" w:rsidRDefault="00704607" w:rsidP="002628F1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607" w:rsidRPr="00390CD8" w:rsidRDefault="00704607" w:rsidP="002628F1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704607" w:rsidRPr="00390CD8" w:rsidTr="00704607">
        <w:trPr>
          <w:trHeight w:val="30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704607" w:rsidRPr="00390CD8" w:rsidRDefault="00704607" w:rsidP="002628F1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607" w:rsidRPr="00390CD8" w:rsidRDefault="00704607" w:rsidP="002628F1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704607" w:rsidRDefault="00704607" w:rsidP="002628F1">
            <w:pPr>
              <w:spacing w:line="360" w:lineRule="auto"/>
              <w:jc w:val="both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704607" w:rsidRPr="001174CF" w:rsidRDefault="00704607" w:rsidP="002628F1">
            <w:pPr>
              <w:spacing w:line="360" w:lineRule="auto"/>
              <w:jc w:val="both"/>
              <w:rPr>
                <w:b/>
                <w:bCs/>
                <w:color w:val="000000"/>
                <w:sz w:val="28"/>
                <w:szCs w:val="28"/>
                <w:lang w:val="en-US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</w:t>
            </w:r>
            <w:r>
              <w:rPr>
                <w:b/>
                <w:bCs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0" w:type="auto"/>
            <w:vMerge/>
            <w:tcBorders>
              <w:left w:val="nil"/>
              <w:bottom w:val="nil"/>
            </w:tcBorders>
          </w:tcPr>
          <w:p w:rsidR="00704607" w:rsidRDefault="00704607" w:rsidP="002628F1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607" w:rsidRPr="001174CF" w:rsidRDefault="00704607" w:rsidP="002628F1">
            <w:pPr>
              <w:spacing w:line="360" w:lineRule="auto"/>
              <w:jc w:val="both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704607" w:rsidRDefault="00704607" w:rsidP="002628F1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607" w:rsidRPr="001174CF" w:rsidRDefault="00704607" w:rsidP="002628F1">
            <w:pPr>
              <w:spacing w:line="360" w:lineRule="auto"/>
              <w:jc w:val="both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0</w:t>
            </w:r>
          </w:p>
        </w:tc>
        <w:tc>
          <w:tcPr>
            <w:tcW w:w="0" w:type="auto"/>
            <w:gridSpan w:val="2"/>
            <w:tcBorders>
              <w:top w:val="nil"/>
            </w:tcBorders>
          </w:tcPr>
          <w:p w:rsidR="00704607" w:rsidRPr="00390CD8" w:rsidRDefault="00704607" w:rsidP="002628F1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704607" w:rsidRPr="00390CD8" w:rsidTr="00704607">
        <w:trPr>
          <w:trHeight w:val="30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704607" w:rsidRPr="00390CD8" w:rsidRDefault="00704607" w:rsidP="002628F1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607" w:rsidRPr="00390CD8" w:rsidRDefault="00704607" w:rsidP="002628F1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704607" w:rsidRPr="00390CD8" w:rsidRDefault="00704607" w:rsidP="002628F1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607" w:rsidRPr="00390CD8" w:rsidRDefault="00704607" w:rsidP="002628F1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704607" w:rsidRDefault="00704607" w:rsidP="002628F1">
            <w:pPr>
              <w:spacing w:line="360" w:lineRule="auto"/>
              <w:jc w:val="both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704607" w:rsidRPr="00390CD8" w:rsidRDefault="00704607" w:rsidP="002628F1">
            <w:pPr>
              <w:spacing w:line="360" w:lineRule="auto"/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0" w:type="auto"/>
            <w:vMerge/>
            <w:tcBorders>
              <w:bottom w:val="nil"/>
            </w:tcBorders>
          </w:tcPr>
          <w:p w:rsidR="00704607" w:rsidRPr="00390CD8" w:rsidRDefault="00704607" w:rsidP="002628F1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704607" w:rsidRPr="00390CD8" w:rsidRDefault="00704607" w:rsidP="002628F1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704607" w:rsidRPr="00390CD8" w:rsidRDefault="00704607" w:rsidP="002628F1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704607" w:rsidRPr="00390CD8" w:rsidRDefault="00704607" w:rsidP="002628F1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</w:tr>
    </w:tbl>
    <w:p w:rsidR="00942919" w:rsidRPr="00B37F52" w:rsidRDefault="00942919" w:rsidP="00942919">
      <w:pPr>
        <w:spacing w:line="360" w:lineRule="auto"/>
        <w:jc w:val="both"/>
        <w:rPr>
          <w:sz w:val="28"/>
          <w:szCs w:val="28"/>
        </w:rPr>
      </w:pPr>
      <w:r w:rsidRPr="00B37F52">
        <w:rPr>
          <w:sz w:val="28"/>
          <w:szCs w:val="28"/>
        </w:rPr>
        <w:lastRenderedPageBreak/>
        <w:t>Т.к.</w:t>
      </w:r>
      <w:r w:rsidR="00FE00E0" w:rsidRPr="00FE00E0">
        <w:rPr>
          <w:sz w:val="28"/>
          <w:szCs w:val="28"/>
        </w:rPr>
        <w:t xml:space="preserve"> </w:t>
      </w:r>
      <w:r w:rsidR="00FE00E0">
        <w:rPr>
          <w:sz w:val="28"/>
          <w:szCs w:val="28"/>
        </w:rPr>
        <w:t xml:space="preserve">в 16-ричной системе </w:t>
      </w:r>
      <m:oMath>
        <m:r>
          <w:rPr>
            <w:rFonts w:ascii="Cambria Math" w:hAnsi="Cambria Math"/>
            <w:sz w:val="28"/>
            <w:szCs w:val="28"/>
          </w:rPr>
          <m:t>11=B,</m:t>
        </m:r>
      </m:oMath>
      <w:r w:rsidR="00FE00E0">
        <w:rPr>
          <w:sz w:val="28"/>
          <w:szCs w:val="28"/>
        </w:rPr>
        <w:t xml:space="preserve"> то </w:t>
      </w:r>
      <w:r w:rsidRPr="00B37F52">
        <w:rPr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945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16</m:t>
            </m:r>
          </m:sub>
        </m:sSub>
        <m:r>
          <w:rPr>
            <w:rFonts w:ascii="Cambria Math" w:hAnsi="Cambria Math"/>
            <w:sz w:val="28"/>
            <w:szCs w:val="28"/>
          </w:rPr>
          <m:t>=3B1</m:t>
        </m:r>
      </m:oMath>
      <w:r w:rsidR="00FE00E0">
        <w:rPr>
          <w:sz w:val="28"/>
          <w:szCs w:val="28"/>
        </w:rPr>
        <w:t>.</w:t>
      </w:r>
    </w:p>
    <w:p w:rsidR="009E13A8" w:rsidRPr="009E13A8" w:rsidRDefault="009E13A8" w:rsidP="009504AC">
      <w:pPr>
        <w:spacing w:line="360" w:lineRule="auto"/>
      </w:pPr>
    </w:p>
    <w:p w:rsidR="006B47C5" w:rsidRPr="002D0691" w:rsidRDefault="00F56B54" w:rsidP="009504AC">
      <w:pPr>
        <w:spacing w:line="360" w:lineRule="auto"/>
        <w:rPr>
          <w:sz w:val="28"/>
          <w:szCs w:val="28"/>
          <w:vertAlign w:val="subscript"/>
        </w:rPr>
      </w:pPr>
      <w:r w:rsidRPr="007C2045">
        <w:rPr>
          <w:sz w:val="28"/>
          <w:szCs w:val="28"/>
        </w:rPr>
        <w:t xml:space="preserve">б) </w:t>
      </w:r>
      <w:r w:rsidR="00C56F4E" w:rsidRPr="00A507B3">
        <w:rPr>
          <w:sz w:val="28"/>
          <w:szCs w:val="28"/>
        </w:rPr>
        <w:t>444</w:t>
      </w:r>
      <w:r w:rsidRPr="007C2045">
        <w:rPr>
          <w:sz w:val="28"/>
          <w:szCs w:val="28"/>
        </w:rPr>
        <w:t>,</w:t>
      </w:r>
      <w:r w:rsidR="00C56F4E" w:rsidRPr="00A507B3">
        <w:rPr>
          <w:sz w:val="28"/>
          <w:szCs w:val="28"/>
        </w:rPr>
        <w:t>1</w:t>
      </w:r>
      <w:r w:rsidRPr="007C2045">
        <w:rPr>
          <w:sz w:val="28"/>
          <w:szCs w:val="28"/>
        </w:rPr>
        <w:t>25</w:t>
      </w:r>
      <w:r w:rsidRPr="007C2045">
        <w:rPr>
          <w:sz w:val="28"/>
          <w:szCs w:val="28"/>
          <w:vertAlign w:val="subscript"/>
        </w:rPr>
        <w:t>(10)</w:t>
      </w:r>
    </w:p>
    <w:p w:rsidR="00C626A0" w:rsidRPr="00C626A0" w:rsidRDefault="00C626A0" w:rsidP="00C626A0">
      <w:pPr>
        <w:pStyle w:val="a6"/>
        <w:spacing w:before="0" w:beforeAutospacing="0" w:after="0" w:afterAutospacing="0" w:line="360" w:lineRule="auto"/>
        <w:jc w:val="both"/>
        <w:rPr>
          <w:bCs/>
          <w:color w:val="000000" w:themeColor="text1"/>
          <w:sz w:val="28"/>
          <w:szCs w:val="28"/>
        </w:rPr>
      </w:pPr>
      <w:r w:rsidRPr="00C626A0">
        <w:rPr>
          <w:sz w:val="28"/>
          <w:szCs w:val="28"/>
        </w:rPr>
        <w:t>При переводе смешанных чисел  целые и дробные части переводятся отдельно</w:t>
      </w:r>
      <w:r>
        <w:rPr>
          <w:sz w:val="28"/>
          <w:szCs w:val="28"/>
        </w:rPr>
        <w:t xml:space="preserve">. </w:t>
      </w:r>
      <w:r w:rsidR="00073BE9">
        <w:rPr>
          <w:sz w:val="28"/>
          <w:szCs w:val="28"/>
        </w:rPr>
        <w:t xml:space="preserve">Целую </w:t>
      </w:r>
      <w:r>
        <w:rPr>
          <w:sz w:val="28"/>
          <w:szCs w:val="28"/>
        </w:rPr>
        <w:t>часть будем переводить так же, как и в предыдущем пункте.</w:t>
      </w:r>
    </w:p>
    <w:p w:rsidR="00C626A0" w:rsidRPr="00C626A0" w:rsidRDefault="00C626A0" w:rsidP="00C626A0">
      <w:pPr>
        <w:pStyle w:val="a6"/>
        <w:spacing w:before="0" w:beforeAutospacing="0" w:after="0" w:afterAutospacing="0" w:line="360" w:lineRule="auto"/>
        <w:jc w:val="both"/>
        <w:rPr>
          <w:color w:val="000000" w:themeColor="text1"/>
          <w:sz w:val="28"/>
          <w:szCs w:val="28"/>
        </w:rPr>
      </w:pPr>
      <w:r w:rsidRPr="00C626A0">
        <w:rPr>
          <w:bCs/>
          <w:color w:val="000000" w:themeColor="text1"/>
          <w:sz w:val="28"/>
          <w:szCs w:val="28"/>
        </w:rPr>
        <w:t xml:space="preserve">Для того, что бы перевести </w:t>
      </w:r>
      <w:bookmarkStart w:id="0" w:name="дробь_из_десятичной"/>
      <w:r w:rsidRPr="00C626A0">
        <w:rPr>
          <w:bCs/>
          <w:color w:val="000000" w:themeColor="text1"/>
          <w:sz w:val="28"/>
          <w:szCs w:val="28"/>
        </w:rPr>
        <w:t xml:space="preserve">дробь из десятичной </w:t>
      </w:r>
      <w:bookmarkEnd w:id="0"/>
      <w:r w:rsidRPr="00C626A0">
        <w:rPr>
          <w:bCs/>
          <w:color w:val="000000" w:themeColor="text1"/>
          <w:sz w:val="28"/>
          <w:szCs w:val="28"/>
        </w:rPr>
        <w:t>системы счисления в любую другую, надо:</w:t>
      </w:r>
    </w:p>
    <w:p w:rsidR="008B2CD9" w:rsidRDefault="00C626A0" w:rsidP="008B2CD9">
      <w:pPr>
        <w:pStyle w:val="a6"/>
        <w:numPr>
          <w:ilvl w:val="0"/>
          <w:numId w:val="9"/>
        </w:numPr>
        <w:tabs>
          <w:tab w:val="left" w:pos="426"/>
        </w:tabs>
        <w:spacing w:before="0" w:beforeAutospacing="0" w:after="0" w:afterAutospacing="0" w:line="360" w:lineRule="auto"/>
        <w:ind w:left="0" w:firstLine="0"/>
        <w:jc w:val="both"/>
        <w:rPr>
          <w:bCs/>
          <w:sz w:val="28"/>
          <w:szCs w:val="28"/>
        </w:rPr>
      </w:pPr>
      <w:r w:rsidRPr="00C626A0">
        <w:rPr>
          <w:bCs/>
          <w:sz w:val="28"/>
          <w:szCs w:val="28"/>
        </w:rPr>
        <w:t>последовательно умножать данную дробь на основание системы счисления, в которую переводим, до тех пор, пока дробная часть не будет равна нулю, или не будет достигнута требуемая точность вычислений. При этом необходимо выделять целые части получаемых произведений;</w:t>
      </w:r>
    </w:p>
    <w:p w:rsidR="008B2CD9" w:rsidRDefault="00C626A0" w:rsidP="008B2CD9">
      <w:pPr>
        <w:pStyle w:val="a6"/>
        <w:numPr>
          <w:ilvl w:val="0"/>
          <w:numId w:val="9"/>
        </w:numPr>
        <w:tabs>
          <w:tab w:val="left" w:pos="426"/>
        </w:tabs>
        <w:spacing w:before="0" w:beforeAutospacing="0" w:after="0" w:afterAutospacing="0" w:line="360" w:lineRule="auto"/>
        <w:ind w:left="0" w:firstLine="0"/>
        <w:jc w:val="both"/>
        <w:rPr>
          <w:bCs/>
          <w:sz w:val="28"/>
          <w:szCs w:val="28"/>
        </w:rPr>
      </w:pPr>
      <w:r w:rsidRPr="00C626A0">
        <w:rPr>
          <w:bCs/>
          <w:sz w:val="28"/>
          <w:szCs w:val="28"/>
        </w:rPr>
        <w:t>полученные целые части произведений, являются цифрами числа в новой системе счисления (при необходимости их надо привести в соответствие с алфавитом этой системы счисления);</w:t>
      </w:r>
    </w:p>
    <w:p w:rsidR="00C626A0" w:rsidRDefault="00C626A0" w:rsidP="008B2CD9">
      <w:pPr>
        <w:pStyle w:val="a6"/>
        <w:numPr>
          <w:ilvl w:val="0"/>
          <w:numId w:val="9"/>
        </w:numPr>
        <w:tabs>
          <w:tab w:val="left" w:pos="426"/>
        </w:tabs>
        <w:spacing w:before="0" w:beforeAutospacing="0" w:after="0" w:afterAutospacing="0" w:line="360" w:lineRule="auto"/>
        <w:ind w:left="0" w:firstLine="0"/>
        <w:jc w:val="both"/>
        <w:rPr>
          <w:bCs/>
          <w:sz w:val="28"/>
          <w:szCs w:val="28"/>
        </w:rPr>
      </w:pPr>
      <w:r w:rsidRPr="00C626A0">
        <w:rPr>
          <w:bCs/>
          <w:sz w:val="28"/>
          <w:szCs w:val="28"/>
        </w:rPr>
        <w:t>составить дробную часть в новой системе счисления начиная с целой  части первого произведения.</w:t>
      </w:r>
    </w:p>
    <w:p w:rsidR="004D41EE" w:rsidRPr="004D41EE" w:rsidRDefault="004D41EE" w:rsidP="00E51396">
      <w:pPr>
        <w:pStyle w:val="a6"/>
        <w:tabs>
          <w:tab w:val="left" w:pos="993"/>
        </w:tabs>
        <w:spacing w:before="0" w:beforeAutospacing="0" w:after="0" w:afterAutospacing="0" w:line="360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Переведем число </w:t>
      </w:r>
      <w:r w:rsidR="008B2CD9" w:rsidRPr="008B2CD9">
        <w:rPr>
          <w:bCs/>
          <w:sz w:val="28"/>
          <w:szCs w:val="28"/>
        </w:rPr>
        <w:t>444</w:t>
      </w:r>
      <w:r w:rsidRPr="007C2045">
        <w:rPr>
          <w:sz w:val="28"/>
          <w:szCs w:val="28"/>
        </w:rPr>
        <w:t>,</w:t>
      </w:r>
      <w:r w:rsidR="008B2CD9" w:rsidRPr="008B2CD9">
        <w:rPr>
          <w:sz w:val="28"/>
          <w:szCs w:val="28"/>
        </w:rPr>
        <w:t>1</w:t>
      </w:r>
      <w:r w:rsidRPr="007C2045">
        <w:rPr>
          <w:sz w:val="28"/>
          <w:szCs w:val="28"/>
        </w:rPr>
        <w:t>25</w:t>
      </w:r>
      <w:r w:rsidRPr="007C2045">
        <w:rPr>
          <w:sz w:val="28"/>
          <w:szCs w:val="28"/>
          <w:vertAlign w:val="subscript"/>
        </w:rPr>
        <w:t>(10)</w:t>
      </w:r>
      <w:r>
        <w:rPr>
          <w:sz w:val="28"/>
          <w:szCs w:val="28"/>
        </w:rPr>
        <w:t xml:space="preserve"> в двоичную систему. Сначала  переведем целую  часть числа в двоичную систему.</w:t>
      </w:r>
    </w:p>
    <w:tbl>
      <w:tblPr>
        <w:tblW w:w="0" w:type="auto"/>
        <w:jc w:val="center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64"/>
        <w:gridCol w:w="590"/>
        <w:gridCol w:w="264"/>
        <w:gridCol w:w="590"/>
        <w:gridCol w:w="264"/>
        <w:gridCol w:w="590"/>
        <w:gridCol w:w="264"/>
        <w:gridCol w:w="450"/>
        <w:gridCol w:w="264"/>
        <w:gridCol w:w="450"/>
        <w:gridCol w:w="264"/>
        <w:gridCol w:w="450"/>
        <w:gridCol w:w="264"/>
        <w:gridCol w:w="310"/>
        <w:gridCol w:w="264"/>
        <w:gridCol w:w="310"/>
        <w:gridCol w:w="264"/>
        <w:gridCol w:w="310"/>
        <w:gridCol w:w="176"/>
        <w:gridCol w:w="310"/>
        <w:gridCol w:w="176"/>
        <w:gridCol w:w="176"/>
      </w:tblGrid>
      <w:tr w:rsidR="004D41EE" w:rsidRPr="00390CD8" w:rsidTr="00C95D16">
        <w:trPr>
          <w:trHeight w:val="300"/>
          <w:jc w:val="center"/>
        </w:trPr>
        <w:tc>
          <w:tcPr>
            <w:tcW w:w="0" w:type="auto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4D41EE" w:rsidRDefault="004D41EE" w:rsidP="00E55ADC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41EE" w:rsidRPr="00390CD8" w:rsidRDefault="008B2CD9" w:rsidP="008B2CD9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444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4D41EE" w:rsidRPr="00390CD8" w:rsidRDefault="004D41EE" w:rsidP="00E55ADC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390CD8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0" w:type="auto"/>
            <w:tcBorders>
              <w:top w:val="nil"/>
            </w:tcBorders>
          </w:tcPr>
          <w:p w:rsidR="004D41EE" w:rsidRPr="00390CD8" w:rsidRDefault="004D41EE" w:rsidP="00E55ADC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41EE" w:rsidRPr="00390CD8" w:rsidRDefault="004D41EE" w:rsidP="00E55ADC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right w:val="nil"/>
            </w:tcBorders>
          </w:tcPr>
          <w:p w:rsidR="004D41EE" w:rsidRPr="00390CD8" w:rsidRDefault="004D41EE" w:rsidP="00E55ADC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41EE" w:rsidRPr="00390CD8" w:rsidRDefault="004D41EE" w:rsidP="00E55ADC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</w:tcPr>
          <w:p w:rsidR="004D41EE" w:rsidRPr="00390CD8" w:rsidRDefault="004D41EE" w:rsidP="00E55ADC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41EE" w:rsidRPr="00390CD8" w:rsidRDefault="004D41EE" w:rsidP="00E55ADC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4D41EE" w:rsidRPr="00390CD8" w:rsidRDefault="004D41EE" w:rsidP="00E55ADC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41EE" w:rsidRPr="00390CD8" w:rsidRDefault="004D41EE" w:rsidP="00E55ADC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4D41EE" w:rsidRPr="00390CD8" w:rsidRDefault="004D41EE" w:rsidP="00E55ADC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41EE" w:rsidRPr="00390CD8" w:rsidRDefault="004D41EE" w:rsidP="00E55ADC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4D41EE" w:rsidRPr="00390CD8" w:rsidRDefault="004D41EE" w:rsidP="00E55ADC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41EE" w:rsidRPr="00390CD8" w:rsidRDefault="004D41EE" w:rsidP="00E55ADC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4D41EE" w:rsidRPr="00390CD8" w:rsidRDefault="004D41EE" w:rsidP="00E55ADC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41EE" w:rsidRPr="00390CD8" w:rsidRDefault="004D41EE" w:rsidP="00E55ADC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4D41EE" w:rsidRPr="00390CD8" w:rsidRDefault="004D41EE" w:rsidP="00E55ADC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41EE" w:rsidRPr="00390CD8" w:rsidRDefault="004D41EE" w:rsidP="00E55ADC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4D41EE" w:rsidRPr="00390CD8" w:rsidRDefault="004D41EE" w:rsidP="00E55ADC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41EE" w:rsidRPr="00390CD8" w:rsidRDefault="004D41EE" w:rsidP="00E55ADC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4D41EE" w:rsidRPr="00390CD8" w:rsidTr="00C95D16">
        <w:trPr>
          <w:trHeight w:val="300"/>
          <w:jc w:val="center"/>
        </w:trPr>
        <w:tc>
          <w:tcPr>
            <w:tcW w:w="0" w:type="auto"/>
            <w:vMerge/>
            <w:tcBorders>
              <w:left w:val="nil"/>
              <w:bottom w:val="nil"/>
              <w:right w:val="nil"/>
            </w:tcBorders>
          </w:tcPr>
          <w:p w:rsidR="004D41EE" w:rsidRDefault="004D41EE" w:rsidP="00E55ADC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D41EE" w:rsidRPr="008B2CD9" w:rsidRDefault="008B2CD9" w:rsidP="00E55ADC">
            <w:pPr>
              <w:spacing w:line="360" w:lineRule="auto"/>
              <w:jc w:val="both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444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</w:tcBorders>
            <w:vAlign w:val="center"/>
          </w:tcPr>
          <w:p w:rsidR="004D41EE" w:rsidRDefault="004D41EE" w:rsidP="00E55ADC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41EE" w:rsidRPr="008B2CD9" w:rsidRDefault="008B2CD9" w:rsidP="00E55ADC">
            <w:pPr>
              <w:spacing w:line="360" w:lineRule="auto"/>
              <w:jc w:val="both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222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4D41EE" w:rsidRPr="00390CD8" w:rsidRDefault="004D41EE" w:rsidP="00E55ADC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390CD8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0" w:type="auto"/>
            <w:tcBorders>
              <w:top w:val="nil"/>
            </w:tcBorders>
          </w:tcPr>
          <w:p w:rsidR="004D41EE" w:rsidRPr="00390CD8" w:rsidRDefault="004D41EE" w:rsidP="00E55ADC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41EE" w:rsidRPr="00390CD8" w:rsidRDefault="004D41EE" w:rsidP="00E55ADC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right w:val="nil"/>
            </w:tcBorders>
          </w:tcPr>
          <w:p w:rsidR="004D41EE" w:rsidRPr="00390CD8" w:rsidRDefault="004D41EE" w:rsidP="00E55ADC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41EE" w:rsidRPr="00390CD8" w:rsidRDefault="004D41EE" w:rsidP="00E55ADC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</w:tcPr>
          <w:p w:rsidR="004D41EE" w:rsidRPr="00390CD8" w:rsidRDefault="004D41EE" w:rsidP="00E55ADC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41EE" w:rsidRPr="00390CD8" w:rsidRDefault="004D41EE" w:rsidP="00E55ADC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4D41EE" w:rsidRPr="00390CD8" w:rsidRDefault="004D41EE" w:rsidP="00E55ADC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41EE" w:rsidRPr="00390CD8" w:rsidRDefault="004D41EE" w:rsidP="00E55ADC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4D41EE" w:rsidRPr="00390CD8" w:rsidRDefault="004D41EE" w:rsidP="00E55ADC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41EE" w:rsidRPr="00390CD8" w:rsidRDefault="004D41EE" w:rsidP="00E55ADC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4D41EE" w:rsidRPr="00390CD8" w:rsidRDefault="004D41EE" w:rsidP="00E55ADC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41EE" w:rsidRPr="00390CD8" w:rsidRDefault="004D41EE" w:rsidP="00E55ADC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4D41EE" w:rsidRPr="00390CD8" w:rsidRDefault="004D41EE" w:rsidP="00E55ADC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41EE" w:rsidRPr="00390CD8" w:rsidRDefault="004D41EE" w:rsidP="00E55ADC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4D41EE" w:rsidRPr="00390CD8" w:rsidRDefault="004D41EE" w:rsidP="00E55ADC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41EE" w:rsidRPr="00390CD8" w:rsidRDefault="004D41EE" w:rsidP="00E55ADC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4D41EE" w:rsidRPr="00390CD8" w:rsidTr="00C95D16">
        <w:trPr>
          <w:trHeight w:val="30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4D41EE" w:rsidRDefault="004D41EE" w:rsidP="00E55ADC">
            <w:pPr>
              <w:spacing w:line="360" w:lineRule="auto"/>
              <w:jc w:val="both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4D41EE" w:rsidRPr="00390CD8" w:rsidRDefault="008B2CD9" w:rsidP="00E55ADC">
            <w:pPr>
              <w:spacing w:line="360" w:lineRule="auto"/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</w:t>
            </w:r>
          </w:p>
        </w:tc>
        <w:tc>
          <w:tcPr>
            <w:tcW w:w="0" w:type="auto"/>
            <w:vMerge/>
            <w:tcBorders>
              <w:left w:val="nil"/>
              <w:bottom w:val="nil"/>
            </w:tcBorders>
          </w:tcPr>
          <w:p w:rsidR="004D41EE" w:rsidRDefault="004D41EE" w:rsidP="00E55ADC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D41EE" w:rsidRPr="008B2CD9" w:rsidRDefault="008B2CD9" w:rsidP="00E55ADC">
            <w:pPr>
              <w:spacing w:line="360" w:lineRule="auto"/>
              <w:jc w:val="both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222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D41EE" w:rsidRDefault="004D41EE" w:rsidP="00E55ADC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41EE" w:rsidRPr="00390CD8" w:rsidRDefault="004D41EE" w:rsidP="008B2CD9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  <w:r w:rsidR="008B2CD9">
              <w:rPr>
                <w:color w:val="000000"/>
                <w:sz w:val="28"/>
                <w:szCs w:val="28"/>
                <w:lang w:val="en-US"/>
              </w:rPr>
              <w:t>11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4D41EE" w:rsidRPr="00390CD8" w:rsidRDefault="004D41EE" w:rsidP="00E55ADC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390CD8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0" w:type="auto"/>
            <w:tcBorders>
              <w:top w:val="nil"/>
            </w:tcBorders>
          </w:tcPr>
          <w:p w:rsidR="004D41EE" w:rsidRPr="00390CD8" w:rsidRDefault="004D41EE" w:rsidP="00E55ADC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41EE" w:rsidRPr="00390CD8" w:rsidRDefault="004D41EE" w:rsidP="00E55ADC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right w:val="nil"/>
            </w:tcBorders>
          </w:tcPr>
          <w:p w:rsidR="004D41EE" w:rsidRPr="00390CD8" w:rsidRDefault="004D41EE" w:rsidP="00E55ADC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41EE" w:rsidRPr="00390CD8" w:rsidRDefault="004D41EE" w:rsidP="00E55ADC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</w:tcPr>
          <w:p w:rsidR="004D41EE" w:rsidRPr="00390CD8" w:rsidRDefault="004D41EE" w:rsidP="00E55ADC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41EE" w:rsidRPr="00390CD8" w:rsidRDefault="004D41EE" w:rsidP="00E55ADC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4D41EE" w:rsidRPr="00390CD8" w:rsidRDefault="004D41EE" w:rsidP="00E55ADC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41EE" w:rsidRPr="00390CD8" w:rsidRDefault="004D41EE" w:rsidP="00E55ADC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4D41EE" w:rsidRPr="00390CD8" w:rsidRDefault="004D41EE" w:rsidP="00E55ADC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41EE" w:rsidRPr="00390CD8" w:rsidRDefault="004D41EE" w:rsidP="00E55ADC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4D41EE" w:rsidRPr="00390CD8" w:rsidRDefault="004D41EE" w:rsidP="00E55ADC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41EE" w:rsidRPr="00390CD8" w:rsidRDefault="004D41EE" w:rsidP="00E55ADC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4D41EE" w:rsidRPr="00390CD8" w:rsidRDefault="004D41EE" w:rsidP="00E55ADC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41EE" w:rsidRPr="00390CD8" w:rsidRDefault="004D41EE" w:rsidP="00E55ADC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4D41EE" w:rsidRPr="00390CD8" w:rsidTr="00C95D16">
        <w:trPr>
          <w:trHeight w:val="30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4D41EE" w:rsidRPr="00390CD8" w:rsidRDefault="004D41EE" w:rsidP="00E55ADC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41EE" w:rsidRPr="00390CD8" w:rsidRDefault="004D41EE" w:rsidP="00E55ADC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4D41EE" w:rsidRDefault="004D41EE" w:rsidP="00E55ADC">
            <w:pPr>
              <w:spacing w:line="360" w:lineRule="auto"/>
              <w:jc w:val="both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4D41EE" w:rsidRPr="00390CD8" w:rsidRDefault="008B2CD9" w:rsidP="004D41EE">
            <w:pPr>
              <w:spacing w:line="360" w:lineRule="auto"/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</w:t>
            </w:r>
          </w:p>
        </w:tc>
        <w:tc>
          <w:tcPr>
            <w:tcW w:w="0" w:type="auto"/>
            <w:vMerge/>
            <w:tcBorders>
              <w:left w:val="nil"/>
              <w:bottom w:val="nil"/>
            </w:tcBorders>
          </w:tcPr>
          <w:p w:rsidR="004D41EE" w:rsidRDefault="004D41EE" w:rsidP="00E55ADC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41EE" w:rsidRPr="00390CD8" w:rsidRDefault="004D41EE" w:rsidP="008B2CD9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  <w:r w:rsidR="008B2CD9">
              <w:rPr>
                <w:color w:val="000000"/>
                <w:sz w:val="28"/>
                <w:szCs w:val="28"/>
                <w:lang w:val="en-US"/>
              </w:rPr>
              <w:t>10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D41EE" w:rsidRDefault="004D41EE" w:rsidP="00E55ADC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41EE" w:rsidRPr="008B2CD9" w:rsidRDefault="008B2CD9" w:rsidP="00E55ADC">
            <w:pPr>
              <w:spacing w:line="360" w:lineRule="auto"/>
              <w:jc w:val="both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55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4D41EE" w:rsidRPr="00390CD8" w:rsidRDefault="004D41EE" w:rsidP="00E55ADC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390CD8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:rsidR="004D41EE" w:rsidRPr="00390CD8" w:rsidRDefault="004D41EE" w:rsidP="00E55ADC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41EE" w:rsidRPr="00390CD8" w:rsidRDefault="004D41EE" w:rsidP="00E55ADC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right w:val="nil"/>
            </w:tcBorders>
          </w:tcPr>
          <w:p w:rsidR="004D41EE" w:rsidRPr="00390CD8" w:rsidRDefault="004D41EE" w:rsidP="00E55ADC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41EE" w:rsidRPr="00390CD8" w:rsidRDefault="004D41EE" w:rsidP="00E55ADC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</w:tcPr>
          <w:p w:rsidR="004D41EE" w:rsidRPr="00390CD8" w:rsidRDefault="004D41EE" w:rsidP="00E55ADC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41EE" w:rsidRPr="00390CD8" w:rsidRDefault="004D41EE" w:rsidP="00E55ADC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4D41EE" w:rsidRPr="00390CD8" w:rsidRDefault="004D41EE" w:rsidP="00E55ADC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41EE" w:rsidRPr="00390CD8" w:rsidRDefault="004D41EE" w:rsidP="00E55ADC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4D41EE" w:rsidRPr="00390CD8" w:rsidRDefault="004D41EE" w:rsidP="00E55ADC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41EE" w:rsidRPr="00390CD8" w:rsidRDefault="004D41EE" w:rsidP="00E55ADC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4D41EE" w:rsidRPr="00390CD8" w:rsidRDefault="004D41EE" w:rsidP="00E55ADC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41EE" w:rsidRPr="00390CD8" w:rsidRDefault="004D41EE" w:rsidP="00E55ADC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4D41EE" w:rsidRPr="00390CD8" w:rsidTr="00C95D16">
        <w:trPr>
          <w:trHeight w:val="30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4D41EE" w:rsidRPr="00390CD8" w:rsidRDefault="004D41EE" w:rsidP="00E55ADC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41EE" w:rsidRPr="00390CD8" w:rsidRDefault="004D41EE" w:rsidP="00E55ADC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4D41EE" w:rsidRPr="00390CD8" w:rsidRDefault="004D41EE" w:rsidP="00E55ADC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41EE" w:rsidRPr="00390CD8" w:rsidRDefault="004D41EE" w:rsidP="00E55ADC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4D41EE" w:rsidRDefault="004D41EE" w:rsidP="00E55ADC">
            <w:pPr>
              <w:spacing w:line="360" w:lineRule="auto"/>
              <w:jc w:val="both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4D41EE" w:rsidRPr="00390CD8" w:rsidRDefault="004D41EE" w:rsidP="00E55ADC">
            <w:pPr>
              <w:spacing w:line="360" w:lineRule="auto"/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0" w:type="auto"/>
            <w:vMerge/>
            <w:tcBorders>
              <w:bottom w:val="nil"/>
            </w:tcBorders>
          </w:tcPr>
          <w:p w:rsidR="004D41EE" w:rsidRPr="00390CD8" w:rsidRDefault="004D41EE" w:rsidP="00E55ADC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41EE" w:rsidRPr="00390CD8" w:rsidRDefault="008B2CD9" w:rsidP="00E55ADC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54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D41EE" w:rsidRPr="00390CD8" w:rsidRDefault="004D41EE" w:rsidP="00E55ADC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41EE" w:rsidRPr="008B2CD9" w:rsidRDefault="008B2CD9" w:rsidP="00E55ADC">
            <w:pPr>
              <w:spacing w:line="360" w:lineRule="auto"/>
              <w:jc w:val="both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27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</w:tcBorders>
          </w:tcPr>
          <w:p w:rsidR="004D41EE" w:rsidRPr="00390CD8" w:rsidRDefault="004D41EE" w:rsidP="00E55ADC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390CD8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0" w:type="auto"/>
            <w:tcBorders>
              <w:top w:val="nil"/>
            </w:tcBorders>
          </w:tcPr>
          <w:p w:rsidR="004D41EE" w:rsidRPr="00390CD8" w:rsidRDefault="004D41EE" w:rsidP="00E55ADC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41EE" w:rsidRPr="00390CD8" w:rsidRDefault="004D41EE" w:rsidP="00E55ADC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right w:val="nil"/>
            </w:tcBorders>
          </w:tcPr>
          <w:p w:rsidR="004D41EE" w:rsidRPr="00390CD8" w:rsidRDefault="004D41EE" w:rsidP="00E55ADC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41EE" w:rsidRPr="00390CD8" w:rsidRDefault="004D41EE" w:rsidP="00E55ADC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</w:tcPr>
          <w:p w:rsidR="004D41EE" w:rsidRPr="00390CD8" w:rsidRDefault="004D41EE" w:rsidP="00E55ADC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41EE" w:rsidRPr="00390CD8" w:rsidRDefault="004D41EE" w:rsidP="00E55ADC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4D41EE" w:rsidRPr="00390CD8" w:rsidRDefault="004D41EE" w:rsidP="00E55ADC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41EE" w:rsidRPr="00390CD8" w:rsidRDefault="004D41EE" w:rsidP="00E55ADC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4D41EE" w:rsidRPr="00390CD8" w:rsidRDefault="004D41EE" w:rsidP="00E55ADC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41EE" w:rsidRPr="00390CD8" w:rsidRDefault="004D41EE" w:rsidP="00E55ADC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4D41EE" w:rsidRPr="00390CD8" w:rsidTr="00C95D16">
        <w:trPr>
          <w:trHeight w:val="30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4D41EE" w:rsidRPr="00390CD8" w:rsidRDefault="004D41EE" w:rsidP="00E55ADC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41EE" w:rsidRPr="00390CD8" w:rsidRDefault="004D41EE" w:rsidP="00E55ADC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4D41EE" w:rsidRPr="00390CD8" w:rsidRDefault="004D41EE" w:rsidP="00E55ADC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41EE" w:rsidRPr="00390CD8" w:rsidRDefault="004D41EE" w:rsidP="00E55ADC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4D41EE" w:rsidRPr="00390CD8" w:rsidRDefault="004D41EE" w:rsidP="00E55ADC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41EE" w:rsidRPr="00390CD8" w:rsidRDefault="004D41EE" w:rsidP="00E55ADC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4D41EE" w:rsidRDefault="004D41EE" w:rsidP="00E55ADC">
            <w:pPr>
              <w:spacing w:line="360" w:lineRule="auto"/>
              <w:jc w:val="both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4D41EE" w:rsidRPr="008B2CD9" w:rsidRDefault="008B2CD9" w:rsidP="00E55ADC">
            <w:pPr>
              <w:spacing w:line="360" w:lineRule="auto"/>
              <w:jc w:val="both"/>
              <w:rPr>
                <w:b/>
                <w:bCs/>
                <w:color w:val="000000"/>
                <w:sz w:val="28"/>
                <w:szCs w:val="28"/>
                <w:lang w:val="en-US"/>
              </w:rPr>
            </w:pPr>
            <w:r>
              <w:rPr>
                <w:b/>
                <w:bCs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0" w:type="auto"/>
            <w:vMerge/>
            <w:tcBorders>
              <w:bottom w:val="nil"/>
            </w:tcBorders>
          </w:tcPr>
          <w:p w:rsidR="004D41EE" w:rsidRPr="00390CD8" w:rsidRDefault="004D41EE" w:rsidP="00E55ADC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41EE" w:rsidRPr="00390CD8" w:rsidRDefault="008B2CD9" w:rsidP="00E55ADC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D41EE" w:rsidRPr="00390CD8" w:rsidRDefault="004D41EE" w:rsidP="00E55ADC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41EE" w:rsidRPr="008B2CD9" w:rsidRDefault="008B2CD9" w:rsidP="00E55ADC">
            <w:pPr>
              <w:spacing w:line="360" w:lineRule="auto"/>
              <w:jc w:val="both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13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4D41EE" w:rsidRPr="00390CD8" w:rsidRDefault="004D41EE" w:rsidP="00E55ADC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390CD8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0" w:type="auto"/>
            <w:tcBorders>
              <w:top w:val="nil"/>
            </w:tcBorders>
          </w:tcPr>
          <w:p w:rsidR="004D41EE" w:rsidRPr="00390CD8" w:rsidRDefault="004D41EE" w:rsidP="00E55ADC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41EE" w:rsidRPr="00390CD8" w:rsidRDefault="004D41EE" w:rsidP="00E55ADC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right w:val="nil"/>
            </w:tcBorders>
          </w:tcPr>
          <w:p w:rsidR="004D41EE" w:rsidRPr="00390CD8" w:rsidRDefault="004D41EE" w:rsidP="00E55ADC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41EE" w:rsidRPr="00390CD8" w:rsidRDefault="004D41EE" w:rsidP="00E55ADC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</w:tcPr>
          <w:p w:rsidR="004D41EE" w:rsidRPr="00390CD8" w:rsidRDefault="004D41EE" w:rsidP="00E55ADC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41EE" w:rsidRPr="00390CD8" w:rsidRDefault="004D41EE" w:rsidP="00E55ADC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4D41EE" w:rsidRPr="00390CD8" w:rsidRDefault="004D41EE" w:rsidP="00E55ADC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41EE" w:rsidRPr="00390CD8" w:rsidRDefault="004D41EE" w:rsidP="00E55ADC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4D41EE" w:rsidRPr="00390CD8" w:rsidTr="00C95D16">
        <w:trPr>
          <w:trHeight w:val="30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4D41EE" w:rsidRPr="00390CD8" w:rsidRDefault="004D41EE" w:rsidP="00E55ADC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41EE" w:rsidRPr="00390CD8" w:rsidRDefault="004D41EE" w:rsidP="00E55ADC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4D41EE" w:rsidRPr="00390CD8" w:rsidRDefault="004D41EE" w:rsidP="00E55ADC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41EE" w:rsidRPr="00390CD8" w:rsidRDefault="004D41EE" w:rsidP="00E55ADC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4D41EE" w:rsidRPr="00390CD8" w:rsidRDefault="004D41EE" w:rsidP="00E55ADC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41EE" w:rsidRPr="00390CD8" w:rsidRDefault="004D41EE" w:rsidP="00E55ADC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4D41EE" w:rsidRPr="00390CD8" w:rsidRDefault="004D41EE" w:rsidP="00E55ADC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41EE" w:rsidRPr="00390CD8" w:rsidRDefault="004D41EE" w:rsidP="00E55ADC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4D41EE" w:rsidRPr="00390CD8" w:rsidRDefault="004D41EE" w:rsidP="00E55ADC">
            <w:pPr>
              <w:spacing w:line="360" w:lineRule="auto"/>
              <w:jc w:val="both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4D41EE" w:rsidRPr="008B2CD9" w:rsidRDefault="008B2CD9" w:rsidP="00E55ADC">
            <w:pPr>
              <w:spacing w:line="360" w:lineRule="auto"/>
              <w:jc w:val="both"/>
              <w:rPr>
                <w:b/>
                <w:bCs/>
                <w:color w:val="000000"/>
                <w:sz w:val="28"/>
                <w:szCs w:val="28"/>
                <w:lang w:val="en-US"/>
              </w:rPr>
            </w:pPr>
            <w:r>
              <w:rPr>
                <w:b/>
                <w:bCs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0" w:type="auto"/>
            <w:vMerge/>
            <w:tcBorders>
              <w:left w:val="nil"/>
              <w:bottom w:val="nil"/>
            </w:tcBorders>
          </w:tcPr>
          <w:p w:rsidR="004D41EE" w:rsidRPr="00390CD8" w:rsidRDefault="004D41EE" w:rsidP="00E55ADC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D41EE" w:rsidRPr="008B2CD9" w:rsidRDefault="008B2CD9" w:rsidP="00E55ADC">
            <w:pPr>
              <w:spacing w:line="360" w:lineRule="auto"/>
              <w:jc w:val="both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12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D41EE" w:rsidRPr="00390CD8" w:rsidRDefault="004D41EE" w:rsidP="00E55ADC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41EE" w:rsidRPr="008B2CD9" w:rsidRDefault="008B2CD9" w:rsidP="00E55ADC">
            <w:pPr>
              <w:spacing w:line="360" w:lineRule="auto"/>
              <w:jc w:val="both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6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4D41EE" w:rsidRPr="00390CD8" w:rsidRDefault="004D41EE" w:rsidP="00E55ADC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390CD8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0" w:type="auto"/>
          </w:tcPr>
          <w:p w:rsidR="004D41EE" w:rsidRPr="00390CD8" w:rsidRDefault="004D41EE" w:rsidP="00E55ADC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4D41EE" w:rsidRPr="00390CD8" w:rsidRDefault="004D41EE" w:rsidP="00E55ADC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right w:val="nil"/>
            </w:tcBorders>
          </w:tcPr>
          <w:p w:rsidR="004D41EE" w:rsidRPr="00390CD8" w:rsidRDefault="004D41EE" w:rsidP="00E55ADC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41EE" w:rsidRPr="00390CD8" w:rsidRDefault="004D41EE" w:rsidP="00E55ADC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</w:tcPr>
          <w:p w:rsidR="004D41EE" w:rsidRPr="00390CD8" w:rsidRDefault="004D41EE" w:rsidP="00E55ADC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41EE" w:rsidRPr="00390CD8" w:rsidRDefault="004D41EE" w:rsidP="00E55ADC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4D41EE" w:rsidRPr="00390CD8" w:rsidTr="00C95D16">
        <w:trPr>
          <w:trHeight w:val="30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4D41EE" w:rsidRPr="00390CD8" w:rsidRDefault="004D41EE" w:rsidP="00E55ADC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41EE" w:rsidRPr="00390CD8" w:rsidRDefault="004D41EE" w:rsidP="00E55ADC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4D41EE" w:rsidRPr="00390CD8" w:rsidRDefault="004D41EE" w:rsidP="00E55ADC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41EE" w:rsidRPr="00390CD8" w:rsidRDefault="004D41EE" w:rsidP="00E55ADC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4D41EE" w:rsidRPr="00390CD8" w:rsidRDefault="004D41EE" w:rsidP="00E55ADC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41EE" w:rsidRPr="00390CD8" w:rsidRDefault="004D41EE" w:rsidP="00E55ADC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4D41EE" w:rsidRPr="00390CD8" w:rsidRDefault="004D41EE" w:rsidP="00E55ADC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41EE" w:rsidRPr="00390CD8" w:rsidRDefault="004D41EE" w:rsidP="00E55ADC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4D41EE" w:rsidRPr="00390CD8" w:rsidRDefault="004D41EE" w:rsidP="00E55ADC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41EE" w:rsidRPr="00390CD8" w:rsidRDefault="004D41EE" w:rsidP="00E55ADC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4D41EE" w:rsidRPr="00390CD8" w:rsidRDefault="004D41EE" w:rsidP="00E55ADC">
            <w:pPr>
              <w:spacing w:line="360" w:lineRule="auto"/>
              <w:jc w:val="both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4D41EE" w:rsidRPr="00390CD8" w:rsidRDefault="008B2CD9" w:rsidP="00E55ADC">
            <w:pPr>
              <w:spacing w:line="360" w:lineRule="auto"/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0" w:type="auto"/>
            <w:vMerge/>
            <w:tcBorders>
              <w:left w:val="nil"/>
              <w:bottom w:val="nil"/>
            </w:tcBorders>
          </w:tcPr>
          <w:p w:rsidR="004D41EE" w:rsidRPr="00390CD8" w:rsidRDefault="004D41EE" w:rsidP="00E55ADC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41EE" w:rsidRPr="008B2CD9" w:rsidRDefault="008B2CD9" w:rsidP="00E55ADC">
            <w:pPr>
              <w:spacing w:line="360" w:lineRule="auto"/>
              <w:jc w:val="both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6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D41EE" w:rsidRPr="00390CD8" w:rsidRDefault="004D41EE" w:rsidP="00E55ADC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41EE" w:rsidRPr="008B2CD9" w:rsidRDefault="008B2CD9" w:rsidP="00E55ADC">
            <w:pPr>
              <w:spacing w:line="360" w:lineRule="auto"/>
              <w:jc w:val="both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3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4D41EE" w:rsidRPr="00390CD8" w:rsidRDefault="004D41EE" w:rsidP="00E55ADC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390CD8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0" w:type="auto"/>
            <w:tcBorders>
              <w:top w:val="nil"/>
            </w:tcBorders>
          </w:tcPr>
          <w:p w:rsidR="004D41EE" w:rsidRPr="00390CD8" w:rsidRDefault="004D41EE" w:rsidP="00E55ADC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41EE" w:rsidRPr="00390CD8" w:rsidRDefault="004D41EE" w:rsidP="00E55ADC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right w:val="nil"/>
            </w:tcBorders>
          </w:tcPr>
          <w:p w:rsidR="004D41EE" w:rsidRPr="00390CD8" w:rsidRDefault="004D41EE" w:rsidP="00E55ADC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41EE" w:rsidRPr="00390CD8" w:rsidRDefault="004D41EE" w:rsidP="00E55ADC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4D41EE" w:rsidRPr="00390CD8" w:rsidTr="008B2CD9">
        <w:trPr>
          <w:trHeight w:val="30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4D41EE" w:rsidRPr="00390CD8" w:rsidRDefault="004D41EE" w:rsidP="00E55ADC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41EE" w:rsidRPr="00390CD8" w:rsidRDefault="004D41EE" w:rsidP="00E55ADC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4D41EE" w:rsidRPr="00390CD8" w:rsidRDefault="004D41EE" w:rsidP="00E55ADC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41EE" w:rsidRPr="00390CD8" w:rsidRDefault="004D41EE" w:rsidP="00E55ADC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4D41EE" w:rsidRPr="00390CD8" w:rsidRDefault="004D41EE" w:rsidP="00E55ADC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41EE" w:rsidRPr="00390CD8" w:rsidRDefault="004D41EE" w:rsidP="00E55ADC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4D41EE" w:rsidRPr="00390CD8" w:rsidRDefault="004D41EE" w:rsidP="00E55ADC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41EE" w:rsidRPr="00390CD8" w:rsidRDefault="004D41EE" w:rsidP="00E55ADC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4D41EE" w:rsidRPr="00390CD8" w:rsidRDefault="004D41EE" w:rsidP="00E55ADC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41EE" w:rsidRPr="00390CD8" w:rsidRDefault="004D41EE" w:rsidP="00E55ADC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4D41EE" w:rsidRPr="00390CD8" w:rsidRDefault="004D41EE" w:rsidP="00E55ADC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41EE" w:rsidRPr="00390CD8" w:rsidRDefault="004D41EE" w:rsidP="00E55ADC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4D41EE" w:rsidRPr="00390CD8" w:rsidRDefault="004D41EE" w:rsidP="00E55ADC">
            <w:pPr>
              <w:spacing w:line="360" w:lineRule="auto"/>
              <w:jc w:val="both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4D41EE" w:rsidRPr="00390CD8" w:rsidRDefault="008B2CD9" w:rsidP="00E55ADC">
            <w:pPr>
              <w:spacing w:line="360" w:lineRule="auto"/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</w:t>
            </w:r>
          </w:p>
        </w:tc>
        <w:tc>
          <w:tcPr>
            <w:tcW w:w="0" w:type="auto"/>
            <w:vMerge/>
            <w:tcBorders>
              <w:bottom w:val="nil"/>
            </w:tcBorders>
          </w:tcPr>
          <w:p w:rsidR="004D41EE" w:rsidRPr="00390CD8" w:rsidRDefault="004D41EE" w:rsidP="00E55ADC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41EE" w:rsidRPr="00390CD8" w:rsidRDefault="008B2CD9" w:rsidP="00E55ADC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D41EE" w:rsidRPr="00390CD8" w:rsidRDefault="004D41EE" w:rsidP="00E55ADC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41EE" w:rsidRPr="008B2CD9" w:rsidRDefault="008B2CD9" w:rsidP="00E55ADC">
            <w:pPr>
              <w:spacing w:line="360" w:lineRule="auto"/>
              <w:jc w:val="both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0" w:type="auto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D41EE" w:rsidRPr="00390CD8" w:rsidRDefault="004D41EE" w:rsidP="00E55ADC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390CD8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0" w:type="auto"/>
          </w:tcPr>
          <w:p w:rsidR="004D41EE" w:rsidRPr="00390CD8" w:rsidRDefault="004D41EE" w:rsidP="00E55ADC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41EE" w:rsidRPr="00390CD8" w:rsidRDefault="004D41EE" w:rsidP="00E55ADC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4D41EE" w:rsidRPr="00390CD8" w:rsidTr="008B2CD9">
        <w:trPr>
          <w:trHeight w:val="30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4D41EE" w:rsidRPr="00390CD8" w:rsidRDefault="004D41EE" w:rsidP="00E55ADC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41EE" w:rsidRPr="00390CD8" w:rsidRDefault="004D41EE" w:rsidP="00E55ADC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4D41EE" w:rsidRPr="00390CD8" w:rsidRDefault="004D41EE" w:rsidP="00E55ADC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41EE" w:rsidRPr="00390CD8" w:rsidRDefault="004D41EE" w:rsidP="00E55ADC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4D41EE" w:rsidRPr="00390CD8" w:rsidRDefault="004D41EE" w:rsidP="00E55ADC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41EE" w:rsidRPr="00390CD8" w:rsidRDefault="004D41EE" w:rsidP="00E55ADC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4D41EE" w:rsidRPr="00390CD8" w:rsidRDefault="004D41EE" w:rsidP="00E55ADC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41EE" w:rsidRPr="00390CD8" w:rsidRDefault="004D41EE" w:rsidP="00E55ADC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4D41EE" w:rsidRPr="00390CD8" w:rsidRDefault="004D41EE" w:rsidP="00E55ADC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41EE" w:rsidRPr="00390CD8" w:rsidRDefault="004D41EE" w:rsidP="00E55ADC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4D41EE" w:rsidRPr="00390CD8" w:rsidRDefault="004D41EE" w:rsidP="00E55ADC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41EE" w:rsidRPr="00390CD8" w:rsidRDefault="004D41EE" w:rsidP="00E55ADC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4D41EE" w:rsidRPr="00390CD8" w:rsidRDefault="004D41EE" w:rsidP="00E55ADC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41EE" w:rsidRPr="00390CD8" w:rsidRDefault="004D41EE" w:rsidP="00E55ADC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4D41EE" w:rsidRPr="00390CD8" w:rsidRDefault="004D41EE" w:rsidP="00E55ADC">
            <w:pPr>
              <w:spacing w:line="360" w:lineRule="auto"/>
              <w:jc w:val="both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4D41EE" w:rsidRPr="00390CD8" w:rsidRDefault="004D41EE" w:rsidP="00E55ADC">
            <w:pPr>
              <w:spacing w:line="360" w:lineRule="auto"/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 w:rsidRPr="00390CD8">
              <w:rPr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0" w:type="auto"/>
            <w:vMerge/>
            <w:tcBorders>
              <w:bottom w:val="nil"/>
            </w:tcBorders>
          </w:tcPr>
          <w:p w:rsidR="004D41EE" w:rsidRPr="00390CD8" w:rsidRDefault="004D41EE" w:rsidP="00E55ADC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D41EE" w:rsidRPr="00390CD8" w:rsidRDefault="008B2CD9" w:rsidP="00E55ADC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D41EE" w:rsidRPr="00390CD8" w:rsidRDefault="004D41EE" w:rsidP="00E55ADC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41EE" w:rsidRPr="008B2CD9" w:rsidRDefault="008B2CD9" w:rsidP="00E55ADC">
            <w:pPr>
              <w:spacing w:line="360" w:lineRule="auto"/>
              <w:jc w:val="both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</w:tcBorders>
          </w:tcPr>
          <w:p w:rsidR="004D41EE" w:rsidRPr="00390CD8" w:rsidRDefault="004D41EE" w:rsidP="00E55ADC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4D41EE" w:rsidRPr="00390CD8" w:rsidTr="008B2CD9">
        <w:trPr>
          <w:trHeight w:val="30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4D41EE" w:rsidRPr="00390CD8" w:rsidRDefault="004D41EE" w:rsidP="00E55ADC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41EE" w:rsidRPr="00390CD8" w:rsidRDefault="004D41EE" w:rsidP="00E55ADC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4D41EE" w:rsidRPr="00390CD8" w:rsidRDefault="004D41EE" w:rsidP="00E55ADC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41EE" w:rsidRPr="00390CD8" w:rsidRDefault="004D41EE" w:rsidP="00E55ADC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4D41EE" w:rsidRPr="00390CD8" w:rsidRDefault="004D41EE" w:rsidP="00E55ADC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41EE" w:rsidRPr="00390CD8" w:rsidRDefault="004D41EE" w:rsidP="00E55ADC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4D41EE" w:rsidRPr="00390CD8" w:rsidRDefault="004D41EE" w:rsidP="00E55ADC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41EE" w:rsidRPr="00390CD8" w:rsidRDefault="004D41EE" w:rsidP="00E55ADC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4D41EE" w:rsidRPr="00390CD8" w:rsidRDefault="004D41EE" w:rsidP="00E55ADC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41EE" w:rsidRPr="00390CD8" w:rsidRDefault="004D41EE" w:rsidP="00E55ADC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4D41EE" w:rsidRPr="00390CD8" w:rsidRDefault="004D41EE" w:rsidP="00E55ADC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41EE" w:rsidRPr="00390CD8" w:rsidRDefault="004D41EE" w:rsidP="00E55ADC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4D41EE" w:rsidRPr="00390CD8" w:rsidRDefault="004D41EE" w:rsidP="00E55ADC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41EE" w:rsidRPr="00390CD8" w:rsidRDefault="004D41EE" w:rsidP="00E55ADC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4D41EE" w:rsidRPr="00390CD8" w:rsidRDefault="004D41EE" w:rsidP="00E55ADC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41EE" w:rsidRPr="00390CD8" w:rsidRDefault="004D41EE" w:rsidP="00E55ADC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4D41EE" w:rsidRPr="00390CD8" w:rsidRDefault="004D41EE" w:rsidP="00E55ADC">
            <w:pPr>
              <w:spacing w:line="360" w:lineRule="auto"/>
              <w:jc w:val="both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4D41EE" w:rsidRPr="00390CD8" w:rsidRDefault="008B2CD9" w:rsidP="004D41EE">
            <w:pPr>
              <w:spacing w:line="360" w:lineRule="auto"/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0" w:type="auto"/>
            <w:vMerge/>
            <w:tcBorders>
              <w:left w:val="nil"/>
              <w:bottom w:val="nil"/>
            </w:tcBorders>
          </w:tcPr>
          <w:p w:rsidR="004D41EE" w:rsidRPr="00390CD8" w:rsidRDefault="004D41EE" w:rsidP="00E55ADC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D41EE" w:rsidRPr="00390CD8" w:rsidRDefault="004D41EE" w:rsidP="00E55ADC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4D41EE" w:rsidRPr="00390CD8" w:rsidRDefault="004D41EE" w:rsidP="00E55ADC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right w:val="nil"/>
            </w:tcBorders>
            <w:shd w:val="clear" w:color="auto" w:fill="auto"/>
            <w:noWrap/>
            <w:vAlign w:val="bottom"/>
          </w:tcPr>
          <w:p w:rsidR="004D41EE" w:rsidRPr="00390CD8" w:rsidRDefault="004D41EE" w:rsidP="00E55ADC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</w:tr>
    </w:tbl>
    <w:p w:rsidR="004D41EE" w:rsidRPr="004D41EE" w:rsidRDefault="001B613E" w:rsidP="00E51396">
      <w:pPr>
        <w:pStyle w:val="a6"/>
        <w:tabs>
          <w:tab w:val="left" w:pos="993"/>
        </w:tabs>
        <w:spacing w:before="0" w:beforeAutospacing="0" w:after="0" w:afterAutospacing="0" w:line="360" w:lineRule="auto"/>
        <w:rPr>
          <w:bCs/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bCs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444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10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Cambria Math"/>
                  <w:bCs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110111100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.</m:t>
          </m:r>
        </m:oMath>
      </m:oMathPara>
    </w:p>
    <w:p w:rsidR="004D41EE" w:rsidRDefault="00947688" w:rsidP="00E51396">
      <w:pPr>
        <w:pStyle w:val="a6"/>
        <w:tabs>
          <w:tab w:val="left" w:pos="993"/>
        </w:tabs>
        <w:spacing w:before="0" w:beforeAutospacing="0" w:after="0" w:afterAutospacing="0" w:line="360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Переведем дробную часть исходного числа в двоичную систему</w:t>
      </w:r>
    </w:p>
    <w:tbl>
      <w:tblPr>
        <w:tblStyle w:val="a7"/>
        <w:tblW w:w="0" w:type="auto"/>
        <w:tblInd w:w="1068" w:type="dxa"/>
        <w:tblLook w:val="04A0" w:firstRow="1" w:lastRow="0" w:firstColumn="1" w:lastColumn="0" w:noHBand="0" w:noVBand="1"/>
      </w:tblPr>
      <w:tblGrid>
        <w:gridCol w:w="350"/>
        <w:gridCol w:w="420"/>
        <w:gridCol w:w="630"/>
      </w:tblGrid>
      <w:tr w:rsidR="003464CA" w:rsidTr="003464CA">
        <w:tc>
          <w:tcPr>
            <w:tcW w:w="350" w:type="dxa"/>
            <w:vMerge w:val="restart"/>
            <w:vAlign w:val="center"/>
          </w:tcPr>
          <w:p w:rsidR="003464CA" w:rsidRPr="003464CA" w:rsidRDefault="003464CA" w:rsidP="003464CA">
            <w:pPr>
              <w:pStyle w:val="a8"/>
              <w:ind w:right="-6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</w:t>
            </w:r>
          </w:p>
        </w:tc>
        <w:tc>
          <w:tcPr>
            <w:tcW w:w="420" w:type="dxa"/>
            <w:vAlign w:val="center"/>
          </w:tcPr>
          <w:p w:rsidR="003464CA" w:rsidRDefault="003464CA" w:rsidP="00E55ADC">
            <w:pPr>
              <w:pStyle w:val="a8"/>
              <w:ind w:right="-6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</w:t>
            </w:r>
          </w:p>
        </w:tc>
        <w:tc>
          <w:tcPr>
            <w:tcW w:w="0" w:type="auto"/>
            <w:vAlign w:val="center"/>
          </w:tcPr>
          <w:p w:rsidR="003464CA" w:rsidRDefault="00E34085" w:rsidP="00E55ADC">
            <w:pPr>
              <w:pStyle w:val="a8"/>
              <w:ind w:right="-6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  <w:r w:rsidR="003464CA"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</w:tr>
      <w:tr w:rsidR="003464CA" w:rsidTr="003464CA">
        <w:tc>
          <w:tcPr>
            <w:tcW w:w="350" w:type="dxa"/>
            <w:vMerge/>
          </w:tcPr>
          <w:p w:rsidR="003464CA" w:rsidRPr="00E333B2" w:rsidRDefault="003464CA" w:rsidP="00E55ADC">
            <w:pPr>
              <w:pStyle w:val="a8"/>
              <w:ind w:right="-6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420" w:type="dxa"/>
            <w:vAlign w:val="center"/>
          </w:tcPr>
          <w:p w:rsidR="003464CA" w:rsidRPr="00E333B2" w:rsidRDefault="003464CA" w:rsidP="00E55ADC">
            <w:pPr>
              <w:pStyle w:val="a8"/>
              <w:ind w:right="-6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3464CA" w:rsidRDefault="003464CA" w:rsidP="00E55ADC">
            <w:pPr>
              <w:pStyle w:val="a8"/>
              <w:ind w:right="-6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3464CA" w:rsidTr="003464CA">
        <w:tc>
          <w:tcPr>
            <w:tcW w:w="350" w:type="dxa"/>
            <w:vMerge w:val="restart"/>
            <w:vAlign w:val="center"/>
          </w:tcPr>
          <w:p w:rsidR="003464CA" w:rsidRPr="003464CA" w:rsidRDefault="003464CA" w:rsidP="003464CA">
            <w:pPr>
              <w:pStyle w:val="a8"/>
              <w:ind w:right="-6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</w:t>
            </w:r>
          </w:p>
        </w:tc>
        <w:tc>
          <w:tcPr>
            <w:tcW w:w="420" w:type="dxa"/>
            <w:vAlign w:val="center"/>
          </w:tcPr>
          <w:p w:rsidR="003464CA" w:rsidRPr="003464CA" w:rsidRDefault="003464CA" w:rsidP="00E55ADC">
            <w:pPr>
              <w:pStyle w:val="a8"/>
              <w:ind w:right="-6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</w:t>
            </w:r>
          </w:p>
        </w:tc>
        <w:tc>
          <w:tcPr>
            <w:tcW w:w="0" w:type="auto"/>
            <w:vAlign w:val="center"/>
          </w:tcPr>
          <w:p w:rsidR="003464CA" w:rsidRPr="00E34085" w:rsidRDefault="00E34085" w:rsidP="00E55ADC">
            <w:pPr>
              <w:pStyle w:val="a8"/>
              <w:ind w:right="-6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</w:t>
            </w:r>
            <w:r w:rsidR="003464CA">
              <w:rPr>
                <w:rFonts w:ascii="Times New Roman" w:hAnsi="Times New Roman"/>
                <w:sz w:val="28"/>
                <w:szCs w:val="28"/>
              </w:rPr>
              <w:t>5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0</w:t>
            </w:r>
          </w:p>
        </w:tc>
      </w:tr>
      <w:tr w:rsidR="003464CA" w:rsidTr="003464CA">
        <w:tc>
          <w:tcPr>
            <w:tcW w:w="350" w:type="dxa"/>
            <w:vMerge/>
          </w:tcPr>
          <w:p w:rsidR="003464CA" w:rsidRPr="00E333B2" w:rsidRDefault="003464CA" w:rsidP="00E55ADC">
            <w:pPr>
              <w:pStyle w:val="a8"/>
              <w:ind w:right="-6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420" w:type="dxa"/>
            <w:vAlign w:val="center"/>
          </w:tcPr>
          <w:p w:rsidR="003464CA" w:rsidRPr="00E333B2" w:rsidRDefault="003464CA" w:rsidP="00E55ADC">
            <w:pPr>
              <w:pStyle w:val="a8"/>
              <w:ind w:right="-6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3464CA" w:rsidRPr="003464CA" w:rsidRDefault="003464CA" w:rsidP="00E55ADC">
            <w:pPr>
              <w:pStyle w:val="a8"/>
              <w:ind w:right="-6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E34085" w:rsidTr="00E34085">
        <w:tc>
          <w:tcPr>
            <w:tcW w:w="350" w:type="dxa"/>
            <w:vMerge w:val="restart"/>
            <w:vAlign w:val="center"/>
          </w:tcPr>
          <w:p w:rsidR="00E34085" w:rsidRPr="00E333B2" w:rsidRDefault="00E34085" w:rsidP="00E34085">
            <w:pPr>
              <w:pStyle w:val="a8"/>
              <w:ind w:right="-6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x</w:t>
            </w:r>
          </w:p>
        </w:tc>
        <w:tc>
          <w:tcPr>
            <w:tcW w:w="420" w:type="dxa"/>
            <w:vAlign w:val="center"/>
          </w:tcPr>
          <w:p w:rsidR="00E34085" w:rsidRPr="003464CA" w:rsidRDefault="00E34085" w:rsidP="00E55ADC">
            <w:pPr>
              <w:pStyle w:val="a8"/>
              <w:ind w:right="-6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</w:p>
        </w:tc>
        <w:tc>
          <w:tcPr>
            <w:tcW w:w="0" w:type="auto"/>
            <w:vAlign w:val="center"/>
          </w:tcPr>
          <w:p w:rsidR="00E34085" w:rsidRPr="003464CA" w:rsidRDefault="00E34085" w:rsidP="00E55ADC">
            <w:pPr>
              <w:pStyle w:val="a8"/>
              <w:ind w:right="-6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50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E34085" w:rsidTr="003464CA">
        <w:tc>
          <w:tcPr>
            <w:tcW w:w="350" w:type="dxa"/>
            <w:vMerge/>
          </w:tcPr>
          <w:p w:rsidR="00E34085" w:rsidRPr="00E333B2" w:rsidRDefault="00E34085" w:rsidP="00E55ADC">
            <w:pPr>
              <w:pStyle w:val="a8"/>
              <w:ind w:right="-6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420" w:type="dxa"/>
            <w:vAlign w:val="center"/>
          </w:tcPr>
          <w:p w:rsidR="00E34085" w:rsidRDefault="00E34085" w:rsidP="00E55ADC">
            <w:pPr>
              <w:pStyle w:val="a8"/>
              <w:ind w:right="-6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E34085" w:rsidRPr="00E34085" w:rsidRDefault="00E34085" w:rsidP="00E55ADC">
            <w:pPr>
              <w:pStyle w:val="a8"/>
              <w:ind w:right="-6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</w:t>
            </w:r>
          </w:p>
        </w:tc>
      </w:tr>
      <w:tr w:rsidR="00E34085" w:rsidTr="003464CA">
        <w:tc>
          <w:tcPr>
            <w:tcW w:w="350" w:type="dxa"/>
          </w:tcPr>
          <w:p w:rsidR="00E34085" w:rsidRPr="00E333B2" w:rsidRDefault="00E34085" w:rsidP="00E55ADC">
            <w:pPr>
              <w:pStyle w:val="a8"/>
              <w:ind w:right="-6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420" w:type="dxa"/>
            <w:vAlign w:val="center"/>
          </w:tcPr>
          <w:p w:rsidR="00E34085" w:rsidRPr="00E34085" w:rsidRDefault="00E34085" w:rsidP="00E55ADC">
            <w:pPr>
              <w:pStyle w:val="a8"/>
              <w:ind w:right="-6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1,</w:t>
            </w:r>
          </w:p>
        </w:tc>
        <w:tc>
          <w:tcPr>
            <w:tcW w:w="0" w:type="auto"/>
            <w:vAlign w:val="center"/>
          </w:tcPr>
          <w:p w:rsidR="00E34085" w:rsidRPr="00E34085" w:rsidRDefault="00E34085" w:rsidP="00E55ADC">
            <w:pPr>
              <w:pStyle w:val="a8"/>
              <w:ind w:right="-6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000</w:t>
            </w:r>
          </w:p>
        </w:tc>
      </w:tr>
    </w:tbl>
    <w:p w:rsidR="004D41EE" w:rsidRPr="00CB7B00" w:rsidRDefault="001B613E" w:rsidP="00E51396">
      <w:pPr>
        <w:pStyle w:val="a6"/>
        <w:tabs>
          <w:tab w:val="left" w:pos="993"/>
        </w:tabs>
        <w:spacing w:before="0" w:beforeAutospacing="0" w:after="0" w:afterAutospacing="0" w:line="360" w:lineRule="auto"/>
        <w:rPr>
          <w:bCs/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bCs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0,125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10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Cambria Math"/>
                  <w:bCs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0,001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sub>
          </m:sSub>
        </m:oMath>
      </m:oMathPara>
    </w:p>
    <w:p w:rsidR="00F56B54" w:rsidRPr="00CB7B00" w:rsidRDefault="00CB7B00" w:rsidP="009504AC">
      <w:pPr>
        <w:spacing w:line="360" w:lineRule="auto"/>
        <w:rPr>
          <w:sz w:val="28"/>
          <w:szCs w:val="28"/>
        </w:rPr>
      </w:pPr>
      <w:r w:rsidRPr="00CB7B00">
        <w:rPr>
          <w:sz w:val="28"/>
          <w:szCs w:val="28"/>
        </w:rPr>
        <w:t xml:space="preserve">Тогда </w:t>
      </w:r>
      <w:r>
        <w:rPr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444,125</m:t>
            </m:r>
          </m:e>
          <m:sub>
            <m:r>
              <w:rPr>
                <w:rFonts w:ascii="Cambria Math" w:hAnsi="Cambria Math"/>
                <w:sz w:val="28"/>
                <w:szCs w:val="28"/>
                <w:vertAlign w:val="subscript"/>
              </w:rPr>
              <m:t>10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110111100,001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2</m:t>
            </m:r>
          </m:sub>
        </m:sSub>
      </m:oMath>
    </w:p>
    <w:p w:rsidR="005F4C16" w:rsidRPr="004D41EE" w:rsidRDefault="005F4C16" w:rsidP="005F4C16">
      <w:pPr>
        <w:pStyle w:val="a6"/>
        <w:tabs>
          <w:tab w:val="left" w:pos="993"/>
        </w:tabs>
        <w:spacing w:before="0" w:beforeAutospacing="0" w:after="0" w:afterAutospacing="0" w:line="360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Переведем число </w:t>
      </w:r>
      <w:r w:rsidR="00985514" w:rsidRPr="00985514">
        <w:rPr>
          <w:bCs/>
          <w:sz w:val="28"/>
          <w:szCs w:val="28"/>
        </w:rPr>
        <w:t>444</w:t>
      </w:r>
      <w:r w:rsidRPr="007C2045">
        <w:rPr>
          <w:sz w:val="28"/>
          <w:szCs w:val="28"/>
        </w:rPr>
        <w:t>,</w:t>
      </w:r>
      <w:r w:rsidR="00985514" w:rsidRPr="00985514">
        <w:rPr>
          <w:sz w:val="28"/>
          <w:szCs w:val="28"/>
        </w:rPr>
        <w:t>1</w:t>
      </w:r>
      <w:r w:rsidRPr="007C2045">
        <w:rPr>
          <w:sz w:val="28"/>
          <w:szCs w:val="28"/>
        </w:rPr>
        <w:t>25</w:t>
      </w:r>
      <w:r w:rsidRPr="007C2045">
        <w:rPr>
          <w:sz w:val="28"/>
          <w:szCs w:val="28"/>
          <w:vertAlign w:val="subscript"/>
        </w:rPr>
        <w:t>(10)</w:t>
      </w:r>
      <w:r>
        <w:rPr>
          <w:sz w:val="28"/>
          <w:szCs w:val="28"/>
        </w:rPr>
        <w:t xml:space="preserve"> в восьмеричную систему. Сначала  переведем целую  часть числа в восьмеричную систему.</w:t>
      </w:r>
    </w:p>
    <w:tbl>
      <w:tblPr>
        <w:tblW w:w="0" w:type="auto"/>
        <w:jc w:val="center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64"/>
        <w:gridCol w:w="590"/>
        <w:gridCol w:w="264"/>
        <w:gridCol w:w="450"/>
        <w:gridCol w:w="264"/>
        <w:gridCol w:w="310"/>
        <w:gridCol w:w="176"/>
        <w:gridCol w:w="310"/>
        <w:gridCol w:w="176"/>
      </w:tblGrid>
      <w:tr w:rsidR="00985514" w:rsidRPr="00390CD8" w:rsidTr="00E55ADC">
        <w:trPr>
          <w:trHeight w:val="300"/>
          <w:jc w:val="center"/>
        </w:trPr>
        <w:tc>
          <w:tcPr>
            <w:tcW w:w="0" w:type="auto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985514" w:rsidRDefault="00985514" w:rsidP="00E55ADC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5514" w:rsidRPr="005C5351" w:rsidRDefault="00985514" w:rsidP="00E55ADC">
            <w:pPr>
              <w:spacing w:line="360" w:lineRule="auto"/>
              <w:jc w:val="both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444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985514" w:rsidRPr="00390CD8" w:rsidRDefault="00985514" w:rsidP="00E55ADC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0" w:type="auto"/>
            <w:tcBorders>
              <w:top w:val="nil"/>
            </w:tcBorders>
          </w:tcPr>
          <w:p w:rsidR="00985514" w:rsidRPr="00390CD8" w:rsidRDefault="00985514" w:rsidP="00E55ADC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5514" w:rsidRPr="00390CD8" w:rsidRDefault="00985514" w:rsidP="00E55ADC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right w:val="nil"/>
            </w:tcBorders>
          </w:tcPr>
          <w:p w:rsidR="00985514" w:rsidRPr="00390CD8" w:rsidRDefault="00985514" w:rsidP="00E55ADC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5514" w:rsidRPr="00390CD8" w:rsidRDefault="00985514" w:rsidP="00E55ADC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</w:tcPr>
          <w:p w:rsidR="00985514" w:rsidRPr="00390CD8" w:rsidRDefault="00985514" w:rsidP="00E55ADC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985514" w:rsidRPr="00390CD8" w:rsidTr="00E55ADC">
        <w:trPr>
          <w:trHeight w:val="300"/>
          <w:jc w:val="center"/>
        </w:trPr>
        <w:tc>
          <w:tcPr>
            <w:tcW w:w="0" w:type="auto"/>
            <w:vMerge/>
            <w:tcBorders>
              <w:left w:val="nil"/>
              <w:bottom w:val="nil"/>
              <w:right w:val="nil"/>
            </w:tcBorders>
          </w:tcPr>
          <w:p w:rsidR="00985514" w:rsidRDefault="00985514" w:rsidP="00E55ADC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5514" w:rsidRPr="00985514" w:rsidRDefault="00985514" w:rsidP="005F4C16">
            <w:pPr>
              <w:spacing w:line="360" w:lineRule="auto"/>
              <w:jc w:val="both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440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</w:tcBorders>
            <w:vAlign w:val="center"/>
          </w:tcPr>
          <w:p w:rsidR="00985514" w:rsidRDefault="00985514" w:rsidP="00E55ADC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5514" w:rsidRPr="00985514" w:rsidRDefault="00985514" w:rsidP="00E55ADC">
            <w:pPr>
              <w:spacing w:line="360" w:lineRule="auto"/>
              <w:jc w:val="both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55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985514" w:rsidRPr="00390CD8" w:rsidRDefault="00985514" w:rsidP="00E55ADC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0" w:type="auto"/>
            <w:tcBorders>
              <w:top w:val="nil"/>
            </w:tcBorders>
          </w:tcPr>
          <w:p w:rsidR="00985514" w:rsidRPr="00390CD8" w:rsidRDefault="00985514" w:rsidP="00E55ADC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5514" w:rsidRPr="00390CD8" w:rsidRDefault="00985514" w:rsidP="00E55ADC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right w:val="nil"/>
            </w:tcBorders>
          </w:tcPr>
          <w:p w:rsidR="00985514" w:rsidRPr="00390CD8" w:rsidRDefault="00985514" w:rsidP="00E55ADC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985514" w:rsidRPr="00390CD8" w:rsidTr="00E55ADC">
        <w:trPr>
          <w:trHeight w:val="30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985514" w:rsidRDefault="00985514" w:rsidP="00E55ADC">
            <w:pPr>
              <w:spacing w:line="360" w:lineRule="auto"/>
              <w:jc w:val="both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985514" w:rsidRPr="00390CD8" w:rsidRDefault="00985514" w:rsidP="00E55ADC">
            <w:pPr>
              <w:spacing w:line="360" w:lineRule="auto"/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0" w:type="auto"/>
            <w:vMerge/>
            <w:tcBorders>
              <w:left w:val="nil"/>
              <w:bottom w:val="nil"/>
            </w:tcBorders>
          </w:tcPr>
          <w:p w:rsidR="00985514" w:rsidRDefault="00985514" w:rsidP="00E55ADC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5514" w:rsidRPr="00390CD8" w:rsidRDefault="00985514" w:rsidP="00E55ADC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48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985514" w:rsidRDefault="00985514" w:rsidP="00E55ADC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5514" w:rsidRPr="00390CD8" w:rsidRDefault="00985514" w:rsidP="00E55ADC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985514" w:rsidRPr="00390CD8" w:rsidRDefault="00985514" w:rsidP="00E55ADC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0" w:type="auto"/>
            <w:tcBorders>
              <w:top w:val="nil"/>
            </w:tcBorders>
          </w:tcPr>
          <w:p w:rsidR="00985514" w:rsidRPr="00390CD8" w:rsidRDefault="00985514" w:rsidP="00E55ADC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985514" w:rsidRPr="00390CD8" w:rsidTr="005F4C16">
        <w:trPr>
          <w:gridAfter w:val="1"/>
          <w:trHeight w:val="30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985514" w:rsidRPr="00390CD8" w:rsidRDefault="00985514" w:rsidP="00E55ADC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5514" w:rsidRPr="00390CD8" w:rsidRDefault="00985514" w:rsidP="00E55ADC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985514" w:rsidRDefault="00985514" w:rsidP="00E55ADC">
            <w:pPr>
              <w:spacing w:line="360" w:lineRule="auto"/>
              <w:jc w:val="both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985514" w:rsidRPr="00390CD8" w:rsidRDefault="00985514" w:rsidP="005F4C16">
            <w:pPr>
              <w:spacing w:line="360" w:lineRule="auto"/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0" w:type="auto"/>
            <w:vMerge/>
            <w:tcBorders>
              <w:left w:val="nil"/>
              <w:bottom w:val="nil"/>
            </w:tcBorders>
          </w:tcPr>
          <w:p w:rsidR="00985514" w:rsidRDefault="00985514" w:rsidP="00E55ADC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5514" w:rsidRPr="00390CD8" w:rsidRDefault="00985514" w:rsidP="00E55ADC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985514" w:rsidRDefault="00985514" w:rsidP="00E55ADC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5514" w:rsidRPr="00985514" w:rsidRDefault="00985514" w:rsidP="00E55ADC">
            <w:pPr>
              <w:spacing w:line="360" w:lineRule="auto"/>
              <w:jc w:val="both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0</w:t>
            </w:r>
          </w:p>
        </w:tc>
      </w:tr>
      <w:tr w:rsidR="00985514" w:rsidRPr="00390CD8" w:rsidTr="00985514">
        <w:trPr>
          <w:trHeight w:val="30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985514" w:rsidRPr="00390CD8" w:rsidRDefault="00985514" w:rsidP="00E55ADC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5514" w:rsidRPr="00390CD8" w:rsidRDefault="00985514" w:rsidP="00E55ADC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985514" w:rsidRPr="00390CD8" w:rsidRDefault="00985514" w:rsidP="00E55ADC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5514" w:rsidRPr="00390CD8" w:rsidRDefault="00985514" w:rsidP="00E55ADC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985514" w:rsidRDefault="00985514" w:rsidP="00E55ADC">
            <w:pPr>
              <w:spacing w:line="360" w:lineRule="auto"/>
              <w:jc w:val="both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985514" w:rsidRPr="00985514" w:rsidRDefault="00985514" w:rsidP="00E55ADC">
            <w:pPr>
              <w:spacing w:line="360" w:lineRule="auto"/>
              <w:jc w:val="both"/>
              <w:rPr>
                <w:b/>
                <w:bCs/>
                <w:color w:val="000000"/>
                <w:sz w:val="28"/>
                <w:szCs w:val="28"/>
                <w:lang w:val="en-US"/>
              </w:rPr>
            </w:pPr>
            <w:r>
              <w:rPr>
                <w:b/>
                <w:bCs/>
                <w:color w:val="000000"/>
                <w:sz w:val="28"/>
                <w:szCs w:val="28"/>
                <w:lang w:val="en-US"/>
              </w:rPr>
              <w:t>6</w:t>
            </w:r>
          </w:p>
        </w:tc>
        <w:tc>
          <w:tcPr>
            <w:tcW w:w="0" w:type="auto"/>
            <w:vMerge/>
            <w:tcBorders>
              <w:bottom w:val="nil"/>
            </w:tcBorders>
          </w:tcPr>
          <w:p w:rsidR="00985514" w:rsidRPr="00390CD8" w:rsidRDefault="00985514" w:rsidP="00E55ADC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85514" w:rsidRPr="00390CD8" w:rsidRDefault="00985514" w:rsidP="005F4C16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985514" w:rsidRPr="00390CD8" w:rsidRDefault="00985514" w:rsidP="00E55ADC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</w:tr>
    </w:tbl>
    <w:p w:rsidR="005F4C16" w:rsidRPr="004D41EE" w:rsidRDefault="001B613E" w:rsidP="005F4C16">
      <w:pPr>
        <w:pStyle w:val="a6"/>
        <w:tabs>
          <w:tab w:val="left" w:pos="993"/>
        </w:tabs>
        <w:spacing w:before="0" w:beforeAutospacing="0" w:after="0" w:afterAutospacing="0" w:line="360" w:lineRule="auto"/>
        <w:rPr>
          <w:bCs/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bCs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444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10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Cambria Math"/>
                  <w:bCs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674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8</m:t>
              </m:r>
            </m:sub>
          </m:sSub>
        </m:oMath>
      </m:oMathPara>
    </w:p>
    <w:p w:rsidR="005F4C16" w:rsidRDefault="005F4C16" w:rsidP="005F4C16">
      <w:pPr>
        <w:pStyle w:val="a6"/>
        <w:tabs>
          <w:tab w:val="left" w:pos="993"/>
        </w:tabs>
        <w:spacing w:before="0" w:beforeAutospacing="0" w:after="0" w:afterAutospacing="0" w:line="360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>Переведем дробную часть исходного числа в двоичную систему</w:t>
      </w:r>
    </w:p>
    <w:tbl>
      <w:tblPr>
        <w:tblStyle w:val="a7"/>
        <w:tblW w:w="0" w:type="auto"/>
        <w:tblInd w:w="1068" w:type="dxa"/>
        <w:tblLook w:val="04A0" w:firstRow="1" w:lastRow="0" w:firstColumn="1" w:lastColumn="0" w:noHBand="0" w:noVBand="1"/>
      </w:tblPr>
      <w:tblGrid>
        <w:gridCol w:w="350"/>
        <w:gridCol w:w="420"/>
        <w:gridCol w:w="630"/>
      </w:tblGrid>
      <w:tr w:rsidR="005F4C16" w:rsidTr="00E55ADC">
        <w:tc>
          <w:tcPr>
            <w:tcW w:w="350" w:type="dxa"/>
            <w:vMerge w:val="restart"/>
            <w:vAlign w:val="center"/>
          </w:tcPr>
          <w:p w:rsidR="005F4C16" w:rsidRPr="003464CA" w:rsidRDefault="005F4C16" w:rsidP="00E55ADC">
            <w:pPr>
              <w:pStyle w:val="a8"/>
              <w:ind w:right="-6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</w:t>
            </w:r>
          </w:p>
        </w:tc>
        <w:tc>
          <w:tcPr>
            <w:tcW w:w="420" w:type="dxa"/>
            <w:vAlign w:val="center"/>
          </w:tcPr>
          <w:p w:rsidR="005F4C16" w:rsidRDefault="005F4C16" w:rsidP="00E55ADC">
            <w:pPr>
              <w:pStyle w:val="a8"/>
              <w:ind w:right="-6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</w:t>
            </w:r>
          </w:p>
        </w:tc>
        <w:tc>
          <w:tcPr>
            <w:tcW w:w="0" w:type="auto"/>
            <w:vAlign w:val="center"/>
          </w:tcPr>
          <w:p w:rsidR="005F4C16" w:rsidRDefault="00985514" w:rsidP="00E55ADC">
            <w:pPr>
              <w:pStyle w:val="a8"/>
              <w:ind w:right="-6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  <w:r w:rsidR="005F4C16"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</w:tr>
      <w:tr w:rsidR="005F4C16" w:rsidTr="00E55ADC">
        <w:tc>
          <w:tcPr>
            <w:tcW w:w="350" w:type="dxa"/>
            <w:vMerge/>
          </w:tcPr>
          <w:p w:rsidR="005F4C16" w:rsidRPr="00E333B2" w:rsidRDefault="005F4C16" w:rsidP="00E55ADC">
            <w:pPr>
              <w:pStyle w:val="a8"/>
              <w:ind w:right="-6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420" w:type="dxa"/>
            <w:vAlign w:val="center"/>
          </w:tcPr>
          <w:p w:rsidR="005F4C16" w:rsidRPr="00E333B2" w:rsidRDefault="005F4C16" w:rsidP="00E55ADC">
            <w:pPr>
              <w:pStyle w:val="a8"/>
              <w:ind w:right="-6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5F4C16" w:rsidRDefault="005F4C16" w:rsidP="00E55ADC">
            <w:pPr>
              <w:pStyle w:val="a8"/>
              <w:ind w:right="-6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5F4C16" w:rsidTr="00E55ADC">
        <w:tc>
          <w:tcPr>
            <w:tcW w:w="350" w:type="dxa"/>
            <w:vMerge w:val="restart"/>
            <w:vAlign w:val="center"/>
          </w:tcPr>
          <w:p w:rsidR="005F4C16" w:rsidRPr="003464CA" w:rsidRDefault="005F4C16" w:rsidP="00E55ADC">
            <w:pPr>
              <w:pStyle w:val="a8"/>
              <w:ind w:right="-6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0" w:type="dxa"/>
            <w:vAlign w:val="center"/>
          </w:tcPr>
          <w:p w:rsidR="005F4C16" w:rsidRPr="003464CA" w:rsidRDefault="00985514" w:rsidP="00E55ADC">
            <w:pPr>
              <w:pStyle w:val="a8"/>
              <w:ind w:right="-6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5F4C16">
              <w:rPr>
                <w:rFonts w:ascii="Times New Roman" w:hAnsi="Times New Roman"/>
                <w:sz w:val="28"/>
                <w:szCs w:val="28"/>
              </w:rPr>
              <w:t>,</w:t>
            </w:r>
          </w:p>
        </w:tc>
        <w:tc>
          <w:tcPr>
            <w:tcW w:w="0" w:type="auto"/>
            <w:vAlign w:val="center"/>
          </w:tcPr>
          <w:p w:rsidR="005F4C16" w:rsidRPr="003464CA" w:rsidRDefault="005F4C16" w:rsidP="00E55ADC">
            <w:pPr>
              <w:pStyle w:val="a8"/>
              <w:ind w:right="-6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5F4C16" w:rsidTr="00E55ADC">
        <w:tc>
          <w:tcPr>
            <w:tcW w:w="350" w:type="dxa"/>
            <w:vMerge/>
          </w:tcPr>
          <w:p w:rsidR="005F4C16" w:rsidRPr="00E333B2" w:rsidRDefault="005F4C16" w:rsidP="00E55ADC">
            <w:pPr>
              <w:pStyle w:val="a8"/>
              <w:ind w:right="-6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910" w:type="dxa"/>
            <w:gridSpan w:val="2"/>
            <w:vAlign w:val="center"/>
          </w:tcPr>
          <w:p w:rsidR="005F4C16" w:rsidRPr="003464CA" w:rsidRDefault="005F4C16" w:rsidP="00E55ADC">
            <w:pPr>
              <w:pStyle w:val="a8"/>
              <w:ind w:right="-6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5F4C16" w:rsidRPr="00CB7B00" w:rsidRDefault="001B613E" w:rsidP="005F4C16">
      <w:pPr>
        <w:pStyle w:val="a6"/>
        <w:tabs>
          <w:tab w:val="left" w:pos="993"/>
        </w:tabs>
        <w:spacing w:before="0" w:beforeAutospacing="0" w:after="0" w:afterAutospacing="0" w:line="360" w:lineRule="auto"/>
        <w:rPr>
          <w:bCs/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bCs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0,125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10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Cambria Math"/>
                  <w:bCs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0,1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8</m:t>
              </m:r>
            </m:sub>
          </m:sSub>
        </m:oMath>
      </m:oMathPara>
    </w:p>
    <w:p w:rsidR="005F4C16" w:rsidRPr="00CB7B00" w:rsidRDefault="005F4C16" w:rsidP="005F4C16">
      <w:pPr>
        <w:spacing w:line="360" w:lineRule="auto"/>
        <w:rPr>
          <w:sz w:val="28"/>
          <w:szCs w:val="28"/>
        </w:rPr>
      </w:pPr>
      <w:r w:rsidRPr="00CB7B00">
        <w:rPr>
          <w:sz w:val="28"/>
          <w:szCs w:val="28"/>
        </w:rPr>
        <w:t xml:space="preserve">Тогда </w:t>
      </w:r>
      <w:r>
        <w:rPr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444,125</m:t>
            </m:r>
          </m:e>
          <m:sub>
            <m:r>
              <w:rPr>
                <w:rFonts w:ascii="Cambria Math" w:hAnsi="Cambria Math"/>
                <w:sz w:val="28"/>
                <w:szCs w:val="28"/>
                <w:vertAlign w:val="subscript"/>
              </w:rPr>
              <m:t>10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674,1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2</m:t>
            </m:r>
          </m:sub>
        </m:sSub>
      </m:oMath>
    </w:p>
    <w:p w:rsidR="00783288" w:rsidRPr="004D41EE" w:rsidRDefault="00783288" w:rsidP="00783288">
      <w:pPr>
        <w:pStyle w:val="a6"/>
        <w:tabs>
          <w:tab w:val="left" w:pos="993"/>
        </w:tabs>
        <w:spacing w:before="0" w:beforeAutospacing="0" w:after="0" w:afterAutospacing="0" w:line="360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Переведем число </w:t>
      </w:r>
      <w:r w:rsidR="00291D16" w:rsidRPr="00291D16">
        <w:rPr>
          <w:bCs/>
          <w:sz w:val="28"/>
          <w:szCs w:val="28"/>
        </w:rPr>
        <w:t>444</w:t>
      </w:r>
      <w:r w:rsidRPr="007C2045">
        <w:rPr>
          <w:sz w:val="28"/>
          <w:szCs w:val="28"/>
        </w:rPr>
        <w:t>,</w:t>
      </w:r>
      <w:r w:rsidR="00291D16" w:rsidRPr="00291D16">
        <w:rPr>
          <w:sz w:val="28"/>
          <w:szCs w:val="28"/>
        </w:rPr>
        <w:t>1</w:t>
      </w:r>
      <w:r w:rsidRPr="007C2045">
        <w:rPr>
          <w:sz w:val="28"/>
          <w:szCs w:val="28"/>
        </w:rPr>
        <w:t>25</w:t>
      </w:r>
      <w:r w:rsidRPr="007C2045">
        <w:rPr>
          <w:sz w:val="28"/>
          <w:szCs w:val="28"/>
          <w:vertAlign w:val="subscript"/>
        </w:rPr>
        <w:t>(10)</w:t>
      </w:r>
      <w:r>
        <w:rPr>
          <w:sz w:val="28"/>
          <w:szCs w:val="28"/>
        </w:rPr>
        <w:t xml:space="preserve"> в шестнадцатеричную  систему счисления. Сначала  переведем целую  часть числа в 16-ричную систему.</w:t>
      </w:r>
    </w:p>
    <w:tbl>
      <w:tblPr>
        <w:tblW w:w="0" w:type="auto"/>
        <w:jc w:val="center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64"/>
        <w:gridCol w:w="590"/>
        <w:gridCol w:w="264"/>
        <w:gridCol w:w="450"/>
        <w:gridCol w:w="264"/>
        <w:gridCol w:w="310"/>
        <w:gridCol w:w="176"/>
        <w:gridCol w:w="310"/>
      </w:tblGrid>
      <w:tr w:rsidR="00783288" w:rsidRPr="00390CD8" w:rsidTr="00783288">
        <w:trPr>
          <w:trHeight w:val="300"/>
          <w:jc w:val="center"/>
        </w:trPr>
        <w:tc>
          <w:tcPr>
            <w:tcW w:w="0" w:type="auto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783288" w:rsidRDefault="00783288" w:rsidP="00E55ADC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288" w:rsidRPr="00291D16" w:rsidRDefault="00291D16" w:rsidP="00E55ADC">
            <w:pPr>
              <w:spacing w:line="360" w:lineRule="auto"/>
              <w:jc w:val="both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444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783288" w:rsidRPr="00390CD8" w:rsidRDefault="00783288" w:rsidP="00E55ADC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</w:t>
            </w:r>
          </w:p>
        </w:tc>
        <w:tc>
          <w:tcPr>
            <w:tcW w:w="0" w:type="auto"/>
            <w:tcBorders>
              <w:top w:val="nil"/>
            </w:tcBorders>
          </w:tcPr>
          <w:p w:rsidR="00783288" w:rsidRPr="00390CD8" w:rsidRDefault="00783288" w:rsidP="00E55ADC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288" w:rsidRPr="00390CD8" w:rsidRDefault="00783288" w:rsidP="00E55ADC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right w:val="nil"/>
            </w:tcBorders>
          </w:tcPr>
          <w:p w:rsidR="00783288" w:rsidRPr="00390CD8" w:rsidRDefault="00783288" w:rsidP="00E55ADC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288" w:rsidRPr="00390CD8" w:rsidRDefault="00783288" w:rsidP="00E55ADC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783288" w:rsidRPr="00390CD8" w:rsidTr="00783288">
        <w:trPr>
          <w:trHeight w:val="300"/>
          <w:jc w:val="center"/>
        </w:trPr>
        <w:tc>
          <w:tcPr>
            <w:tcW w:w="0" w:type="auto"/>
            <w:vMerge/>
            <w:tcBorders>
              <w:left w:val="nil"/>
              <w:bottom w:val="nil"/>
              <w:right w:val="nil"/>
            </w:tcBorders>
          </w:tcPr>
          <w:p w:rsidR="00783288" w:rsidRDefault="00783288" w:rsidP="00E55ADC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3288" w:rsidRPr="00291D16" w:rsidRDefault="00291D16" w:rsidP="00E55ADC">
            <w:pPr>
              <w:spacing w:line="360" w:lineRule="auto"/>
              <w:jc w:val="both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432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</w:tcBorders>
            <w:vAlign w:val="center"/>
          </w:tcPr>
          <w:p w:rsidR="00783288" w:rsidRDefault="00783288" w:rsidP="00E55ADC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288" w:rsidRPr="00291D16" w:rsidRDefault="00291D16" w:rsidP="00E55ADC">
            <w:pPr>
              <w:spacing w:line="360" w:lineRule="auto"/>
              <w:jc w:val="both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27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783288" w:rsidRPr="00390CD8" w:rsidRDefault="00783288" w:rsidP="00E55ADC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</w:t>
            </w:r>
          </w:p>
        </w:tc>
        <w:tc>
          <w:tcPr>
            <w:tcW w:w="0" w:type="auto"/>
            <w:tcBorders>
              <w:top w:val="nil"/>
            </w:tcBorders>
          </w:tcPr>
          <w:p w:rsidR="00783288" w:rsidRPr="00390CD8" w:rsidRDefault="00783288" w:rsidP="00E55ADC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288" w:rsidRPr="00390CD8" w:rsidRDefault="00783288" w:rsidP="00E55ADC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783288" w:rsidRPr="00390CD8" w:rsidTr="00783288">
        <w:trPr>
          <w:trHeight w:val="30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783288" w:rsidRDefault="00783288" w:rsidP="00E55ADC">
            <w:pPr>
              <w:spacing w:line="360" w:lineRule="auto"/>
              <w:jc w:val="both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783288" w:rsidRPr="00390CD8" w:rsidRDefault="00291D16" w:rsidP="00E55ADC">
            <w:pPr>
              <w:spacing w:line="360" w:lineRule="auto"/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12</w:t>
            </w:r>
          </w:p>
        </w:tc>
        <w:tc>
          <w:tcPr>
            <w:tcW w:w="0" w:type="auto"/>
            <w:vMerge/>
            <w:tcBorders>
              <w:left w:val="nil"/>
              <w:bottom w:val="nil"/>
            </w:tcBorders>
          </w:tcPr>
          <w:p w:rsidR="00783288" w:rsidRDefault="00783288" w:rsidP="00E55ADC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3288" w:rsidRPr="00291D16" w:rsidRDefault="00291D16" w:rsidP="00E55ADC">
            <w:pPr>
              <w:spacing w:line="360" w:lineRule="auto"/>
              <w:jc w:val="both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16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783288" w:rsidRDefault="00783288" w:rsidP="00E55ADC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288" w:rsidRPr="00390CD8" w:rsidRDefault="00291D16" w:rsidP="00E55ADC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783288" w:rsidRPr="00390CD8" w:rsidRDefault="00291D16" w:rsidP="00E55ADC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</w:t>
            </w:r>
          </w:p>
        </w:tc>
      </w:tr>
      <w:tr w:rsidR="00783288" w:rsidRPr="00390CD8" w:rsidTr="00783288">
        <w:trPr>
          <w:trHeight w:val="30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783288" w:rsidRPr="00390CD8" w:rsidRDefault="00783288" w:rsidP="00E55ADC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288" w:rsidRPr="00390CD8" w:rsidRDefault="00783288" w:rsidP="00E55ADC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783288" w:rsidRDefault="00783288" w:rsidP="00E55ADC">
            <w:pPr>
              <w:spacing w:line="360" w:lineRule="auto"/>
              <w:jc w:val="both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783288" w:rsidRPr="00291D16" w:rsidRDefault="00783288" w:rsidP="00291D16">
            <w:pPr>
              <w:spacing w:line="360" w:lineRule="auto"/>
              <w:jc w:val="both"/>
              <w:rPr>
                <w:b/>
                <w:bCs/>
                <w:color w:val="000000"/>
                <w:sz w:val="28"/>
                <w:szCs w:val="28"/>
                <w:lang w:val="en-US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</w:t>
            </w:r>
            <w:r w:rsidR="00291D16">
              <w:rPr>
                <w:b/>
                <w:bCs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0" w:type="auto"/>
            <w:vMerge/>
            <w:tcBorders>
              <w:left w:val="nil"/>
              <w:bottom w:val="nil"/>
            </w:tcBorders>
          </w:tcPr>
          <w:p w:rsidR="00783288" w:rsidRDefault="00783288" w:rsidP="00E55ADC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288" w:rsidRPr="00390CD8" w:rsidRDefault="00783288" w:rsidP="00E55ADC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783288" w:rsidRDefault="00783288" w:rsidP="00E55ADC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288" w:rsidRPr="00390CD8" w:rsidRDefault="00783288" w:rsidP="00E55ADC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</w:tr>
      <w:tr w:rsidR="00783288" w:rsidRPr="00390CD8" w:rsidTr="00783288">
        <w:trPr>
          <w:trHeight w:val="30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783288" w:rsidRPr="00390CD8" w:rsidRDefault="00783288" w:rsidP="00E55ADC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288" w:rsidRPr="00390CD8" w:rsidRDefault="00783288" w:rsidP="00E55ADC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783288" w:rsidRPr="00390CD8" w:rsidRDefault="00783288" w:rsidP="00E55ADC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288" w:rsidRPr="00390CD8" w:rsidRDefault="00783288" w:rsidP="00E55ADC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783288" w:rsidRDefault="00783288" w:rsidP="00E55ADC">
            <w:pPr>
              <w:spacing w:line="360" w:lineRule="auto"/>
              <w:jc w:val="both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783288" w:rsidRPr="00291D16" w:rsidRDefault="00291D16" w:rsidP="00783288">
            <w:pPr>
              <w:spacing w:line="360" w:lineRule="auto"/>
              <w:jc w:val="both"/>
              <w:rPr>
                <w:b/>
                <w:bCs/>
                <w:color w:val="000000"/>
                <w:sz w:val="28"/>
                <w:szCs w:val="28"/>
                <w:lang w:val="en-US"/>
              </w:rPr>
            </w:pPr>
            <w:r>
              <w:rPr>
                <w:b/>
                <w:bCs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0" w:type="auto"/>
            <w:vMerge/>
            <w:tcBorders>
              <w:bottom w:val="nil"/>
            </w:tcBorders>
          </w:tcPr>
          <w:p w:rsidR="00783288" w:rsidRPr="00390CD8" w:rsidRDefault="00783288" w:rsidP="00E55ADC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783288" w:rsidRPr="00390CD8" w:rsidRDefault="00783288" w:rsidP="00E55ADC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</w:tr>
    </w:tbl>
    <w:p w:rsidR="00783288" w:rsidRPr="004D41EE" w:rsidRDefault="00783288" w:rsidP="00783288">
      <w:pPr>
        <w:pStyle w:val="a6"/>
        <w:tabs>
          <w:tab w:val="left" w:pos="993"/>
        </w:tabs>
        <w:spacing w:before="0" w:beforeAutospacing="0" w:after="0" w:afterAutospacing="0" w:line="360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Т.к. в 16-ричной системе </w:t>
      </w:r>
      <m:oMath>
        <m:r>
          <w:rPr>
            <w:rFonts w:ascii="Cambria Math" w:hAnsi="Cambria Math"/>
            <w:sz w:val="28"/>
            <w:szCs w:val="28"/>
          </w:rPr>
          <m:t>12=C</m:t>
        </m:r>
      </m:oMath>
      <w:r>
        <w:rPr>
          <w:bCs/>
          <w:sz w:val="28"/>
          <w:szCs w:val="28"/>
        </w:rPr>
        <w:t xml:space="preserve">, </w:t>
      </w:r>
      <m:oMath>
        <m:r>
          <w:rPr>
            <w:rFonts w:ascii="Cambria Math" w:hAnsi="Cambria Math"/>
            <w:sz w:val="28"/>
            <w:szCs w:val="28"/>
          </w:rPr>
          <m:t>11=</m:t>
        </m:r>
        <m:r>
          <w:rPr>
            <w:rFonts w:ascii="Cambria Math" w:hAnsi="Cambria Math"/>
            <w:sz w:val="28"/>
            <w:szCs w:val="28"/>
            <w:lang w:val="en-US"/>
          </w:rPr>
          <m:t>B</m:t>
        </m:r>
      </m:oMath>
      <w:r w:rsidR="00291D16" w:rsidRPr="00291D16">
        <w:rPr>
          <w:bCs/>
          <w:sz w:val="28"/>
          <w:szCs w:val="28"/>
        </w:rPr>
        <w:t xml:space="preserve">,  </w:t>
      </w:r>
      <w:r>
        <w:rPr>
          <w:bCs/>
          <w:sz w:val="28"/>
          <w:szCs w:val="28"/>
        </w:rPr>
        <w:t xml:space="preserve">то </w:t>
      </w:r>
      <w:r w:rsidR="00F20652" w:rsidRPr="00F20652">
        <w:rPr>
          <w:bCs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/>
                <w:bCs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444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16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sSub>
          <m:sSubPr>
            <m:ctrlPr>
              <w:rPr>
                <w:rFonts w:ascii="Cambria Math" w:hAnsi="Cambria Math"/>
                <w:bCs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1</m:t>
            </m:r>
            <m:r>
              <w:rPr>
                <w:rFonts w:ascii="Cambria Math" w:hAnsi="Cambria Math"/>
                <w:sz w:val="28"/>
                <w:szCs w:val="28"/>
                <w:lang w:val="en-US"/>
              </w:rPr>
              <m:t>BC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16</m:t>
            </m:r>
          </m:sub>
        </m:sSub>
      </m:oMath>
      <w:r w:rsidRPr="00F20652">
        <w:rPr>
          <w:bCs/>
          <w:sz w:val="28"/>
          <w:szCs w:val="28"/>
        </w:rPr>
        <w:t>.</w:t>
      </w:r>
    </w:p>
    <w:p w:rsidR="00783288" w:rsidRPr="00016BFA" w:rsidRDefault="00783288" w:rsidP="00783288">
      <w:pPr>
        <w:pStyle w:val="a6"/>
        <w:tabs>
          <w:tab w:val="left" w:pos="993"/>
        </w:tabs>
        <w:spacing w:before="0" w:beforeAutospacing="0" w:after="0" w:afterAutospacing="0" w:line="360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Переведем дробную часть исходного числа в двоичную систему</w:t>
      </w:r>
    </w:p>
    <w:tbl>
      <w:tblPr>
        <w:tblStyle w:val="a7"/>
        <w:tblW w:w="0" w:type="auto"/>
        <w:tblInd w:w="1068" w:type="dxa"/>
        <w:tblLook w:val="04A0" w:firstRow="1" w:lastRow="0" w:firstColumn="1" w:lastColumn="0" w:noHBand="0" w:noVBand="1"/>
      </w:tblPr>
      <w:tblGrid>
        <w:gridCol w:w="350"/>
        <w:gridCol w:w="420"/>
        <w:gridCol w:w="630"/>
      </w:tblGrid>
      <w:tr w:rsidR="00F20652" w:rsidTr="00E55ADC">
        <w:tc>
          <w:tcPr>
            <w:tcW w:w="350" w:type="dxa"/>
            <w:vMerge w:val="restart"/>
            <w:vAlign w:val="center"/>
          </w:tcPr>
          <w:p w:rsidR="00F20652" w:rsidRPr="003464CA" w:rsidRDefault="00F20652" w:rsidP="00E55ADC">
            <w:pPr>
              <w:pStyle w:val="a8"/>
              <w:ind w:right="-6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</w:t>
            </w:r>
          </w:p>
        </w:tc>
        <w:tc>
          <w:tcPr>
            <w:tcW w:w="420" w:type="dxa"/>
            <w:vAlign w:val="center"/>
          </w:tcPr>
          <w:p w:rsidR="00F20652" w:rsidRDefault="00F20652" w:rsidP="00E55ADC">
            <w:pPr>
              <w:pStyle w:val="a8"/>
              <w:ind w:right="-6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</w:t>
            </w:r>
          </w:p>
        </w:tc>
        <w:tc>
          <w:tcPr>
            <w:tcW w:w="0" w:type="auto"/>
            <w:vAlign w:val="center"/>
          </w:tcPr>
          <w:p w:rsidR="00F20652" w:rsidRDefault="00291D16" w:rsidP="00E55ADC">
            <w:pPr>
              <w:pStyle w:val="a8"/>
              <w:ind w:right="-6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  <w:r w:rsidR="00F20652"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</w:tr>
      <w:tr w:rsidR="00F20652" w:rsidTr="00E55ADC">
        <w:tc>
          <w:tcPr>
            <w:tcW w:w="350" w:type="dxa"/>
            <w:vMerge/>
          </w:tcPr>
          <w:p w:rsidR="00F20652" w:rsidRPr="00291D16" w:rsidRDefault="00F20652" w:rsidP="00E55ADC">
            <w:pPr>
              <w:pStyle w:val="a8"/>
              <w:ind w:right="-6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0" w:type="dxa"/>
            <w:vAlign w:val="center"/>
          </w:tcPr>
          <w:p w:rsidR="00F20652" w:rsidRPr="00291D16" w:rsidRDefault="00F20652" w:rsidP="00E55ADC">
            <w:pPr>
              <w:pStyle w:val="a8"/>
              <w:ind w:right="-6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F20652" w:rsidRPr="00291D16" w:rsidRDefault="00F20652" w:rsidP="00E55ADC">
            <w:pPr>
              <w:pStyle w:val="a8"/>
              <w:ind w:right="-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1D16"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</w:tr>
      <w:tr w:rsidR="00F20652" w:rsidTr="00E55ADC">
        <w:tc>
          <w:tcPr>
            <w:tcW w:w="350" w:type="dxa"/>
            <w:vMerge w:val="restart"/>
            <w:vAlign w:val="center"/>
          </w:tcPr>
          <w:p w:rsidR="00F20652" w:rsidRPr="00291D16" w:rsidRDefault="00F20652" w:rsidP="00E55ADC">
            <w:pPr>
              <w:pStyle w:val="a8"/>
              <w:ind w:right="-6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0" w:type="dxa"/>
            <w:vAlign w:val="center"/>
          </w:tcPr>
          <w:p w:rsidR="00F20652" w:rsidRPr="003464CA" w:rsidRDefault="00291D16" w:rsidP="00E55ADC">
            <w:pPr>
              <w:pStyle w:val="a8"/>
              <w:ind w:right="-6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F20652">
              <w:rPr>
                <w:rFonts w:ascii="Times New Roman" w:hAnsi="Times New Roman"/>
                <w:sz w:val="28"/>
                <w:szCs w:val="28"/>
              </w:rPr>
              <w:t>,</w:t>
            </w:r>
          </w:p>
        </w:tc>
        <w:tc>
          <w:tcPr>
            <w:tcW w:w="0" w:type="auto"/>
            <w:vAlign w:val="center"/>
          </w:tcPr>
          <w:p w:rsidR="00F20652" w:rsidRPr="00291D16" w:rsidRDefault="00F20652" w:rsidP="00E55ADC">
            <w:pPr>
              <w:pStyle w:val="a8"/>
              <w:ind w:right="-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1D1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F20652" w:rsidTr="00E55ADC">
        <w:tc>
          <w:tcPr>
            <w:tcW w:w="350" w:type="dxa"/>
            <w:vMerge/>
          </w:tcPr>
          <w:p w:rsidR="00F20652" w:rsidRPr="00291D16" w:rsidRDefault="00F20652" w:rsidP="00E55ADC">
            <w:pPr>
              <w:pStyle w:val="a8"/>
              <w:ind w:right="-6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0" w:type="dxa"/>
            <w:vAlign w:val="center"/>
          </w:tcPr>
          <w:p w:rsidR="00F20652" w:rsidRPr="00291D16" w:rsidRDefault="00F20652" w:rsidP="00E55ADC">
            <w:pPr>
              <w:pStyle w:val="a8"/>
              <w:ind w:right="-6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F20652" w:rsidRPr="00291D16" w:rsidRDefault="00F20652" w:rsidP="00E55ADC">
            <w:pPr>
              <w:pStyle w:val="a8"/>
              <w:ind w:right="-6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783288" w:rsidRPr="00CB7B00" w:rsidRDefault="001B613E" w:rsidP="00783288">
      <w:pPr>
        <w:pStyle w:val="a6"/>
        <w:tabs>
          <w:tab w:val="left" w:pos="993"/>
        </w:tabs>
        <w:spacing w:before="0" w:beforeAutospacing="0" w:after="0" w:afterAutospacing="0" w:line="360" w:lineRule="auto"/>
        <w:rPr>
          <w:bCs/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bCs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0,125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10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Cambria Math"/>
                  <w:bCs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0,2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16</m:t>
              </m:r>
            </m:sub>
          </m:sSub>
        </m:oMath>
      </m:oMathPara>
    </w:p>
    <w:p w:rsidR="00783288" w:rsidRDefault="00783288" w:rsidP="00783288">
      <w:pPr>
        <w:spacing w:line="360" w:lineRule="auto"/>
        <w:rPr>
          <w:sz w:val="28"/>
          <w:szCs w:val="28"/>
          <w:lang w:val="en-US"/>
        </w:rPr>
      </w:pPr>
      <w:r w:rsidRPr="00CB7B00">
        <w:rPr>
          <w:sz w:val="28"/>
          <w:szCs w:val="28"/>
        </w:rPr>
        <w:t xml:space="preserve">Тогда </w:t>
      </w:r>
      <w:r>
        <w:rPr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444,125</m:t>
            </m:r>
          </m:e>
          <m:sub>
            <m:r>
              <w:rPr>
                <w:rFonts w:ascii="Cambria Math" w:hAnsi="Cambria Math"/>
                <w:sz w:val="28"/>
                <w:szCs w:val="28"/>
                <w:vertAlign w:val="subscript"/>
              </w:rPr>
              <m:t>10</m:t>
            </m:r>
          </m:sub>
        </m:sSub>
        <m:r>
          <w:rPr>
            <w:rFonts w:ascii="Cambria Math" w:hAnsi="Cambria Math"/>
            <w:sz w:val="28"/>
            <w:szCs w:val="28"/>
          </w:rPr>
          <m:t>=1BC,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2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2</m:t>
            </m:r>
          </m:sub>
        </m:sSub>
      </m:oMath>
      <w:r w:rsidR="00291D16">
        <w:rPr>
          <w:sz w:val="28"/>
          <w:szCs w:val="28"/>
          <w:lang w:val="en-US"/>
        </w:rPr>
        <w:t>.</w:t>
      </w:r>
    </w:p>
    <w:p w:rsidR="00791843" w:rsidRPr="00291D16" w:rsidRDefault="00791843" w:rsidP="00783288">
      <w:pPr>
        <w:spacing w:line="360" w:lineRule="auto"/>
        <w:rPr>
          <w:sz w:val="28"/>
          <w:szCs w:val="28"/>
          <w:lang w:val="en-US"/>
        </w:rPr>
      </w:pPr>
    </w:p>
    <w:p w:rsidR="00014487" w:rsidRPr="00791843" w:rsidRDefault="00014487" w:rsidP="00791843">
      <w:pPr>
        <w:pStyle w:val="aa"/>
        <w:numPr>
          <w:ilvl w:val="0"/>
          <w:numId w:val="20"/>
        </w:numPr>
        <w:spacing w:line="360" w:lineRule="auto"/>
        <w:jc w:val="both"/>
        <w:rPr>
          <w:sz w:val="28"/>
          <w:szCs w:val="28"/>
        </w:rPr>
      </w:pPr>
      <w:r w:rsidRPr="00791843">
        <w:rPr>
          <w:sz w:val="28"/>
          <w:szCs w:val="28"/>
        </w:rPr>
        <w:t>Переведите данное число в десятичную систему счисления</w:t>
      </w:r>
    </w:p>
    <w:p w:rsidR="00014487" w:rsidRDefault="00014487" w:rsidP="00014487">
      <w:pPr>
        <w:tabs>
          <w:tab w:val="left" w:pos="720"/>
        </w:tabs>
        <w:suppressAutoHyphens/>
        <w:snapToGrid w:val="0"/>
        <w:spacing w:line="360" w:lineRule="auto"/>
        <w:ind w:left="720"/>
        <w:rPr>
          <w:sz w:val="28"/>
          <w:szCs w:val="28"/>
          <w:lang w:val="en-US"/>
        </w:rPr>
      </w:pPr>
      <w:r w:rsidRPr="007C2045">
        <w:rPr>
          <w:sz w:val="28"/>
          <w:szCs w:val="28"/>
        </w:rPr>
        <w:t>а) 11</w:t>
      </w:r>
      <w:r w:rsidR="00E06952">
        <w:rPr>
          <w:sz w:val="28"/>
          <w:szCs w:val="28"/>
          <w:lang w:val="en-US"/>
        </w:rPr>
        <w:t>000</w:t>
      </w:r>
      <w:r w:rsidRPr="007C2045">
        <w:rPr>
          <w:sz w:val="28"/>
          <w:szCs w:val="28"/>
        </w:rPr>
        <w:t>11</w:t>
      </w:r>
      <w:r w:rsidR="00E06952">
        <w:rPr>
          <w:sz w:val="28"/>
          <w:szCs w:val="28"/>
          <w:lang w:val="en-US"/>
        </w:rPr>
        <w:t>11</w:t>
      </w:r>
      <w:r w:rsidRPr="007C2045">
        <w:rPr>
          <w:sz w:val="28"/>
          <w:szCs w:val="28"/>
          <w:vertAlign w:val="subscript"/>
        </w:rPr>
        <w:t>(2)</w:t>
      </w:r>
      <w:r>
        <w:rPr>
          <w:sz w:val="28"/>
          <w:szCs w:val="28"/>
        </w:rPr>
        <w:t xml:space="preserve">     </w:t>
      </w:r>
    </w:p>
    <w:p w:rsidR="00AE7EFE" w:rsidRPr="00AE7EFE" w:rsidRDefault="001B613E" w:rsidP="00014487">
      <w:pPr>
        <w:tabs>
          <w:tab w:val="left" w:pos="720"/>
        </w:tabs>
        <w:suppressAutoHyphens/>
        <w:snapToGrid w:val="0"/>
        <w:spacing w:line="360" w:lineRule="auto"/>
        <w:rPr>
          <w:sz w:val="28"/>
          <w:szCs w:val="28"/>
          <w:lang w:val="en-US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vertAlign w:val="subscript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110001111</m:t>
              </m: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e>
            <m:sub>
              <m:r>
                <w:rPr>
                  <w:rFonts w:ascii="Cambria Math" w:hAnsi="Cambria Math"/>
                  <w:sz w:val="28"/>
                  <w:szCs w:val="28"/>
                  <w:vertAlign w:val="subscript"/>
                </w:rPr>
                <m:t>2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=1∙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8</m:t>
              </m:r>
            </m:sup>
          </m:sSup>
          <m:r>
            <w:rPr>
              <w:rFonts w:ascii="Cambria Math" w:hAnsi="Cambria Math"/>
              <w:sz w:val="28"/>
              <w:szCs w:val="28"/>
            </w:rPr>
            <m:t>+1∙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7</m:t>
              </m:r>
            </m:sup>
          </m:sSup>
          <m:r>
            <w:rPr>
              <w:rFonts w:ascii="Cambria Math" w:hAnsi="Cambria Math"/>
              <w:sz w:val="28"/>
              <w:szCs w:val="28"/>
            </w:rPr>
            <m:t>+1∙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3</m:t>
              </m:r>
            </m:sup>
          </m:sSup>
          <m:r>
            <w:rPr>
              <w:rFonts w:ascii="Cambria Math" w:hAnsi="Cambria Math"/>
              <w:sz w:val="28"/>
              <w:szCs w:val="28"/>
            </w:rPr>
            <m:t>+1∙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hAnsi="Cambria Math"/>
              <w:sz w:val="28"/>
              <w:szCs w:val="28"/>
            </w:rPr>
            <m:t>+1∙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1</m:t>
              </m:r>
            </m:sup>
          </m:sSup>
          <m:r>
            <w:rPr>
              <w:rFonts w:ascii="Cambria Math" w:hAnsi="Cambria Math"/>
              <w:sz w:val="28"/>
              <w:szCs w:val="28"/>
            </w:rPr>
            <m:t>+1∙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0</m:t>
              </m:r>
            </m:sup>
          </m:sSup>
          <m:r>
            <w:rPr>
              <w:rFonts w:ascii="Cambria Math" w:hAnsi="Cambria Math"/>
              <w:sz w:val="28"/>
              <w:szCs w:val="28"/>
            </w:rPr>
            <m:t>=</m:t>
          </m:r>
        </m:oMath>
      </m:oMathPara>
    </w:p>
    <w:p w:rsidR="00014487" w:rsidRPr="00AE7EFE" w:rsidRDefault="00AE7EFE" w:rsidP="00014487">
      <w:pPr>
        <w:tabs>
          <w:tab w:val="left" w:pos="720"/>
        </w:tabs>
        <w:suppressAutoHyphens/>
        <w:snapToGrid w:val="0"/>
        <w:spacing w:line="360" w:lineRule="auto"/>
        <w:rPr>
          <w:rFonts w:ascii="Cambria Math" w:hAnsi="Cambria Math"/>
          <w:sz w:val="28"/>
          <w:szCs w:val="28"/>
          <w:lang w:val="en-US"/>
          <w:oMath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  <w:lang w:val="en-US"/>
            </w:rPr>
            <m:t>=256+128+8+4+2+1=399.</m:t>
          </m:r>
          <m:r>
            <w:rPr>
              <w:rFonts w:ascii="Cambria Math" w:hAnsi="Cambria Math"/>
              <w:sz w:val="28"/>
              <w:szCs w:val="28"/>
            </w:rPr>
            <m:t xml:space="preserve">     </m:t>
          </m:r>
        </m:oMath>
      </m:oMathPara>
    </w:p>
    <w:p w:rsidR="00014487" w:rsidRDefault="00014487" w:rsidP="00014487">
      <w:pPr>
        <w:tabs>
          <w:tab w:val="left" w:pos="720"/>
        </w:tabs>
        <w:suppressAutoHyphens/>
        <w:snapToGrid w:val="0"/>
        <w:spacing w:line="360" w:lineRule="auto"/>
        <w:ind w:left="720"/>
        <w:rPr>
          <w:sz w:val="28"/>
          <w:szCs w:val="28"/>
        </w:rPr>
      </w:pPr>
      <w:r w:rsidRPr="007C2045">
        <w:rPr>
          <w:sz w:val="28"/>
          <w:szCs w:val="28"/>
        </w:rPr>
        <w:t>б) 1</w:t>
      </w:r>
      <w:r w:rsidR="00E06952">
        <w:rPr>
          <w:sz w:val="28"/>
          <w:szCs w:val="28"/>
          <w:lang w:val="en-US"/>
        </w:rPr>
        <w:t>00110101</w:t>
      </w:r>
      <w:r w:rsidRPr="007C2045">
        <w:rPr>
          <w:sz w:val="28"/>
          <w:szCs w:val="28"/>
        </w:rPr>
        <w:t>,1</w:t>
      </w:r>
      <w:r w:rsidR="00E06952">
        <w:rPr>
          <w:sz w:val="28"/>
          <w:szCs w:val="28"/>
          <w:lang w:val="en-US"/>
        </w:rPr>
        <w:t>001</w:t>
      </w:r>
      <w:r w:rsidRPr="007C2045">
        <w:rPr>
          <w:sz w:val="28"/>
          <w:szCs w:val="28"/>
          <w:vertAlign w:val="subscript"/>
        </w:rPr>
        <w:t>(2)</w:t>
      </w:r>
    </w:p>
    <w:p w:rsidR="00E06952" w:rsidRPr="00E06952" w:rsidRDefault="001B613E" w:rsidP="00F616B5">
      <w:pPr>
        <w:spacing w:line="360" w:lineRule="auto"/>
        <w:ind w:left="-142" w:firstLine="851"/>
        <w:rPr>
          <w:sz w:val="28"/>
          <w:szCs w:val="28"/>
          <w:lang w:val="en-US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110101101,01101</m:t>
              </m:r>
            </m:e>
            <m:sub>
              <m:r>
                <w:rPr>
                  <w:rFonts w:ascii="Cambria Math" w:hAnsi="Cambria Math"/>
                  <w:sz w:val="28"/>
                  <w:szCs w:val="28"/>
                  <w:vertAlign w:val="subscript"/>
                </w:rPr>
                <m:t>2</m:t>
              </m:r>
            </m:sub>
          </m:sSub>
          <m:r>
            <w:rPr>
              <w:rFonts w:ascii="Cambria Math" w:hAnsi="Cambria Math"/>
              <w:sz w:val="28"/>
              <w:szCs w:val="28"/>
              <w:lang w:val="en-US"/>
            </w:rPr>
            <m:t>=</m:t>
          </m:r>
        </m:oMath>
      </m:oMathPara>
    </w:p>
    <w:p w:rsidR="005F4C16" w:rsidRPr="00E55ADC" w:rsidRDefault="0041007A" w:rsidP="00F616B5">
      <w:pPr>
        <w:spacing w:line="360" w:lineRule="auto"/>
        <w:ind w:left="-142" w:firstLine="851"/>
        <w:rPr>
          <w:sz w:val="28"/>
          <w:szCs w:val="28"/>
          <w:lang w:val="en-US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  <w:lang w:val="en-US"/>
            </w:rPr>
            <m:t>=1∙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2</m:t>
              </m:r>
            </m:e>
            <m:sup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8</m:t>
              </m:r>
            </m:sup>
          </m:sSup>
          <m:r>
            <w:rPr>
              <w:rFonts w:ascii="Cambria Math" w:hAnsi="Cambria Math"/>
              <w:sz w:val="28"/>
              <w:szCs w:val="28"/>
              <w:lang w:val="en-US"/>
            </w:rPr>
            <m:t>+1∙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2</m:t>
              </m:r>
            </m:e>
            <m:sup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5</m:t>
              </m:r>
            </m:sup>
          </m:sSup>
          <m:r>
            <w:rPr>
              <w:rFonts w:ascii="Cambria Math" w:hAnsi="Cambria Math"/>
              <w:sz w:val="28"/>
              <w:szCs w:val="28"/>
              <w:lang w:val="en-US"/>
            </w:rPr>
            <m:t>+1∙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2</m:t>
              </m:r>
            </m:e>
            <m:sup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4</m:t>
              </m:r>
            </m:sup>
          </m:sSup>
          <m:r>
            <w:rPr>
              <w:rFonts w:ascii="Cambria Math" w:hAnsi="Cambria Math"/>
              <w:sz w:val="28"/>
              <w:szCs w:val="28"/>
              <w:lang w:val="en-US"/>
            </w:rPr>
            <m:t>+1∙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2</m:t>
              </m:r>
            </m:e>
            <m:sup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2</m:t>
              </m:r>
            </m:sup>
          </m:sSup>
          <m:r>
            <w:rPr>
              <w:rFonts w:ascii="Cambria Math" w:hAnsi="Cambria Math"/>
              <w:sz w:val="28"/>
              <w:szCs w:val="28"/>
              <w:lang w:val="en-US"/>
            </w:rPr>
            <m:t>+1∙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2</m:t>
              </m:r>
            </m:e>
            <m:sup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0</m:t>
              </m:r>
            </m:sup>
          </m:sSup>
          <m:r>
            <w:rPr>
              <w:rFonts w:ascii="Cambria Math" w:hAnsi="Cambria Math"/>
              <w:sz w:val="28"/>
              <w:szCs w:val="28"/>
              <w:lang w:val="en-US"/>
            </w:rPr>
            <m:t>+1∙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2</m:t>
              </m:r>
            </m:e>
            <m:sup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-1</m:t>
              </m:r>
            </m:sup>
          </m:sSup>
          <m:r>
            <w:rPr>
              <w:rFonts w:ascii="Cambria Math" w:hAnsi="Cambria Math"/>
              <w:sz w:val="28"/>
              <w:szCs w:val="28"/>
              <w:lang w:val="en-US"/>
            </w:rPr>
            <m:t>+1∙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2</m:t>
              </m:r>
            </m:e>
            <m:sup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-4</m:t>
              </m:r>
            </m:sup>
          </m:sSup>
          <m:r>
            <w:rPr>
              <w:rFonts w:ascii="Cambria Math" w:hAnsi="Cambria Math"/>
              <w:sz w:val="28"/>
              <w:szCs w:val="28"/>
              <w:lang w:val="en-US"/>
            </w:rPr>
            <m:t>=</m:t>
          </m:r>
        </m:oMath>
      </m:oMathPara>
    </w:p>
    <w:p w:rsidR="00E55ADC" w:rsidRPr="00791843" w:rsidRDefault="00E55ADC" w:rsidP="00F616B5">
      <w:pPr>
        <w:spacing w:line="360" w:lineRule="auto"/>
        <w:ind w:left="-142" w:firstLine="851"/>
        <w:rPr>
          <w:sz w:val="28"/>
          <w:szCs w:val="28"/>
          <w:lang w:val="en-US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  <w:lang w:val="en-US"/>
            </w:rPr>
            <m:t>=256+32+16+4+1+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1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2</m:t>
              </m:r>
            </m:den>
          </m:f>
          <m:r>
            <w:rPr>
              <w:rFonts w:ascii="Cambria Math" w:hAnsi="Cambria Math"/>
              <w:sz w:val="28"/>
              <w:szCs w:val="28"/>
              <w:lang w:val="en-US"/>
            </w:rPr>
            <m:t>+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1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16</m:t>
              </m:r>
            </m:den>
          </m:f>
          <m:r>
            <w:rPr>
              <w:rFonts w:ascii="Cambria Math" w:hAnsi="Cambria Math"/>
              <w:sz w:val="28"/>
              <w:szCs w:val="28"/>
              <w:lang w:val="en-US"/>
            </w:rPr>
            <m:t>=309,5625</m:t>
          </m:r>
        </m:oMath>
      </m:oMathPara>
    </w:p>
    <w:p w:rsidR="00791843" w:rsidRPr="00E55ADC" w:rsidRDefault="00791843" w:rsidP="00F616B5">
      <w:pPr>
        <w:spacing w:line="360" w:lineRule="auto"/>
        <w:ind w:left="-142" w:firstLine="851"/>
        <w:rPr>
          <w:sz w:val="28"/>
          <w:szCs w:val="28"/>
          <w:lang w:val="en-US"/>
        </w:rPr>
      </w:pPr>
    </w:p>
    <w:p w:rsidR="00EE7A8D" w:rsidRPr="00EE7A8D" w:rsidRDefault="00EE7A8D" w:rsidP="00791843">
      <w:pPr>
        <w:pStyle w:val="aa"/>
        <w:numPr>
          <w:ilvl w:val="0"/>
          <w:numId w:val="20"/>
        </w:numPr>
        <w:spacing w:line="360" w:lineRule="auto"/>
        <w:jc w:val="both"/>
        <w:rPr>
          <w:sz w:val="28"/>
          <w:szCs w:val="28"/>
        </w:rPr>
      </w:pPr>
      <w:r w:rsidRPr="00EE7A8D">
        <w:rPr>
          <w:sz w:val="28"/>
          <w:szCs w:val="28"/>
        </w:rPr>
        <w:t>Сложите числа</w:t>
      </w:r>
      <w:r w:rsidR="0072373D">
        <w:rPr>
          <w:sz w:val="28"/>
          <w:szCs w:val="28"/>
        </w:rPr>
        <w:t>:</w:t>
      </w:r>
    </w:p>
    <w:p w:rsidR="00EE7A8D" w:rsidRPr="004B29BA" w:rsidRDefault="00EE7A8D" w:rsidP="00EE7A8D">
      <w:pPr>
        <w:tabs>
          <w:tab w:val="left" w:pos="720"/>
        </w:tabs>
        <w:suppressAutoHyphens/>
        <w:snapToGrid w:val="0"/>
        <w:spacing w:line="360" w:lineRule="auto"/>
        <w:ind w:left="720"/>
        <w:rPr>
          <w:sz w:val="28"/>
          <w:szCs w:val="28"/>
        </w:rPr>
      </w:pPr>
      <w:r w:rsidRPr="007C2045">
        <w:rPr>
          <w:sz w:val="28"/>
          <w:szCs w:val="28"/>
        </w:rPr>
        <w:t xml:space="preserve">а)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10000101110</m:t>
            </m:r>
          </m:e>
          <m:sub>
            <m:r>
              <w:rPr>
                <w:rFonts w:ascii="Cambria Math" w:hAnsi="Cambria Math"/>
                <w:sz w:val="28"/>
                <w:szCs w:val="28"/>
                <w:vertAlign w:val="subscript"/>
              </w:rPr>
              <m:t>2</m:t>
            </m:r>
          </m:sub>
        </m:sSub>
        <m:r>
          <w:rPr>
            <w:rFonts w:ascii="Cambria Math" w:hAnsi="Cambria Math"/>
            <w:sz w:val="28"/>
            <w:szCs w:val="28"/>
            <w:vertAlign w:val="subscript"/>
          </w:rPr>
          <m:t xml:space="preserve"> </m:t>
        </m:r>
        <m:r>
          <w:rPr>
            <w:rFonts w:ascii="Cambria Math" w:hAnsi="Cambria Math"/>
            <w:sz w:val="28"/>
            <w:szCs w:val="28"/>
          </w:rPr>
          <m:t xml:space="preserve">+ 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101000010</m:t>
            </m:r>
          </m:e>
          <m:sub>
            <m:r>
              <w:rPr>
                <w:rFonts w:ascii="Cambria Math" w:hAnsi="Cambria Math"/>
                <w:sz w:val="28"/>
                <w:szCs w:val="28"/>
                <w:vertAlign w:val="subscript"/>
              </w:rPr>
              <m:t>2</m:t>
            </m:r>
          </m:sub>
        </m:sSub>
      </m:oMath>
    </w:p>
    <w:tbl>
      <w:tblPr>
        <w:tblStyle w:val="a7"/>
        <w:tblW w:w="0" w:type="auto"/>
        <w:tblInd w:w="7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"/>
        <w:gridCol w:w="222"/>
        <w:gridCol w:w="369"/>
        <w:gridCol w:w="351"/>
        <w:gridCol w:w="351"/>
        <w:gridCol w:w="351"/>
        <w:gridCol w:w="351"/>
        <w:gridCol w:w="351"/>
        <w:gridCol w:w="351"/>
        <w:gridCol w:w="351"/>
        <w:gridCol w:w="351"/>
        <w:gridCol w:w="351"/>
        <w:gridCol w:w="351"/>
        <w:gridCol w:w="351"/>
      </w:tblGrid>
      <w:tr w:rsidR="00787EBC" w:rsidTr="00787EBC">
        <w:tc>
          <w:tcPr>
            <w:tcW w:w="0" w:type="auto"/>
          </w:tcPr>
          <w:p w:rsidR="00787EBC" w:rsidRPr="008D2685" w:rsidRDefault="00787EBC" w:rsidP="00F5273F">
            <w:pPr>
              <w:pStyle w:val="a8"/>
              <w:ind w:right="-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а)</w:t>
            </w:r>
          </w:p>
        </w:tc>
        <w:tc>
          <w:tcPr>
            <w:tcW w:w="0" w:type="auto"/>
          </w:tcPr>
          <w:p w:rsidR="00787EBC" w:rsidRDefault="00787EBC" w:rsidP="00F5273F">
            <w:pPr>
              <w:pStyle w:val="a8"/>
              <w:ind w:right="-5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787EBC" w:rsidRDefault="00787EBC" w:rsidP="00F5273F">
            <w:pPr>
              <w:pStyle w:val="a8"/>
              <w:ind w:right="-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+</w:t>
            </w:r>
          </w:p>
        </w:tc>
        <w:tc>
          <w:tcPr>
            <w:tcW w:w="0" w:type="auto"/>
          </w:tcPr>
          <w:p w:rsidR="00787EBC" w:rsidRPr="00562803" w:rsidRDefault="00787EBC" w:rsidP="00F5273F">
            <w:pPr>
              <w:pStyle w:val="a8"/>
              <w:ind w:right="-5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0" w:type="auto"/>
          </w:tcPr>
          <w:p w:rsidR="00787EBC" w:rsidRPr="00562803" w:rsidRDefault="00787EBC" w:rsidP="00F5273F">
            <w:pPr>
              <w:pStyle w:val="a8"/>
              <w:ind w:right="-5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0" w:type="auto"/>
          </w:tcPr>
          <w:p w:rsidR="00787EBC" w:rsidRPr="00562803" w:rsidRDefault="00787EBC" w:rsidP="00F5273F">
            <w:pPr>
              <w:pStyle w:val="a8"/>
              <w:ind w:right="-5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0" w:type="auto"/>
          </w:tcPr>
          <w:p w:rsidR="00787EBC" w:rsidRPr="00562803" w:rsidRDefault="00787EBC" w:rsidP="00F5273F">
            <w:pPr>
              <w:pStyle w:val="a8"/>
              <w:ind w:right="-5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0" w:type="auto"/>
          </w:tcPr>
          <w:p w:rsidR="00787EBC" w:rsidRPr="00562803" w:rsidRDefault="00787EBC" w:rsidP="00F5273F">
            <w:pPr>
              <w:pStyle w:val="a8"/>
              <w:ind w:right="-5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0" w:type="auto"/>
          </w:tcPr>
          <w:p w:rsidR="00787EBC" w:rsidRPr="00562803" w:rsidRDefault="00787EBC" w:rsidP="00F5273F">
            <w:pPr>
              <w:pStyle w:val="a8"/>
              <w:ind w:right="-5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0" w:type="auto"/>
          </w:tcPr>
          <w:p w:rsidR="00787EBC" w:rsidRPr="00562803" w:rsidRDefault="00787EBC" w:rsidP="00F5273F">
            <w:pPr>
              <w:pStyle w:val="a8"/>
              <w:ind w:right="-5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0" w:type="auto"/>
          </w:tcPr>
          <w:p w:rsidR="00787EBC" w:rsidRPr="00562803" w:rsidRDefault="00787EBC" w:rsidP="00F5273F">
            <w:pPr>
              <w:pStyle w:val="a8"/>
              <w:ind w:right="-5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0" w:type="auto"/>
          </w:tcPr>
          <w:p w:rsidR="00787EBC" w:rsidRPr="00562803" w:rsidRDefault="00787EBC" w:rsidP="00F5273F">
            <w:pPr>
              <w:pStyle w:val="a8"/>
              <w:ind w:right="-5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0" w:type="auto"/>
          </w:tcPr>
          <w:p w:rsidR="00787EBC" w:rsidRPr="00562803" w:rsidRDefault="00787EBC" w:rsidP="00F5273F">
            <w:pPr>
              <w:pStyle w:val="a8"/>
              <w:ind w:right="-5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0" w:type="auto"/>
          </w:tcPr>
          <w:p w:rsidR="00787EBC" w:rsidRPr="00562803" w:rsidRDefault="00787EBC" w:rsidP="00F5273F">
            <w:pPr>
              <w:pStyle w:val="a8"/>
              <w:ind w:right="-5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0</w:t>
            </w:r>
          </w:p>
        </w:tc>
      </w:tr>
      <w:tr w:rsidR="00787EBC" w:rsidTr="00787EBC">
        <w:tc>
          <w:tcPr>
            <w:tcW w:w="0" w:type="auto"/>
          </w:tcPr>
          <w:p w:rsidR="00787EBC" w:rsidRDefault="00787EBC" w:rsidP="00F5273F">
            <w:pPr>
              <w:pStyle w:val="a8"/>
              <w:ind w:right="-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787EBC" w:rsidRDefault="00787EBC" w:rsidP="00F5273F">
            <w:pPr>
              <w:pStyle w:val="a8"/>
              <w:ind w:right="-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</w:tcPr>
          <w:p w:rsidR="00787EBC" w:rsidRDefault="00787EBC" w:rsidP="00F5273F">
            <w:pPr>
              <w:pStyle w:val="a8"/>
              <w:ind w:right="-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787EBC" w:rsidRPr="004B29BA" w:rsidRDefault="00787EBC" w:rsidP="00F5273F">
            <w:pPr>
              <w:pStyle w:val="a8"/>
              <w:ind w:right="-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787EBC" w:rsidRPr="004B29BA" w:rsidRDefault="00787EBC" w:rsidP="00F5273F">
            <w:pPr>
              <w:pStyle w:val="a8"/>
              <w:ind w:right="-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787EBC" w:rsidRPr="00562803" w:rsidRDefault="00787EBC" w:rsidP="00F5273F">
            <w:pPr>
              <w:pStyle w:val="a8"/>
              <w:ind w:right="-5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787EBC" w:rsidRPr="00562803" w:rsidRDefault="00787EBC" w:rsidP="00F5273F">
            <w:pPr>
              <w:pStyle w:val="a8"/>
              <w:ind w:right="-5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787EBC" w:rsidRPr="00562803" w:rsidRDefault="00787EBC" w:rsidP="00F5273F">
            <w:pPr>
              <w:pStyle w:val="a8"/>
              <w:ind w:right="-5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787EBC" w:rsidRPr="00562803" w:rsidRDefault="00787EBC" w:rsidP="00F5273F">
            <w:pPr>
              <w:pStyle w:val="a8"/>
              <w:ind w:right="-5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787EBC" w:rsidRPr="00562803" w:rsidRDefault="00787EBC" w:rsidP="00F5273F">
            <w:pPr>
              <w:pStyle w:val="a8"/>
              <w:ind w:right="-5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787EBC" w:rsidRPr="00562803" w:rsidRDefault="00787EBC" w:rsidP="00F5273F">
            <w:pPr>
              <w:pStyle w:val="a8"/>
              <w:ind w:right="-5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787EBC" w:rsidRPr="00562803" w:rsidRDefault="00787EBC" w:rsidP="00F5273F">
            <w:pPr>
              <w:pStyle w:val="a8"/>
              <w:ind w:right="-5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787EBC" w:rsidRPr="00562803" w:rsidRDefault="00787EBC" w:rsidP="00F5273F">
            <w:pPr>
              <w:pStyle w:val="a8"/>
              <w:ind w:right="-5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787EBC" w:rsidRPr="00562803" w:rsidRDefault="00787EBC" w:rsidP="00F5273F">
            <w:pPr>
              <w:pStyle w:val="a8"/>
              <w:ind w:right="-5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0</w:t>
            </w:r>
          </w:p>
        </w:tc>
      </w:tr>
      <w:tr w:rsidR="00787EBC" w:rsidTr="00787EBC">
        <w:tc>
          <w:tcPr>
            <w:tcW w:w="0" w:type="auto"/>
          </w:tcPr>
          <w:p w:rsidR="00787EBC" w:rsidRDefault="00787EBC" w:rsidP="00F5273F">
            <w:pPr>
              <w:pStyle w:val="a8"/>
              <w:ind w:right="-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787EBC" w:rsidRDefault="00787EBC" w:rsidP="00F5273F">
            <w:pPr>
              <w:pStyle w:val="a8"/>
              <w:ind w:right="-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787EBC" w:rsidRDefault="00787EBC" w:rsidP="00F5273F">
            <w:pPr>
              <w:pStyle w:val="a8"/>
              <w:ind w:right="-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787EBC" w:rsidRPr="00787EBC" w:rsidRDefault="00787EBC" w:rsidP="00F5273F">
            <w:pPr>
              <w:pStyle w:val="a8"/>
              <w:ind w:right="-5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787EBC" w:rsidRPr="00787EBC" w:rsidRDefault="00787EBC" w:rsidP="00F5273F">
            <w:pPr>
              <w:pStyle w:val="a8"/>
              <w:ind w:right="-5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787EBC" w:rsidRPr="00787EBC" w:rsidRDefault="00787EBC" w:rsidP="00F5273F">
            <w:pPr>
              <w:pStyle w:val="a8"/>
              <w:ind w:right="-5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787EBC" w:rsidRPr="00787EBC" w:rsidRDefault="00787EBC" w:rsidP="00F5273F">
            <w:pPr>
              <w:pStyle w:val="a8"/>
              <w:ind w:right="-5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787EBC" w:rsidRPr="00787EBC" w:rsidRDefault="00787EBC" w:rsidP="00F5273F">
            <w:pPr>
              <w:pStyle w:val="a8"/>
              <w:ind w:right="-5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787EBC" w:rsidRPr="00787EBC" w:rsidRDefault="00787EBC" w:rsidP="00F5273F">
            <w:pPr>
              <w:pStyle w:val="a8"/>
              <w:ind w:right="-5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787EBC" w:rsidRPr="00787EBC" w:rsidRDefault="00787EBC" w:rsidP="00F5273F">
            <w:pPr>
              <w:pStyle w:val="a8"/>
              <w:ind w:right="-5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787EBC" w:rsidRPr="00787EBC" w:rsidRDefault="00787EBC" w:rsidP="00F5273F">
            <w:pPr>
              <w:pStyle w:val="a8"/>
              <w:ind w:right="-5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787EBC" w:rsidRPr="00787EBC" w:rsidRDefault="00787EBC" w:rsidP="00F5273F">
            <w:pPr>
              <w:pStyle w:val="a8"/>
              <w:ind w:right="-5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787EBC" w:rsidRPr="00787EBC" w:rsidRDefault="00787EBC" w:rsidP="00F5273F">
            <w:pPr>
              <w:pStyle w:val="a8"/>
              <w:ind w:right="-5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787EBC" w:rsidRPr="00787EBC" w:rsidRDefault="00787EBC" w:rsidP="00F5273F">
            <w:pPr>
              <w:pStyle w:val="a8"/>
              <w:ind w:right="-5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0</w:t>
            </w:r>
          </w:p>
        </w:tc>
      </w:tr>
    </w:tbl>
    <w:p w:rsidR="004B29BA" w:rsidRDefault="004B29BA" w:rsidP="00EE7A8D">
      <w:pPr>
        <w:tabs>
          <w:tab w:val="left" w:pos="720"/>
        </w:tabs>
        <w:suppressAutoHyphens/>
        <w:snapToGrid w:val="0"/>
        <w:spacing w:line="360" w:lineRule="auto"/>
        <w:ind w:left="720"/>
        <w:rPr>
          <w:sz w:val="28"/>
          <w:szCs w:val="28"/>
        </w:rPr>
      </w:pPr>
      <w:r w:rsidRPr="0062568B">
        <w:rPr>
          <w:sz w:val="28"/>
          <w:szCs w:val="28"/>
          <w:u w:val="single"/>
        </w:rPr>
        <w:t>Ход решения</w:t>
      </w:r>
      <w:r w:rsidRPr="004B29BA">
        <w:rPr>
          <w:sz w:val="28"/>
          <w:szCs w:val="28"/>
        </w:rPr>
        <w:t>.</w:t>
      </w:r>
    </w:p>
    <w:p w:rsidR="00957A9F" w:rsidRDefault="00957A9F" w:rsidP="00EE7A8D">
      <w:pPr>
        <w:tabs>
          <w:tab w:val="left" w:pos="720"/>
        </w:tabs>
        <w:suppressAutoHyphens/>
        <w:snapToGrid w:val="0"/>
        <w:spacing w:line="360" w:lineRule="auto"/>
        <w:ind w:left="720"/>
        <w:rPr>
          <w:sz w:val="28"/>
          <w:szCs w:val="28"/>
        </w:rPr>
      </w:pPr>
      <m:oMath>
        <m:r>
          <w:rPr>
            <w:rFonts w:ascii="Cambria Math" w:hAnsi="Cambria Math"/>
            <w:sz w:val="28"/>
            <w:szCs w:val="28"/>
          </w:rPr>
          <m:t>0+0=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0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10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0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2</m:t>
            </m:r>
          </m:sub>
        </m:sSub>
      </m:oMath>
      <w:r w:rsidR="004B29BA" w:rsidRPr="004B29BA">
        <w:rPr>
          <w:sz w:val="28"/>
          <w:szCs w:val="28"/>
        </w:rPr>
        <w:t xml:space="preserve">, </w:t>
      </w:r>
      <w:r w:rsidR="004B29BA">
        <w:rPr>
          <w:sz w:val="28"/>
          <w:szCs w:val="28"/>
        </w:rPr>
        <w:t xml:space="preserve">т.е. </w:t>
      </w:r>
      <w:r>
        <w:rPr>
          <w:sz w:val="28"/>
          <w:szCs w:val="28"/>
        </w:rPr>
        <w:t>пишем 0.</w:t>
      </w:r>
      <w:r w:rsidRPr="00957A9F">
        <w:rPr>
          <w:sz w:val="28"/>
          <w:szCs w:val="28"/>
        </w:rPr>
        <w:t xml:space="preserve"> </w:t>
      </w:r>
    </w:p>
    <w:p w:rsidR="004B29BA" w:rsidRDefault="00957A9F" w:rsidP="00EE7A8D">
      <w:pPr>
        <w:tabs>
          <w:tab w:val="left" w:pos="720"/>
        </w:tabs>
        <w:suppressAutoHyphens/>
        <w:snapToGrid w:val="0"/>
        <w:spacing w:line="360" w:lineRule="auto"/>
        <w:ind w:left="720"/>
        <w:rPr>
          <w:sz w:val="28"/>
          <w:szCs w:val="28"/>
        </w:rPr>
      </w:pPr>
      <m:oMath>
        <m:r>
          <w:rPr>
            <w:rFonts w:ascii="Cambria Math" w:hAnsi="Cambria Math"/>
            <w:sz w:val="28"/>
            <w:szCs w:val="28"/>
          </w:rPr>
          <m:t>1+1=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2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10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10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2</m:t>
            </m:r>
          </m:sub>
        </m:sSub>
      </m:oMath>
      <w:r w:rsidR="004B29BA">
        <w:rPr>
          <w:sz w:val="28"/>
          <w:szCs w:val="28"/>
        </w:rPr>
        <w:t xml:space="preserve">, </w:t>
      </w:r>
      <w:r>
        <w:rPr>
          <w:sz w:val="28"/>
          <w:szCs w:val="28"/>
        </w:rPr>
        <w:t>т.е. 0 пишем, 1 переносим в следующий разряд;</w:t>
      </w:r>
    </w:p>
    <w:p w:rsidR="004B29BA" w:rsidRDefault="004B29BA" w:rsidP="004B29BA">
      <w:pPr>
        <w:tabs>
          <w:tab w:val="left" w:pos="720"/>
        </w:tabs>
        <w:suppressAutoHyphens/>
        <w:snapToGrid w:val="0"/>
        <w:spacing w:line="360" w:lineRule="auto"/>
        <w:ind w:left="720"/>
        <w:rPr>
          <w:sz w:val="28"/>
          <w:szCs w:val="28"/>
        </w:rPr>
      </w:pPr>
      <m:oMath>
        <m:r>
          <w:rPr>
            <w:rFonts w:ascii="Cambria Math" w:hAnsi="Cambria Math"/>
            <w:sz w:val="28"/>
            <w:szCs w:val="28"/>
          </w:rPr>
          <m:t>1+0=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1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10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1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2</m:t>
            </m:r>
          </m:sub>
        </m:sSub>
      </m:oMath>
      <w:r w:rsidRPr="004B29BA">
        <w:rPr>
          <w:sz w:val="28"/>
          <w:szCs w:val="28"/>
        </w:rPr>
        <w:t xml:space="preserve">, </w:t>
      </w:r>
      <w:r w:rsidR="00957A9F" w:rsidRPr="00957A9F">
        <w:rPr>
          <w:sz w:val="28"/>
          <w:szCs w:val="28"/>
        </w:rPr>
        <w:t>плюс 1 из предыдущего разряда</w:t>
      </w:r>
      <w:r w:rsidR="00957A9F">
        <w:rPr>
          <w:sz w:val="28"/>
          <w:szCs w:val="28"/>
        </w:rPr>
        <w:t xml:space="preserve">, то </w:t>
      </w:r>
      <w:r>
        <w:rPr>
          <w:sz w:val="28"/>
          <w:szCs w:val="28"/>
        </w:rPr>
        <w:t>0 пишем, 1 переносим в следующий разряд;</w:t>
      </w:r>
    </w:p>
    <w:p w:rsidR="00957A9F" w:rsidRDefault="00957A9F" w:rsidP="00957A9F">
      <w:pPr>
        <w:tabs>
          <w:tab w:val="left" w:pos="720"/>
        </w:tabs>
        <w:suppressAutoHyphens/>
        <w:snapToGrid w:val="0"/>
        <w:spacing w:line="360" w:lineRule="auto"/>
        <w:ind w:left="720"/>
        <w:rPr>
          <w:sz w:val="28"/>
          <w:szCs w:val="28"/>
        </w:rPr>
      </w:pPr>
      <m:oMath>
        <m:r>
          <w:rPr>
            <w:rFonts w:ascii="Cambria Math" w:hAnsi="Cambria Math"/>
            <w:sz w:val="28"/>
            <w:szCs w:val="28"/>
          </w:rPr>
          <m:t>1+0=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1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10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1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2</m:t>
            </m:r>
          </m:sub>
        </m:sSub>
      </m:oMath>
      <w:r w:rsidRPr="004B29BA">
        <w:rPr>
          <w:sz w:val="28"/>
          <w:szCs w:val="28"/>
        </w:rPr>
        <w:t xml:space="preserve">, </w:t>
      </w:r>
      <w:r w:rsidRPr="00957A9F">
        <w:rPr>
          <w:sz w:val="28"/>
          <w:szCs w:val="28"/>
        </w:rPr>
        <w:t>плюс 1 из предыдущего разряда</w:t>
      </w:r>
      <w:r>
        <w:rPr>
          <w:sz w:val="28"/>
          <w:szCs w:val="28"/>
        </w:rPr>
        <w:t>, то 0 пишем, 1 переносим в следующий разряд;</w:t>
      </w:r>
    </w:p>
    <w:p w:rsidR="004B29BA" w:rsidRDefault="004B29BA" w:rsidP="004B29BA">
      <w:pPr>
        <w:tabs>
          <w:tab w:val="left" w:pos="720"/>
        </w:tabs>
        <w:suppressAutoHyphens/>
        <w:snapToGrid w:val="0"/>
        <w:spacing w:line="360" w:lineRule="auto"/>
        <w:ind w:left="720"/>
        <w:rPr>
          <w:sz w:val="28"/>
          <w:szCs w:val="28"/>
        </w:rPr>
      </w:pPr>
      <m:oMath>
        <m:r>
          <w:rPr>
            <w:rFonts w:ascii="Cambria Math" w:hAnsi="Cambria Math"/>
            <w:sz w:val="28"/>
            <w:szCs w:val="28"/>
          </w:rPr>
          <m:t>0+0=0</m:t>
        </m:r>
      </m:oMath>
      <w:r>
        <w:rPr>
          <w:sz w:val="28"/>
          <w:szCs w:val="28"/>
        </w:rPr>
        <w:t>, плюс 1, итого 1;</w:t>
      </w:r>
    </w:p>
    <w:p w:rsidR="004B29BA" w:rsidRDefault="004B29BA" w:rsidP="004B29BA">
      <w:pPr>
        <w:tabs>
          <w:tab w:val="left" w:pos="720"/>
        </w:tabs>
        <w:suppressAutoHyphens/>
        <w:snapToGrid w:val="0"/>
        <w:spacing w:line="360" w:lineRule="auto"/>
        <w:ind w:left="720"/>
        <w:rPr>
          <w:sz w:val="28"/>
          <w:szCs w:val="28"/>
        </w:rPr>
      </w:pPr>
      <m:oMath>
        <m:r>
          <w:rPr>
            <w:rFonts w:ascii="Cambria Math" w:hAnsi="Cambria Math"/>
            <w:sz w:val="28"/>
            <w:szCs w:val="28"/>
          </w:rPr>
          <m:t>1+0=1</m:t>
        </m:r>
      </m:oMath>
      <w:r>
        <w:rPr>
          <w:sz w:val="28"/>
          <w:szCs w:val="28"/>
        </w:rPr>
        <w:t>;</w:t>
      </w:r>
    </w:p>
    <w:p w:rsidR="004B29BA" w:rsidRDefault="00957A9F" w:rsidP="004B29BA">
      <w:pPr>
        <w:tabs>
          <w:tab w:val="left" w:pos="720"/>
        </w:tabs>
        <w:suppressAutoHyphens/>
        <w:snapToGrid w:val="0"/>
        <w:spacing w:line="360" w:lineRule="auto"/>
        <w:ind w:left="720"/>
        <w:rPr>
          <w:sz w:val="28"/>
          <w:szCs w:val="28"/>
        </w:rPr>
      </w:pPr>
      <m:oMath>
        <m:r>
          <w:rPr>
            <w:rFonts w:ascii="Cambria Math" w:hAnsi="Cambria Math"/>
            <w:sz w:val="28"/>
            <w:szCs w:val="28"/>
          </w:rPr>
          <w:lastRenderedPageBreak/>
          <m:t>0+1=0</m:t>
        </m:r>
      </m:oMath>
      <w:r w:rsidR="004B29BA">
        <w:rPr>
          <w:sz w:val="28"/>
          <w:szCs w:val="28"/>
        </w:rPr>
        <w:t>;</w:t>
      </w:r>
    </w:p>
    <w:p w:rsidR="00957A9F" w:rsidRPr="00957A9F" w:rsidRDefault="00957A9F" w:rsidP="004B29BA">
      <w:pPr>
        <w:tabs>
          <w:tab w:val="left" w:pos="720"/>
        </w:tabs>
        <w:suppressAutoHyphens/>
        <w:snapToGrid w:val="0"/>
        <w:spacing w:line="360" w:lineRule="auto"/>
        <w:ind w:left="720"/>
        <w:rPr>
          <w:i/>
          <w:sz w:val="28"/>
          <w:szCs w:val="28"/>
          <w:lang w:val="en-US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</w:rPr>
            <m:t>0+0=0</m:t>
          </m:r>
          <m:r>
            <w:rPr>
              <w:rFonts w:ascii="Cambria Math" w:hAnsi="Cambria Math"/>
              <w:sz w:val="28"/>
              <w:szCs w:val="28"/>
              <w:lang w:val="en-US"/>
            </w:rPr>
            <m:t>;</m:t>
          </m:r>
        </m:oMath>
      </m:oMathPara>
    </w:p>
    <w:p w:rsidR="00957A9F" w:rsidRDefault="00957A9F" w:rsidP="00957A9F">
      <w:pPr>
        <w:tabs>
          <w:tab w:val="left" w:pos="720"/>
        </w:tabs>
        <w:suppressAutoHyphens/>
        <w:snapToGrid w:val="0"/>
        <w:spacing w:line="360" w:lineRule="auto"/>
        <w:ind w:left="720"/>
        <w:rPr>
          <w:sz w:val="28"/>
          <w:szCs w:val="28"/>
        </w:rPr>
      </w:pPr>
      <m:oMath>
        <m:r>
          <w:rPr>
            <w:rFonts w:ascii="Cambria Math" w:hAnsi="Cambria Math"/>
            <w:sz w:val="28"/>
            <w:szCs w:val="28"/>
          </w:rPr>
          <m:t>0+1=0</m:t>
        </m:r>
      </m:oMath>
      <w:r>
        <w:rPr>
          <w:sz w:val="28"/>
          <w:szCs w:val="28"/>
        </w:rPr>
        <w:t>;</w:t>
      </w:r>
    </w:p>
    <w:p w:rsidR="00957A9F" w:rsidRPr="00957A9F" w:rsidRDefault="00957A9F" w:rsidP="004B29BA">
      <w:pPr>
        <w:tabs>
          <w:tab w:val="left" w:pos="720"/>
        </w:tabs>
        <w:suppressAutoHyphens/>
        <w:snapToGrid w:val="0"/>
        <w:spacing w:line="360" w:lineRule="auto"/>
        <w:ind w:left="720"/>
        <w:rPr>
          <w:sz w:val="28"/>
          <w:szCs w:val="28"/>
        </w:rPr>
      </w:pPr>
      <w:r w:rsidRPr="00A507B3">
        <w:rPr>
          <w:sz w:val="28"/>
          <w:szCs w:val="28"/>
        </w:rPr>
        <w:t>1 и 0 спускаем вниз.</w:t>
      </w:r>
    </w:p>
    <w:p w:rsidR="004B29BA" w:rsidRPr="004B29BA" w:rsidRDefault="004B29BA" w:rsidP="004B29BA">
      <w:pPr>
        <w:tabs>
          <w:tab w:val="left" w:pos="720"/>
        </w:tabs>
        <w:suppressAutoHyphens/>
        <w:snapToGrid w:val="0"/>
        <w:spacing w:line="360" w:lineRule="auto"/>
        <w:ind w:left="720"/>
        <w:rPr>
          <w:sz w:val="28"/>
          <w:szCs w:val="28"/>
        </w:rPr>
      </w:pPr>
      <w:r>
        <w:rPr>
          <w:sz w:val="28"/>
          <w:szCs w:val="28"/>
        </w:rPr>
        <w:t xml:space="preserve">Результат: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10000101110</m:t>
            </m:r>
          </m:e>
          <m:sub>
            <m:r>
              <w:rPr>
                <w:rFonts w:ascii="Cambria Math" w:hAnsi="Cambria Math"/>
                <w:sz w:val="28"/>
                <w:szCs w:val="28"/>
                <w:vertAlign w:val="subscript"/>
              </w:rPr>
              <m:t>2</m:t>
            </m:r>
          </m:sub>
        </m:sSub>
        <m:r>
          <w:rPr>
            <w:rFonts w:ascii="Cambria Math" w:hAnsi="Cambria Math"/>
            <w:sz w:val="28"/>
            <w:szCs w:val="28"/>
            <w:vertAlign w:val="subscript"/>
          </w:rPr>
          <m:t xml:space="preserve"> </m:t>
        </m:r>
        <m:r>
          <w:rPr>
            <w:rFonts w:ascii="Cambria Math" w:hAnsi="Cambria Math"/>
            <w:sz w:val="28"/>
            <w:szCs w:val="28"/>
          </w:rPr>
          <m:t xml:space="preserve">+ 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101000010</m:t>
            </m:r>
          </m:e>
          <m:sub>
            <m:r>
              <w:rPr>
                <w:rFonts w:ascii="Cambria Math" w:hAnsi="Cambria Math"/>
                <w:sz w:val="28"/>
                <w:szCs w:val="28"/>
                <w:vertAlign w:val="subscript"/>
              </w:rPr>
              <m:t>2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10101110000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2</m:t>
            </m:r>
          </m:sub>
        </m:sSub>
      </m:oMath>
    </w:p>
    <w:p w:rsidR="00EE7A8D" w:rsidRPr="00195B1E" w:rsidRDefault="00195B1E" w:rsidP="00EE7A8D">
      <w:pPr>
        <w:tabs>
          <w:tab w:val="left" w:pos="720"/>
        </w:tabs>
        <w:suppressAutoHyphens/>
        <w:snapToGrid w:val="0"/>
        <w:spacing w:line="360" w:lineRule="auto"/>
        <w:ind w:left="720"/>
        <w:rPr>
          <w:sz w:val="28"/>
          <w:szCs w:val="28"/>
          <w:u w:val="single"/>
        </w:rPr>
      </w:pPr>
      <w:r w:rsidRPr="00195B1E">
        <w:rPr>
          <w:sz w:val="28"/>
          <w:szCs w:val="28"/>
          <w:u w:val="single"/>
        </w:rPr>
        <w:t>Проверка:</w:t>
      </w:r>
    </w:p>
    <w:p w:rsidR="00195B1E" w:rsidRDefault="004B29BA" w:rsidP="00EE7A8D">
      <w:pPr>
        <w:tabs>
          <w:tab w:val="left" w:pos="720"/>
        </w:tabs>
        <w:suppressAutoHyphens/>
        <w:snapToGrid w:val="0"/>
        <w:spacing w:line="360" w:lineRule="auto"/>
        <w:ind w:left="720"/>
        <w:rPr>
          <w:sz w:val="28"/>
          <w:szCs w:val="28"/>
        </w:rPr>
      </w:pPr>
      <w:r>
        <w:rPr>
          <w:sz w:val="28"/>
          <w:szCs w:val="28"/>
        </w:rPr>
        <w:t>Переведем исходные числа из двоичной системы в десятичную:</w:t>
      </w:r>
    </w:p>
    <w:p w:rsidR="004B29BA" w:rsidRPr="00F5273F" w:rsidRDefault="001B613E" w:rsidP="00F5273F">
      <w:pPr>
        <w:tabs>
          <w:tab w:val="left" w:pos="284"/>
        </w:tabs>
        <w:suppressAutoHyphens/>
        <w:snapToGrid w:val="0"/>
        <w:spacing w:line="360" w:lineRule="auto"/>
        <w:ind w:left="284" w:firstLine="436"/>
        <w:rPr>
          <w:i/>
          <w:sz w:val="28"/>
          <w:szCs w:val="28"/>
          <w:lang w:val="en-US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10000101110</m:t>
              </m:r>
            </m:e>
            <m:sub>
              <m:r>
                <w:rPr>
                  <w:rFonts w:ascii="Cambria Math" w:hAnsi="Cambria Math"/>
                  <w:sz w:val="28"/>
                  <w:szCs w:val="28"/>
                  <w:vertAlign w:val="subscript"/>
                </w:rPr>
                <m:t>2</m:t>
              </m:r>
            </m:sub>
          </m:sSub>
          <m:r>
            <w:rPr>
              <w:rFonts w:ascii="Cambria Math" w:hAnsi="Cambria Math"/>
              <w:sz w:val="28"/>
              <w:szCs w:val="28"/>
              <w:vertAlign w:val="subscript"/>
            </w:rPr>
            <m:t>=1∙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  <w:vertAlign w:val="subscript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  <w:vertAlign w:val="subscript"/>
                </w:rPr>
                <m:t>2</m:t>
              </m:r>
            </m:e>
            <m:sup>
              <m:r>
                <w:rPr>
                  <w:rFonts w:ascii="Cambria Math" w:hAnsi="Cambria Math"/>
                  <w:sz w:val="28"/>
                  <w:szCs w:val="28"/>
                  <w:vertAlign w:val="subscript"/>
                </w:rPr>
                <m:t>10</m:t>
              </m:r>
            </m:sup>
          </m:sSup>
          <m:r>
            <w:rPr>
              <w:rFonts w:ascii="Cambria Math" w:hAnsi="Cambria Math"/>
              <w:sz w:val="28"/>
              <w:szCs w:val="28"/>
              <w:vertAlign w:val="subscript"/>
            </w:rPr>
            <m:t>+1∙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  <w:vertAlign w:val="subscript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  <w:vertAlign w:val="subscript"/>
                </w:rPr>
                <m:t>2</m:t>
              </m:r>
            </m:e>
            <m:sup>
              <m:r>
                <w:rPr>
                  <w:rFonts w:ascii="Cambria Math" w:hAnsi="Cambria Math"/>
                  <w:sz w:val="28"/>
                  <w:szCs w:val="28"/>
                  <w:vertAlign w:val="subscript"/>
                </w:rPr>
                <m:t>5</m:t>
              </m:r>
            </m:sup>
          </m:sSup>
          <m:r>
            <w:rPr>
              <w:rFonts w:ascii="Cambria Math" w:hAnsi="Cambria Math"/>
              <w:sz w:val="28"/>
              <w:szCs w:val="28"/>
              <w:vertAlign w:val="subscript"/>
            </w:rPr>
            <m:t>+1∙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  <w:vertAlign w:val="subscript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  <w:vertAlign w:val="subscript"/>
                </w:rPr>
                <m:t>2</m:t>
              </m:r>
            </m:e>
            <m:sup>
              <m:r>
                <w:rPr>
                  <w:rFonts w:ascii="Cambria Math" w:hAnsi="Cambria Math"/>
                  <w:sz w:val="28"/>
                  <w:szCs w:val="28"/>
                  <w:vertAlign w:val="subscript"/>
                </w:rPr>
                <m:t>3</m:t>
              </m:r>
            </m:sup>
          </m:sSup>
          <m:r>
            <w:rPr>
              <w:rFonts w:ascii="Cambria Math" w:hAnsi="Cambria Math"/>
              <w:sz w:val="28"/>
              <w:szCs w:val="28"/>
              <w:vertAlign w:val="subscript"/>
            </w:rPr>
            <m:t>+1∙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  <w:vertAlign w:val="subscript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  <w:vertAlign w:val="subscript"/>
                </w:rPr>
                <m:t>2</m:t>
              </m:r>
            </m:e>
            <m:sup>
              <m:r>
                <w:rPr>
                  <w:rFonts w:ascii="Cambria Math" w:hAnsi="Cambria Math"/>
                  <w:sz w:val="28"/>
                  <w:szCs w:val="28"/>
                  <w:vertAlign w:val="subscript"/>
                </w:rPr>
                <m:t>2</m:t>
              </m:r>
            </m:sup>
          </m:sSup>
          <m:r>
            <w:rPr>
              <w:rFonts w:ascii="Cambria Math" w:hAnsi="Cambria Math"/>
              <w:sz w:val="28"/>
              <w:szCs w:val="28"/>
              <w:vertAlign w:val="subscript"/>
            </w:rPr>
            <m:t>+1∙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  <w:vertAlign w:val="subscript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  <w:vertAlign w:val="subscript"/>
                </w:rPr>
                <m:t>2</m:t>
              </m:r>
            </m:e>
            <m:sup>
              <m:r>
                <w:rPr>
                  <w:rFonts w:ascii="Cambria Math" w:hAnsi="Cambria Math"/>
                  <w:sz w:val="28"/>
                  <w:szCs w:val="28"/>
                  <w:vertAlign w:val="subscript"/>
                </w:rPr>
                <m:t>1</m:t>
              </m:r>
            </m:sup>
          </m:sSup>
          <m:r>
            <w:rPr>
              <w:rFonts w:ascii="Cambria Math" w:hAnsi="Cambria Math"/>
              <w:sz w:val="28"/>
              <w:szCs w:val="28"/>
              <w:vertAlign w:val="subscript"/>
            </w:rPr>
            <m:t>=1070</m:t>
          </m:r>
        </m:oMath>
      </m:oMathPara>
    </w:p>
    <w:p w:rsidR="004B29BA" w:rsidRPr="004B29BA" w:rsidRDefault="001B613E" w:rsidP="00F5273F">
      <w:pPr>
        <w:suppressAutoHyphens/>
        <w:snapToGrid w:val="0"/>
        <w:spacing w:line="360" w:lineRule="auto"/>
        <w:ind w:left="284" w:firstLine="436"/>
        <w:rPr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101000010</m:t>
              </m:r>
            </m:e>
            <m:sub>
              <m:r>
                <w:rPr>
                  <w:rFonts w:ascii="Cambria Math" w:hAnsi="Cambria Math"/>
                  <w:sz w:val="28"/>
                  <w:szCs w:val="28"/>
                  <w:vertAlign w:val="subscript"/>
                </w:rPr>
                <m:t>2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=1∙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8</m:t>
              </m:r>
            </m:sup>
          </m:sSup>
          <m:r>
            <w:rPr>
              <w:rFonts w:ascii="Cambria Math" w:hAnsi="Cambria Math"/>
              <w:sz w:val="28"/>
              <w:szCs w:val="28"/>
            </w:rPr>
            <m:t>+1∙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6</m:t>
              </m:r>
            </m:sup>
          </m:sSup>
          <m:r>
            <w:rPr>
              <w:rFonts w:ascii="Cambria Math" w:hAnsi="Cambria Math"/>
              <w:sz w:val="28"/>
              <w:szCs w:val="28"/>
            </w:rPr>
            <m:t>+1∙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1</m:t>
              </m:r>
            </m:sup>
          </m:sSup>
          <m:r>
            <w:rPr>
              <w:rFonts w:ascii="Cambria Math" w:hAnsi="Cambria Math"/>
              <w:sz w:val="28"/>
              <w:szCs w:val="28"/>
            </w:rPr>
            <m:t>=322</m:t>
          </m:r>
        </m:oMath>
      </m:oMathPara>
    </w:p>
    <w:p w:rsidR="004B29BA" w:rsidRDefault="004B29BA" w:rsidP="00EE7A8D">
      <w:pPr>
        <w:tabs>
          <w:tab w:val="left" w:pos="720"/>
        </w:tabs>
        <w:suppressAutoHyphens/>
        <w:snapToGrid w:val="0"/>
        <w:spacing w:line="360" w:lineRule="auto"/>
        <w:ind w:left="720"/>
        <w:rPr>
          <w:sz w:val="28"/>
          <w:szCs w:val="28"/>
        </w:rPr>
      </w:pPr>
      <w:r>
        <w:rPr>
          <w:sz w:val="28"/>
          <w:szCs w:val="28"/>
        </w:rPr>
        <w:t>Переведем результат из двоичной системы в десятичную:</w:t>
      </w:r>
    </w:p>
    <w:p w:rsidR="004B29BA" w:rsidRPr="004B29BA" w:rsidRDefault="001B613E" w:rsidP="0062568B">
      <w:pPr>
        <w:tabs>
          <w:tab w:val="left" w:pos="284"/>
        </w:tabs>
        <w:suppressAutoHyphens/>
        <w:snapToGrid w:val="0"/>
        <w:spacing w:line="360" w:lineRule="auto"/>
        <w:ind w:left="284"/>
        <w:rPr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10101110000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=1∙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10</m:t>
              </m:r>
            </m:sup>
          </m:sSup>
          <m:r>
            <w:rPr>
              <w:rFonts w:ascii="Cambria Math" w:hAnsi="Cambria Math"/>
              <w:sz w:val="28"/>
              <w:szCs w:val="28"/>
            </w:rPr>
            <m:t>+1∙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8</m:t>
              </m:r>
            </m:sup>
          </m:sSup>
          <m:r>
            <w:rPr>
              <w:rFonts w:ascii="Cambria Math" w:hAnsi="Cambria Math"/>
              <w:sz w:val="28"/>
              <w:szCs w:val="28"/>
            </w:rPr>
            <m:t>+1∙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6</m:t>
              </m:r>
            </m:sup>
          </m:sSup>
          <m:r>
            <w:rPr>
              <w:rFonts w:ascii="Cambria Math" w:hAnsi="Cambria Math"/>
              <w:sz w:val="28"/>
              <w:szCs w:val="28"/>
            </w:rPr>
            <m:t>+1∙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5</m:t>
              </m:r>
            </m:sup>
          </m:sSup>
          <m:r>
            <w:rPr>
              <w:rFonts w:ascii="Cambria Math" w:hAnsi="Cambria Math"/>
              <w:sz w:val="28"/>
              <w:szCs w:val="28"/>
            </w:rPr>
            <m:t>+1∙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4</m:t>
              </m:r>
            </m:sup>
          </m:sSup>
          <m:r>
            <w:rPr>
              <w:rFonts w:ascii="Cambria Math" w:hAnsi="Cambria Math"/>
              <w:sz w:val="28"/>
              <w:szCs w:val="28"/>
            </w:rPr>
            <m:t>=1392</m:t>
          </m:r>
        </m:oMath>
      </m:oMathPara>
    </w:p>
    <w:p w:rsidR="00195B1E" w:rsidRDefault="0062568B" w:rsidP="00EE7A8D">
      <w:pPr>
        <w:tabs>
          <w:tab w:val="left" w:pos="720"/>
        </w:tabs>
        <w:suppressAutoHyphens/>
        <w:snapToGrid w:val="0"/>
        <w:spacing w:line="360" w:lineRule="auto"/>
        <w:ind w:left="720"/>
        <w:rPr>
          <w:sz w:val="28"/>
          <w:szCs w:val="28"/>
        </w:rPr>
      </w:pPr>
      <w:r>
        <w:rPr>
          <w:sz w:val="28"/>
          <w:szCs w:val="28"/>
        </w:rPr>
        <w:t xml:space="preserve">Получаем </w:t>
      </w:r>
      <m:oMath>
        <m:r>
          <w:rPr>
            <w:rFonts w:ascii="Cambria Math" w:hAnsi="Cambria Math"/>
            <w:sz w:val="28"/>
            <w:szCs w:val="28"/>
          </w:rPr>
          <m:t>1070+322=1392</m:t>
        </m:r>
      </m:oMath>
      <w:r>
        <w:rPr>
          <w:sz w:val="28"/>
          <w:szCs w:val="28"/>
        </w:rPr>
        <w:t xml:space="preserve"> (верно)</w:t>
      </w:r>
    </w:p>
    <w:p w:rsidR="0062568B" w:rsidRPr="0062568B" w:rsidRDefault="0062568B" w:rsidP="00EE7A8D">
      <w:pPr>
        <w:tabs>
          <w:tab w:val="left" w:pos="720"/>
        </w:tabs>
        <w:suppressAutoHyphens/>
        <w:snapToGrid w:val="0"/>
        <w:spacing w:line="360" w:lineRule="auto"/>
        <w:ind w:left="720"/>
        <w:rPr>
          <w:sz w:val="28"/>
          <w:szCs w:val="28"/>
        </w:rPr>
      </w:pPr>
    </w:p>
    <w:p w:rsidR="00EE7A8D" w:rsidRPr="007C2045" w:rsidRDefault="00EE7A8D" w:rsidP="00EE7A8D">
      <w:pPr>
        <w:snapToGrid w:val="0"/>
        <w:spacing w:line="360" w:lineRule="auto"/>
        <w:ind w:left="720"/>
        <w:rPr>
          <w:sz w:val="28"/>
          <w:szCs w:val="28"/>
          <w:vertAlign w:val="subscript"/>
        </w:rPr>
      </w:pPr>
      <w:r w:rsidRPr="007C2045">
        <w:rPr>
          <w:sz w:val="28"/>
          <w:szCs w:val="28"/>
        </w:rPr>
        <w:t xml:space="preserve">б)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101111011,01</m:t>
            </m:r>
          </m:e>
          <m:sub>
            <m:r>
              <w:rPr>
                <w:rFonts w:ascii="Cambria Math" w:hAnsi="Cambria Math"/>
                <w:sz w:val="28"/>
                <w:szCs w:val="28"/>
                <w:vertAlign w:val="subscript"/>
              </w:rPr>
              <m:t>2</m:t>
            </m:r>
          </m:sub>
        </m:sSub>
        <m:r>
          <w:rPr>
            <w:rFonts w:ascii="Cambria Math" w:hAnsi="Cambria Math"/>
            <w:sz w:val="28"/>
            <w:szCs w:val="28"/>
            <w:vertAlign w:val="subscript"/>
          </w:rPr>
          <m:t xml:space="preserve"> </m:t>
        </m:r>
        <m:r>
          <w:rPr>
            <w:rFonts w:ascii="Cambria Math" w:hAnsi="Cambria Math"/>
            <w:sz w:val="28"/>
            <w:szCs w:val="28"/>
          </w:rPr>
          <m:t xml:space="preserve">+ 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1000100,101</m:t>
            </m:r>
          </m:e>
          <m:sub>
            <m:r>
              <w:rPr>
                <w:rFonts w:ascii="Cambria Math" w:hAnsi="Cambria Math"/>
                <w:sz w:val="28"/>
                <w:szCs w:val="28"/>
                <w:vertAlign w:val="subscript"/>
              </w:rPr>
              <m:t>2</m:t>
            </m:r>
          </m:sub>
        </m:sSub>
      </m:oMath>
    </w:p>
    <w:tbl>
      <w:tblPr>
        <w:tblStyle w:val="a7"/>
        <w:tblW w:w="0" w:type="auto"/>
        <w:tblInd w:w="7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7"/>
        <w:gridCol w:w="222"/>
        <w:gridCol w:w="369"/>
        <w:gridCol w:w="222"/>
        <w:gridCol w:w="351"/>
        <w:gridCol w:w="351"/>
        <w:gridCol w:w="351"/>
        <w:gridCol w:w="351"/>
        <w:gridCol w:w="351"/>
        <w:gridCol w:w="351"/>
        <w:gridCol w:w="351"/>
        <w:gridCol w:w="351"/>
        <w:gridCol w:w="421"/>
        <w:gridCol w:w="351"/>
        <w:gridCol w:w="351"/>
        <w:gridCol w:w="351"/>
        <w:gridCol w:w="222"/>
      </w:tblGrid>
      <w:tr w:rsidR="00A34818" w:rsidTr="00B27773">
        <w:tc>
          <w:tcPr>
            <w:tcW w:w="0" w:type="auto"/>
          </w:tcPr>
          <w:p w:rsidR="00A34818" w:rsidRPr="008D2685" w:rsidRDefault="00A34818" w:rsidP="00F5273F">
            <w:pPr>
              <w:pStyle w:val="a8"/>
              <w:ind w:right="-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б)</w:t>
            </w:r>
          </w:p>
        </w:tc>
        <w:tc>
          <w:tcPr>
            <w:tcW w:w="0" w:type="auto"/>
          </w:tcPr>
          <w:p w:rsidR="00A34818" w:rsidRDefault="00A34818" w:rsidP="00F5273F">
            <w:pPr>
              <w:pStyle w:val="a8"/>
              <w:ind w:right="-5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A34818" w:rsidRDefault="00A34818" w:rsidP="00F5273F">
            <w:pPr>
              <w:pStyle w:val="a8"/>
              <w:ind w:right="-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+</w:t>
            </w:r>
          </w:p>
        </w:tc>
        <w:tc>
          <w:tcPr>
            <w:tcW w:w="0" w:type="auto"/>
          </w:tcPr>
          <w:p w:rsidR="00A34818" w:rsidRDefault="00A34818" w:rsidP="00F5273F">
            <w:pPr>
              <w:pStyle w:val="a8"/>
              <w:ind w:right="-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A34818" w:rsidRPr="00B27773" w:rsidRDefault="00B27773" w:rsidP="00F5273F">
            <w:pPr>
              <w:pStyle w:val="a8"/>
              <w:ind w:right="-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A34818" w:rsidRPr="00B27773" w:rsidRDefault="00B27773" w:rsidP="00F5273F">
            <w:pPr>
              <w:pStyle w:val="a8"/>
              <w:ind w:right="-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A34818" w:rsidRPr="0015172D" w:rsidRDefault="0015172D" w:rsidP="00F5273F">
            <w:pPr>
              <w:pStyle w:val="a8"/>
              <w:ind w:right="-5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0" w:type="auto"/>
          </w:tcPr>
          <w:p w:rsidR="00A34818" w:rsidRPr="0015172D" w:rsidRDefault="0015172D" w:rsidP="00F5273F">
            <w:pPr>
              <w:pStyle w:val="a8"/>
              <w:ind w:right="-5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0" w:type="auto"/>
          </w:tcPr>
          <w:p w:rsidR="00A34818" w:rsidRPr="0015172D" w:rsidRDefault="0015172D" w:rsidP="00F5273F">
            <w:pPr>
              <w:pStyle w:val="a8"/>
              <w:ind w:right="-5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0" w:type="auto"/>
          </w:tcPr>
          <w:p w:rsidR="00A34818" w:rsidRPr="0015172D" w:rsidRDefault="0015172D" w:rsidP="00F5273F">
            <w:pPr>
              <w:pStyle w:val="a8"/>
              <w:ind w:right="-5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0" w:type="auto"/>
          </w:tcPr>
          <w:p w:rsidR="00A34818" w:rsidRPr="0015172D" w:rsidRDefault="0015172D" w:rsidP="00F5273F">
            <w:pPr>
              <w:pStyle w:val="a8"/>
              <w:ind w:right="-5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0" w:type="auto"/>
          </w:tcPr>
          <w:p w:rsidR="00A34818" w:rsidRPr="0015172D" w:rsidRDefault="0015172D" w:rsidP="00F5273F">
            <w:pPr>
              <w:pStyle w:val="a8"/>
              <w:ind w:right="-5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0" w:type="auto"/>
          </w:tcPr>
          <w:p w:rsidR="00A34818" w:rsidRPr="0015172D" w:rsidRDefault="0015172D" w:rsidP="00F5273F">
            <w:pPr>
              <w:pStyle w:val="a8"/>
              <w:ind w:right="-5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1,</w:t>
            </w:r>
          </w:p>
        </w:tc>
        <w:tc>
          <w:tcPr>
            <w:tcW w:w="0" w:type="auto"/>
          </w:tcPr>
          <w:p w:rsidR="00A34818" w:rsidRPr="0015172D" w:rsidRDefault="0015172D" w:rsidP="00F5273F">
            <w:pPr>
              <w:pStyle w:val="a8"/>
              <w:ind w:right="-5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0" w:type="auto"/>
          </w:tcPr>
          <w:p w:rsidR="00A34818" w:rsidRPr="0015172D" w:rsidRDefault="0015172D" w:rsidP="00F5273F">
            <w:pPr>
              <w:pStyle w:val="a8"/>
              <w:ind w:right="-5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0" w:type="auto"/>
          </w:tcPr>
          <w:p w:rsidR="00A34818" w:rsidRDefault="00A34818" w:rsidP="00F5273F">
            <w:pPr>
              <w:pStyle w:val="a8"/>
              <w:ind w:right="-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A34818" w:rsidRDefault="00A34818" w:rsidP="00F5273F">
            <w:pPr>
              <w:pStyle w:val="a8"/>
              <w:ind w:right="-5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34818" w:rsidTr="00B27773">
        <w:tc>
          <w:tcPr>
            <w:tcW w:w="0" w:type="auto"/>
          </w:tcPr>
          <w:p w:rsidR="00A34818" w:rsidRDefault="00A34818" w:rsidP="00F5273F">
            <w:pPr>
              <w:pStyle w:val="a8"/>
              <w:ind w:right="-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A34818" w:rsidRDefault="00A34818" w:rsidP="00F5273F">
            <w:pPr>
              <w:pStyle w:val="a8"/>
              <w:ind w:right="-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</w:tcPr>
          <w:p w:rsidR="00A34818" w:rsidRDefault="00A34818" w:rsidP="00F5273F">
            <w:pPr>
              <w:pStyle w:val="a8"/>
              <w:ind w:right="-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A34818" w:rsidRPr="004B29BA" w:rsidRDefault="00A34818" w:rsidP="00F5273F">
            <w:pPr>
              <w:pStyle w:val="a8"/>
              <w:ind w:right="-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A34818" w:rsidRPr="00B27773" w:rsidRDefault="00A34818" w:rsidP="00F5273F">
            <w:pPr>
              <w:pStyle w:val="a8"/>
              <w:ind w:right="-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A34818" w:rsidRPr="00B27773" w:rsidRDefault="00A34818" w:rsidP="00F5273F">
            <w:pPr>
              <w:pStyle w:val="a8"/>
              <w:ind w:right="-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A34818" w:rsidRPr="00B27773" w:rsidRDefault="0015172D" w:rsidP="00F5273F">
            <w:pPr>
              <w:pStyle w:val="a8"/>
              <w:ind w:right="-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A34818" w:rsidRPr="00B27773" w:rsidRDefault="0015172D" w:rsidP="00F5273F">
            <w:pPr>
              <w:pStyle w:val="a8"/>
              <w:ind w:right="-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A34818" w:rsidRPr="00B27773" w:rsidRDefault="0015172D" w:rsidP="00F5273F">
            <w:pPr>
              <w:pStyle w:val="a8"/>
              <w:ind w:right="-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A34818" w:rsidRPr="00B27773" w:rsidRDefault="0015172D" w:rsidP="00F5273F">
            <w:pPr>
              <w:pStyle w:val="a8"/>
              <w:ind w:right="-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A34818" w:rsidRPr="00B27773" w:rsidRDefault="0015172D" w:rsidP="00F5273F">
            <w:pPr>
              <w:pStyle w:val="a8"/>
              <w:ind w:right="-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A34818" w:rsidRDefault="0015172D" w:rsidP="00F5273F">
            <w:pPr>
              <w:pStyle w:val="a8"/>
              <w:ind w:right="-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A34818" w:rsidRDefault="00B27773" w:rsidP="00F5273F">
            <w:pPr>
              <w:pStyle w:val="a8"/>
              <w:ind w:right="-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A34818" w:rsidRDefault="00B27773" w:rsidP="00F5273F">
            <w:pPr>
              <w:pStyle w:val="a8"/>
              <w:ind w:right="-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A34818" w:rsidRDefault="00B27773" w:rsidP="00F5273F">
            <w:pPr>
              <w:pStyle w:val="a8"/>
              <w:ind w:right="-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A34818" w:rsidRDefault="00B27773" w:rsidP="00F5273F">
            <w:pPr>
              <w:pStyle w:val="a8"/>
              <w:ind w:right="-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A34818" w:rsidRDefault="00A34818" w:rsidP="00F5273F">
            <w:pPr>
              <w:pStyle w:val="a8"/>
              <w:ind w:right="-5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34818" w:rsidTr="00B27773">
        <w:tc>
          <w:tcPr>
            <w:tcW w:w="0" w:type="auto"/>
          </w:tcPr>
          <w:p w:rsidR="00A34818" w:rsidRDefault="00A34818" w:rsidP="00F5273F">
            <w:pPr>
              <w:pStyle w:val="a8"/>
              <w:ind w:right="-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A34818" w:rsidRDefault="00A34818" w:rsidP="00F5273F">
            <w:pPr>
              <w:pStyle w:val="a8"/>
              <w:ind w:right="-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A34818" w:rsidRDefault="00A34818" w:rsidP="00F5273F">
            <w:pPr>
              <w:pStyle w:val="a8"/>
              <w:ind w:right="-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A34818" w:rsidRPr="008827B9" w:rsidRDefault="00A34818" w:rsidP="00F5273F">
            <w:pPr>
              <w:pStyle w:val="a8"/>
              <w:ind w:right="-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A34818" w:rsidRPr="008827B9" w:rsidRDefault="0010379C" w:rsidP="00F5273F">
            <w:pPr>
              <w:pStyle w:val="a8"/>
              <w:ind w:right="-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A34818" w:rsidRPr="008827B9" w:rsidRDefault="0010379C" w:rsidP="00F5273F">
            <w:pPr>
              <w:pStyle w:val="a8"/>
              <w:ind w:right="-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A34818" w:rsidRPr="0010379C" w:rsidRDefault="0010379C" w:rsidP="00F5273F">
            <w:pPr>
              <w:pStyle w:val="a8"/>
              <w:ind w:right="-5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A34818" w:rsidRPr="008827B9" w:rsidRDefault="008827B9" w:rsidP="00F5273F">
            <w:pPr>
              <w:pStyle w:val="a8"/>
              <w:ind w:right="-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A34818" w:rsidRPr="008827B9" w:rsidRDefault="0010379C" w:rsidP="00F5273F">
            <w:pPr>
              <w:pStyle w:val="a8"/>
              <w:ind w:right="-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A34818" w:rsidRPr="0010379C" w:rsidRDefault="0010379C" w:rsidP="00F5273F">
            <w:pPr>
              <w:pStyle w:val="a8"/>
              <w:ind w:right="-5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A34818" w:rsidRPr="008827B9" w:rsidRDefault="0010379C" w:rsidP="00F5273F">
            <w:pPr>
              <w:pStyle w:val="a8"/>
              <w:ind w:right="-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A34818" w:rsidRPr="0010379C" w:rsidRDefault="0010379C" w:rsidP="00F5273F">
            <w:pPr>
              <w:pStyle w:val="a8"/>
              <w:ind w:right="-5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A34818" w:rsidRDefault="008827B9" w:rsidP="00F5273F">
            <w:pPr>
              <w:pStyle w:val="a8"/>
              <w:ind w:right="-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A34818" w:rsidRDefault="008827B9" w:rsidP="00F5273F">
            <w:pPr>
              <w:pStyle w:val="a8"/>
              <w:ind w:right="-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A34818" w:rsidRDefault="008827B9" w:rsidP="00F5273F">
            <w:pPr>
              <w:pStyle w:val="a8"/>
              <w:ind w:right="-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A34818" w:rsidRPr="0010379C" w:rsidRDefault="0010379C" w:rsidP="00F5273F">
            <w:pPr>
              <w:pStyle w:val="a8"/>
              <w:ind w:right="-5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0" w:type="auto"/>
          </w:tcPr>
          <w:p w:rsidR="00A34818" w:rsidRDefault="00A34818" w:rsidP="00F5273F">
            <w:pPr>
              <w:pStyle w:val="a8"/>
              <w:ind w:right="-5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10379C" w:rsidRDefault="0062568B" w:rsidP="009504AC">
      <w:pPr>
        <w:spacing w:line="360" w:lineRule="auto"/>
        <w:rPr>
          <w:sz w:val="28"/>
          <w:szCs w:val="28"/>
          <w:u w:val="single"/>
        </w:rPr>
      </w:pPr>
      <w:r w:rsidRPr="0062568B">
        <w:rPr>
          <w:sz w:val="28"/>
          <w:szCs w:val="28"/>
          <w:u w:val="single"/>
        </w:rPr>
        <w:t>Ход решения.</w:t>
      </w:r>
    </w:p>
    <w:p w:rsidR="0010379C" w:rsidRPr="0010379C" w:rsidRDefault="0010379C" w:rsidP="0010379C">
      <w:pPr>
        <w:tabs>
          <w:tab w:val="left" w:pos="720"/>
        </w:tabs>
        <w:suppressAutoHyphens/>
        <w:snapToGrid w:val="0"/>
        <w:spacing w:line="360" w:lineRule="auto"/>
        <w:rPr>
          <w:sz w:val="28"/>
          <w:szCs w:val="28"/>
        </w:rPr>
      </w:pPr>
      <w:r w:rsidRPr="0010379C">
        <w:rPr>
          <w:sz w:val="28"/>
          <w:szCs w:val="28"/>
        </w:rPr>
        <w:t xml:space="preserve">Во всех столбцах считаем </w:t>
      </w:r>
      <w:r w:rsidR="00195B1E" w:rsidRPr="0010379C">
        <w:rPr>
          <w:sz w:val="28"/>
          <w:szCs w:val="28"/>
        </w:rPr>
        <w:tab/>
      </w:r>
      <m:oMath>
        <m:r>
          <w:rPr>
            <w:rFonts w:ascii="Cambria Math" w:hAnsi="Cambria Math"/>
            <w:sz w:val="28"/>
            <w:szCs w:val="28"/>
          </w:rPr>
          <m:t>0+1=1</m:t>
        </m:r>
      </m:oMath>
      <w:r w:rsidRPr="0010379C">
        <w:rPr>
          <w:sz w:val="28"/>
          <w:szCs w:val="28"/>
        </w:rPr>
        <w:t>;</w:t>
      </w:r>
    </w:p>
    <w:p w:rsidR="0062568B" w:rsidRDefault="0010379C" w:rsidP="0010379C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Только в третьем слева разряде  </w:t>
      </w:r>
      <m:oMath>
        <m:r>
          <w:rPr>
            <w:rFonts w:ascii="Cambria Math" w:hAnsi="Cambria Math"/>
            <w:sz w:val="28"/>
            <w:szCs w:val="28"/>
          </w:rPr>
          <m:t>1+1=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2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10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10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2</m:t>
            </m:r>
          </m:sub>
        </m:sSub>
      </m:oMath>
      <w:r w:rsidR="0062568B" w:rsidRPr="004B29BA">
        <w:rPr>
          <w:sz w:val="28"/>
          <w:szCs w:val="28"/>
        </w:rPr>
        <w:t xml:space="preserve">, </w:t>
      </w:r>
      <w:r w:rsidR="0062568B">
        <w:rPr>
          <w:sz w:val="28"/>
          <w:szCs w:val="28"/>
        </w:rPr>
        <w:t>т.е. 0 пишем,</w:t>
      </w:r>
      <w:r>
        <w:rPr>
          <w:sz w:val="28"/>
          <w:szCs w:val="28"/>
        </w:rPr>
        <w:t xml:space="preserve"> 1 переносим в следующий разряд, тогда в следующем разряде к нулю прибавляем 1 и получаем 1.</w:t>
      </w:r>
    </w:p>
    <w:p w:rsidR="00AB6498" w:rsidRPr="00F674E7" w:rsidRDefault="00AB6498" w:rsidP="00F674E7">
      <w:pPr>
        <w:snapToGrid w:val="0"/>
        <w:spacing w:line="360" w:lineRule="auto"/>
        <w:ind w:left="720"/>
        <w:rPr>
          <w:sz w:val="28"/>
          <w:szCs w:val="28"/>
          <w:vertAlign w:val="subscript"/>
        </w:rPr>
      </w:pPr>
      <w:r w:rsidRPr="00AB6498">
        <w:rPr>
          <w:sz w:val="28"/>
          <w:szCs w:val="28"/>
        </w:rPr>
        <w:t>Результат:</w:t>
      </w:r>
      <w:r>
        <w:rPr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101111011,01</m:t>
            </m:r>
          </m:e>
          <m:sub>
            <m:r>
              <w:rPr>
                <w:rFonts w:ascii="Cambria Math" w:hAnsi="Cambria Math"/>
                <w:sz w:val="28"/>
                <w:szCs w:val="28"/>
                <w:vertAlign w:val="subscript"/>
              </w:rPr>
              <m:t>2</m:t>
            </m:r>
          </m:sub>
        </m:sSub>
        <m:r>
          <w:rPr>
            <w:rFonts w:ascii="Cambria Math" w:hAnsi="Cambria Math"/>
            <w:sz w:val="28"/>
            <w:szCs w:val="28"/>
            <w:vertAlign w:val="subscript"/>
          </w:rPr>
          <m:t xml:space="preserve"> </m:t>
        </m:r>
        <m:r>
          <w:rPr>
            <w:rFonts w:ascii="Cambria Math" w:hAnsi="Cambria Math"/>
            <w:sz w:val="28"/>
            <w:szCs w:val="28"/>
          </w:rPr>
          <m:t xml:space="preserve">+ 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1000100,101</m:t>
            </m:r>
          </m:e>
          <m:sub>
            <m:r>
              <w:rPr>
                <w:rFonts w:ascii="Cambria Math" w:hAnsi="Cambria Math"/>
                <w:sz w:val="28"/>
                <w:szCs w:val="28"/>
                <w:vertAlign w:val="subscript"/>
              </w:rPr>
              <m:t>2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110111111,111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2</m:t>
            </m:r>
          </m:sub>
        </m:sSub>
      </m:oMath>
    </w:p>
    <w:p w:rsidR="00014487" w:rsidRPr="0062568B" w:rsidRDefault="00195B1E" w:rsidP="009504AC">
      <w:pPr>
        <w:spacing w:line="360" w:lineRule="auto"/>
        <w:rPr>
          <w:sz w:val="28"/>
          <w:szCs w:val="28"/>
          <w:u w:val="single"/>
        </w:rPr>
      </w:pPr>
      <w:r w:rsidRPr="0062568B">
        <w:rPr>
          <w:sz w:val="28"/>
          <w:szCs w:val="28"/>
          <w:u w:val="single"/>
        </w:rPr>
        <w:t>Проверка:</w:t>
      </w:r>
    </w:p>
    <w:p w:rsidR="00AB6498" w:rsidRDefault="00AB6498" w:rsidP="00AB6498">
      <w:pPr>
        <w:tabs>
          <w:tab w:val="left" w:pos="720"/>
        </w:tabs>
        <w:suppressAutoHyphens/>
        <w:snapToGrid w:val="0"/>
        <w:spacing w:line="360" w:lineRule="auto"/>
        <w:ind w:left="720"/>
        <w:rPr>
          <w:sz w:val="28"/>
          <w:szCs w:val="28"/>
        </w:rPr>
      </w:pPr>
      <w:r>
        <w:rPr>
          <w:sz w:val="28"/>
          <w:szCs w:val="28"/>
        </w:rPr>
        <w:t>Переведем исходные числа из двоичной системы в десятичную:</w:t>
      </w:r>
    </w:p>
    <w:p w:rsidR="00F674E7" w:rsidRPr="00F674E7" w:rsidRDefault="001B613E" w:rsidP="003C74E4">
      <w:pPr>
        <w:tabs>
          <w:tab w:val="left" w:pos="284"/>
        </w:tabs>
        <w:suppressAutoHyphens/>
        <w:snapToGrid w:val="0"/>
        <w:spacing w:line="360" w:lineRule="auto"/>
        <w:ind w:firstLine="720"/>
        <w:rPr>
          <w:sz w:val="28"/>
          <w:szCs w:val="28"/>
          <w:vertAlign w:val="subscript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101111011,01</m:t>
              </m:r>
            </m:e>
            <m:sub>
              <m:r>
                <w:rPr>
                  <w:rFonts w:ascii="Cambria Math" w:hAnsi="Cambria Math"/>
                  <w:sz w:val="28"/>
                  <w:szCs w:val="28"/>
                  <w:vertAlign w:val="subscript"/>
                </w:rPr>
                <m:t>2</m:t>
              </m:r>
            </m:sub>
          </m:sSub>
          <m:r>
            <w:rPr>
              <w:rFonts w:ascii="Cambria Math" w:hAnsi="Cambria Math"/>
              <w:sz w:val="28"/>
              <w:szCs w:val="28"/>
              <w:vertAlign w:val="subscript"/>
            </w:rPr>
            <m:t>=</m:t>
          </m:r>
        </m:oMath>
      </m:oMathPara>
    </w:p>
    <w:p w:rsidR="00AB6498" w:rsidRPr="00F5273F" w:rsidRDefault="00AB6498" w:rsidP="003C74E4">
      <w:pPr>
        <w:tabs>
          <w:tab w:val="left" w:pos="284"/>
        </w:tabs>
        <w:suppressAutoHyphens/>
        <w:snapToGrid w:val="0"/>
        <w:spacing w:line="360" w:lineRule="auto"/>
        <w:ind w:firstLine="720"/>
        <w:rPr>
          <w:i/>
          <w:sz w:val="28"/>
          <w:szCs w:val="28"/>
          <w:lang w:val="en-US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  <w:vertAlign w:val="subscript"/>
            </w:rPr>
            <m:t>=1∙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  <w:vertAlign w:val="subscript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  <w:vertAlign w:val="subscript"/>
                </w:rPr>
                <m:t>2</m:t>
              </m:r>
            </m:e>
            <m:sup>
              <m:r>
                <w:rPr>
                  <w:rFonts w:ascii="Cambria Math" w:hAnsi="Cambria Math"/>
                  <w:sz w:val="28"/>
                  <w:szCs w:val="28"/>
                  <w:vertAlign w:val="subscript"/>
                </w:rPr>
                <m:t>8</m:t>
              </m:r>
            </m:sup>
          </m:sSup>
          <m:r>
            <w:rPr>
              <w:rFonts w:ascii="Cambria Math" w:hAnsi="Cambria Math"/>
              <w:sz w:val="28"/>
              <w:szCs w:val="28"/>
              <w:vertAlign w:val="subscript"/>
            </w:rPr>
            <m:t>+1∙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  <w:vertAlign w:val="subscript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  <w:vertAlign w:val="subscript"/>
                </w:rPr>
                <m:t>2</m:t>
              </m:r>
            </m:e>
            <m:sup>
              <m:r>
                <w:rPr>
                  <w:rFonts w:ascii="Cambria Math" w:hAnsi="Cambria Math"/>
                  <w:sz w:val="28"/>
                  <w:szCs w:val="28"/>
                  <w:vertAlign w:val="subscript"/>
                </w:rPr>
                <m:t>6</m:t>
              </m:r>
            </m:sup>
          </m:sSup>
          <m:r>
            <w:rPr>
              <w:rFonts w:ascii="Cambria Math" w:hAnsi="Cambria Math"/>
              <w:sz w:val="28"/>
              <w:szCs w:val="28"/>
              <w:vertAlign w:val="subscript"/>
            </w:rPr>
            <m:t>+1∙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  <w:vertAlign w:val="subscript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  <w:vertAlign w:val="subscript"/>
                </w:rPr>
                <m:t>2</m:t>
              </m:r>
            </m:e>
            <m:sup>
              <m:r>
                <w:rPr>
                  <w:rFonts w:ascii="Cambria Math" w:hAnsi="Cambria Math"/>
                  <w:sz w:val="28"/>
                  <w:szCs w:val="28"/>
                  <w:vertAlign w:val="subscript"/>
                </w:rPr>
                <m:t>5</m:t>
              </m:r>
            </m:sup>
          </m:sSup>
          <m:r>
            <w:rPr>
              <w:rFonts w:ascii="Cambria Math" w:hAnsi="Cambria Math"/>
              <w:sz w:val="28"/>
              <w:szCs w:val="28"/>
              <w:vertAlign w:val="subscript"/>
            </w:rPr>
            <m:t>+1∙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  <w:vertAlign w:val="subscript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  <w:vertAlign w:val="subscript"/>
                </w:rPr>
                <m:t>2</m:t>
              </m:r>
            </m:e>
            <m:sup>
              <m:r>
                <w:rPr>
                  <w:rFonts w:ascii="Cambria Math" w:hAnsi="Cambria Math"/>
                  <w:sz w:val="28"/>
                  <w:szCs w:val="28"/>
                  <w:vertAlign w:val="subscript"/>
                </w:rPr>
                <m:t>4</m:t>
              </m:r>
            </m:sup>
          </m:sSup>
          <m:r>
            <w:rPr>
              <w:rFonts w:ascii="Cambria Math" w:hAnsi="Cambria Math"/>
              <w:sz w:val="28"/>
              <w:szCs w:val="28"/>
              <w:vertAlign w:val="subscript"/>
            </w:rPr>
            <m:t>+1∙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  <w:vertAlign w:val="subscript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  <w:vertAlign w:val="subscript"/>
                </w:rPr>
                <m:t>2</m:t>
              </m:r>
            </m:e>
            <m:sup>
              <m:r>
                <w:rPr>
                  <w:rFonts w:ascii="Cambria Math" w:hAnsi="Cambria Math"/>
                  <w:sz w:val="28"/>
                  <w:szCs w:val="28"/>
                  <w:vertAlign w:val="subscript"/>
                </w:rPr>
                <m:t>3</m:t>
              </m:r>
            </m:sup>
          </m:sSup>
          <m:r>
            <w:rPr>
              <w:rFonts w:ascii="Cambria Math" w:hAnsi="Cambria Math"/>
              <w:sz w:val="28"/>
              <w:szCs w:val="28"/>
              <w:vertAlign w:val="subscript"/>
            </w:rPr>
            <m:t>+1∙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  <w:vertAlign w:val="subscript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  <w:vertAlign w:val="subscript"/>
                </w:rPr>
                <m:t>2</m:t>
              </m:r>
            </m:e>
            <m:sup>
              <m:r>
                <w:rPr>
                  <w:rFonts w:ascii="Cambria Math" w:hAnsi="Cambria Math"/>
                  <w:sz w:val="28"/>
                  <w:szCs w:val="28"/>
                  <w:vertAlign w:val="subscript"/>
                </w:rPr>
                <m:t>1</m:t>
              </m:r>
            </m:sup>
          </m:sSup>
          <m:r>
            <w:rPr>
              <w:rFonts w:ascii="Cambria Math" w:hAnsi="Cambria Math"/>
              <w:sz w:val="28"/>
              <w:szCs w:val="28"/>
              <w:vertAlign w:val="subscript"/>
            </w:rPr>
            <m:t>+1∙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  <w:vertAlign w:val="subscript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  <w:vertAlign w:val="subscript"/>
                </w:rPr>
                <m:t>2</m:t>
              </m:r>
            </m:e>
            <m:sup>
              <m:r>
                <w:rPr>
                  <w:rFonts w:ascii="Cambria Math" w:hAnsi="Cambria Math"/>
                  <w:sz w:val="28"/>
                  <w:szCs w:val="28"/>
                  <w:vertAlign w:val="subscript"/>
                </w:rPr>
                <m:t>0</m:t>
              </m:r>
            </m:sup>
          </m:sSup>
          <m:r>
            <w:rPr>
              <w:rFonts w:ascii="Cambria Math" w:hAnsi="Cambria Math"/>
              <w:sz w:val="28"/>
              <w:szCs w:val="28"/>
              <w:vertAlign w:val="subscript"/>
            </w:rPr>
            <m:t>+1∙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  <w:vertAlign w:val="subscript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  <w:vertAlign w:val="subscript"/>
                </w:rPr>
                <m:t>2</m:t>
              </m:r>
            </m:e>
            <m:sup>
              <m:r>
                <w:rPr>
                  <w:rFonts w:ascii="Cambria Math" w:hAnsi="Cambria Math"/>
                  <w:sz w:val="28"/>
                  <w:szCs w:val="28"/>
                  <w:vertAlign w:val="subscript"/>
                </w:rPr>
                <m:t>-2</m:t>
              </m:r>
            </m:sup>
          </m:sSup>
          <m:r>
            <w:rPr>
              <w:rFonts w:ascii="Cambria Math" w:hAnsi="Cambria Math"/>
              <w:sz w:val="28"/>
              <w:szCs w:val="28"/>
              <w:vertAlign w:val="subscript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vertAlign w:val="subscript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vertAlign w:val="subscript"/>
                </w:rPr>
                <m:t>379,25</m:t>
              </m:r>
            </m:e>
            <m:sub>
              <m:r>
                <w:rPr>
                  <w:rFonts w:ascii="Cambria Math" w:hAnsi="Cambria Math"/>
                  <w:sz w:val="28"/>
                  <w:szCs w:val="28"/>
                  <w:vertAlign w:val="subscript"/>
                </w:rPr>
                <m:t>10</m:t>
              </m:r>
            </m:sub>
          </m:sSub>
        </m:oMath>
      </m:oMathPara>
    </w:p>
    <w:p w:rsidR="00AB6498" w:rsidRPr="004B29BA" w:rsidRDefault="001B613E" w:rsidP="003C74E4">
      <w:pPr>
        <w:suppressAutoHyphens/>
        <w:snapToGrid w:val="0"/>
        <w:spacing w:line="360" w:lineRule="auto"/>
        <w:ind w:firstLine="720"/>
        <w:rPr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1000100,101</m:t>
              </m:r>
            </m:e>
            <m:sub>
              <m:r>
                <w:rPr>
                  <w:rFonts w:ascii="Cambria Math" w:hAnsi="Cambria Math"/>
                  <w:sz w:val="28"/>
                  <w:szCs w:val="28"/>
                  <w:vertAlign w:val="subscript"/>
                </w:rPr>
                <m:t>2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</m:t>
          </m:r>
          <m:r>
            <w:rPr>
              <w:rFonts w:ascii="Cambria Math" w:hAnsi="Cambria Math"/>
              <w:sz w:val="28"/>
              <w:szCs w:val="28"/>
              <w:vertAlign w:val="subscript"/>
            </w:rPr>
            <m:t>1∙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  <w:vertAlign w:val="subscript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  <w:vertAlign w:val="subscript"/>
                </w:rPr>
                <m:t>2</m:t>
              </m:r>
            </m:e>
            <m:sup>
              <m:r>
                <w:rPr>
                  <w:rFonts w:ascii="Cambria Math" w:hAnsi="Cambria Math"/>
                  <w:sz w:val="28"/>
                  <w:szCs w:val="28"/>
                  <w:vertAlign w:val="subscript"/>
                </w:rPr>
                <m:t>6</m:t>
              </m:r>
            </m:sup>
          </m:sSup>
          <m:r>
            <w:rPr>
              <w:rFonts w:ascii="Cambria Math" w:hAnsi="Cambria Math"/>
              <w:sz w:val="28"/>
              <w:szCs w:val="28"/>
              <w:vertAlign w:val="subscript"/>
            </w:rPr>
            <m:t>+1∙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  <w:vertAlign w:val="subscript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  <w:vertAlign w:val="subscript"/>
                </w:rPr>
                <m:t>2</m:t>
              </m:r>
            </m:e>
            <m:sup>
              <m:r>
                <w:rPr>
                  <w:rFonts w:ascii="Cambria Math" w:hAnsi="Cambria Math"/>
                  <w:sz w:val="28"/>
                  <w:szCs w:val="28"/>
                  <w:vertAlign w:val="subscript"/>
                </w:rPr>
                <m:t>2</m:t>
              </m:r>
            </m:sup>
          </m:sSup>
          <m:r>
            <w:rPr>
              <w:rFonts w:ascii="Cambria Math" w:hAnsi="Cambria Math"/>
              <w:sz w:val="28"/>
              <w:szCs w:val="28"/>
              <w:vertAlign w:val="subscript"/>
            </w:rPr>
            <m:t>+1∙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  <w:vertAlign w:val="subscript"/>
                  <w:lang w:val="en-US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  <w:vertAlign w:val="subscript"/>
                </w:rPr>
                <m:t>2</m:t>
              </m:r>
              <m:ctrlPr>
                <w:rPr>
                  <w:rFonts w:ascii="Cambria Math" w:hAnsi="Cambria Math"/>
                  <w:i/>
                  <w:sz w:val="28"/>
                  <w:szCs w:val="28"/>
                  <w:vertAlign w:val="subscript"/>
                </w:rPr>
              </m:ctrlPr>
            </m:e>
            <m:sup>
              <m:r>
                <w:rPr>
                  <w:rFonts w:ascii="Cambria Math" w:hAnsi="Cambria Math"/>
                  <w:sz w:val="28"/>
                  <w:szCs w:val="28"/>
                  <w:vertAlign w:val="subscript"/>
                  <w:lang w:val="en-US"/>
                </w:rPr>
                <m:t>-1</m:t>
              </m:r>
            </m:sup>
          </m:sSup>
          <m:r>
            <w:rPr>
              <w:rFonts w:ascii="Cambria Math" w:hAnsi="Cambria Math"/>
              <w:sz w:val="28"/>
              <w:szCs w:val="28"/>
              <w:vertAlign w:val="subscript"/>
            </w:rPr>
            <m:t>+1∙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  <w:vertAlign w:val="subscript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  <w:vertAlign w:val="subscript"/>
                </w:rPr>
                <m:t>2</m:t>
              </m:r>
            </m:e>
            <m:sup>
              <m:r>
                <w:rPr>
                  <w:rFonts w:ascii="Cambria Math" w:hAnsi="Cambria Math"/>
                  <w:sz w:val="28"/>
                  <w:szCs w:val="28"/>
                  <w:vertAlign w:val="subscript"/>
                </w:rPr>
                <m:t>-3</m:t>
              </m:r>
            </m:sup>
          </m:sSup>
          <m:r>
            <w:rPr>
              <w:rFonts w:ascii="Cambria Math" w:hAnsi="Cambria Math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68,625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10</m:t>
              </m:r>
            </m:sub>
          </m:sSub>
        </m:oMath>
      </m:oMathPara>
    </w:p>
    <w:p w:rsidR="00AB6498" w:rsidRDefault="00AB6498" w:rsidP="00AB6498">
      <w:pPr>
        <w:tabs>
          <w:tab w:val="left" w:pos="720"/>
        </w:tabs>
        <w:suppressAutoHyphens/>
        <w:snapToGrid w:val="0"/>
        <w:spacing w:line="360" w:lineRule="auto"/>
        <w:ind w:left="720"/>
        <w:rPr>
          <w:sz w:val="28"/>
          <w:szCs w:val="28"/>
        </w:rPr>
      </w:pPr>
      <w:r>
        <w:rPr>
          <w:sz w:val="28"/>
          <w:szCs w:val="28"/>
        </w:rPr>
        <w:t>Переведем результат из двоичной системы в десятичную:</w:t>
      </w:r>
    </w:p>
    <w:p w:rsidR="00EB626E" w:rsidRPr="00EB626E" w:rsidRDefault="001B613E" w:rsidP="003C74E4">
      <w:pPr>
        <w:tabs>
          <w:tab w:val="left" w:pos="0"/>
        </w:tabs>
        <w:suppressAutoHyphens/>
        <w:snapToGrid w:val="0"/>
        <w:spacing w:line="360" w:lineRule="auto"/>
        <w:rPr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110111111,111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</m:t>
          </m:r>
        </m:oMath>
      </m:oMathPara>
    </w:p>
    <w:p w:rsidR="00AB6498" w:rsidRPr="004C4733" w:rsidRDefault="0041007A" w:rsidP="003C74E4">
      <w:pPr>
        <w:tabs>
          <w:tab w:val="left" w:pos="0"/>
        </w:tabs>
        <w:suppressAutoHyphens/>
        <w:snapToGrid w:val="0"/>
        <w:spacing w:line="360" w:lineRule="auto"/>
        <w:rPr>
          <w:sz w:val="28"/>
          <w:szCs w:val="28"/>
          <w:lang w:val="en-US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</w:rPr>
            <w:lastRenderedPageBreak/>
            <m:t>=</m:t>
          </m:r>
          <m:r>
            <w:rPr>
              <w:rFonts w:ascii="Cambria Math" w:hAnsi="Cambria Math"/>
              <w:sz w:val="28"/>
              <w:szCs w:val="28"/>
              <w:vertAlign w:val="subscript"/>
            </w:rPr>
            <m:t>1∙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  <w:vertAlign w:val="subscript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  <w:vertAlign w:val="subscript"/>
                </w:rPr>
                <m:t>2</m:t>
              </m:r>
            </m:e>
            <m:sup>
              <m:r>
                <w:rPr>
                  <w:rFonts w:ascii="Cambria Math" w:hAnsi="Cambria Math"/>
                  <w:sz w:val="28"/>
                  <w:szCs w:val="28"/>
                  <w:vertAlign w:val="subscript"/>
                </w:rPr>
                <m:t>8</m:t>
              </m:r>
            </m:sup>
          </m:sSup>
          <m:r>
            <w:rPr>
              <w:rFonts w:ascii="Cambria Math" w:hAnsi="Cambria Math"/>
              <w:sz w:val="28"/>
              <w:szCs w:val="28"/>
              <w:vertAlign w:val="subscript"/>
            </w:rPr>
            <m:t>+1∙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  <w:vertAlign w:val="subscript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  <w:vertAlign w:val="subscript"/>
                </w:rPr>
                <m:t>2</m:t>
              </m:r>
            </m:e>
            <m:sup>
              <m:r>
                <w:rPr>
                  <w:rFonts w:ascii="Cambria Math" w:hAnsi="Cambria Math"/>
                  <w:sz w:val="28"/>
                  <w:szCs w:val="28"/>
                  <w:vertAlign w:val="subscript"/>
                </w:rPr>
                <m:t>7</m:t>
              </m:r>
            </m:sup>
          </m:sSup>
          <m:r>
            <w:rPr>
              <w:rFonts w:ascii="Cambria Math" w:hAnsi="Cambria Math"/>
              <w:sz w:val="28"/>
              <w:szCs w:val="28"/>
              <w:vertAlign w:val="subscript"/>
            </w:rPr>
            <m:t>+1∙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  <w:vertAlign w:val="subscript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  <w:vertAlign w:val="subscript"/>
                </w:rPr>
                <m:t>2</m:t>
              </m:r>
            </m:e>
            <m:sup>
              <m:r>
                <w:rPr>
                  <w:rFonts w:ascii="Cambria Math" w:hAnsi="Cambria Math"/>
                  <w:sz w:val="28"/>
                  <w:szCs w:val="28"/>
                  <w:vertAlign w:val="subscript"/>
                </w:rPr>
                <m:t>5</m:t>
              </m:r>
            </m:sup>
          </m:sSup>
          <m:r>
            <w:rPr>
              <w:rFonts w:ascii="Cambria Math" w:hAnsi="Cambria Math"/>
              <w:sz w:val="28"/>
              <w:szCs w:val="28"/>
              <w:vertAlign w:val="subscript"/>
            </w:rPr>
            <m:t>+1∙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  <w:vertAlign w:val="subscript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  <w:vertAlign w:val="subscript"/>
                </w:rPr>
                <m:t>2</m:t>
              </m:r>
            </m:e>
            <m:sup>
              <m:r>
                <w:rPr>
                  <w:rFonts w:ascii="Cambria Math" w:hAnsi="Cambria Math"/>
                  <w:sz w:val="28"/>
                  <w:szCs w:val="28"/>
                  <w:vertAlign w:val="subscript"/>
                </w:rPr>
                <m:t>4</m:t>
              </m:r>
            </m:sup>
          </m:sSup>
          <m:r>
            <w:rPr>
              <w:rFonts w:ascii="Cambria Math" w:hAnsi="Cambria Math"/>
              <w:sz w:val="28"/>
              <w:szCs w:val="28"/>
              <w:vertAlign w:val="subscript"/>
            </w:rPr>
            <m:t>+1∙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  <w:vertAlign w:val="subscript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  <w:vertAlign w:val="subscript"/>
                </w:rPr>
                <m:t>2</m:t>
              </m:r>
            </m:e>
            <m:sup>
              <m:r>
                <w:rPr>
                  <w:rFonts w:ascii="Cambria Math" w:hAnsi="Cambria Math"/>
                  <w:sz w:val="28"/>
                  <w:szCs w:val="28"/>
                  <w:vertAlign w:val="subscript"/>
                </w:rPr>
                <m:t>3</m:t>
              </m:r>
            </m:sup>
          </m:sSup>
          <m:r>
            <w:rPr>
              <w:rFonts w:ascii="Cambria Math" w:hAnsi="Cambria Math"/>
              <w:sz w:val="28"/>
              <w:szCs w:val="28"/>
              <w:vertAlign w:val="subscript"/>
            </w:rPr>
            <m:t>+1∙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  <w:vertAlign w:val="subscript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  <w:vertAlign w:val="subscript"/>
                </w:rPr>
                <m:t>2</m:t>
              </m:r>
            </m:e>
            <m:sup>
              <m:r>
                <w:rPr>
                  <w:rFonts w:ascii="Cambria Math" w:hAnsi="Cambria Math"/>
                  <w:sz w:val="28"/>
                  <w:szCs w:val="28"/>
                  <w:vertAlign w:val="subscript"/>
                </w:rPr>
                <m:t>2</m:t>
              </m:r>
            </m:sup>
          </m:sSup>
          <m:r>
            <w:rPr>
              <w:rFonts w:ascii="Cambria Math" w:hAnsi="Cambria Math"/>
              <w:sz w:val="28"/>
              <w:szCs w:val="28"/>
              <w:vertAlign w:val="subscript"/>
            </w:rPr>
            <m:t>+1∙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  <w:vertAlign w:val="subscript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  <w:vertAlign w:val="subscript"/>
                </w:rPr>
                <m:t>2</m:t>
              </m:r>
            </m:e>
            <m:sup>
              <m:r>
                <w:rPr>
                  <w:rFonts w:ascii="Cambria Math" w:hAnsi="Cambria Math"/>
                  <w:sz w:val="28"/>
                  <w:szCs w:val="28"/>
                  <w:vertAlign w:val="subscript"/>
                </w:rPr>
                <m:t>1</m:t>
              </m:r>
            </m:sup>
          </m:sSup>
          <m:r>
            <w:rPr>
              <w:rFonts w:ascii="Cambria Math" w:hAnsi="Cambria Math"/>
              <w:sz w:val="28"/>
              <w:szCs w:val="28"/>
              <w:vertAlign w:val="subscript"/>
            </w:rPr>
            <m:t>+1∙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  <w:vertAlign w:val="subscript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  <w:vertAlign w:val="subscript"/>
                </w:rPr>
                <m:t>2</m:t>
              </m:r>
            </m:e>
            <m:sup>
              <m:r>
                <w:rPr>
                  <w:rFonts w:ascii="Cambria Math" w:hAnsi="Cambria Math"/>
                  <w:sz w:val="28"/>
                  <w:szCs w:val="28"/>
                  <w:vertAlign w:val="subscript"/>
                </w:rPr>
                <m:t>0</m:t>
              </m:r>
            </m:sup>
          </m:sSup>
          <m:r>
            <w:rPr>
              <w:rFonts w:ascii="Cambria Math" w:hAnsi="Cambria Math"/>
              <w:sz w:val="28"/>
              <w:szCs w:val="28"/>
              <w:vertAlign w:val="subscript"/>
            </w:rPr>
            <m:t>+1∙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  <w:vertAlign w:val="subscript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  <w:vertAlign w:val="subscript"/>
                </w:rPr>
                <m:t>2</m:t>
              </m:r>
            </m:e>
            <m:sup>
              <m:r>
                <w:rPr>
                  <w:rFonts w:ascii="Cambria Math" w:hAnsi="Cambria Math"/>
                  <w:sz w:val="28"/>
                  <w:szCs w:val="28"/>
                  <w:vertAlign w:val="subscript"/>
                </w:rPr>
                <m:t>-1</m:t>
              </m:r>
            </m:sup>
          </m:sSup>
          <m:r>
            <w:rPr>
              <w:rFonts w:ascii="Cambria Math" w:hAnsi="Cambria Math"/>
              <w:sz w:val="28"/>
              <w:szCs w:val="28"/>
              <w:vertAlign w:val="subscript"/>
            </w:rPr>
            <m:t>+1∙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  <w:vertAlign w:val="subscript"/>
                  <w:lang w:val="en-US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  <w:vertAlign w:val="subscript"/>
                </w:rPr>
                <m:t>2</m:t>
              </m:r>
              <m:ctrlPr>
                <w:rPr>
                  <w:rFonts w:ascii="Cambria Math" w:hAnsi="Cambria Math"/>
                  <w:i/>
                  <w:sz w:val="28"/>
                  <w:szCs w:val="28"/>
                  <w:vertAlign w:val="subscript"/>
                </w:rPr>
              </m:ctrlPr>
            </m:e>
            <m:sup>
              <m:r>
                <w:rPr>
                  <w:rFonts w:ascii="Cambria Math" w:hAnsi="Cambria Math"/>
                  <w:sz w:val="28"/>
                  <w:szCs w:val="28"/>
                  <w:vertAlign w:val="subscript"/>
                  <w:lang w:val="en-US"/>
                </w:rPr>
                <m:t>-2</m:t>
              </m:r>
            </m:sup>
          </m:sSup>
          <m:r>
            <w:rPr>
              <w:rFonts w:ascii="Cambria Math" w:hAnsi="Cambria Math"/>
              <w:sz w:val="28"/>
              <w:szCs w:val="28"/>
              <w:vertAlign w:val="subscript"/>
            </w:rPr>
            <m:t>+1∙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  <w:vertAlign w:val="subscript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  <w:vertAlign w:val="subscript"/>
                </w:rPr>
                <m:t>2</m:t>
              </m:r>
            </m:e>
            <m:sup>
              <m:r>
                <w:rPr>
                  <w:rFonts w:ascii="Cambria Math" w:hAnsi="Cambria Math"/>
                  <w:sz w:val="28"/>
                  <w:szCs w:val="28"/>
                  <w:vertAlign w:val="subscript"/>
                </w:rPr>
                <m:t>-3</m:t>
              </m:r>
            </m:sup>
          </m:sSup>
          <m:r>
            <w:rPr>
              <w:rFonts w:ascii="Cambria Math" w:hAnsi="Cambria Math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447,875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10</m:t>
              </m:r>
            </m:sub>
          </m:sSub>
        </m:oMath>
      </m:oMathPara>
    </w:p>
    <w:p w:rsidR="00AB6498" w:rsidRDefault="00AB6498" w:rsidP="00AB6498">
      <w:pPr>
        <w:tabs>
          <w:tab w:val="left" w:pos="720"/>
        </w:tabs>
        <w:suppressAutoHyphens/>
        <w:snapToGrid w:val="0"/>
        <w:spacing w:line="360" w:lineRule="auto"/>
        <w:ind w:left="720"/>
        <w:rPr>
          <w:sz w:val="28"/>
          <w:szCs w:val="28"/>
        </w:rPr>
      </w:pPr>
      <w:r>
        <w:rPr>
          <w:sz w:val="28"/>
          <w:szCs w:val="28"/>
        </w:rPr>
        <w:t xml:space="preserve">Получаем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vertAlign w:val="subscript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vertAlign w:val="subscript"/>
              </w:rPr>
              <m:t>379,25</m:t>
            </m:r>
          </m:e>
          <m:sub>
            <m:r>
              <w:rPr>
                <w:rFonts w:ascii="Cambria Math" w:hAnsi="Cambria Math"/>
                <w:sz w:val="28"/>
                <w:szCs w:val="28"/>
                <w:vertAlign w:val="subscript"/>
              </w:rPr>
              <m:t>10</m:t>
            </m:r>
          </m:sub>
        </m:sSub>
        <m:r>
          <w:rPr>
            <w:rFonts w:ascii="Cambria Math" w:hAnsi="Cambria Math"/>
            <w:sz w:val="28"/>
            <w:szCs w:val="28"/>
            <w:vertAlign w:val="subscript"/>
          </w:rPr>
          <m:t>+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68,625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10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447,875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10</m:t>
            </m:r>
          </m:sub>
        </m:sSub>
      </m:oMath>
      <w:r>
        <w:rPr>
          <w:sz w:val="28"/>
          <w:szCs w:val="28"/>
        </w:rPr>
        <w:t xml:space="preserve"> (верно)</w:t>
      </w:r>
    </w:p>
    <w:p w:rsidR="00195B1E" w:rsidRPr="00195B1E" w:rsidRDefault="00195B1E" w:rsidP="009504AC">
      <w:pPr>
        <w:spacing w:line="360" w:lineRule="auto"/>
        <w:rPr>
          <w:sz w:val="32"/>
          <w:szCs w:val="32"/>
        </w:rPr>
      </w:pPr>
    </w:p>
    <w:p w:rsidR="0072373D" w:rsidRPr="0072373D" w:rsidRDefault="0072373D" w:rsidP="00791843">
      <w:pPr>
        <w:pStyle w:val="aa"/>
        <w:numPr>
          <w:ilvl w:val="0"/>
          <w:numId w:val="20"/>
        </w:numPr>
        <w:spacing w:line="360" w:lineRule="auto"/>
        <w:jc w:val="both"/>
        <w:rPr>
          <w:sz w:val="28"/>
          <w:szCs w:val="28"/>
        </w:rPr>
      </w:pPr>
      <w:r w:rsidRPr="0072373D">
        <w:rPr>
          <w:sz w:val="28"/>
          <w:szCs w:val="28"/>
        </w:rPr>
        <w:t>Выполните вычитание</w:t>
      </w:r>
      <w:r>
        <w:rPr>
          <w:sz w:val="28"/>
          <w:szCs w:val="28"/>
        </w:rPr>
        <w:t>:</w:t>
      </w:r>
    </w:p>
    <w:p w:rsidR="0072373D" w:rsidRPr="003C74E4" w:rsidRDefault="001B613E" w:rsidP="0072373D">
      <w:pPr>
        <w:tabs>
          <w:tab w:val="left" w:pos="720"/>
        </w:tabs>
        <w:suppressAutoHyphens/>
        <w:snapToGrid w:val="0"/>
        <w:spacing w:line="360" w:lineRule="auto"/>
        <w:ind w:left="720"/>
        <w:rPr>
          <w:rFonts w:ascii="Cambria Math" w:hAnsi="Cambria Math"/>
          <w:sz w:val="28"/>
          <w:szCs w:val="28"/>
          <w:oMath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1000101110</m:t>
              </m:r>
            </m:e>
            <m:sub>
              <m:r>
                <w:rPr>
                  <w:rFonts w:ascii="Cambria Math" w:hAnsi="Cambria Math"/>
                  <w:sz w:val="28"/>
                  <w:szCs w:val="28"/>
                  <w:vertAlign w:val="subscript"/>
                </w:rPr>
                <m:t>2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-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1111111</m:t>
              </m:r>
            </m:e>
            <m:sub>
              <m:r>
                <w:rPr>
                  <w:rFonts w:ascii="Cambria Math" w:hAnsi="Cambria Math"/>
                  <w:sz w:val="28"/>
                  <w:szCs w:val="28"/>
                  <w:vertAlign w:val="subscript"/>
                </w:rPr>
                <m:t>2</m:t>
              </m:r>
            </m:sub>
          </m:sSub>
          <m:r>
            <w:rPr>
              <w:rFonts w:ascii="Cambria Math" w:hAnsi="Cambria Math"/>
              <w:sz w:val="28"/>
              <w:szCs w:val="28"/>
              <w:vertAlign w:val="subscript"/>
            </w:rPr>
            <m:t xml:space="preserve"> </m:t>
          </m:r>
        </m:oMath>
      </m:oMathPara>
    </w:p>
    <w:tbl>
      <w:tblPr>
        <w:tblStyle w:val="a7"/>
        <w:tblW w:w="0" w:type="auto"/>
        <w:tblInd w:w="708" w:type="dxa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222"/>
        <w:gridCol w:w="222"/>
        <w:gridCol w:w="305"/>
        <w:gridCol w:w="351"/>
        <w:gridCol w:w="391"/>
        <w:gridCol w:w="391"/>
        <w:gridCol w:w="351"/>
        <w:gridCol w:w="391"/>
        <w:gridCol w:w="351"/>
        <w:gridCol w:w="391"/>
        <w:gridCol w:w="391"/>
        <w:gridCol w:w="391"/>
        <w:gridCol w:w="351"/>
      </w:tblGrid>
      <w:tr w:rsidR="00A05190" w:rsidRPr="00A05190" w:rsidTr="00A05190">
        <w:tc>
          <w:tcPr>
            <w:tcW w:w="0" w:type="auto"/>
          </w:tcPr>
          <w:p w:rsidR="00A05190" w:rsidRPr="00A05190" w:rsidRDefault="00A05190" w:rsidP="00F5273F">
            <w:pPr>
              <w:pStyle w:val="a8"/>
              <w:ind w:right="-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A05190" w:rsidRPr="00A05190" w:rsidRDefault="00A05190" w:rsidP="00F5273F">
            <w:pPr>
              <w:pStyle w:val="a8"/>
              <w:ind w:right="-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A05190" w:rsidRPr="00A05190" w:rsidRDefault="00A05190" w:rsidP="00F5273F">
            <w:pPr>
              <w:pStyle w:val="a8"/>
              <w:ind w:right="-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A05190" w:rsidRPr="00A05190" w:rsidRDefault="00A05190" w:rsidP="00F5273F">
            <w:pPr>
              <w:pStyle w:val="a8"/>
              <w:ind w:right="-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A05190" w:rsidRPr="00A05190" w:rsidRDefault="00A05190" w:rsidP="00F5273F">
            <w:pPr>
              <w:pStyle w:val="a8"/>
              <w:ind w:right="-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0" w:type="auto"/>
          </w:tcPr>
          <w:p w:rsidR="00A05190" w:rsidRPr="00A05190" w:rsidRDefault="00A05190" w:rsidP="00F5273F">
            <w:pPr>
              <w:pStyle w:val="a8"/>
              <w:ind w:right="-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0" w:type="auto"/>
          </w:tcPr>
          <w:p w:rsidR="00A05190" w:rsidRPr="00A05190" w:rsidRDefault="00A05190" w:rsidP="00F5273F">
            <w:pPr>
              <w:pStyle w:val="a8"/>
              <w:ind w:right="-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A05190" w:rsidRPr="00A05190" w:rsidRDefault="008C2DED" w:rsidP="003C655F">
            <w:pPr>
              <w:pStyle w:val="a8"/>
              <w:ind w:right="-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A0519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A05190" w:rsidRPr="00A05190" w:rsidRDefault="00A05190" w:rsidP="00F5273F">
            <w:pPr>
              <w:pStyle w:val="a8"/>
              <w:ind w:right="-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A05190" w:rsidRPr="00A05190" w:rsidRDefault="00A05190" w:rsidP="00F5273F">
            <w:pPr>
              <w:pStyle w:val="a8"/>
              <w:ind w:right="-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0" w:type="auto"/>
          </w:tcPr>
          <w:p w:rsidR="00A05190" w:rsidRPr="00A05190" w:rsidRDefault="00A05190" w:rsidP="00F5273F">
            <w:pPr>
              <w:pStyle w:val="a8"/>
              <w:ind w:right="-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0" w:type="auto"/>
          </w:tcPr>
          <w:p w:rsidR="00A05190" w:rsidRPr="00A05190" w:rsidRDefault="00A05190" w:rsidP="00F5273F">
            <w:pPr>
              <w:pStyle w:val="a8"/>
              <w:ind w:right="-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A0519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A05190" w:rsidRPr="00A05190" w:rsidRDefault="00A05190" w:rsidP="00F5273F">
            <w:pPr>
              <w:pStyle w:val="a8"/>
              <w:ind w:right="-5"/>
              <w:rPr>
                <w:rFonts w:ascii="Times New Roman" w:hAnsi="Times New Roman"/>
                <w:sz w:val="24"/>
                <w:szCs w:val="24"/>
              </w:rPr>
            </w:pPr>
            <w:r w:rsidRPr="00A0519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05190" w:rsidTr="00A05190">
        <w:tc>
          <w:tcPr>
            <w:tcW w:w="0" w:type="auto"/>
          </w:tcPr>
          <w:p w:rsidR="00A05190" w:rsidRPr="008D2685" w:rsidRDefault="00A05190" w:rsidP="00F5273F">
            <w:pPr>
              <w:pStyle w:val="a8"/>
              <w:ind w:right="-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A05190" w:rsidRDefault="00A05190" w:rsidP="00F5273F">
            <w:pPr>
              <w:pStyle w:val="a8"/>
              <w:ind w:right="-5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A05190" w:rsidRDefault="00A05190" w:rsidP="00F5273F">
            <w:pPr>
              <w:pStyle w:val="a8"/>
              <w:ind w:right="-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0" w:type="auto"/>
          </w:tcPr>
          <w:p w:rsidR="00A05190" w:rsidRDefault="00A05190" w:rsidP="00F5273F">
            <w:pPr>
              <w:pStyle w:val="a8"/>
              <w:ind w:right="-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A05190" w:rsidRPr="00B27773" w:rsidRDefault="00A05190" w:rsidP="00F5273F">
            <w:pPr>
              <w:pStyle w:val="a8"/>
              <w:ind w:right="-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A05190" w:rsidRDefault="00A05190" w:rsidP="00F5273F">
            <w:pPr>
              <w:pStyle w:val="a8"/>
              <w:ind w:right="-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A05190" w:rsidRPr="00B27773" w:rsidRDefault="00A05190" w:rsidP="00F5273F">
            <w:pPr>
              <w:pStyle w:val="a8"/>
              <w:ind w:right="-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A05190" w:rsidRPr="00B27773" w:rsidRDefault="00A05190" w:rsidP="00F5273F">
            <w:pPr>
              <w:pStyle w:val="a8"/>
              <w:ind w:right="-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A05190" w:rsidRPr="00B27773" w:rsidRDefault="00A05190" w:rsidP="00F5273F">
            <w:pPr>
              <w:pStyle w:val="a8"/>
              <w:ind w:right="-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A05190" w:rsidRPr="00B27773" w:rsidRDefault="00A05190" w:rsidP="00A05190">
            <w:pPr>
              <w:pStyle w:val="a8"/>
              <w:ind w:right="-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A05190" w:rsidRPr="00B27773" w:rsidRDefault="00A05190" w:rsidP="00A05190">
            <w:pPr>
              <w:pStyle w:val="a8"/>
              <w:ind w:right="-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A05190" w:rsidRPr="00B27773" w:rsidRDefault="00A05190" w:rsidP="00F5273F">
            <w:pPr>
              <w:pStyle w:val="a8"/>
              <w:ind w:right="-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A05190" w:rsidRDefault="00A05190" w:rsidP="00F5273F">
            <w:pPr>
              <w:pStyle w:val="a8"/>
              <w:ind w:right="-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A05190" w:rsidTr="00A05190">
        <w:tc>
          <w:tcPr>
            <w:tcW w:w="0" w:type="auto"/>
          </w:tcPr>
          <w:p w:rsidR="00A05190" w:rsidRDefault="00A05190" w:rsidP="00F5273F">
            <w:pPr>
              <w:pStyle w:val="a8"/>
              <w:ind w:right="-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A05190" w:rsidRDefault="00A05190" w:rsidP="00F5273F">
            <w:pPr>
              <w:pStyle w:val="a8"/>
              <w:ind w:right="-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</w:tcPr>
          <w:p w:rsidR="00A05190" w:rsidRDefault="00A05190" w:rsidP="00F5273F">
            <w:pPr>
              <w:pStyle w:val="a8"/>
              <w:ind w:right="-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A05190" w:rsidRPr="00AB6498" w:rsidRDefault="00A05190" w:rsidP="00F5273F">
            <w:pPr>
              <w:pStyle w:val="a8"/>
              <w:ind w:right="-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A05190" w:rsidRPr="00B27773" w:rsidRDefault="00A05190" w:rsidP="00F5273F">
            <w:pPr>
              <w:pStyle w:val="a8"/>
              <w:ind w:right="-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A05190" w:rsidRDefault="00A05190" w:rsidP="00F5273F">
            <w:pPr>
              <w:pStyle w:val="a8"/>
              <w:ind w:right="-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A05190" w:rsidRPr="00B27773" w:rsidRDefault="00A05190" w:rsidP="00F5273F">
            <w:pPr>
              <w:pStyle w:val="a8"/>
              <w:ind w:right="-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A05190" w:rsidRPr="00B27773" w:rsidRDefault="00A05190" w:rsidP="00F5273F">
            <w:pPr>
              <w:pStyle w:val="a8"/>
              <w:ind w:right="-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A05190" w:rsidRPr="00B27773" w:rsidRDefault="00A05190" w:rsidP="00F5273F">
            <w:pPr>
              <w:pStyle w:val="a8"/>
              <w:ind w:right="-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A05190" w:rsidRPr="00B27773" w:rsidRDefault="00A05190" w:rsidP="00F5273F">
            <w:pPr>
              <w:pStyle w:val="a8"/>
              <w:ind w:right="-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A05190" w:rsidRPr="00B27773" w:rsidRDefault="00A05190" w:rsidP="00F5273F">
            <w:pPr>
              <w:pStyle w:val="a8"/>
              <w:ind w:right="-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A05190" w:rsidRPr="00B27773" w:rsidRDefault="00A05190" w:rsidP="00F5273F">
            <w:pPr>
              <w:pStyle w:val="a8"/>
              <w:ind w:right="-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A05190" w:rsidRDefault="00A05190" w:rsidP="00F5273F">
            <w:pPr>
              <w:pStyle w:val="a8"/>
              <w:ind w:right="-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A05190" w:rsidTr="00A05190">
        <w:tc>
          <w:tcPr>
            <w:tcW w:w="0" w:type="auto"/>
          </w:tcPr>
          <w:p w:rsidR="00A05190" w:rsidRDefault="00A05190" w:rsidP="00F5273F">
            <w:pPr>
              <w:pStyle w:val="a8"/>
              <w:ind w:right="-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A05190" w:rsidRDefault="00A05190" w:rsidP="00F5273F">
            <w:pPr>
              <w:pStyle w:val="a8"/>
              <w:ind w:right="-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A05190" w:rsidRDefault="00A05190" w:rsidP="00F5273F">
            <w:pPr>
              <w:pStyle w:val="a8"/>
              <w:ind w:right="-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A05190" w:rsidRPr="008827B9" w:rsidRDefault="00A05190" w:rsidP="00F5273F">
            <w:pPr>
              <w:pStyle w:val="a8"/>
              <w:ind w:right="-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A05190" w:rsidRPr="008827B9" w:rsidRDefault="00A05190" w:rsidP="00F5273F">
            <w:pPr>
              <w:pStyle w:val="a8"/>
              <w:ind w:right="-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A05190" w:rsidRDefault="00A05190" w:rsidP="00F5273F">
            <w:pPr>
              <w:pStyle w:val="a8"/>
              <w:ind w:right="-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A05190" w:rsidRPr="008827B9" w:rsidRDefault="00A05190" w:rsidP="00F5273F">
            <w:pPr>
              <w:pStyle w:val="a8"/>
              <w:ind w:right="-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A05190" w:rsidRPr="008827B9" w:rsidRDefault="00A05190" w:rsidP="00F5273F">
            <w:pPr>
              <w:pStyle w:val="a8"/>
              <w:ind w:right="-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A05190" w:rsidRPr="008827B9" w:rsidRDefault="00A05190" w:rsidP="00F5273F">
            <w:pPr>
              <w:pStyle w:val="a8"/>
              <w:ind w:right="-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A05190" w:rsidRPr="008827B9" w:rsidRDefault="00A05190" w:rsidP="00F5273F">
            <w:pPr>
              <w:pStyle w:val="a8"/>
              <w:ind w:right="-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A05190" w:rsidRPr="008827B9" w:rsidRDefault="00A05190" w:rsidP="00F5273F">
            <w:pPr>
              <w:pStyle w:val="a8"/>
              <w:ind w:right="-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A05190" w:rsidRPr="008C1BFC" w:rsidRDefault="00A05190" w:rsidP="00F5273F">
            <w:pPr>
              <w:pStyle w:val="a8"/>
              <w:ind w:right="-5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0" w:type="auto"/>
          </w:tcPr>
          <w:p w:rsidR="00A05190" w:rsidRDefault="00A05190" w:rsidP="00F5273F">
            <w:pPr>
              <w:pStyle w:val="a8"/>
              <w:ind w:right="-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</w:tbl>
    <w:p w:rsidR="003C74E4" w:rsidRDefault="003C74E4" w:rsidP="009504AC">
      <w:pPr>
        <w:spacing w:line="360" w:lineRule="auto"/>
        <w:rPr>
          <w:sz w:val="28"/>
          <w:szCs w:val="28"/>
        </w:rPr>
      </w:pPr>
      <w:r w:rsidRPr="003C74E4">
        <w:rPr>
          <w:sz w:val="28"/>
          <w:szCs w:val="28"/>
        </w:rPr>
        <w:t>Ход решения:</w:t>
      </w:r>
    </w:p>
    <w:p w:rsidR="008C2DED" w:rsidRPr="003C74E4" w:rsidRDefault="008C2DED" w:rsidP="009504AC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Для того, что вычесть из нуля единицу, занимая единицу из предыдущего разряда (т.е. в наш разряд попадает 2).</w:t>
      </w:r>
    </w:p>
    <w:p w:rsidR="003C74E4" w:rsidRDefault="003C74E4" w:rsidP="009504AC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Результат:</w:t>
      </w:r>
    </w:p>
    <w:p w:rsidR="003C74E4" w:rsidRPr="003C74E4" w:rsidRDefault="001B613E" w:rsidP="003C74E4">
      <w:pPr>
        <w:tabs>
          <w:tab w:val="left" w:pos="720"/>
        </w:tabs>
        <w:suppressAutoHyphens/>
        <w:snapToGrid w:val="0"/>
        <w:spacing w:line="360" w:lineRule="auto"/>
        <w:ind w:left="720"/>
        <w:rPr>
          <w:rFonts w:ascii="Cambria Math" w:hAnsi="Cambria Math"/>
          <w:sz w:val="28"/>
          <w:szCs w:val="28"/>
          <w:oMath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1000101110</m:t>
              </m:r>
            </m:e>
            <m:sub>
              <m:r>
                <w:rPr>
                  <w:rFonts w:ascii="Cambria Math" w:hAnsi="Cambria Math"/>
                  <w:sz w:val="28"/>
                  <w:szCs w:val="28"/>
                  <w:vertAlign w:val="subscript"/>
                </w:rPr>
                <m:t>2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-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1111111</m:t>
              </m:r>
            </m:e>
            <m:sub>
              <m:r>
                <w:rPr>
                  <w:rFonts w:ascii="Cambria Math" w:hAnsi="Cambria Math"/>
                  <w:sz w:val="28"/>
                  <w:szCs w:val="28"/>
                  <w:vertAlign w:val="subscript"/>
                </w:rPr>
                <m:t>2</m:t>
              </m:r>
            </m:sub>
          </m:sSub>
          <m:r>
            <w:rPr>
              <w:rFonts w:ascii="Cambria Math" w:hAnsi="Cambria Math"/>
              <w:sz w:val="28"/>
              <w:szCs w:val="28"/>
              <w:vertAlign w:val="subscript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vertAlign w:val="subscript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vertAlign w:val="subscript"/>
                </w:rPr>
                <m:t>110101111</m:t>
              </m:r>
            </m:e>
            <m:sub>
              <m:r>
                <w:rPr>
                  <w:rFonts w:ascii="Cambria Math" w:hAnsi="Cambria Math"/>
                  <w:sz w:val="28"/>
                  <w:szCs w:val="28"/>
                  <w:vertAlign w:val="subscript"/>
                </w:rPr>
                <m:t>2</m:t>
              </m:r>
            </m:sub>
          </m:sSub>
        </m:oMath>
      </m:oMathPara>
    </w:p>
    <w:p w:rsidR="00014487" w:rsidRDefault="00195B1E" w:rsidP="009504AC">
      <w:pPr>
        <w:spacing w:line="360" w:lineRule="auto"/>
        <w:rPr>
          <w:sz w:val="32"/>
          <w:szCs w:val="32"/>
          <w:u w:val="single"/>
        </w:rPr>
      </w:pPr>
      <w:r w:rsidRPr="00195B1E">
        <w:rPr>
          <w:sz w:val="32"/>
          <w:szCs w:val="32"/>
          <w:u w:val="single"/>
        </w:rPr>
        <w:t>Проверка:</w:t>
      </w:r>
    </w:p>
    <w:p w:rsidR="003C74E4" w:rsidRDefault="003C74E4" w:rsidP="003C74E4">
      <w:pPr>
        <w:tabs>
          <w:tab w:val="left" w:pos="720"/>
        </w:tabs>
        <w:suppressAutoHyphens/>
        <w:snapToGrid w:val="0"/>
        <w:spacing w:line="360" w:lineRule="auto"/>
        <w:ind w:left="720"/>
        <w:rPr>
          <w:sz w:val="28"/>
          <w:szCs w:val="28"/>
        </w:rPr>
      </w:pPr>
      <w:r>
        <w:rPr>
          <w:sz w:val="28"/>
          <w:szCs w:val="28"/>
        </w:rPr>
        <w:t>Переведем исходные числа из двоичной системы в десятичную:</w:t>
      </w:r>
    </w:p>
    <w:p w:rsidR="003C74E4" w:rsidRPr="003C74E4" w:rsidRDefault="001B613E" w:rsidP="003C74E4">
      <w:pPr>
        <w:tabs>
          <w:tab w:val="left" w:pos="284"/>
        </w:tabs>
        <w:suppressAutoHyphens/>
        <w:snapToGrid w:val="0"/>
        <w:spacing w:line="360" w:lineRule="auto"/>
        <w:ind w:firstLine="720"/>
        <w:rPr>
          <w:sz w:val="28"/>
          <w:szCs w:val="28"/>
          <w:vertAlign w:val="subscript"/>
          <w:lang w:val="en-US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1000101110</m:t>
              </m:r>
            </m:e>
            <m:sub>
              <m:r>
                <w:rPr>
                  <w:rFonts w:ascii="Cambria Math" w:hAnsi="Cambria Math"/>
                  <w:sz w:val="28"/>
                  <w:szCs w:val="28"/>
                  <w:vertAlign w:val="subscript"/>
                </w:rPr>
                <m:t>2</m:t>
              </m:r>
            </m:sub>
          </m:sSub>
          <m:r>
            <w:rPr>
              <w:rFonts w:ascii="Cambria Math" w:hAnsi="Cambria Math"/>
              <w:sz w:val="28"/>
              <w:szCs w:val="28"/>
              <w:vertAlign w:val="subscript"/>
            </w:rPr>
            <m:t>=1∙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  <w:vertAlign w:val="subscript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  <w:vertAlign w:val="subscript"/>
                </w:rPr>
                <m:t>2</m:t>
              </m:r>
            </m:e>
            <m:sup>
              <m:r>
                <w:rPr>
                  <w:rFonts w:ascii="Cambria Math" w:hAnsi="Cambria Math"/>
                  <w:sz w:val="28"/>
                  <w:szCs w:val="28"/>
                  <w:vertAlign w:val="subscript"/>
                </w:rPr>
                <m:t>9</m:t>
              </m:r>
            </m:sup>
          </m:sSup>
          <m:r>
            <w:rPr>
              <w:rFonts w:ascii="Cambria Math" w:hAnsi="Cambria Math"/>
              <w:sz w:val="28"/>
              <w:szCs w:val="28"/>
              <w:vertAlign w:val="subscript"/>
            </w:rPr>
            <m:t>+1∙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  <w:vertAlign w:val="subscript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  <w:vertAlign w:val="subscript"/>
                </w:rPr>
                <m:t>2</m:t>
              </m:r>
            </m:e>
            <m:sup>
              <m:r>
                <w:rPr>
                  <w:rFonts w:ascii="Cambria Math" w:hAnsi="Cambria Math"/>
                  <w:sz w:val="28"/>
                  <w:szCs w:val="28"/>
                  <w:vertAlign w:val="subscript"/>
                </w:rPr>
                <m:t>5</m:t>
              </m:r>
            </m:sup>
          </m:sSup>
          <m:r>
            <w:rPr>
              <w:rFonts w:ascii="Cambria Math" w:hAnsi="Cambria Math"/>
              <w:sz w:val="28"/>
              <w:szCs w:val="28"/>
              <w:vertAlign w:val="subscript"/>
            </w:rPr>
            <m:t>+1∙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  <w:vertAlign w:val="subscript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  <w:vertAlign w:val="subscript"/>
                </w:rPr>
                <m:t>2</m:t>
              </m:r>
            </m:e>
            <m:sup>
              <m:r>
                <w:rPr>
                  <w:rFonts w:ascii="Cambria Math" w:hAnsi="Cambria Math"/>
                  <w:sz w:val="28"/>
                  <w:szCs w:val="28"/>
                  <w:vertAlign w:val="subscript"/>
                </w:rPr>
                <m:t>3</m:t>
              </m:r>
            </m:sup>
          </m:sSup>
          <m:r>
            <w:rPr>
              <w:rFonts w:ascii="Cambria Math" w:hAnsi="Cambria Math"/>
              <w:sz w:val="28"/>
              <w:szCs w:val="28"/>
              <w:vertAlign w:val="subscript"/>
            </w:rPr>
            <m:t>+1∙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  <w:vertAlign w:val="subscript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  <w:vertAlign w:val="subscript"/>
                </w:rPr>
                <m:t>2</m:t>
              </m:r>
            </m:e>
            <m:sup>
              <m:r>
                <w:rPr>
                  <w:rFonts w:ascii="Cambria Math" w:hAnsi="Cambria Math"/>
                  <w:sz w:val="28"/>
                  <w:szCs w:val="28"/>
                  <w:vertAlign w:val="subscript"/>
                </w:rPr>
                <m:t>2</m:t>
              </m:r>
            </m:sup>
          </m:sSup>
          <m:r>
            <w:rPr>
              <w:rFonts w:ascii="Cambria Math" w:hAnsi="Cambria Math"/>
              <w:sz w:val="28"/>
              <w:szCs w:val="28"/>
              <w:vertAlign w:val="subscript"/>
            </w:rPr>
            <m:t>+1∙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  <w:vertAlign w:val="subscript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  <w:vertAlign w:val="subscript"/>
                </w:rPr>
                <m:t>2</m:t>
              </m:r>
            </m:e>
            <m:sup>
              <m:r>
                <w:rPr>
                  <w:rFonts w:ascii="Cambria Math" w:hAnsi="Cambria Math"/>
                  <w:sz w:val="28"/>
                  <w:szCs w:val="28"/>
                  <w:vertAlign w:val="subscript"/>
                </w:rPr>
                <m:t>1</m:t>
              </m:r>
            </m:sup>
          </m:sSup>
          <m:r>
            <w:rPr>
              <w:rFonts w:ascii="Cambria Math" w:hAnsi="Cambria Math"/>
              <w:sz w:val="28"/>
              <w:szCs w:val="28"/>
              <w:vertAlign w:val="subscript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vertAlign w:val="subscript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vertAlign w:val="subscript"/>
                </w:rPr>
                <m:t>558</m:t>
              </m:r>
            </m:e>
            <m:sub>
              <m:r>
                <w:rPr>
                  <w:rFonts w:ascii="Cambria Math" w:hAnsi="Cambria Math"/>
                  <w:sz w:val="28"/>
                  <w:szCs w:val="28"/>
                  <w:vertAlign w:val="subscript"/>
                </w:rPr>
                <m:t>10</m:t>
              </m:r>
            </m:sub>
          </m:sSub>
        </m:oMath>
      </m:oMathPara>
    </w:p>
    <w:p w:rsidR="003C74E4" w:rsidRPr="003C74E4" w:rsidRDefault="001B613E" w:rsidP="003C74E4">
      <w:pPr>
        <w:suppressAutoHyphens/>
        <w:snapToGrid w:val="0"/>
        <w:spacing w:line="360" w:lineRule="auto"/>
        <w:ind w:firstLine="720"/>
        <w:rPr>
          <w:i/>
          <w:sz w:val="28"/>
          <w:szCs w:val="28"/>
          <w:lang w:val="en-US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1111111</m:t>
              </m:r>
            </m:e>
            <m:sub>
              <m:r>
                <w:rPr>
                  <w:rFonts w:ascii="Cambria Math" w:hAnsi="Cambria Math"/>
                  <w:sz w:val="28"/>
                  <w:szCs w:val="28"/>
                  <w:vertAlign w:val="subscript"/>
                </w:rPr>
                <m:t>2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</m:t>
          </m:r>
          <m:r>
            <w:rPr>
              <w:rFonts w:ascii="Cambria Math" w:hAnsi="Cambria Math"/>
              <w:sz w:val="28"/>
              <w:szCs w:val="28"/>
              <w:vertAlign w:val="subscript"/>
            </w:rPr>
            <m:t>1∙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  <w:vertAlign w:val="subscript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  <w:vertAlign w:val="subscript"/>
                </w:rPr>
                <m:t>2</m:t>
              </m:r>
            </m:e>
            <m:sup>
              <m:r>
                <w:rPr>
                  <w:rFonts w:ascii="Cambria Math" w:hAnsi="Cambria Math"/>
                  <w:sz w:val="28"/>
                  <w:szCs w:val="28"/>
                  <w:vertAlign w:val="subscript"/>
                </w:rPr>
                <m:t>6</m:t>
              </m:r>
            </m:sup>
          </m:sSup>
          <m:r>
            <w:rPr>
              <w:rFonts w:ascii="Cambria Math" w:hAnsi="Cambria Math"/>
              <w:sz w:val="28"/>
              <w:szCs w:val="28"/>
              <w:vertAlign w:val="subscript"/>
            </w:rPr>
            <m:t>+1∙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  <w:vertAlign w:val="subscript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  <w:vertAlign w:val="subscript"/>
                </w:rPr>
                <m:t>2</m:t>
              </m:r>
            </m:e>
            <m:sup>
              <m:r>
                <w:rPr>
                  <w:rFonts w:ascii="Cambria Math" w:hAnsi="Cambria Math"/>
                  <w:sz w:val="28"/>
                  <w:szCs w:val="28"/>
                  <w:vertAlign w:val="subscript"/>
                </w:rPr>
                <m:t>5</m:t>
              </m:r>
            </m:sup>
          </m:sSup>
          <m:r>
            <w:rPr>
              <w:rFonts w:ascii="Cambria Math" w:hAnsi="Cambria Math"/>
              <w:sz w:val="28"/>
              <w:szCs w:val="28"/>
              <w:vertAlign w:val="subscript"/>
            </w:rPr>
            <m:t>+1∙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  <w:vertAlign w:val="subscript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  <w:vertAlign w:val="subscript"/>
                </w:rPr>
                <m:t>2</m:t>
              </m:r>
            </m:e>
            <m:sup>
              <m:r>
                <w:rPr>
                  <w:rFonts w:ascii="Cambria Math" w:hAnsi="Cambria Math"/>
                  <w:sz w:val="28"/>
                  <w:szCs w:val="28"/>
                  <w:vertAlign w:val="subscript"/>
                </w:rPr>
                <m:t>4</m:t>
              </m:r>
            </m:sup>
          </m:sSup>
          <m:r>
            <w:rPr>
              <w:rFonts w:ascii="Cambria Math" w:hAnsi="Cambria Math"/>
              <w:sz w:val="28"/>
              <w:szCs w:val="28"/>
              <w:vertAlign w:val="subscript"/>
            </w:rPr>
            <m:t>+1∙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  <w:vertAlign w:val="subscript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  <w:vertAlign w:val="subscript"/>
                </w:rPr>
                <m:t>2</m:t>
              </m:r>
            </m:e>
            <m:sup>
              <m:r>
                <w:rPr>
                  <w:rFonts w:ascii="Cambria Math" w:hAnsi="Cambria Math"/>
                  <w:sz w:val="28"/>
                  <w:szCs w:val="28"/>
                  <w:vertAlign w:val="subscript"/>
                </w:rPr>
                <m:t>3</m:t>
              </m:r>
            </m:sup>
          </m:sSup>
          <m:r>
            <w:rPr>
              <w:rFonts w:ascii="Cambria Math" w:hAnsi="Cambria Math"/>
              <w:sz w:val="28"/>
              <w:szCs w:val="28"/>
              <w:vertAlign w:val="subscript"/>
            </w:rPr>
            <m:t>+1∙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  <w:vertAlign w:val="subscript"/>
                  <w:lang w:val="en-US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  <w:vertAlign w:val="subscript"/>
                </w:rPr>
                <m:t>2</m:t>
              </m:r>
              <m:ctrlPr>
                <w:rPr>
                  <w:rFonts w:ascii="Cambria Math" w:hAnsi="Cambria Math"/>
                  <w:i/>
                  <w:sz w:val="28"/>
                  <w:szCs w:val="28"/>
                  <w:vertAlign w:val="subscript"/>
                </w:rPr>
              </m:ctrlPr>
            </m:e>
            <m:sup>
              <m:r>
                <w:rPr>
                  <w:rFonts w:ascii="Cambria Math" w:hAnsi="Cambria Math"/>
                  <w:sz w:val="28"/>
                  <w:szCs w:val="28"/>
                  <w:vertAlign w:val="subscript"/>
                </w:rPr>
                <m:t>2</m:t>
              </m:r>
            </m:sup>
          </m:sSup>
          <m:r>
            <w:rPr>
              <w:rFonts w:ascii="Cambria Math" w:hAnsi="Cambria Math"/>
              <w:sz w:val="28"/>
              <w:szCs w:val="28"/>
            </w:rPr>
            <m:t>+1∙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e>
            <m:sup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1</m:t>
              </m:r>
            </m:sup>
          </m:sSup>
          <m:r>
            <w:rPr>
              <w:rFonts w:ascii="Cambria Math" w:hAnsi="Cambria Math"/>
              <w:sz w:val="28"/>
              <w:szCs w:val="28"/>
            </w:rPr>
            <m:t>+1∙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e>
            <m:sup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0</m:t>
              </m:r>
            </m:sup>
          </m:sSup>
          <m:r>
            <w:rPr>
              <w:rFonts w:ascii="Cambria Math" w:hAnsi="Cambria Math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127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10</m:t>
              </m:r>
            </m:sub>
          </m:sSub>
        </m:oMath>
      </m:oMathPara>
    </w:p>
    <w:p w:rsidR="003C74E4" w:rsidRDefault="003C74E4" w:rsidP="003C74E4">
      <w:pPr>
        <w:tabs>
          <w:tab w:val="left" w:pos="720"/>
        </w:tabs>
        <w:suppressAutoHyphens/>
        <w:snapToGrid w:val="0"/>
        <w:spacing w:line="360" w:lineRule="auto"/>
        <w:ind w:left="720"/>
        <w:rPr>
          <w:sz w:val="28"/>
          <w:szCs w:val="28"/>
        </w:rPr>
      </w:pPr>
      <w:r>
        <w:rPr>
          <w:sz w:val="28"/>
          <w:szCs w:val="28"/>
        </w:rPr>
        <w:t>Переведем результат из двоичной системы в десятичную:</w:t>
      </w:r>
    </w:p>
    <w:p w:rsidR="003C74E4" w:rsidRPr="003C74E4" w:rsidRDefault="001B613E" w:rsidP="003C74E4">
      <w:pPr>
        <w:tabs>
          <w:tab w:val="left" w:pos="0"/>
        </w:tabs>
        <w:suppressAutoHyphens/>
        <w:snapToGrid w:val="0"/>
        <w:spacing w:line="360" w:lineRule="auto"/>
        <w:rPr>
          <w:sz w:val="28"/>
          <w:szCs w:val="28"/>
          <w:lang w:val="en-US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vertAlign w:val="subscript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vertAlign w:val="subscript"/>
                </w:rPr>
                <m:t>110101111</m:t>
              </m:r>
            </m:e>
            <m:sub>
              <m:r>
                <w:rPr>
                  <w:rFonts w:ascii="Cambria Math" w:hAnsi="Cambria Math"/>
                  <w:sz w:val="28"/>
                  <w:szCs w:val="28"/>
                  <w:vertAlign w:val="subscript"/>
                </w:rPr>
                <m:t>2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</m:t>
          </m:r>
          <m:r>
            <w:rPr>
              <w:rFonts w:ascii="Cambria Math" w:hAnsi="Cambria Math"/>
              <w:sz w:val="28"/>
              <w:szCs w:val="28"/>
              <w:vertAlign w:val="subscript"/>
            </w:rPr>
            <m:t>1∙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  <w:vertAlign w:val="subscript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  <w:vertAlign w:val="subscript"/>
                </w:rPr>
                <m:t>2</m:t>
              </m:r>
            </m:e>
            <m:sup>
              <m:r>
                <w:rPr>
                  <w:rFonts w:ascii="Cambria Math" w:hAnsi="Cambria Math"/>
                  <w:sz w:val="28"/>
                  <w:szCs w:val="28"/>
                  <w:vertAlign w:val="subscript"/>
                </w:rPr>
                <m:t>8</m:t>
              </m:r>
            </m:sup>
          </m:sSup>
          <m:r>
            <w:rPr>
              <w:rFonts w:ascii="Cambria Math" w:hAnsi="Cambria Math"/>
              <w:sz w:val="28"/>
              <w:szCs w:val="28"/>
              <w:vertAlign w:val="subscript"/>
            </w:rPr>
            <m:t>+1∙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  <w:vertAlign w:val="subscript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  <w:vertAlign w:val="subscript"/>
                </w:rPr>
                <m:t>2</m:t>
              </m:r>
            </m:e>
            <m:sup>
              <m:r>
                <w:rPr>
                  <w:rFonts w:ascii="Cambria Math" w:hAnsi="Cambria Math"/>
                  <w:sz w:val="28"/>
                  <w:szCs w:val="28"/>
                  <w:vertAlign w:val="subscript"/>
                </w:rPr>
                <m:t>7</m:t>
              </m:r>
            </m:sup>
          </m:sSup>
          <m:r>
            <w:rPr>
              <w:rFonts w:ascii="Cambria Math" w:hAnsi="Cambria Math"/>
              <w:sz w:val="28"/>
              <w:szCs w:val="28"/>
              <w:vertAlign w:val="subscript"/>
            </w:rPr>
            <m:t>+1∙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  <w:vertAlign w:val="subscript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  <w:vertAlign w:val="subscript"/>
                </w:rPr>
                <m:t>2</m:t>
              </m:r>
            </m:e>
            <m:sup>
              <m:r>
                <w:rPr>
                  <w:rFonts w:ascii="Cambria Math" w:hAnsi="Cambria Math"/>
                  <w:sz w:val="28"/>
                  <w:szCs w:val="28"/>
                  <w:vertAlign w:val="subscript"/>
                </w:rPr>
                <m:t>5</m:t>
              </m:r>
            </m:sup>
          </m:sSup>
          <m:r>
            <w:rPr>
              <w:rFonts w:ascii="Cambria Math" w:hAnsi="Cambria Math"/>
              <w:sz w:val="28"/>
              <w:szCs w:val="28"/>
              <w:vertAlign w:val="subscript"/>
            </w:rPr>
            <m:t>+1∙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  <w:vertAlign w:val="subscript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  <w:vertAlign w:val="subscript"/>
                </w:rPr>
                <m:t>2</m:t>
              </m:r>
            </m:e>
            <m:sup>
              <m:r>
                <w:rPr>
                  <w:rFonts w:ascii="Cambria Math" w:hAnsi="Cambria Math"/>
                  <w:sz w:val="28"/>
                  <w:szCs w:val="28"/>
                  <w:vertAlign w:val="subscript"/>
                </w:rPr>
                <m:t>3</m:t>
              </m:r>
            </m:sup>
          </m:sSup>
          <m:r>
            <w:rPr>
              <w:rFonts w:ascii="Cambria Math" w:hAnsi="Cambria Math"/>
              <w:sz w:val="28"/>
              <w:szCs w:val="28"/>
              <w:vertAlign w:val="subscript"/>
            </w:rPr>
            <m:t>+1∙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  <w:vertAlign w:val="subscript"/>
                  <w:lang w:val="en-US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  <w:vertAlign w:val="subscript"/>
                </w:rPr>
                <m:t>2</m:t>
              </m:r>
              <m:ctrlPr>
                <w:rPr>
                  <w:rFonts w:ascii="Cambria Math" w:hAnsi="Cambria Math"/>
                  <w:i/>
                  <w:sz w:val="28"/>
                  <w:szCs w:val="28"/>
                  <w:vertAlign w:val="subscript"/>
                </w:rPr>
              </m:ctrlPr>
            </m:e>
            <m:sup>
              <m:r>
                <w:rPr>
                  <w:rFonts w:ascii="Cambria Math" w:hAnsi="Cambria Math"/>
                  <w:sz w:val="28"/>
                  <w:szCs w:val="28"/>
                  <w:vertAlign w:val="subscript"/>
                </w:rPr>
                <m:t>2</m:t>
              </m:r>
            </m:sup>
          </m:sSup>
          <m:r>
            <w:rPr>
              <w:rFonts w:ascii="Cambria Math" w:hAnsi="Cambria Math"/>
              <w:sz w:val="28"/>
              <w:szCs w:val="28"/>
            </w:rPr>
            <m:t>+1∙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e>
            <m:sup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1</m:t>
              </m:r>
            </m:sup>
          </m:sSup>
          <m:r>
            <w:rPr>
              <w:rFonts w:ascii="Cambria Math" w:hAnsi="Cambria Math"/>
              <w:sz w:val="28"/>
              <w:szCs w:val="28"/>
            </w:rPr>
            <m:t>+1∙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e>
            <m:sup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0</m:t>
              </m:r>
            </m:sup>
          </m:sSup>
          <m:r>
            <w:rPr>
              <w:rFonts w:ascii="Cambria Math" w:hAnsi="Cambria Math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431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10</m:t>
              </m:r>
            </m:sub>
          </m:sSub>
        </m:oMath>
      </m:oMathPara>
    </w:p>
    <w:p w:rsidR="003C74E4" w:rsidRDefault="003C74E4" w:rsidP="003C74E4">
      <w:pPr>
        <w:tabs>
          <w:tab w:val="left" w:pos="720"/>
        </w:tabs>
        <w:suppressAutoHyphens/>
        <w:snapToGrid w:val="0"/>
        <w:spacing w:line="360" w:lineRule="auto"/>
        <w:ind w:left="720"/>
        <w:rPr>
          <w:sz w:val="28"/>
          <w:szCs w:val="28"/>
          <w:lang w:val="en-US"/>
        </w:rPr>
      </w:pPr>
      <w:r>
        <w:rPr>
          <w:sz w:val="28"/>
          <w:szCs w:val="28"/>
        </w:rPr>
        <w:t xml:space="preserve">Получаем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vertAlign w:val="subscript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vertAlign w:val="subscript"/>
              </w:rPr>
              <m:t>558</m:t>
            </m:r>
          </m:e>
          <m:sub>
            <m:r>
              <w:rPr>
                <w:rFonts w:ascii="Cambria Math" w:hAnsi="Cambria Math"/>
                <w:sz w:val="28"/>
                <w:szCs w:val="28"/>
                <w:vertAlign w:val="subscript"/>
              </w:rPr>
              <m:t>10</m:t>
            </m:r>
          </m:sub>
        </m:sSub>
        <m:r>
          <w:rPr>
            <w:rFonts w:ascii="Cambria Math" w:hAnsi="Cambria Math"/>
            <w:sz w:val="28"/>
            <w:szCs w:val="28"/>
            <w:vertAlign w:val="subscript"/>
          </w:rPr>
          <m:t>-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127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10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431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10</m:t>
            </m:r>
          </m:sub>
        </m:sSub>
      </m:oMath>
      <w:r>
        <w:rPr>
          <w:sz w:val="28"/>
          <w:szCs w:val="28"/>
        </w:rPr>
        <w:t xml:space="preserve"> (верно)</w:t>
      </w:r>
    </w:p>
    <w:p w:rsidR="00062305" w:rsidRPr="00062305" w:rsidRDefault="00062305" w:rsidP="003C74E4">
      <w:pPr>
        <w:tabs>
          <w:tab w:val="left" w:pos="720"/>
        </w:tabs>
        <w:suppressAutoHyphens/>
        <w:snapToGrid w:val="0"/>
        <w:spacing w:line="360" w:lineRule="auto"/>
        <w:ind w:left="720"/>
        <w:rPr>
          <w:sz w:val="28"/>
          <w:szCs w:val="28"/>
          <w:lang w:val="en-US"/>
        </w:rPr>
      </w:pPr>
    </w:p>
    <w:p w:rsidR="001935CD" w:rsidRPr="001935CD" w:rsidRDefault="001935CD" w:rsidP="00791843">
      <w:pPr>
        <w:pStyle w:val="aa"/>
        <w:numPr>
          <w:ilvl w:val="0"/>
          <w:numId w:val="20"/>
        </w:numPr>
        <w:tabs>
          <w:tab w:val="left" w:pos="720"/>
        </w:tabs>
        <w:suppressAutoHyphens/>
        <w:spacing w:line="360" w:lineRule="auto"/>
        <w:jc w:val="both"/>
        <w:rPr>
          <w:sz w:val="28"/>
          <w:szCs w:val="28"/>
        </w:rPr>
      </w:pPr>
      <w:r w:rsidRPr="001935CD">
        <w:rPr>
          <w:sz w:val="28"/>
          <w:szCs w:val="28"/>
        </w:rPr>
        <w:t>Выполните умножение</w:t>
      </w:r>
    </w:p>
    <w:p w:rsidR="001935CD" w:rsidRPr="00FB549C" w:rsidRDefault="001935CD" w:rsidP="001935CD">
      <w:pPr>
        <w:tabs>
          <w:tab w:val="left" w:pos="720"/>
        </w:tabs>
        <w:suppressAutoHyphens/>
        <w:snapToGrid w:val="0"/>
        <w:spacing w:line="360" w:lineRule="auto"/>
        <w:ind w:left="720"/>
        <w:rPr>
          <w:rFonts w:ascii="Cambria Math" w:hAnsi="Cambria Math"/>
          <w:sz w:val="28"/>
          <w:szCs w:val="28"/>
          <w:vertAlign w:val="subscript"/>
          <w:oMath/>
        </w:rPr>
      </w:pPr>
      <w:r w:rsidRPr="007C2045">
        <w:rPr>
          <w:sz w:val="28"/>
          <w:szCs w:val="28"/>
        </w:rPr>
        <w:t xml:space="preserve">а)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11000000</m:t>
            </m:r>
          </m:e>
          <m:sub>
            <m:r>
              <w:rPr>
                <w:rFonts w:ascii="Cambria Math" w:hAnsi="Cambria Math"/>
                <w:sz w:val="28"/>
                <w:szCs w:val="28"/>
                <w:vertAlign w:val="subscript"/>
              </w:rPr>
              <m:t>2</m:t>
            </m:r>
          </m:sub>
        </m:sSub>
        <m:r>
          <w:rPr>
            <w:rFonts w:ascii="Cambria Math" w:hAnsi="Cambria Math"/>
            <w:sz w:val="28"/>
            <w:szCs w:val="28"/>
            <w:vertAlign w:val="subscript"/>
          </w:rPr>
          <m:t xml:space="preserve"> </m:t>
        </m:r>
        <m:r>
          <w:rPr>
            <w:rFonts w:ascii="Cambria Math" w:hAnsi="Cambria Math"/>
            <w:sz w:val="28"/>
            <w:szCs w:val="28"/>
          </w:rPr>
          <m:t xml:space="preserve">* 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111010</m:t>
            </m:r>
          </m:e>
          <m:sub>
            <m:r>
              <w:rPr>
                <w:rFonts w:ascii="Cambria Math" w:hAnsi="Cambria Math"/>
                <w:sz w:val="28"/>
                <w:szCs w:val="28"/>
                <w:vertAlign w:val="subscript"/>
              </w:rPr>
              <m:t>2</m:t>
            </m:r>
          </m:sub>
        </m:sSub>
      </m:oMath>
    </w:p>
    <w:p w:rsidR="00045DE2" w:rsidRPr="00045DE2" w:rsidRDefault="00045DE2" w:rsidP="00045DE2">
      <w:pPr>
        <w:spacing w:line="360" w:lineRule="auto"/>
        <w:ind w:firstLine="708"/>
        <w:rPr>
          <w:sz w:val="28"/>
          <w:szCs w:val="28"/>
        </w:rPr>
      </w:pPr>
      <w:r w:rsidRPr="00045DE2">
        <w:rPr>
          <w:sz w:val="28"/>
          <w:szCs w:val="28"/>
        </w:rPr>
        <w:t>При умножении чисел в двоичной системе счисления, нужно использовать следующую таблицу умножения:</w:t>
      </w:r>
    </w:p>
    <w:p w:rsidR="00045DE2" w:rsidRPr="00045DE2" w:rsidRDefault="00045DE2" w:rsidP="00045DE2">
      <w:pPr>
        <w:spacing w:line="360" w:lineRule="auto"/>
        <w:jc w:val="center"/>
        <w:rPr>
          <w:sz w:val="28"/>
          <w:szCs w:val="28"/>
        </w:rPr>
      </w:pPr>
      <w:r w:rsidRPr="00045DE2">
        <w:rPr>
          <w:sz w:val="28"/>
          <w:szCs w:val="28"/>
        </w:rPr>
        <w:t>1 * 0 = 0</w:t>
      </w:r>
      <w:r w:rsidRPr="00FB549C">
        <w:rPr>
          <w:sz w:val="28"/>
          <w:szCs w:val="28"/>
        </w:rPr>
        <w:t xml:space="preserve">, </w:t>
      </w:r>
      <w:r w:rsidRPr="00045DE2">
        <w:rPr>
          <w:sz w:val="28"/>
          <w:szCs w:val="28"/>
        </w:rPr>
        <w:t>0 * 1 = 0</w:t>
      </w:r>
      <w:r w:rsidRPr="00FB549C">
        <w:rPr>
          <w:sz w:val="28"/>
          <w:szCs w:val="28"/>
        </w:rPr>
        <w:t xml:space="preserve">, </w:t>
      </w:r>
      <w:r w:rsidRPr="00045DE2">
        <w:rPr>
          <w:sz w:val="28"/>
          <w:szCs w:val="28"/>
        </w:rPr>
        <w:t>0 * 0 = 0</w:t>
      </w:r>
      <w:r w:rsidRPr="00045DE2">
        <w:rPr>
          <w:sz w:val="28"/>
          <w:szCs w:val="28"/>
          <w:lang w:val="en-US"/>
        </w:rPr>
        <w:t xml:space="preserve">, </w:t>
      </w:r>
      <w:r w:rsidRPr="00045DE2">
        <w:rPr>
          <w:sz w:val="28"/>
          <w:szCs w:val="28"/>
        </w:rPr>
        <w:t>1 * 1 = 1</w:t>
      </w:r>
    </w:p>
    <w:tbl>
      <w:tblPr>
        <w:tblStyle w:val="a7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4"/>
        <w:gridCol w:w="374"/>
        <w:gridCol w:w="374"/>
        <w:gridCol w:w="374"/>
        <w:gridCol w:w="374"/>
        <w:gridCol w:w="374"/>
        <w:gridCol w:w="356"/>
        <w:gridCol w:w="356"/>
        <w:gridCol w:w="417"/>
        <w:gridCol w:w="356"/>
        <w:gridCol w:w="356"/>
        <w:gridCol w:w="356"/>
        <w:gridCol w:w="356"/>
        <w:gridCol w:w="356"/>
        <w:gridCol w:w="356"/>
        <w:gridCol w:w="356"/>
        <w:gridCol w:w="356"/>
      </w:tblGrid>
      <w:tr w:rsidR="005B1B6E" w:rsidRPr="00045DE2" w:rsidTr="005B1B6E">
        <w:trPr>
          <w:jc w:val="center"/>
        </w:trPr>
        <w:tc>
          <w:tcPr>
            <w:tcW w:w="374" w:type="dxa"/>
          </w:tcPr>
          <w:p w:rsidR="005B1B6E" w:rsidRPr="00045DE2" w:rsidRDefault="005B1B6E" w:rsidP="00045DE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74" w:type="dxa"/>
          </w:tcPr>
          <w:p w:rsidR="005B1B6E" w:rsidRPr="00045DE2" w:rsidRDefault="005B1B6E" w:rsidP="00045DE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74" w:type="dxa"/>
          </w:tcPr>
          <w:p w:rsidR="005B1B6E" w:rsidRPr="00045DE2" w:rsidRDefault="005B1B6E" w:rsidP="00045DE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74" w:type="dxa"/>
          </w:tcPr>
          <w:p w:rsidR="005B1B6E" w:rsidRPr="00045DE2" w:rsidRDefault="005B1B6E" w:rsidP="00045DE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74" w:type="dxa"/>
            <w:vAlign w:val="center"/>
          </w:tcPr>
          <w:p w:rsidR="005B1B6E" w:rsidRPr="00045DE2" w:rsidRDefault="005B1B6E" w:rsidP="00045DE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74" w:type="dxa"/>
            <w:vAlign w:val="center"/>
          </w:tcPr>
          <w:p w:rsidR="005B1B6E" w:rsidRPr="00045DE2" w:rsidRDefault="005B1B6E" w:rsidP="00045DE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5B1B6E" w:rsidRPr="00045DE2" w:rsidRDefault="005B1B6E" w:rsidP="00045DE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5B1B6E" w:rsidRPr="00045DE2" w:rsidRDefault="005B1B6E" w:rsidP="00045DE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5B1B6E" w:rsidRPr="00045DE2" w:rsidRDefault="005B1B6E" w:rsidP="00045DE2">
            <w:pPr>
              <w:spacing w:line="360" w:lineRule="auto"/>
              <w:jc w:val="center"/>
              <w:rPr>
                <w:sz w:val="28"/>
                <w:szCs w:val="28"/>
              </w:rPr>
            </w:pPr>
            <m:oMathPara>
              <m:oMath>
                <m:r>
                  <w:rPr>
                    <w:rFonts w:ascii="Cambria Math" w:hAnsi="Cambria Math"/>
                    <w:sz w:val="28"/>
                    <w:szCs w:val="28"/>
                  </w:rPr>
                  <m:t>×</m:t>
                </m:r>
              </m:oMath>
            </m:oMathPara>
          </w:p>
        </w:tc>
        <w:tc>
          <w:tcPr>
            <w:tcW w:w="0" w:type="auto"/>
            <w:vAlign w:val="center"/>
          </w:tcPr>
          <w:p w:rsidR="005B1B6E" w:rsidRPr="00045DE2" w:rsidRDefault="005B1B6E" w:rsidP="00045DE2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0" w:type="auto"/>
            <w:vAlign w:val="center"/>
          </w:tcPr>
          <w:p w:rsidR="005B1B6E" w:rsidRPr="00045DE2" w:rsidRDefault="005B1B6E" w:rsidP="00045DE2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0" w:type="auto"/>
            <w:vAlign w:val="center"/>
          </w:tcPr>
          <w:p w:rsidR="005B1B6E" w:rsidRPr="00045DE2" w:rsidRDefault="005B1B6E" w:rsidP="00045DE2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0" w:type="auto"/>
            <w:vAlign w:val="center"/>
          </w:tcPr>
          <w:p w:rsidR="005B1B6E" w:rsidRPr="00045DE2" w:rsidRDefault="005B1B6E" w:rsidP="00045DE2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0" w:type="auto"/>
            <w:vAlign w:val="center"/>
          </w:tcPr>
          <w:p w:rsidR="005B1B6E" w:rsidRPr="00045DE2" w:rsidRDefault="005B1B6E" w:rsidP="00045DE2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5B1B6E" w:rsidRPr="00045DE2" w:rsidRDefault="005B1B6E" w:rsidP="00045DE2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5B1B6E" w:rsidRPr="00045DE2" w:rsidRDefault="005B1B6E" w:rsidP="00045DE2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5B1B6E" w:rsidRDefault="005B1B6E" w:rsidP="00045DE2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5B1B6E" w:rsidRPr="00045DE2" w:rsidTr="005B1B6E">
        <w:trPr>
          <w:jc w:val="center"/>
        </w:trPr>
        <w:tc>
          <w:tcPr>
            <w:tcW w:w="374" w:type="dxa"/>
          </w:tcPr>
          <w:p w:rsidR="005B1B6E" w:rsidRPr="00045DE2" w:rsidRDefault="005B1B6E" w:rsidP="00045DE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74" w:type="dxa"/>
          </w:tcPr>
          <w:p w:rsidR="005B1B6E" w:rsidRPr="00045DE2" w:rsidRDefault="005B1B6E" w:rsidP="00045DE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74" w:type="dxa"/>
          </w:tcPr>
          <w:p w:rsidR="005B1B6E" w:rsidRPr="00045DE2" w:rsidRDefault="005B1B6E" w:rsidP="00045DE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74" w:type="dxa"/>
          </w:tcPr>
          <w:p w:rsidR="005B1B6E" w:rsidRPr="00045DE2" w:rsidRDefault="005B1B6E" w:rsidP="00045DE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74" w:type="dxa"/>
            <w:vAlign w:val="center"/>
          </w:tcPr>
          <w:p w:rsidR="005B1B6E" w:rsidRPr="00045DE2" w:rsidRDefault="005B1B6E" w:rsidP="00045DE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74" w:type="dxa"/>
            <w:vAlign w:val="center"/>
          </w:tcPr>
          <w:p w:rsidR="005B1B6E" w:rsidRPr="00045DE2" w:rsidRDefault="005B1B6E" w:rsidP="00045DE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5B1B6E" w:rsidRPr="00045DE2" w:rsidRDefault="005B1B6E" w:rsidP="00045DE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5B1B6E" w:rsidRPr="00045DE2" w:rsidRDefault="005B1B6E" w:rsidP="00045DE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vAlign w:val="center"/>
          </w:tcPr>
          <w:p w:rsidR="005B1B6E" w:rsidRPr="00045DE2" w:rsidRDefault="005B1B6E" w:rsidP="00045DE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5B1B6E" w:rsidRPr="00045DE2" w:rsidRDefault="005B1B6E" w:rsidP="00045DE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5B1B6E" w:rsidRPr="00045DE2" w:rsidRDefault="005B1B6E" w:rsidP="00045DE2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5B1B6E" w:rsidRPr="00045DE2" w:rsidRDefault="005B1B6E" w:rsidP="00045DE2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5B1B6E" w:rsidRPr="00045DE2" w:rsidRDefault="005B1B6E" w:rsidP="00045DE2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5B1B6E" w:rsidRPr="00045DE2" w:rsidRDefault="005B1B6E" w:rsidP="00045DE2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5B1B6E" w:rsidRPr="00045DE2" w:rsidRDefault="005B1B6E" w:rsidP="00045DE2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5B1B6E" w:rsidRPr="00045DE2" w:rsidRDefault="005B1B6E" w:rsidP="00045DE2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5B1B6E" w:rsidRDefault="005B1B6E" w:rsidP="00045DE2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5B1B6E" w:rsidRPr="00045DE2" w:rsidTr="005B1B6E">
        <w:trPr>
          <w:jc w:val="center"/>
        </w:trPr>
        <w:tc>
          <w:tcPr>
            <w:tcW w:w="374" w:type="dxa"/>
          </w:tcPr>
          <w:p w:rsidR="005B1B6E" w:rsidRPr="00045DE2" w:rsidRDefault="005B1B6E" w:rsidP="00045DE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74" w:type="dxa"/>
          </w:tcPr>
          <w:p w:rsidR="005B1B6E" w:rsidRPr="00045DE2" w:rsidRDefault="005B1B6E" w:rsidP="00045DE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74" w:type="dxa"/>
          </w:tcPr>
          <w:p w:rsidR="005B1B6E" w:rsidRPr="00045DE2" w:rsidRDefault="005B1B6E" w:rsidP="00045DE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74" w:type="dxa"/>
          </w:tcPr>
          <w:p w:rsidR="005B1B6E" w:rsidRPr="00045DE2" w:rsidRDefault="005B1B6E" w:rsidP="00045DE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74" w:type="dxa"/>
            <w:vAlign w:val="center"/>
          </w:tcPr>
          <w:p w:rsidR="005B1B6E" w:rsidRPr="00045DE2" w:rsidRDefault="005B1B6E" w:rsidP="00045DE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74" w:type="dxa"/>
            <w:vMerge w:val="restart"/>
            <w:vAlign w:val="center"/>
          </w:tcPr>
          <w:p w:rsidR="005B1B6E" w:rsidRPr="00045DE2" w:rsidRDefault="005B1B6E" w:rsidP="00045DE2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0" w:type="auto"/>
            <w:vAlign w:val="center"/>
          </w:tcPr>
          <w:p w:rsidR="005B1B6E" w:rsidRPr="00045DE2" w:rsidRDefault="005B1B6E" w:rsidP="00045DE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5B1B6E" w:rsidRPr="00045DE2" w:rsidRDefault="005B1B6E" w:rsidP="00045DE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5B1B6E" w:rsidRPr="00045DE2" w:rsidRDefault="005B1B6E" w:rsidP="00045DE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:rsidR="005B1B6E" w:rsidRPr="00045DE2" w:rsidRDefault="005B1B6E" w:rsidP="00F5273F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:rsidR="005B1B6E" w:rsidRPr="00045DE2" w:rsidRDefault="005B1B6E" w:rsidP="00F5273F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:rsidR="005B1B6E" w:rsidRPr="00045DE2" w:rsidRDefault="005B1B6E" w:rsidP="00F5273F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:rsidR="005B1B6E" w:rsidRPr="00045DE2" w:rsidRDefault="005B1B6E" w:rsidP="00F5273F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:rsidR="005B1B6E" w:rsidRPr="00045DE2" w:rsidRDefault="005B1B6E" w:rsidP="00F5273F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5B1B6E" w:rsidRPr="00045DE2" w:rsidRDefault="005B1B6E" w:rsidP="00F5273F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5B1B6E" w:rsidRPr="00045DE2" w:rsidRDefault="005B1B6E" w:rsidP="00F5273F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5B1B6E" w:rsidRDefault="005B1B6E" w:rsidP="00F5273F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5B1B6E" w:rsidRPr="00045DE2" w:rsidTr="005B1B6E">
        <w:trPr>
          <w:jc w:val="center"/>
        </w:trPr>
        <w:tc>
          <w:tcPr>
            <w:tcW w:w="374" w:type="dxa"/>
          </w:tcPr>
          <w:p w:rsidR="005B1B6E" w:rsidRDefault="005B1B6E" w:rsidP="005B1B6E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74" w:type="dxa"/>
          </w:tcPr>
          <w:p w:rsidR="005B1B6E" w:rsidRDefault="005B1B6E" w:rsidP="005B1B6E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74" w:type="dxa"/>
          </w:tcPr>
          <w:p w:rsidR="005B1B6E" w:rsidRDefault="005B1B6E" w:rsidP="005B1B6E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74" w:type="dxa"/>
          </w:tcPr>
          <w:p w:rsidR="005B1B6E" w:rsidRDefault="005B1B6E" w:rsidP="005B1B6E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74" w:type="dxa"/>
            <w:vMerge w:val="restart"/>
            <w:vAlign w:val="center"/>
          </w:tcPr>
          <w:p w:rsidR="005B1B6E" w:rsidRPr="00045DE2" w:rsidRDefault="005B1B6E" w:rsidP="005B1B6E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374" w:type="dxa"/>
            <w:vMerge/>
            <w:vAlign w:val="center"/>
          </w:tcPr>
          <w:p w:rsidR="005B1B6E" w:rsidRPr="00045DE2" w:rsidRDefault="005B1B6E" w:rsidP="005B1B6E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5B1B6E" w:rsidRPr="00045DE2" w:rsidRDefault="005B1B6E" w:rsidP="005B1B6E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5B1B6E" w:rsidRPr="00045DE2" w:rsidRDefault="005B1B6E" w:rsidP="005B1B6E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5B1B6E" w:rsidRPr="00045DE2" w:rsidRDefault="005B1B6E" w:rsidP="005B1B6E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0" w:type="auto"/>
            <w:vAlign w:val="center"/>
          </w:tcPr>
          <w:p w:rsidR="005B1B6E" w:rsidRPr="00045DE2" w:rsidRDefault="005B1B6E" w:rsidP="005B1B6E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0" w:type="auto"/>
            <w:vAlign w:val="center"/>
          </w:tcPr>
          <w:p w:rsidR="005B1B6E" w:rsidRPr="00045DE2" w:rsidRDefault="005B1B6E" w:rsidP="005B1B6E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0" w:type="auto"/>
            <w:vAlign w:val="center"/>
          </w:tcPr>
          <w:p w:rsidR="005B1B6E" w:rsidRPr="00045DE2" w:rsidRDefault="005B1B6E" w:rsidP="005B1B6E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0" w:type="auto"/>
            <w:vAlign w:val="center"/>
          </w:tcPr>
          <w:p w:rsidR="005B1B6E" w:rsidRPr="00045DE2" w:rsidRDefault="005B1B6E" w:rsidP="005B1B6E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5B1B6E" w:rsidRPr="00045DE2" w:rsidRDefault="005B1B6E" w:rsidP="005B1B6E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5B1B6E" w:rsidRPr="00045DE2" w:rsidRDefault="005B1B6E" w:rsidP="005B1B6E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5B1B6E" w:rsidRDefault="005B1B6E" w:rsidP="005B1B6E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5B1B6E" w:rsidRPr="00045DE2" w:rsidRDefault="005B1B6E" w:rsidP="005B1B6E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5B1B6E" w:rsidRPr="00045DE2" w:rsidTr="005B1B6E">
        <w:trPr>
          <w:jc w:val="center"/>
        </w:trPr>
        <w:tc>
          <w:tcPr>
            <w:tcW w:w="374" w:type="dxa"/>
          </w:tcPr>
          <w:p w:rsidR="005B1B6E" w:rsidRPr="00045DE2" w:rsidRDefault="005B1B6E" w:rsidP="005B1B6E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74" w:type="dxa"/>
          </w:tcPr>
          <w:p w:rsidR="005B1B6E" w:rsidRPr="00045DE2" w:rsidRDefault="005B1B6E" w:rsidP="005B1B6E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74" w:type="dxa"/>
          </w:tcPr>
          <w:p w:rsidR="005B1B6E" w:rsidRPr="00045DE2" w:rsidRDefault="005B1B6E" w:rsidP="005B1B6E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74" w:type="dxa"/>
          </w:tcPr>
          <w:p w:rsidR="005B1B6E" w:rsidRPr="00045DE2" w:rsidRDefault="005B1B6E" w:rsidP="005B1B6E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74" w:type="dxa"/>
            <w:vMerge/>
            <w:vAlign w:val="center"/>
          </w:tcPr>
          <w:p w:rsidR="005B1B6E" w:rsidRPr="00045DE2" w:rsidRDefault="005B1B6E" w:rsidP="005B1B6E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74" w:type="dxa"/>
            <w:vAlign w:val="center"/>
          </w:tcPr>
          <w:p w:rsidR="005B1B6E" w:rsidRPr="00045DE2" w:rsidRDefault="005B1B6E" w:rsidP="005B1B6E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5B1B6E" w:rsidRPr="00045DE2" w:rsidRDefault="005B1B6E" w:rsidP="005B1B6E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5B1B6E" w:rsidRPr="00045DE2" w:rsidRDefault="005B1B6E" w:rsidP="005B1B6E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0" w:type="auto"/>
            <w:vAlign w:val="center"/>
          </w:tcPr>
          <w:p w:rsidR="005B1B6E" w:rsidRPr="00045DE2" w:rsidRDefault="005B1B6E" w:rsidP="005B1B6E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0" w:type="auto"/>
            <w:vAlign w:val="center"/>
          </w:tcPr>
          <w:p w:rsidR="005B1B6E" w:rsidRPr="00045DE2" w:rsidRDefault="005B1B6E" w:rsidP="005B1B6E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0" w:type="auto"/>
            <w:vAlign w:val="center"/>
          </w:tcPr>
          <w:p w:rsidR="005B1B6E" w:rsidRPr="00045DE2" w:rsidRDefault="005B1B6E" w:rsidP="005B1B6E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0" w:type="auto"/>
            <w:vAlign w:val="center"/>
          </w:tcPr>
          <w:p w:rsidR="005B1B6E" w:rsidRPr="00045DE2" w:rsidRDefault="005B1B6E" w:rsidP="005B1B6E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5B1B6E" w:rsidRPr="00045DE2" w:rsidRDefault="005B1B6E" w:rsidP="005B1B6E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5B1B6E" w:rsidRPr="00045DE2" w:rsidRDefault="005B1B6E" w:rsidP="005B1B6E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5B1B6E" w:rsidRDefault="005B1B6E" w:rsidP="005B1B6E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5B1B6E" w:rsidRPr="00045DE2" w:rsidRDefault="005B1B6E" w:rsidP="005B1B6E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0" w:type="auto"/>
          </w:tcPr>
          <w:p w:rsidR="005B1B6E" w:rsidRPr="00045DE2" w:rsidRDefault="005B1B6E" w:rsidP="005B1B6E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5B1B6E" w:rsidRPr="00045DE2" w:rsidTr="005B1B6E">
        <w:trPr>
          <w:jc w:val="center"/>
        </w:trPr>
        <w:tc>
          <w:tcPr>
            <w:tcW w:w="374" w:type="dxa"/>
          </w:tcPr>
          <w:p w:rsidR="005B1B6E" w:rsidRDefault="005B1B6E" w:rsidP="005B1B6E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74" w:type="dxa"/>
          </w:tcPr>
          <w:p w:rsidR="005B1B6E" w:rsidRDefault="005B1B6E" w:rsidP="005B1B6E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74" w:type="dxa"/>
          </w:tcPr>
          <w:p w:rsidR="005B1B6E" w:rsidRDefault="005B1B6E" w:rsidP="005B1B6E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74" w:type="dxa"/>
          </w:tcPr>
          <w:p w:rsidR="005B1B6E" w:rsidRDefault="005B1B6E" w:rsidP="005B1B6E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74" w:type="dxa"/>
            <w:vAlign w:val="center"/>
          </w:tcPr>
          <w:p w:rsidR="005B1B6E" w:rsidRPr="00045DE2" w:rsidRDefault="00471879" w:rsidP="005B1B6E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374" w:type="dxa"/>
            <w:vAlign w:val="center"/>
          </w:tcPr>
          <w:p w:rsidR="005B1B6E" w:rsidRPr="00045DE2" w:rsidRDefault="005B1B6E" w:rsidP="005B1B6E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5B1B6E" w:rsidRPr="00045DE2" w:rsidRDefault="005B1B6E" w:rsidP="005B1B6E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0" w:type="auto"/>
            <w:vAlign w:val="center"/>
          </w:tcPr>
          <w:p w:rsidR="005B1B6E" w:rsidRPr="00045DE2" w:rsidRDefault="005B1B6E" w:rsidP="005B1B6E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0" w:type="auto"/>
            <w:vAlign w:val="center"/>
          </w:tcPr>
          <w:p w:rsidR="005B1B6E" w:rsidRPr="00045DE2" w:rsidRDefault="005B1B6E" w:rsidP="005B1B6E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0" w:type="auto"/>
            <w:vAlign w:val="center"/>
          </w:tcPr>
          <w:p w:rsidR="005B1B6E" w:rsidRPr="00045DE2" w:rsidRDefault="005B1B6E" w:rsidP="005B1B6E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0" w:type="auto"/>
            <w:vAlign w:val="center"/>
          </w:tcPr>
          <w:p w:rsidR="005B1B6E" w:rsidRPr="00045DE2" w:rsidRDefault="005B1B6E" w:rsidP="005B1B6E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5B1B6E" w:rsidRPr="00045DE2" w:rsidRDefault="005B1B6E" w:rsidP="005B1B6E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5B1B6E" w:rsidRPr="00045DE2" w:rsidRDefault="005B1B6E" w:rsidP="005B1B6E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5B1B6E" w:rsidRDefault="005B1B6E" w:rsidP="005B1B6E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5B1B6E" w:rsidRPr="00786230" w:rsidRDefault="005B1B6E" w:rsidP="005B1B6E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5B1B6E" w:rsidRPr="00786230" w:rsidRDefault="005B1B6E" w:rsidP="005B1B6E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5B1B6E" w:rsidRDefault="005B1B6E" w:rsidP="005B1B6E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5B1B6E" w:rsidRPr="00045DE2" w:rsidTr="005B1B6E">
        <w:trPr>
          <w:jc w:val="center"/>
        </w:trPr>
        <w:tc>
          <w:tcPr>
            <w:tcW w:w="374" w:type="dxa"/>
          </w:tcPr>
          <w:p w:rsidR="005B1B6E" w:rsidRDefault="005B1B6E" w:rsidP="005B1B6E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74" w:type="dxa"/>
          </w:tcPr>
          <w:p w:rsidR="005B1B6E" w:rsidRDefault="005B1B6E" w:rsidP="005B1B6E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74" w:type="dxa"/>
          </w:tcPr>
          <w:p w:rsidR="005B1B6E" w:rsidRDefault="00471879" w:rsidP="005B1B6E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374" w:type="dxa"/>
          </w:tcPr>
          <w:p w:rsidR="005B1B6E" w:rsidRDefault="005B1B6E" w:rsidP="005B1B6E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74" w:type="dxa"/>
            <w:vAlign w:val="center"/>
          </w:tcPr>
          <w:p w:rsidR="005B1B6E" w:rsidRDefault="005B1B6E" w:rsidP="005B1B6E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74" w:type="dxa"/>
            <w:vAlign w:val="center"/>
          </w:tcPr>
          <w:p w:rsidR="005B1B6E" w:rsidRPr="00045DE2" w:rsidRDefault="005B1B6E" w:rsidP="005B1B6E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0" w:type="auto"/>
            <w:vAlign w:val="center"/>
          </w:tcPr>
          <w:p w:rsidR="005B1B6E" w:rsidRPr="00045DE2" w:rsidRDefault="005B1B6E" w:rsidP="005B1B6E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0" w:type="auto"/>
            <w:vAlign w:val="center"/>
          </w:tcPr>
          <w:p w:rsidR="005B1B6E" w:rsidRPr="00045DE2" w:rsidRDefault="005B1B6E" w:rsidP="005B1B6E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0" w:type="auto"/>
            <w:vAlign w:val="center"/>
          </w:tcPr>
          <w:p w:rsidR="005B1B6E" w:rsidRPr="00045DE2" w:rsidRDefault="005B1B6E" w:rsidP="005B1B6E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0" w:type="auto"/>
            <w:vAlign w:val="center"/>
          </w:tcPr>
          <w:p w:rsidR="005B1B6E" w:rsidRPr="00045DE2" w:rsidRDefault="005B1B6E" w:rsidP="005B1B6E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5B1B6E" w:rsidRPr="00045DE2" w:rsidRDefault="005B1B6E" w:rsidP="005B1B6E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5B1B6E" w:rsidRPr="00045DE2" w:rsidRDefault="005B1B6E" w:rsidP="005B1B6E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5B1B6E" w:rsidRDefault="005B1B6E" w:rsidP="005B1B6E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0" w:type="auto"/>
            <w:vAlign w:val="center"/>
          </w:tcPr>
          <w:p w:rsidR="005B1B6E" w:rsidRDefault="005B1B6E" w:rsidP="005B1B6E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5B1B6E" w:rsidRDefault="005B1B6E" w:rsidP="005B1B6E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5B1B6E" w:rsidRDefault="005B1B6E" w:rsidP="005B1B6E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5B1B6E" w:rsidRDefault="005B1B6E" w:rsidP="005B1B6E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5B1B6E" w:rsidRPr="00045DE2" w:rsidTr="005B1B6E">
        <w:trPr>
          <w:jc w:val="center"/>
        </w:trPr>
        <w:tc>
          <w:tcPr>
            <w:tcW w:w="374" w:type="dxa"/>
          </w:tcPr>
          <w:p w:rsidR="005B1B6E" w:rsidRDefault="005B1B6E" w:rsidP="005B1B6E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74" w:type="dxa"/>
          </w:tcPr>
          <w:p w:rsidR="005B1B6E" w:rsidRDefault="005B1B6E" w:rsidP="005B1B6E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74" w:type="dxa"/>
          </w:tcPr>
          <w:p w:rsidR="005B1B6E" w:rsidRDefault="005B1B6E" w:rsidP="005B1B6E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74" w:type="dxa"/>
            <w:tcBorders>
              <w:bottom w:val="single" w:sz="4" w:space="0" w:color="auto"/>
            </w:tcBorders>
          </w:tcPr>
          <w:p w:rsidR="005B1B6E" w:rsidRDefault="005B1B6E" w:rsidP="005B1B6E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74" w:type="dxa"/>
            <w:tcBorders>
              <w:bottom w:val="single" w:sz="4" w:space="0" w:color="auto"/>
            </w:tcBorders>
            <w:vAlign w:val="center"/>
          </w:tcPr>
          <w:p w:rsidR="005B1B6E" w:rsidRPr="00045DE2" w:rsidRDefault="005B1B6E" w:rsidP="005B1B6E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74" w:type="dxa"/>
            <w:tcBorders>
              <w:bottom w:val="single" w:sz="4" w:space="0" w:color="auto"/>
            </w:tcBorders>
            <w:vAlign w:val="center"/>
          </w:tcPr>
          <w:p w:rsidR="005B1B6E" w:rsidRPr="00045DE2" w:rsidRDefault="005B1B6E" w:rsidP="005B1B6E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5B1B6E" w:rsidRPr="00045DE2" w:rsidRDefault="005B1B6E" w:rsidP="005B1B6E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5B1B6E" w:rsidRPr="00045DE2" w:rsidRDefault="005B1B6E" w:rsidP="005B1B6E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5B1B6E" w:rsidRPr="00045DE2" w:rsidRDefault="005B1B6E" w:rsidP="005B1B6E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5B1B6E" w:rsidRPr="00045DE2" w:rsidRDefault="005B1B6E" w:rsidP="005B1B6E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5B1B6E" w:rsidRPr="00045DE2" w:rsidRDefault="005B1B6E" w:rsidP="005B1B6E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5B1B6E" w:rsidRDefault="005B1B6E" w:rsidP="005B1B6E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5B1B6E" w:rsidRDefault="005B1B6E" w:rsidP="005B1B6E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5B1B6E" w:rsidRDefault="005B1B6E" w:rsidP="005B1B6E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5B1B6E" w:rsidRDefault="005B1B6E" w:rsidP="005B1B6E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5B1B6E" w:rsidRDefault="005B1B6E" w:rsidP="005B1B6E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5B1B6E" w:rsidRDefault="005B1B6E" w:rsidP="005B1B6E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5B1B6E" w:rsidRPr="00045DE2" w:rsidTr="005B1B6E">
        <w:trPr>
          <w:jc w:val="center"/>
        </w:trPr>
        <w:tc>
          <w:tcPr>
            <w:tcW w:w="374" w:type="dxa"/>
          </w:tcPr>
          <w:p w:rsidR="005B1B6E" w:rsidRDefault="005B1B6E" w:rsidP="00045DE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74" w:type="dxa"/>
          </w:tcPr>
          <w:p w:rsidR="005B1B6E" w:rsidRDefault="005B1B6E" w:rsidP="00045DE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74" w:type="dxa"/>
          </w:tcPr>
          <w:p w:rsidR="005B1B6E" w:rsidRDefault="005B1B6E" w:rsidP="00045DE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74" w:type="dxa"/>
            <w:tcBorders>
              <w:top w:val="single" w:sz="4" w:space="0" w:color="auto"/>
            </w:tcBorders>
          </w:tcPr>
          <w:p w:rsidR="005B1B6E" w:rsidRDefault="005B1B6E" w:rsidP="00045DE2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74" w:type="dxa"/>
            <w:tcBorders>
              <w:top w:val="single" w:sz="4" w:space="0" w:color="auto"/>
            </w:tcBorders>
            <w:vAlign w:val="center"/>
          </w:tcPr>
          <w:p w:rsidR="005B1B6E" w:rsidRDefault="005B1B6E" w:rsidP="00045DE2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374" w:type="dxa"/>
            <w:tcBorders>
              <w:top w:val="single" w:sz="4" w:space="0" w:color="auto"/>
            </w:tcBorders>
            <w:vAlign w:val="center"/>
          </w:tcPr>
          <w:p w:rsidR="005B1B6E" w:rsidRDefault="005B1B6E" w:rsidP="00045DE2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:rsidR="005B1B6E" w:rsidRDefault="005B1B6E" w:rsidP="00045DE2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:rsidR="005B1B6E" w:rsidRDefault="005B1B6E" w:rsidP="00045DE2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:rsidR="005B1B6E" w:rsidRDefault="005B1B6E" w:rsidP="00045DE2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:rsidR="005B1B6E" w:rsidRDefault="005B1B6E" w:rsidP="00045DE2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:rsidR="005B1B6E" w:rsidRDefault="005B1B6E" w:rsidP="00045DE2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:rsidR="005B1B6E" w:rsidRDefault="005B1B6E" w:rsidP="00045DE2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:rsidR="005B1B6E" w:rsidRDefault="005B1B6E" w:rsidP="00045DE2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:rsidR="005B1B6E" w:rsidRDefault="005B1B6E" w:rsidP="00045DE2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5B1B6E" w:rsidRDefault="005B1B6E" w:rsidP="00045DE2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5B1B6E" w:rsidRDefault="005B1B6E" w:rsidP="00045DE2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5B1B6E" w:rsidRDefault="005B1B6E" w:rsidP="00045DE2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</w:tbl>
    <w:p w:rsidR="00045DE2" w:rsidRPr="00045DE2" w:rsidRDefault="00045DE2" w:rsidP="00045DE2">
      <w:pPr>
        <w:spacing w:line="360" w:lineRule="auto"/>
        <w:ind w:firstLine="709"/>
        <w:rPr>
          <w:sz w:val="28"/>
          <w:szCs w:val="28"/>
        </w:rPr>
      </w:pPr>
      <w:r w:rsidRPr="00045DE2">
        <w:rPr>
          <w:sz w:val="28"/>
          <w:szCs w:val="28"/>
        </w:rPr>
        <w:t>Получаем</w:t>
      </w:r>
    </w:p>
    <w:p w:rsidR="001935CD" w:rsidRPr="00045DE2" w:rsidRDefault="001B613E" w:rsidP="00045DE2">
      <w:pPr>
        <w:tabs>
          <w:tab w:val="left" w:pos="720"/>
        </w:tabs>
        <w:suppressAutoHyphens/>
        <w:snapToGrid w:val="0"/>
        <w:spacing w:line="360" w:lineRule="auto"/>
        <w:ind w:left="720"/>
        <w:rPr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11000000</m:t>
              </m:r>
            </m:e>
            <m:sub>
              <m:r>
                <w:rPr>
                  <w:rFonts w:ascii="Cambria Math" w:hAnsi="Cambria Math"/>
                  <w:sz w:val="28"/>
                  <w:szCs w:val="28"/>
                  <w:vertAlign w:val="subscript"/>
                </w:rPr>
                <m:t>2</m:t>
              </m:r>
            </m:sub>
          </m:sSub>
          <m:r>
            <w:rPr>
              <w:rFonts w:ascii="Cambria Math" w:hAnsi="Cambria Math"/>
              <w:sz w:val="28"/>
              <w:szCs w:val="28"/>
              <w:vertAlign w:val="subscript"/>
            </w:rPr>
            <m:t xml:space="preserve"> </m:t>
          </m:r>
          <m:r>
            <w:rPr>
              <w:rFonts w:ascii="Cambria Math" w:hAnsi="Cambria Math"/>
              <w:sz w:val="28"/>
              <w:szCs w:val="28"/>
            </w:rPr>
            <m:t xml:space="preserve">* 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111010</m:t>
              </m:r>
            </m:e>
            <m:sub>
              <m:r>
                <w:rPr>
                  <w:rFonts w:ascii="Cambria Math" w:hAnsi="Cambria Math"/>
                  <w:sz w:val="28"/>
                  <w:szCs w:val="28"/>
                  <w:vertAlign w:val="subscript"/>
                </w:rPr>
                <m:t>2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10101110000000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sub>
          </m:sSub>
        </m:oMath>
      </m:oMathPara>
    </w:p>
    <w:p w:rsidR="001935CD" w:rsidRPr="00195B1E" w:rsidRDefault="00195B1E" w:rsidP="001935CD">
      <w:pPr>
        <w:tabs>
          <w:tab w:val="left" w:pos="720"/>
        </w:tabs>
        <w:suppressAutoHyphens/>
        <w:snapToGrid w:val="0"/>
        <w:spacing w:line="360" w:lineRule="auto"/>
        <w:ind w:left="720"/>
        <w:rPr>
          <w:sz w:val="28"/>
          <w:szCs w:val="28"/>
          <w:u w:val="single"/>
        </w:rPr>
      </w:pPr>
      <w:r w:rsidRPr="00195B1E">
        <w:rPr>
          <w:sz w:val="28"/>
          <w:szCs w:val="28"/>
          <w:u w:val="single"/>
        </w:rPr>
        <w:t>Проверка:</w:t>
      </w:r>
    </w:p>
    <w:p w:rsidR="00062305" w:rsidRDefault="00062305" w:rsidP="00062305">
      <w:pPr>
        <w:tabs>
          <w:tab w:val="left" w:pos="720"/>
        </w:tabs>
        <w:suppressAutoHyphens/>
        <w:snapToGrid w:val="0"/>
        <w:spacing w:line="360" w:lineRule="auto"/>
        <w:ind w:left="720"/>
        <w:rPr>
          <w:sz w:val="28"/>
          <w:szCs w:val="28"/>
        </w:rPr>
      </w:pPr>
      <w:r>
        <w:rPr>
          <w:sz w:val="28"/>
          <w:szCs w:val="28"/>
        </w:rPr>
        <w:t>Переведем исходные числа из двоичной системы в десятичную:</w:t>
      </w:r>
    </w:p>
    <w:p w:rsidR="00062305" w:rsidRPr="003C74E4" w:rsidRDefault="001B613E" w:rsidP="00062305">
      <w:pPr>
        <w:tabs>
          <w:tab w:val="left" w:pos="284"/>
        </w:tabs>
        <w:suppressAutoHyphens/>
        <w:snapToGrid w:val="0"/>
        <w:spacing w:line="360" w:lineRule="auto"/>
        <w:ind w:firstLine="720"/>
        <w:rPr>
          <w:sz w:val="28"/>
          <w:szCs w:val="28"/>
          <w:vertAlign w:val="subscript"/>
          <w:lang w:val="en-US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11000000</m:t>
              </m:r>
            </m:e>
            <m:sub>
              <m:r>
                <w:rPr>
                  <w:rFonts w:ascii="Cambria Math" w:hAnsi="Cambria Math"/>
                  <w:sz w:val="28"/>
                  <w:szCs w:val="28"/>
                  <w:vertAlign w:val="subscript"/>
                </w:rPr>
                <m:t>2</m:t>
              </m:r>
            </m:sub>
          </m:sSub>
          <m:r>
            <w:rPr>
              <w:rFonts w:ascii="Cambria Math" w:hAnsi="Cambria Math"/>
              <w:sz w:val="28"/>
              <w:szCs w:val="28"/>
              <w:vertAlign w:val="subscript"/>
            </w:rPr>
            <m:t>=1∙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  <w:vertAlign w:val="subscript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  <w:vertAlign w:val="subscript"/>
                </w:rPr>
                <m:t>2</m:t>
              </m:r>
            </m:e>
            <m:sup>
              <m:r>
                <w:rPr>
                  <w:rFonts w:ascii="Cambria Math" w:hAnsi="Cambria Math"/>
                  <w:sz w:val="28"/>
                  <w:szCs w:val="28"/>
                  <w:vertAlign w:val="subscript"/>
                </w:rPr>
                <m:t>7</m:t>
              </m:r>
            </m:sup>
          </m:sSup>
          <m:r>
            <w:rPr>
              <w:rFonts w:ascii="Cambria Math" w:hAnsi="Cambria Math"/>
              <w:sz w:val="28"/>
              <w:szCs w:val="28"/>
              <w:vertAlign w:val="subscript"/>
            </w:rPr>
            <m:t>+1∙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  <w:vertAlign w:val="subscript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  <w:vertAlign w:val="subscript"/>
                </w:rPr>
                <m:t>2</m:t>
              </m:r>
            </m:e>
            <m:sup>
              <m:r>
                <w:rPr>
                  <w:rFonts w:ascii="Cambria Math" w:hAnsi="Cambria Math"/>
                  <w:sz w:val="28"/>
                  <w:szCs w:val="28"/>
                  <w:vertAlign w:val="subscript"/>
                </w:rPr>
                <m:t>6</m:t>
              </m:r>
            </m:sup>
          </m:sSup>
          <m:r>
            <w:rPr>
              <w:rFonts w:ascii="Cambria Math" w:hAnsi="Cambria Math"/>
              <w:sz w:val="28"/>
              <w:szCs w:val="28"/>
              <w:vertAlign w:val="subscript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vertAlign w:val="subscript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vertAlign w:val="subscript"/>
                </w:rPr>
                <m:t>192</m:t>
              </m:r>
            </m:e>
            <m:sub>
              <m:r>
                <w:rPr>
                  <w:rFonts w:ascii="Cambria Math" w:hAnsi="Cambria Math"/>
                  <w:sz w:val="28"/>
                  <w:szCs w:val="28"/>
                  <w:vertAlign w:val="subscript"/>
                </w:rPr>
                <m:t>10</m:t>
              </m:r>
            </m:sub>
          </m:sSub>
        </m:oMath>
      </m:oMathPara>
    </w:p>
    <w:p w:rsidR="00062305" w:rsidRPr="003C74E4" w:rsidRDefault="001B613E" w:rsidP="00062305">
      <w:pPr>
        <w:suppressAutoHyphens/>
        <w:snapToGrid w:val="0"/>
        <w:spacing w:line="360" w:lineRule="auto"/>
        <w:ind w:firstLine="720"/>
        <w:rPr>
          <w:i/>
          <w:sz w:val="28"/>
          <w:szCs w:val="28"/>
          <w:lang w:val="en-US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111010</m:t>
              </m:r>
            </m:e>
            <m:sub>
              <m:r>
                <w:rPr>
                  <w:rFonts w:ascii="Cambria Math" w:hAnsi="Cambria Math"/>
                  <w:sz w:val="28"/>
                  <w:szCs w:val="28"/>
                  <w:vertAlign w:val="subscript"/>
                </w:rPr>
                <m:t>2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</m:t>
          </m:r>
          <m:r>
            <w:rPr>
              <w:rFonts w:ascii="Cambria Math" w:hAnsi="Cambria Math"/>
              <w:sz w:val="28"/>
              <w:szCs w:val="28"/>
              <w:vertAlign w:val="subscript"/>
            </w:rPr>
            <m:t>1∙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  <w:vertAlign w:val="subscript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  <w:vertAlign w:val="subscript"/>
                </w:rPr>
                <m:t>2</m:t>
              </m:r>
            </m:e>
            <m:sup>
              <m:r>
                <w:rPr>
                  <w:rFonts w:ascii="Cambria Math" w:hAnsi="Cambria Math"/>
                  <w:sz w:val="28"/>
                  <w:szCs w:val="28"/>
                  <w:vertAlign w:val="subscript"/>
                </w:rPr>
                <m:t>5</m:t>
              </m:r>
            </m:sup>
          </m:sSup>
          <m:r>
            <w:rPr>
              <w:rFonts w:ascii="Cambria Math" w:hAnsi="Cambria Math"/>
              <w:sz w:val="28"/>
              <w:szCs w:val="28"/>
              <w:vertAlign w:val="subscript"/>
            </w:rPr>
            <m:t>+1∙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  <w:vertAlign w:val="subscript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  <w:vertAlign w:val="subscript"/>
                </w:rPr>
                <m:t>2</m:t>
              </m:r>
            </m:e>
            <m:sup>
              <m:r>
                <w:rPr>
                  <w:rFonts w:ascii="Cambria Math" w:hAnsi="Cambria Math"/>
                  <w:sz w:val="28"/>
                  <w:szCs w:val="28"/>
                  <w:vertAlign w:val="subscript"/>
                </w:rPr>
                <m:t>4</m:t>
              </m:r>
            </m:sup>
          </m:sSup>
          <m:r>
            <w:rPr>
              <w:rFonts w:ascii="Cambria Math" w:hAnsi="Cambria Math"/>
              <w:sz w:val="28"/>
              <w:szCs w:val="28"/>
              <w:vertAlign w:val="subscript"/>
            </w:rPr>
            <m:t>+1∙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  <w:vertAlign w:val="subscript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  <w:vertAlign w:val="subscript"/>
                </w:rPr>
                <m:t>2</m:t>
              </m:r>
            </m:e>
            <m:sup>
              <m:r>
                <w:rPr>
                  <w:rFonts w:ascii="Cambria Math" w:hAnsi="Cambria Math"/>
                  <w:sz w:val="28"/>
                  <w:szCs w:val="28"/>
                  <w:vertAlign w:val="subscript"/>
                </w:rPr>
                <m:t>3</m:t>
              </m:r>
            </m:sup>
          </m:sSup>
          <m:r>
            <w:rPr>
              <w:rFonts w:ascii="Cambria Math" w:hAnsi="Cambria Math"/>
              <w:sz w:val="28"/>
              <w:szCs w:val="28"/>
              <w:vertAlign w:val="subscript"/>
            </w:rPr>
            <m:t>+1∙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  <w:vertAlign w:val="subscript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  <w:vertAlign w:val="subscript"/>
                </w:rPr>
                <m:t>2</m:t>
              </m:r>
            </m:e>
            <m:sup>
              <m:r>
                <w:rPr>
                  <w:rFonts w:ascii="Cambria Math" w:hAnsi="Cambria Math"/>
                  <w:sz w:val="28"/>
                  <w:szCs w:val="28"/>
                  <w:vertAlign w:val="subscript"/>
                </w:rPr>
                <m:t>1</m:t>
              </m:r>
            </m:sup>
          </m:sSup>
          <m:r>
            <w:rPr>
              <w:rFonts w:ascii="Cambria Math" w:hAnsi="Cambria Math"/>
              <w:sz w:val="28"/>
              <w:szCs w:val="28"/>
              <w:vertAlign w:val="subscript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vertAlign w:val="subscript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vertAlign w:val="subscript"/>
                </w:rPr>
                <m:t>58</m:t>
              </m:r>
            </m:e>
            <m:sub>
              <m:r>
                <w:rPr>
                  <w:rFonts w:ascii="Cambria Math" w:hAnsi="Cambria Math"/>
                  <w:sz w:val="28"/>
                  <w:szCs w:val="28"/>
                  <w:vertAlign w:val="subscript"/>
                </w:rPr>
                <m:t>10</m:t>
              </m:r>
            </m:sub>
          </m:sSub>
        </m:oMath>
      </m:oMathPara>
    </w:p>
    <w:p w:rsidR="00062305" w:rsidRDefault="00062305" w:rsidP="00062305">
      <w:pPr>
        <w:tabs>
          <w:tab w:val="left" w:pos="720"/>
        </w:tabs>
        <w:suppressAutoHyphens/>
        <w:snapToGrid w:val="0"/>
        <w:spacing w:line="360" w:lineRule="auto"/>
        <w:ind w:left="720"/>
        <w:rPr>
          <w:sz w:val="28"/>
          <w:szCs w:val="28"/>
        </w:rPr>
      </w:pPr>
      <w:r>
        <w:rPr>
          <w:sz w:val="28"/>
          <w:szCs w:val="28"/>
        </w:rPr>
        <w:t>Переведем результат из двоичной системы в десятичную:</w:t>
      </w:r>
    </w:p>
    <w:p w:rsidR="00062305" w:rsidRPr="003C74E4" w:rsidRDefault="001B613E" w:rsidP="00062305">
      <w:pPr>
        <w:tabs>
          <w:tab w:val="left" w:pos="0"/>
        </w:tabs>
        <w:suppressAutoHyphens/>
        <w:snapToGrid w:val="0"/>
        <w:spacing w:line="360" w:lineRule="auto"/>
        <w:rPr>
          <w:sz w:val="28"/>
          <w:szCs w:val="28"/>
          <w:lang w:val="en-US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10101110000000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</m:t>
          </m:r>
          <m:r>
            <w:rPr>
              <w:rFonts w:ascii="Cambria Math" w:hAnsi="Cambria Math"/>
              <w:sz w:val="28"/>
              <w:szCs w:val="28"/>
              <w:vertAlign w:val="subscript"/>
            </w:rPr>
            <m:t>1∙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  <w:vertAlign w:val="subscript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  <w:vertAlign w:val="subscript"/>
                </w:rPr>
                <m:t>2</m:t>
              </m:r>
            </m:e>
            <m:sup>
              <m:r>
                <w:rPr>
                  <w:rFonts w:ascii="Cambria Math" w:hAnsi="Cambria Math"/>
                  <w:sz w:val="28"/>
                  <w:szCs w:val="28"/>
                  <w:vertAlign w:val="subscript"/>
                </w:rPr>
                <m:t>13</m:t>
              </m:r>
            </m:sup>
          </m:sSup>
          <m:r>
            <w:rPr>
              <w:rFonts w:ascii="Cambria Math" w:hAnsi="Cambria Math"/>
              <w:sz w:val="28"/>
              <w:szCs w:val="28"/>
              <w:vertAlign w:val="subscript"/>
            </w:rPr>
            <m:t>+1∙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  <w:vertAlign w:val="subscript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  <w:vertAlign w:val="subscript"/>
                </w:rPr>
                <m:t>2</m:t>
              </m:r>
            </m:e>
            <m:sup>
              <m:r>
                <w:rPr>
                  <w:rFonts w:ascii="Cambria Math" w:hAnsi="Cambria Math"/>
                  <w:sz w:val="28"/>
                  <w:szCs w:val="28"/>
                  <w:vertAlign w:val="subscript"/>
                </w:rPr>
                <m:t>11</m:t>
              </m:r>
            </m:sup>
          </m:sSup>
          <m:r>
            <w:rPr>
              <w:rFonts w:ascii="Cambria Math" w:hAnsi="Cambria Math"/>
              <w:sz w:val="28"/>
              <w:szCs w:val="28"/>
              <w:vertAlign w:val="subscript"/>
            </w:rPr>
            <m:t>+1∙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  <w:vertAlign w:val="subscript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  <w:vertAlign w:val="subscript"/>
                </w:rPr>
                <m:t>2</m:t>
              </m:r>
            </m:e>
            <m:sup>
              <m:r>
                <w:rPr>
                  <w:rFonts w:ascii="Cambria Math" w:hAnsi="Cambria Math"/>
                  <w:sz w:val="28"/>
                  <w:szCs w:val="28"/>
                  <w:vertAlign w:val="subscript"/>
                </w:rPr>
                <m:t>9</m:t>
              </m:r>
            </m:sup>
          </m:sSup>
          <m:r>
            <w:rPr>
              <w:rFonts w:ascii="Cambria Math" w:hAnsi="Cambria Math"/>
              <w:sz w:val="28"/>
              <w:szCs w:val="28"/>
            </w:rPr>
            <m:t>+1∙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8</m:t>
              </m:r>
            </m:sup>
          </m:sSup>
          <m:r>
            <w:rPr>
              <w:rFonts w:ascii="Cambria Math" w:hAnsi="Cambria Math"/>
              <w:sz w:val="28"/>
              <w:szCs w:val="28"/>
              <w:vertAlign w:val="subscript"/>
            </w:rPr>
            <m:t>+1∙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  <w:vertAlign w:val="subscript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  <w:vertAlign w:val="subscript"/>
                </w:rPr>
                <m:t>2</m:t>
              </m:r>
            </m:e>
            <m:sup>
              <m:r>
                <w:rPr>
                  <w:rFonts w:ascii="Cambria Math" w:hAnsi="Cambria Math"/>
                  <w:sz w:val="28"/>
                  <w:szCs w:val="28"/>
                  <w:vertAlign w:val="subscript"/>
                </w:rPr>
                <m:t>7</m:t>
              </m:r>
            </m:sup>
          </m:sSup>
          <m:r>
            <w:rPr>
              <w:rFonts w:ascii="Cambria Math" w:hAnsi="Cambria Math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11136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10</m:t>
              </m:r>
            </m:sub>
          </m:sSub>
        </m:oMath>
      </m:oMathPara>
    </w:p>
    <w:p w:rsidR="00062305" w:rsidRDefault="00062305" w:rsidP="00062305">
      <w:pPr>
        <w:tabs>
          <w:tab w:val="left" w:pos="720"/>
        </w:tabs>
        <w:suppressAutoHyphens/>
        <w:snapToGrid w:val="0"/>
        <w:spacing w:line="360" w:lineRule="auto"/>
        <w:ind w:left="720"/>
        <w:rPr>
          <w:sz w:val="28"/>
          <w:szCs w:val="28"/>
        </w:rPr>
      </w:pPr>
      <w:r>
        <w:rPr>
          <w:sz w:val="28"/>
          <w:szCs w:val="28"/>
        </w:rPr>
        <w:t xml:space="preserve">Получаем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vertAlign w:val="subscript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vertAlign w:val="subscript"/>
              </w:rPr>
              <m:t>192</m:t>
            </m:r>
          </m:e>
          <m:sub>
            <m:r>
              <w:rPr>
                <w:rFonts w:ascii="Cambria Math" w:hAnsi="Cambria Math"/>
                <w:sz w:val="28"/>
                <w:szCs w:val="28"/>
                <w:vertAlign w:val="subscript"/>
              </w:rPr>
              <m:t>10</m:t>
            </m:r>
          </m:sub>
        </m:sSub>
        <m:r>
          <w:rPr>
            <w:rFonts w:ascii="Cambria Math" w:hAnsi="Cambria Math"/>
            <w:sz w:val="28"/>
            <w:szCs w:val="28"/>
            <w:vertAlign w:val="subscript"/>
          </w:rPr>
          <m:t>*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  <w:vertAlign w:val="subscript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vertAlign w:val="subscript"/>
              </w:rPr>
              <m:t>58</m:t>
            </m:r>
          </m:e>
          <m:sub>
            <m:r>
              <w:rPr>
                <w:rFonts w:ascii="Cambria Math" w:hAnsi="Cambria Math"/>
                <w:sz w:val="28"/>
                <w:szCs w:val="28"/>
                <w:vertAlign w:val="subscript"/>
              </w:rPr>
              <m:t>10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11136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10</m:t>
            </m:r>
          </m:sub>
        </m:sSub>
      </m:oMath>
      <w:r>
        <w:rPr>
          <w:sz w:val="28"/>
          <w:szCs w:val="28"/>
        </w:rPr>
        <w:t xml:space="preserve"> (верно)</w:t>
      </w:r>
    </w:p>
    <w:p w:rsidR="00663E3A" w:rsidRPr="00016BFA" w:rsidRDefault="00663E3A" w:rsidP="00062305">
      <w:pPr>
        <w:tabs>
          <w:tab w:val="left" w:pos="720"/>
        </w:tabs>
        <w:suppressAutoHyphens/>
        <w:snapToGrid w:val="0"/>
        <w:spacing w:line="360" w:lineRule="auto"/>
        <w:ind w:left="720"/>
        <w:rPr>
          <w:sz w:val="28"/>
          <w:szCs w:val="28"/>
        </w:rPr>
      </w:pPr>
    </w:p>
    <w:p w:rsidR="001935CD" w:rsidRPr="007C2045" w:rsidRDefault="001935CD" w:rsidP="001935CD">
      <w:pPr>
        <w:snapToGrid w:val="0"/>
        <w:spacing w:line="360" w:lineRule="auto"/>
        <w:ind w:left="720"/>
        <w:rPr>
          <w:sz w:val="28"/>
          <w:szCs w:val="28"/>
          <w:vertAlign w:val="subscript"/>
        </w:rPr>
      </w:pPr>
      <w:r w:rsidRPr="007C2045">
        <w:rPr>
          <w:sz w:val="28"/>
          <w:szCs w:val="28"/>
        </w:rPr>
        <w:t xml:space="preserve">б) </w:t>
      </w:r>
      <m:oMath>
        <m:r>
          <w:rPr>
            <w:rFonts w:ascii="Cambria Math" w:hAnsi="Cambria Math"/>
            <w:sz w:val="28"/>
            <w:szCs w:val="28"/>
          </w:rPr>
          <m:t>4A,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3</m:t>
            </m:r>
          </m:e>
          <m:sub>
            <m:r>
              <w:rPr>
                <w:rFonts w:ascii="Cambria Math" w:hAnsi="Cambria Math"/>
                <w:sz w:val="28"/>
                <w:szCs w:val="28"/>
                <w:vertAlign w:val="subscript"/>
              </w:rPr>
              <m:t>16</m:t>
            </m:r>
          </m:sub>
        </m:sSub>
        <m:r>
          <w:rPr>
            <w:rFonts w:ascii="Cambria Math" w:hAnsi="Cambria Math"/>
            <w:sz w:val="28"/>
            <w:szCs w:val="28"/>
          </w:rPr>
          <m:t xml:space="preserve"> * 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  <w:vertAlign w:val="subscript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vertAlign w:val="subscript"/>
              </w:rPr>
              <m:t>F</m:t>
            </m:r>
            <m:r>
              <w:rPr>
                <w:rFonts w:ascii="Cambria Math" w:hAnsi="Cambria Math"/>
                <w:sz w:val="28"/>
                <w:szCs w:val="28"/>
              </w:rPr>
              <m:t>,6</m:t>
            </m:r>
            <m:ctrlPr>
              <w:rPr>
                <w:rFonts w:ascii="Cambria Math" w:hAnsi="Cambria Math"/>
                <w:i/>
                <w:sz w:val="28"/>
                <w:szCs w:val="28"/>
              </w:rPr>
            </m:ctrlPr>
          </m:e>
          <m:sub>
            <m:r>
              <w:rPr>
                <w:rFonts w:ascii="Cambria Math" w:hAnsi="Cambria Math"/>
                <w:sz w:val="28"/>
                <w:szCs w:val="28"/>
                <w:vertAlign w:val="subscript"/>
              </w:rPr>
              <m:t>16</m:t>
            </m:r>
          </m:sub>
        </m:sSub>
      </m:oMath>
    </w:p>
    <w:p w:rsidR="00DD1989" w:rsidRDefault="00DD1989" w:rsidP="00DD1989">
      <w:pPr>
        <w:spacing w:line="360" w:lineRule="auto"/>
        <w:ind w:firstLine="708"/>
        <w:rPr>
          <w:sz w:val="28"/>
          <w:szCs w:val="28"/>
        </w:rPr>
      </w:pPr>
      <w:r w:rsidRPr="00045DE2">
        <w:rPr>
          <w:sz w:val="28"/>
          <w:szCs w:val="28"/>
        </w:rPr>
        <w:t xml:space="preserve">При умножении чисел в </w:t>
      </w:r>
      <w:r>
        <w:rPr>
          <w:sz w:val="28"/>
          <w:szCs w:val="28"/>
        </w:rPr>
        <w:t>шестнадцатеричной</w:t>
      </w:r>
      <w:r w:rsidRPr="00045DE2">
        <w:rPr>
          <w:sz w:val="28"/>
          <w:szCs w:val="28"/>
        </w:rPr>
        <w:t xml:space="preserve"> системе счисления, нужно использовать следующую таблицу умножения:</w:t>
      </w:r>
    </w:p>
    <w:p w:rsidR="00DD1989" w:rsidRPr="00045DE2" w:rsidRDefault="00DD1989" w:rsidP="00DD1989">
      <w:pPr>
        <w:spacing w:line="360" w:lineRule="auto"/>
        <w:ind w:firstLine="708"/>
        <w:rPr>
          <w:sz w:val="28"/>
          <w:szCs w:val="28"/>
        </w:rPr>
      </w:pPr>
      <w:r>
        <w:rPr>
          <w:noProof/>
        </w:rPr>
        <w:lastRenderedPageBreak/>
        <w:drawing>
          <wp:inline distT="0" distB="0" distL="0" distR="0">
            <wp:extent cx="5219700" cy="5886450"/>
            <wp:effectExtent l="0" t="0" r="0" b="0"/>
            <wp:docPr id="1" name="Рисунок 1" descr="http://anna-pavlovna.ru/wp-content/uploads/2012/11/16scs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http://anna-pavlovna.ru/wp-content/uploads/2012/11/16scsl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098" b="1884"/>
                    <a:stretch/>
                  </pic:blipFill>
                  <pic:spPr bwMode="auto">
                    <a:xfrm>
                      <a:off x="0" y="0"/>
                      <a:ext cx="5219700" cy="5886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tbl>
      <w:tblPr>
        <w:tblStyle w:val="a7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7"/>
        <w:gridCol w:w="356"/>
        <w:gridCol w:w="489"/>
        <w:gridCol w:w="356"/>
      </w:tblGrid>
      <w:tr w:rsidR="00DD1989" w:rsidRPr="00045DE2" w:rsidTr="00F5273F">
        <w:trPr>
          <w:jc w:val="center"/>
        </w:trPr>
        <w:tc>
          <w:tcPr>
            <w:tcW w:w="0" w:type="auto"/>
            <w:vMerge w:val="restart"/>
            <w:vAlign w:val="center"/>
          </w:tcPr>
          <w:p w:rsidR="00DD1989" w:rsidRPr="00045DE2" w:rsidRDefault="00DD1989" w:rsidP="00F5273F">
            <w:pPr>
              <w:spacing w:line="360" w:lineRule="auto"/>
              <w:jc w:val="center"/>
              <w:rPr>
                <w:sz w:val="28"/>
                <w:szCs w:val="28"/>
              </w:rPr>
            </w:pPr>
            <m:oMathPara>
              <m:oMath>
                <m:r>
                  <w:rPr>
                    <w:rFonts w:ascii="Cambria Math" w:hAnsi="Cambria Math"/>
                    <w:sz w:val="28"/>
                    <w:szCs w:val="28"/>
                  </w:rPr>
                  <m:t>×</m:t>
                </m:r>
              </m:oMath>
            </m:oMathPara>
          </w:p>
        </w:tc>
        <w:tc>
          <w:tcPr>
            <w:tcW w:w="0" w:type="auto"/>
            <w:vAlign w:val="center"/>
          </w:tcPr>
          <w:p w:rsidR="00DD1989" w:rsidRPr="00367284" w:rsidRDefault="00367284" w:rsidP="00F5273F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0" w:type="auto"/>
            <w:vAlign w:val="center"/>
          </w:tcPr>
          <w:p w:rsidR="00DD1989" w:rsidRPr="00DD1989" w:rsidRDefault="00367284" w:rsidP="00F5273F">
            <w:pPr>
              <w:spacing w:line="360" w:lineRule="auto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A</w:t>
            </w:r>
            <w:r w:rsidR="00DD1989">
              <w:rPr>
                <w:sz w:val="28"/>
                <w:szCs w:val="28"/>
                <w:lang w:val="en-US"/>
              </w:rPr>
              <w:t>,</w:t>
            </w:r>
          </w:p>
        </w:tc>
        <w:tc>
          <w:tcPr>
            <w:tcW w:w="0" w:type="auto"/>
            <w:vAlign w:val="center"/>
          </w:tcPr>
          <w:p w:rsidR="00DD1989" w:rsidRPr="00DD1989" w:rsidRDefault="00367284" w:rsidP="00F5273F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</w:t>
            </w:r>
          </w:p>
        </w:tc>
      </w:tr>
      <w:tr w:rsidR="00DD1989" w:rsidRPr="00045DE2" w:rsidTr="00F5273F">
        <w:trPr>
          <w:jc w:val="center"/>
        </w:trPr>
        <w:tc>
          <w:tcPr>
            <w:tcW w:w="0" w:type="auto"/>
            <w:vMerge/>
            <w:vAlign w:val="center"/>
          </w:tcPr>
          <w:p w:rsidR="00DD1989" w:rsidRPr="00045DE2" w:rsidRDefault="00DD1989" w:rsidP="00F5273F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DD1989" w:rsidRPr="00DD1989" w:rsidRDefault="00DD1989" w:rsidP="00F5273F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DD1989" w:rsidRPr="00045DE2" w:rsidRDefault="00367284" w:rsidP="00F5273F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F</w:t>
            </w:r>
            <w:r w:rsidR="00DD1989">
              <w:rPr>
                <w:sz w:val="28"/>
                <w:szCs w:val="28"/>
                <w:lang w:val="en-US"/>
              </w:rPr>
              <w:t>,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DD1989" w:rsidRPr="00DD1989" w:rsidRDefault="00DD1989" w:rsidP="00F5273F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</w:t>
            </w:r>
          </w:p>
        </w:tc>
      </w:tr>
      <w:tr w:rsidR="00DD1989" w:rsidRPr="00045DE2" w:rsidTr="00F5273F">
        <w:trPr>
          <w:jc w:val="center"/>
        </w:trPr>
        <w:tc>
          <w:tcPr>
            <w:tcW w:w="0" w:type="auto"/>
            <w:vAlign w:val="center"/>
          </w:tcPr>
          <w:p w:rsidR="00DD1989" w:rsidRPr="00045DE2" w:rsidRDefault="00DD1989" w:rsidP="00F5273F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:rsidR="00DD1989" w:rsidRPr="00045DE2" w:rsidRDefault="00DD1989" w:rsidP="00F5273F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:rsidR="00DD1989" w:rsidRPr="00045DE2" w:rsidRDefault="00DD1989" w:rsidP="00F5273F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:rsidR="00DD1989" w:rsidRPr="00045DE2" w:rsidRDefault="00DD1989" w:rsidP="00F5273F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</w:tbl>
    <w:p w:rsidR="001935CD" w:rsidRPr="00587BCD" w:rsidRDefault="00DD1989" w:rsidP="009504AC">
      <w:pPr>
        <w:spacing w:line="360" w:lineRule="auto"/>
        <w:rPr>
          <w:sz w:val="28"/>
          <w:szCs w:val="28"/>
        </w:rPr>
      </w:pPr>
      <w:r w:rsidRPr="00587BCD">
        <w:rPr>
          <w:sz w:val="28"/>
          <w:szCs w:val="28"/>
        </w:rPr>
        <w:t>Вычислим это произведение.</w:t>
      </w:r>
    </w:p>
    <w:p w:rsidR="00DD1989" w:rsidRDefault="00DD1989" w:rsidP="009504AC">
      <w:pPr>
        <w:spacing w:line="360" w:lineRule="auto"/>
        <w:rPr>
          <w:sz w:val="28"/>
          <w:szCs w:val="28"/>
        </w:rPr>
      </w:pPr>
      <w:r w:rsidRPr="00587BCD">
        <w:rPr>
          <w:sz w:val="28"/>
          <w:szCs w:val="28"/>
        </w:rPr>
        <w:t>Считаем по-отдельности</w:t>
      </w:r>
      <w:r w:rsidR="00057EE1" w:rsidRPr="00587BCD">
        <w:rPr>
          <w:sz w:val="28"/>
          <w:szCs w:val="28"/>
        </w:rPr>
        <w:t>.</w:t>
      </w:r>
    </w:p>
    <w:tbl>
      <w:tblPr>
        <w:tblStyle w:val="a7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7"/>
        <w:gridCol w:w="356"/>
        <w:gridCol w:w="489"/>
        <w:gridCol w:w="356"/>
      </w:tblGrid>
      <w:tr w:rsidR="00FB5733" w:rsidRPr="00045DE2" w:rsidTr="002E52EA">
        <w:trPr>
          <w:jc w:val="center"/>
        </w:trPr>
        <w:tc>
          <w:tcPr>
            <w:tcW w:w="0" w:type="auto"/>
            <w:vMerge w:val="restart"/>
            <w:vAlign w:val="center"/>
          </w:tcPr>
          <w:p w:rsidR="00FB5733" w:rsidRPr="00045DE2" w:rsidRDefault="00FB5733" w:rsidP="002E52EA">
            <w:pPr>
              <w:spacing w:line="360" w:lineRule="auto"/>
              <w:jc w:val="center"/>
              <w:rPr>
                <w:sz w:val="28"/>
                <w:szCs w:val="28"/>
              </w:rPr>
            </w:pPr>
            <m:oMathPara>
              <m:oMath>
                <m:r>
                  <w:rPr>
                    <w:rFonts w:ascii="Cambria Math" w:hAnsi="Cambria Math"/>
                    <w:sz w:val="28"/>
                    <w:szCs w:val="28"/>
                  </w:rPr>
                  <m:t>×</m:t>
                </m:r>
              </m:oMath>
            </m:oMathPara>
          </w:p>
        </w:tc>
        <w:tc>
          <w:tcPr>
            <w:tcW w:w="0" w:type="auto"/>
            <w:vAlign w:val="center"/>
          </w:tcPr>
          <w:p w:rsidR="00FB5733" w:rsidRPr="00367284" w:rsidRDefault="00FB5733" w:rsidP="002E52EA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0" w:type="auto"/>
            <w:vAlign w:val="center"/>
          </w:tcPr>
          <w:p w:rsidR="00FB5733" w:rsidRPr="00DD1989" w:rsidRDefault="00FB5733" w:rsidP="002E52EA">
            <w:pPr>
              <w:spacing w:line="360" w:lineRule="auto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A,</w:t>
            </w:r>
          </w:p>
        </w:tc>
        <w:tc>
          <w:tcPr>
            <w:tcW w:w="0" w:type="auto"/>
            <w:vAlign w:val="center"/>
          </w:tcPr>
          <w:p w:rsidR="00FB5733" w:rsidRPr="00DD1989" w:rsidRDefault="00FB5733" w:rsidP="002E52EA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</w:t>
            </w:r>
          </w:p>
        </w:tc>
      </w:tr>
      <w:tr w:rsidR="00FB5733" w:rsidRPr="00045DE2" w:rsidTr="002E52EA">
        <w:trPr>
          <w:jc w:val="center"/>
        </w:trPr>
        <w:tc>
          <w:tcPr>
            <w:tcW w:w="0" w:type="auto"/>
            <w:vMerge/>
            <w:vAlign w:val="center"/>
          </w:tcPr>
          <w:p w:rsidR="00FB5733" w:rsidRPr="00045DE2" w:rsidRDefault="00FB5733" w:rsidP="002E52E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FB5733" w:rsidRPr="00DD1989" w:rsidRDefault="00FB5733" w:rsidP="002E52EA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FB5733" w:rsidRPr="00045DE2" w:rsidRDefault="00FB5733" w:rsidP="002E52EA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FB5733" w:rsidRPr="00DD1989" w:rsidRDefault="00FB5733" w:rsidP="002E52EA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</w:t>
            </w:r>
          </w:p>
        </w:tc>
      </w:tr>
      <w:tr w:rsidR="00FB5733" w:rsidRPr="00045DE2" w:rsidTr="002E52EA">
        <w:trPr>
          <w:jc w:val="center"/>
        </w:trPr>
        <w:tc>
          <w:tcPr>
            <w:tcW w:w="0" w:type="auto"/>
            <w:vAlign w:val="center"/>
          </w:tcPr>
          <w:p w:rsidR="00FB5733" w:rsidRPr="00045DE2" w:rsidRDefault="00FB5733" w:rsidP="002E52E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:rsidR="00FB5733" w:rsidRPr="00045DE2" w:rsidRDefault="00FB5733" w:rsidP="002E52E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:rsidR="00FB5733" w:rsidRPr="00045DE2" w:rsidRDefault="00FB5733" w:rsidP="002E52EA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:rsidR="00FB5733" w:rsidRPr="00045DE2" w:rsidRDefault="00FB5733" w:rsidP="002E52E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</w:tbl>
    <w:p w:rsidR="00DD1989" w:rsidRPr="00587BCD" w:rsidRDefault="00FB5733" w:rsidP="009504AC">
      <w:pPr>
        <w:spacing w:line="360" w:lineRule="auto"/>
        <w:rPr>
          <w:sz w:val="28"/>
          <w:szCs w:val="28"/>
        </w:rPr>
      </w:pPr>
      <m:oMath>
        <m:r>
          <w:rPr>
            <w:rFonts w:ascii="Cambria Math" w:hAnsi="Cambria Math"/>
            <w:sz w:val="28"/>
            <w:szCs w:val="28"/>
          </w:rPr>
          <m:t>3*6=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12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16</m:t>
            </m:r>
          </m:sub>
        </m:sSub>
      </m:oMath>
      <w:r w:rsidR="00DD1989" w:rsidRPr="00587BCD">
        <w:rPr>
          <w:i/>
          <w:sz w:val="28"/>
          <w:szCs w:val="28"/>
        </w:rPr>
        <w:t xml:space="preserve">, </w:t>
      </w:r>
      <w:r w:rsidR="00DD1989" w:rsidRPr="00587BCD">
        <w:rPr>
          <w:sz w:val="28"/>
          <w:szCs w:val="28"/>
        </w:rPr>
        <w:t xml:space="preserve">то есть </w:t>
      </w:r>
      <w:r w:rsidRPr="00FB5733">
        <w:rPr>
          <w:sz w:val="28"/>
          <w:szCs w:val="28"/>
        </w:rPr>
        <w:t>2</w:t>
      </w:r>
      <w:r w:rsidR="00DD1989" w:rsidRPr="00587BCD">
        <w:rPr>
          <w:sz w:val="28"/>
          <w:szCs w:val="28"/>
        </w:rPr>
        <w:t xml:space="preserve"> пишем, </w:t>
      </w:r>
      <w:r w:rsidRPr="00FB5733">
        <w:rPr>
          <w:sz w:val="28"/>
          <w:szCs w:val="28"/>
        </w:rPr>
        <w:t>1</w:t>
      </w:r>
      <w:r w:rsidR="00DD1989" w:rsidRPr="00587BCD">
        <w:rPr>
          <w:sz w:val="28"/>
          <w:szCs w:val="28"/>
        </w:rPr>
        <w:t xml:space="preserve"> переходит в следующий разряд.</w:t>
      </w:r>
    </w:p>
    <w:p w:rsidR="00DD1989" w:rsidRPr="00587BCD" w:rsidRDefault="00FB5733" w:rsidP="00DD1989">
      <w:pPr>
        <w:spacing w:line="360" w:lineRule="auto"/>
        <w:rPr>
          <w:sz w:val="28"/>
          <w:szCs w:val="28"/>
        </w:rPr>
      </w:pPr>
      <m:oMath>
        <m:r>
          <w:rPr>
            <w:rFonts w:ascii="Cambria Math" w:hAnsi="Cambria Math"/>
            <w:sz w:val="28"/>
            <w:szCs w:val="28"/>
          </w:rPr>
          <w:lastRenderedPageBreak/>
          <m:t>A*6=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3C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16</m:t>
            </m:r>
          </m:sub>
        </m:sSub>
      </m:oMath>
      <w:r w:rsidR="00DD1989" w:rsidRPr="00587BCD">
        <w:rPr>
          <w:i/>
          <w:sz w:val="28"/>
          <w:szCs w:val="28"/>
        </w:rPr>
        <w:t xml:space="preserve">, </w:t>
      </w:r>
      <w:r w:rsidR="00DD1989" w:rsidRPr="00587BCD">
        <w:rPr>
          <w:sz w:val="28"/>
          <w:szCs w:val="28"/>
        </w:rPr>
        <w:t xml:space="preserve">плюс есть </w:t>
      </w:r>
      <w:r w:rsidRPr="00FB5733">
        <w:rPr>
          <w:sz w:val="28"/>
          <w:szCs w:val="28"/>
        </w:rPr>
        <w:t>1</w:t>
      </w:r>
      <w:r w:rsidR="00DD1989" w:rsidRPr="00587BCD">
        <w:rPr>
          <w:sz w:val="28"/>
          <w:szCs w:val="28"/>
        </w:rPr>
        <w:t xml:space="preserve"> с предыдущего умножения</w:t>
      </w:r>
      <w:r w:rsidR="00DD1989" w:rsidRPr="00587BCD">
        <w:rPr>
          <w:i/>
          <w:sz w:val="28"/>
          <w:szCs w:val="28"/>
        </w:rPr>
        <w:t xml:space="preserve">, </w:t>
      </w:r>
      <w:r w:rsidR="00DD1989" w:rsidRPr="00587BCD">
        <w:rPr>
          <w:sz w:val="28"/>
          <w:szCs w:val="28"/>
        </w:rPr>
        <w:t xml:space="preserve">то есть </w:t>
      </w:r>
      <m:oMath>
        <m:r>
          <w:rPr>
            <w:rFonts w:ascii="Cambria Math" w:hAnsi="Cambria Math"/>
            <w:sz w:val="28"/>
            <w:szCs w:val="28"/>
          </w:rPr>
          <m:t>3C+1=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3D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16</m:t>
            </m:r>
          </m:sub>
        </m:sSub>
      </m:oMath>
      <w:r>
        <w:rPr>
          <w:sz w:val="28"/>
          <w:szCs w:val="28"/>
        </w:rPr>
        <w:t>, итого, D</w:t>
      </w:r>
      <w:r w:rsidR="00DD1989" w:rsidRPr="00587BCD">
        <w:rPr>
          <w:sz w:val="28"/>
          <w:szCs w:val="28"/>
        </w:rPr>
        <w:t xml:space="preserve"> пишем, </w:t>
      </w:r>
      <w:r w:rsidRPr="00FB5733">
        <w:rPr>
          <w:sz w:val="28"/>
          <w:szCs w:val="28"/>
        </w:rPr>
        <w:t>3</w:t>
      </w:r>
      <w:r w:rsidR="00DD1989" w:rsidRPr="00587BCD">
        <w:rPr>
          <w:sz w:val="28"/>
          <w:szCs w:val="28"/>
        </w:rPr>
        <w:t xml:space="preserve"> переходит в следующий разряд.</w:t>
      </w:r>
    </w:p>
    <w:p w:rsidR="00DD1989" w:rsidRPr="00FB5733" w:rsidRDefault="00FB5733" w:rsidP="00DD1989">
      <w:pPr>
        <w:spacing w:line="360" w:lineRule="auto"/>
        <w:rPr>
          <w:sz w:val="28"/>
          <w:szCs w:val="28"/>
        </w:rPr>
      </w:pPr>
      <m:oMath>
        <m:r>
          <w:rPr>
            <w:rFonts w:ascii="Cambria Math" w:hAnsi="Cambria Math"/>
            <w:sz w:val="28"/>
            <w:szCs w:val="28"/>
          </w:rPr>
          <m:t>4*6=18</m:t>
        </m:r>
      </m:oMath>
      <w:r w:rsidR="00DD1989" w:rsidRPr="00587BCD">
        <w:rPr>
          <w:sz w:val="28"/>
          <w:szCs w:val="28"/>
        </w:rPr>
        <w:t xml:space="preserve">, плюс </w:t>
      </w:r>
      <w:r w:rsidRPr="00FB5733">
        <w:rPr>
          <w:sz w:val="28"/>
          <w:szCs w:val="28"/>
        </w:rPr>
        <w:t>3</w:t>
      </w:r>
      <w:r w:rsidR="00DD1989" w:rsidRPr="00587BCD">
        <w:rPr>
          <w:sz w:val="28"/>
          <w:szCs w:val="28"/>
        </w:rPr>
        <w:t>, получаем</w:t>
      </w:r>
      <w:r w:rsidRPr="00FB5733">
        <w:rPr>
          <w:sz w:val="28"/>
          <w:szCs w:val="28"/>
        </w:rPr>
        <w:t xml:space="preserve">  1</w:t>
      </w:r>
      <w:r>
        <w:rPr>
          <w:sz w:val="28"/>
          <w:szCs w:val="28"/>
          <w:lang w:val="en-US"/>
        </w:rPr>
        <w:t>A</w:t>
      </w:r>
      <w:r w:rsidR="00F0317B" w:rsidRPr="00FB5733">
        <w:rPr>
          <w:sz w:val="28"/>
          <w:szCs w:val="28"/>
        </w:rPr>
        <w:t>.</w:t>
      </w:r>
    </w:p>
    <w:p w:rsidR="00F0317B" w:rsidRDefault="00F0317B" w:rsidP="00DD1989">
      <w:pPr>
        <w:spacing w:line="360" w:lineRule="auto"/>
        <w:rPr>
          <w:sz w:val="28"/>
          <w:szCs w:val="28"/>
        </w:rPr>
      </w:pPr>
      <w:r w:rsidRPr="00587BCD">
        <w:rPr>
          <w:sz w:val="28"/>
          <w:szCs w:val="28"/>
        </w:rPr>
        <w:t>Получаем</w:t>
      </w:r>
    </w:p>
    <w:tbl>
      <w:tblPr>
        <w:tblStyle w:val="a7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7"/>
        <w:gridCol w:w="419"/>
        <w:gridCol w:w="489"/>
        <w:gridCol w:w="356"/>
      </w:tblGrid>
      <w:tr w:rsidR="00FB5733" w:rsidRPr="00045DE2" w:rsidTr="002E52EA">
        <w:trPr>
          <w:jc w:val="center"/>
        </w:trPr>
        <w:tc>
          <w:tcPr>
            <w:tcW w:w="0" w:type="auto"/>
            <w:vMerge w:val="restart"/>
            <w:vAlign w:val="center"/>
          </w:tcPr>
          <w:p w:rsidR="00FB5733" w:rsidRPr="00045DE2" w:rsidRDefault="00FB5733" w:rsidP="002E52EA">
            <w:pPr>
              <w:spacing w:line="360" w:lineRule="auto"/>
              <w:jc w:val="center"/>
              <w:rPr>
                <w:sz w:val="28"/>
                <w:szCs w:val="28"/>
              </w:rPr>
            </w:pPr>
            <m:oMathPara>
              <m:oMath>
                <m:r>
                  <w:rPr>
                    <w:rFonts w:ascii="Cambria Math" w:hAnsi="Cambria Math"/>
                    <w:sz w:val="28"/>
                    <w:szCs w:val="28"/>
                  </w:rPr>
                  <m:t>×</m:t>
                </m:r>
              </m:oMath>
            </m:oMathPara>
          </w:p>
        </w:tc>
        <w:tc>
          <w:tcPr>
            <w:tcW w:w="0" w:type="auto"/>
            <w:vAlign w:val="center"/>
          </w:tcPr>
          <w:p w:rsidR="00FB5733" w:rsidRPr="00367284" w:rsidRDefault="00FB5733" w:rsidP="002E52EA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0" w:type="auto"/>
            <w:vAlign w:val="center"/>
          </w:tcPr>
          <w:p w:rsidR="00FB5733" w:rsidRPr="00DD1989" w:rsidRDefault="00FB5733" w:rsidP="002E52EA">
            <w:pPr>
              <w:spacing w:line="360" w:lineRule="auto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A,</w:t>
            </w:r>
          </w:p>
        </w:tc>
        <w:tc>
          <w:tcPr>
            <w:tcW w:w="0" w:type="auto"/>
            <w:vAlign w:val="center"/>
          </w:tcPr>
          <w:p w:rsidR="00FB5733" w:rsidRPr="00DD1989" w:rsidRDefault="00FB5733" w:rsidP="002E52EA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</w:t>
            </w:r>
          </w:p>
        </w:tc>
      </w:tr>
      <w:tr w:rsidR="00FB5733" w:rsidRPr="00045DE2" w:rsidTr="002E52EA">
        <w:trPr>
          <w:jc w:val="center"/>
        </w:trPr>
        <w:tc>
          <w:tcPr>
            <w:tcW w:w="0" w:type="auto"/>
            <w:vMerge/>
            <w:vAlign w:val="center"/>
          </w:tcPr>
          <w:p w:rsidR="00FB5733" w:rsidRPr="00045DE2" w:rsidRDefault="00FB5733" w:rsidP="002E52E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FB5733" w:rsidRPr="00DD1989" w:rsidRDefault="00FB5733" w:rsidP="002E52EA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FB5733" w:rsidRPr="00045DE2" w:rsidRDefault="00FB5733" w:rsidP="002E52EA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FB5733" w:rsidRPr="00DD1989" w:rsidRDefault="00FB5733" w:rsidP="002E52EA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</w:t>
            </w:r>
          </w:p>
        </w:tc>
      </w:tr>
      <w:tr w:rsidR="00FB5733" w:rsidRPr="00045DE2" w:rsidTr="002E52EA">
        <w:trPr>
          <w:jc w:val="center"/>
        </w:trPr>
        <w:tc>
          <w:tcPr>
            <w:tcW w:w="0" w:type="auto"/>
            <w:vAlign w:val="center"/>
          </w:tcPr>
          <w:p w:rsidR="00FB5733" w:rsidRPr="00FB5733" w:rsidRDefault="00FB5733" w:rsidP="002E52EA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:rsidR="00FB5733" w:rsidRPr="00FB5733" w:rsidRDefault="00FB5733" w:rsidP="002E52EA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:rsidR="00FB5733" w:rsidRPr="00FB5733" w:rsidRDefault="00FB5733" w:rsidP="002E52EA">
            <w:pPr>
              <w:spacing w:line="360" w:lineRule="auto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D,</w:t>
            </w: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:rsidR="00FB5733" w:rsidRPr="00FB5733" w:rsidRDefault="00FB5733" w:rsidP="002E52EA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</w:tr>
    </w:tbl>
    <w:p w:rsidR="00F0317B" w:rsidRPr="00587BCD" w:rsidRDefault="00057EE1" w:rsidP="00DD1989">
      <w:pPr>
        <w:spacing w:line="360" w:lineRule="auto"/>
        <w:rPr>
          <w:sz w:val="28"/>
          <w:szCs w:val="28"/>
        </w:rPr>
      </w:pPr>
      <w:r w:rsidRPr="00587BCD">
        <w:rPr>
          <w:sz w:val="28"/>
          <w:szCs w:val="28"/>
        </w:rPr>
        <w:t>Вычислим</w:t>
      </w:r>
    </w:p>
    <w:tbl>
      <w:tblPr>
        <w:tblStyle w:val="a7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7"/>
        <w:gridCol w:w="356"/>
        <w:gridCol w:w="489"/>
        <w:gridCol w:w="372"/>
      </w:tblGrid>
      <w:tr w:rsidR="00057EE1" w:rsidRPr="00045DE2" w:rsidTr="00F5273F">
        <w:trPr>
          <w:jc w:val="center"/>
        </w:trPr>
        <w:tc>
          <w:tcPr>
            <w:tcW w:w="0" w:type="auto"/>
            <w:vMerge w:val="restart"/>
            <w:vAlign w:val="center"/>
          </w:tcPr>
          <w:p w:rsidR="00057EE1" w:rsidRPr="00045DE2" w:rsidRDefault="00057EE1" w:rsidP="00F5273F">
            <w:pPr>
              <w:spacing w:line="360" w:lineRule="auto"/>
              <w:jc w:val="center"/>
              <w:rPr>
                <w:sz w:val="28"/>
                <w:szCs w:val="28"/>
              </w:rPr>
            </w:pPr>
            <m:oMathPara>
              <m:oMath>
                <m:r>
                  <w:rPr>
                    <w:rFonts w:ascii="Cambria Math" w:hAnsi="Cambria Math"/>
                    <w:sz w:val="28"/>
                    <w:szCs w:val="28"/>
                  </w:rPr>
                  <m:t>×</m:t>
                </m:r>
              </m:oMath>
            </m:oMathPara>
          </w:p>
        </w:tc>
        <w:tc>
          <w:tcPr>
            <w:tcW w:w="0" w:type="auto"/>
            <w:vAlign w:val="center"/>
          </w:tcPr>
          <w:p w:rsidR="00057EE1" w:rsidRPr="00FB5733" w:rsidRDefault="00FB5733" w:rsidP="00F5273F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0" w:type="auto"/>
            <w:vAlign w:val="center"/>
          </w:tcPr>
          <w:p w:rsidR="00057EE1" w:rsidRPr="00DD1989" w:rsidRDefault="00FB5733" w:rsidP="001677D1">
            <w:pPr>
              <w:spacing w:line="360" w:lineRule="auto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A,</w:t>
            </w:r>
          </w:p>
        </w:tc>
        <w:tc>
          <w:tcPr>
            <w:tcW w:w="0" w:type="auto"/>
            <w:vAlign w:val="center"/>
          </w:tcPr>
          <w:p w:rsidR="00057EE1" w:rsidRPr="00DD1989" w:rsidRDefault="00FB5733" w:rsidP="00F5273F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</w:t>
            </w:r>
          </w:p>
        </w:tc>
      </w:tr>
      <w:tr w:rsidR="00057EE1" w:rsidRPr="00045DE2" w:rsidTr="00F5273F">
        <w:trPr>
          <w:jc w:val="center"/>
        </w:trPr>
        <w:tc>
          <w:tcPr>
            <w:tcW w:w="0" w:type="auto"/>
            <w:vMerge/>
            <w:vAlign w:val="center"/>
          </w:tcPr>
          <w:p w:rsidR="00057EE1" w:rsidRPr="00045DE2" w:rsidRDefault="00057EE1" w:rsidP="00F5273F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057EE1" w:rsidRPr="00DD1989" w:rsidRDefault="00057EE1" w:rsidP="00F5273F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057EE1" w:rsidRPr="00045DE2" w:rsidRDefault="00057EE1" w:rsidP="00F5273F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057EE1" w:rsidRPr="00FB5733" w:rsidRDefault="00FB5733" w:rsidP="00F5273F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F</w:t>
            </w:r>
          </w:p>
        </w:tc>
      </w:tr>
    </w:tbl>
    <w:p w:rsidR="00057EE1" w:rsidRPr="00587BCD" w:rsidRDefault="00054F2F" w:rsidP="00DD1989">
      <w:pPr>
        <w:spacing w:line="360" w:lineRule="auto"/>
        <w:rPr>
          <w:sz w:val="28"/>
          <w:szCs w:val="28"/>
        </w:rPr>
      </w:pPr>
      <m:oMath>
        <m:r>
          <w:rPr>
            <w:rFonts w:ascii="Cambria Math" w:hAnsi="Cambria Math"/>
            <w:sz w:val="28"/>
            <w:szCs w:val="28"/>
          </w:rPr>
          <m:t>3*F=2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D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16</m:t>
            </m:r>
          </m:sub>
        </m:sSub>
      </m:oMath>
      <w:r w:rsidR="001677D1" w:rsidRPr="00587BCD">
        <w:rPr>
          <w:sz w:val="28"/>
          <w:szCs w:val="28"/>
        </w:rPr>
        <w:t xml:space="preserve">, т.е. </w:t>
      </w:r>
      <m:oMath>
        <m:r>
          <w:rPr>
            <w:rFonts w:ascii="Cambria Math" w:hAnsi="Cambria Math"/>
            <w:sz w:val="28"/>
            <w:szCs w:val="28"/>
          </w:rPr>
          <m:t>D</m:t>
        </m:r>
      </m:oMath>
      <w:r w:rsidR="001677D1" w:rsidRPr="00587BCD">
        <w:rPr>
          <w:sz w:val="28"/>
          <w:szCs w:val="28"/>
        </w:rPr>
        <w:t xml:space="preserve"> пишем, </w:t>
      </w:r>
      <w:r w:rsidRPr="00054F2F">
        <w:rPr>
          <w:sz w:val="28"/>
          <w:szCs w:val="28"/>
        </w:rPr>
        <w:t>2</w:t>
      </w:r>
      <w:r w:rsidR="001677D1" w:rsidRPr="00587BCD">
        <w:rPr>
          <w:sz w:val="28"/>
          <w:szCs w:val="28"/>
        </w:rPr>
        <w:t xml:space="preserve"> переходит в следующий разряд.</w:t>
      </w:r>
    </w:p>
    <w:p w:rsidR="001677D1" w:rsidRPr="00587BCD" w:rsidRDefault="00054F2F" w:rsidP="001677D1">
      <w:pPr>
        <w:spacing w:line="360" w:lineRule="auto"/>
        <w:rPr>
          <w:sz w:val="28"/>
          <w:szCs w:val="28"/>
        </w:rPr>
      </w:pPr>
      <m:oMath>
        <m:r>
          <w:rPr>
            <w:rFonts w:ascii="Cambria Math" w:hAnsi="Cambria Math"/>
            <w:sz w:val="28"/>
            <w:szCs w:val="28"/>
          </w:rPr>
          <m:t>A*F=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96</m:t>
            </m:r>
            <m:ctrlPr>
              <w:rPr>
                <w:rFonts w:ascii="Cambria Math" w:hAnsi="Cambria Math"/>
                <w:i/>
                <w:sz w:val="28"/>
                <w:szCs w:val="28"/>
              </w:rPr>
            </m:ctrlPr>
          </m:e>
          <m:sub>
            <m:r>
              <w:rPr>
                <w:rFonts w:ascii="Cambria Math" w:hAnsi="Cambria Math"/>
                <w:sz w:val="28"/>
                <w:szCs w:val="28"/>
              </w:rPr>
              <m:t>16</m:t>
            </m:r>
          </m:sub>
        </m:sSub>
      </m:oMath>
      <w:r>
        <w:rPr>
          <w:sz w:val="28"/>
          <w:szCs w:val="28"/>
        </w:rPr>
        <w:t>, плюс 2</w:t>
      </w:r>
      <w:r w:rsidR="001677D1" w:rsidRPr="00587BCD">
        <w:rPr>
          <w:sz w:val="28"/>
          <w:szCs w:val="28"/>
        </w:rPr>
        <w:t xml:space="preserve"> из предыдущего разряда, то получаем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98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16</m:t>
            </m:r>
          </m:sub>
        </m:sSub>
      </m:oMath>
      <w:r>
        <w:rPr>
          <w:sz w:val="28"/>
          <w:szCs w:val="28"/>
        </w:rPr>
        <w:t xml:space="preserve">  т.е. 8 пишем, 9</w:t>
      </w:r>
      <w:r w:rsidR="001677D1" w:rsidRPr="00587BCD">
        <w:rPr>
          <w:sz w:val="28"/>
          <w:szCs w:val="28"/>
        </w:rPr>
        <w:t xml:space="preserve"> переходит в следующий разряд.</w:t>
      </w:r>
    </w:p>
    <w:p w:rsidR="001677D1" w:rsidRPr="00587BCD" w:rsidRDefault="00054F2F" w:rsidP="001677D1">
      <w:pPr>
        <w:spacing w:line="360" w:lineRule="auto"/>
        <w:rPr>
          <w:sz w:val="28"/>
          <w:szCs w:val="28"/>
        </w:rPr>
      </w:pPr>
      <m:oMath>
        <m:r>
          <w:rPr>
            <w:rFonts w:ascii="Cambria Math" w:hAnsi="Cambria Math"/>
            <w:sz w:val="28"/>
            <w:szCs w:val="28"/>
          </w:rPr>
          <m:t>4*F=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3C</m:t>
            </m:r>
            <m:ctrlPr>
              <w:rPr>
                <w:rFonts w:ascii="Cambria Math" w:hAnsi="Cambria Math"/>
                <w:i/>
                <w:sz w:val="28"/>
                <w:szCs w:val="28"/>
              </w:rPr>
            </m:ctrlPr>
          </m:e>
          <m:sub>
            <m:r>
              <w:rPr>
                <w:rFonts w:ascii="Cambria Math" w:hAnsi="Cambria Math"/>
                <w:sz w:val="28"/>
                <w:szCs w:val="28"/>
              </w:rPr>
              <m:t>16</m:t>
            </m:r>
          </m:sub>
        </m:sSub>
      </m:oMath>
      <w:r>
        <w:rPr>
          <w:sz w:val="28"/>
          <w:szCs w:val="28"/>
        </w:rPr>
        <w:t>, плюс 9</w:t>
      </w:r>
      <w:r w:rsidR="001677D1" w:rsidRPr="00587BCD">
        <w:rPr>
          <w:sz w:val="28"/>
          <w:szCs w:val="28"/>
        </w:rPr>
        <w:t xml:space="preserve"> из предыдущего разряда, то получаем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45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16</m:t>
            </m:r>
          </m:sub>
        </m:sSub>
      </m:oMath>
      <w:r w:rsidR="001677D1" w:rsidRPr="00587BCD">
        <w:rPr>
          <w:sz w:val="28"/>
          <w:szCs w:val="28"/>
        </w:rPr>
        <w:t>.</w:t>
      </w:r>
    </w:p>
    <w:p w:rsidR="001677D1" w:rsidRDefault="001677D1" w:rsidP="001677D1">
      <w:pPr>
        <w:spacing w:line="360" w:lineRule="auto"/>
        <w:rPr>
          <w:sz w:val="28"/>
          <w:szCs w:val="28"/>
        </w:rPr>
      </w:pPr>
      <w:r w:rsidRPr="00587BCD">
        <w:rPr>
          <w:sz w:val="28"/>
          <w:szCs w:val="28"/>
        </w:rPr>
        <w:t xml:space="preserve">Получаем  </w:t>
      </w:r>
    </w:p>
    <w:tbl>
      <w:tblPr>
        <w:tblStyle w:val="a7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7"/>
        <w:gridCol w:w="356"/>
        <w:gridCol w:w="489"/>
        <w:gridCol w:w="419"/>
      </w:tblGrid>
      <w:tr w:rsidR="00054F2F" w:rsidRPr="00045DE2" w:rsidTr="006C36A1">
        <w:trPr>
          <w:jc w:val="center"/>
        </w:trPr>
        <w:tc>
          <w:tcPr>
            <w:tcW w:w="0" w:type="auto"/>
            <w:vMerge w:val="restart"/>
            <w:vAlign w:val="center"/>
          </w:tcPr>
          <w:p w:rsidR="00054F2F" w:rsidRPr="00045DE2" w:rsidRDefault="00054F2F" w:rsidP="002E52EA">
            <w:pPr>
              <w:spacing w:line="360" w:lineRule="auto"/>
              <w:jc w:val="center"/>
              <w:rPr>
                <w:sz w:val="28"/>
                <w:szCs w:val="28"/>
              </w:rPr>
            </w:pPr>
            <m:oMathPara>
              <m:oMath>
                <m:r>
                  <w:rPr>
                    <w:rFonts w:ascii="Cambria Math" w:hAnsi="Cambria Math"/>
                    <w:sz w:val="28"/>
                    <w:szCs w:val="28"/>
                  </w:rPr>
                  <m:t>×</m:t>
                </m:r>
              </m:oMath>
            </m:oMathPara>
          </w:p>
        </w:tc>
        <w:tc>
          <w:tcPr>
            <w:tcW w:w="0" w:type="auto"/>
            <w:vAlign w:val="center"/>
          </w:tcPr>
          <w:p w:rsidR="00054F2F" w:rsidRPr="00FB5733" w:rsidRDefault="00054F2F" w:rsidP="002E52EA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0" w:type="auto"/>
            <w:vAlign w:val="center"/>
          </w:tcPr>
          <w:p w:rsidR="00054F2F" w:rsidRPr="00DD1989" w:rsidRDefault="00054F2F" w:rsidP="002E52EA">
            <w:pPr>
              <w:spacing w:line="360" w:lineRule="auto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A,</w:t>
            </w:r>
          </w:p>
        </w:tc>
        <w:tc>
          <w:tcPr>
            <w:tcW w:w="0" w:type="auto"/>
            <w:vAlign w:val="center"/>
          </w:tcPr>
          <w:p w:rsidR="00054F2F" w:rsidRPr="00DD1989" w:rsidRDefault="00054F2F" w:rsidP="002E52EA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</w:t>
            </w:r>
          </w:p>
        </w:tc>
      </w:tr>
      <w:tr w:rsidR="00054F2F" w:rsidRPr="00045DE2" w:rsidTr="006C36A1">
        <w:trPr>
          <w:jc w:val="center"/>
        </w:trPr>
        <w:tc>
          <w:tcPr>
            <w:tcW w:w="0" w:type="auto"/>
            <w:vMerge/>
            <w:tcBorders>
              <w:bottom w:val="single" w:sz="4" w:space="0" w:color="auto"/>
            </w:tcBorders>
            <w:vAlign w:val="center"/>
          </w:tcPr>
          <w:p w:rsidR="00054F2F" w:rsidRPr="00045DE2" w:rsidRDefault="00054F2F" w:rsidP="002E52E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054F2F" w:rsidRPr="00DD1989" w:rsidRDefault="00054F2F" w:rsidP="002E52EA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054F2F" w:rsidRPr="00045DE2" w:rsidRDefault="00054F2F" w:rsidP="002E52EA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054F2F" w:rsidRPr="00FB5733" w:rsidRDefault="00054F2F" w:rsidP="002E52EA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F</w:t>
            </w:r>
          </w:p>
        </w:tc>
      </w:tr>
      <w:tr w:rsidR="006C36A1" w:rsidRPr="00045DE2" w:rsidTr="006C36A1">
        <w:trPr>
          <w:jc w:val="center"/>
        </w:trPr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:rsidR="006C36A1" w:rsidRPr="006C36A1" w:rsidRDefault="006C36A1" w:rsidP="002E52EA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:rsidR="006C36A1" w:rsidRPr="00DD1989" w:rsidRDefault="006C36A1" w:rsidP="002E52EA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:rsidR="006C36A1" w:rsidRPr="00045DE2" w:rsidRDefault="006C36A1" w:rsidP="002E52EA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:rsidR="006C36A1" w:rsidRDefault="006C36A1" w:rsidP="002E52EA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D</w:t>
            </w:r>
          </w:p>
        </w:tc>
      </w:tr>
    </w:tbl>
    <w:p w:rsidR="001677D1" w:rsidRPr="00587BCD" w:rsidRDefault="001677D1" w:rsidP="00DD1989">
      <w:pPr>
        <w:spacing w:line="360" w:lineRule="auto"/>
        <w:rPr>
          <w:sz w:val="28"/>
          <w:szCs w:val="28"/>
        </w:rPr>
      </w:pPr>
      <w:r w:rsidRPr="00587BCD">
        <w:rPr>
          <w:sz w:val="28"/>
          <w:szCs w:val="28"/>
        </w:rPr>
        <w:t>Сложим полученные результаты</w:t>
      </w:r>
    </w:p>
    <w:tbl>
      <w:tblPr>
        <w:tblStyle w:val="a7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4"/>
        <w:gridCol w:w="374"/>
        <w:gridCol w:w="356"/>
        <w:gridCol w:w="417"/>
        <w:gridCol w:w="426"/>
        <w:gridCol w:w="489"/>
        <w:gridCol w:w="356"/>
      </w:tblGrid>
      <w:tr w:rsidR="001677D1" w:rsidRPr="00045DE2" w:rsidTr="00F5273F">
        <w:trPr>
          <w:jc w:val="center"/>
        </w:trPr>
        <w:tc>
          <w:tcPr>
            <w:tcW w:w="374" w:type="dxa"/>
            <w:vAlign w:val="center"/>
          </w:tcPr>
          <w:p w:rsidR="001677D1" w:rsidRPr="00045DE2" w:rsidRDefault="001677D1" w:rsidP="00F5273F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1677D1" w:rsidRPr="00045DE2" w:rsidRDefault="001677D1" w:rsidP="00F5273F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1677D1" w:rsidRPr="00045DE2" w:rsidRDefault="001677D1" w:rsidP="00F5273F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1677D1" w:rsidRPr="00045DE2" w:rsidRDefault="001677D1" w:rsidP="00F5273F">
            <w:pPr>
              <w:spacing w:line="360" w:lineRule="auto"/>
              <w:jc w:val="center"/>
              <w:rPr>
                <w:sz w:val="28"/>
                <w:szCs w:val="28"/>
              </w:rPr>
            </w:pPr>
            <m:oMathPara>
              <m:oMath>
                <m:r>
                  <w:rPr>
                    <w:rFonts w:ascii="Cambria Math" w:hAnsi="Cambria Math"/>
                    <w:sz w:val="28"/>
                    <w:szCs w:val="28"/>
                  </w:rPr>
                  <m:t>×</m:t>
                </m:r>
              </m:oMath>
            </m:oMathPara>
          </w:p>
        </w:tc>
        <w:tc>
          <w:tcPr>
            <w:tcW w:w="0" w:type="auto"/>
            <w:vAlign w:val="center"/>
          </w:tcPr>
          <w:p w:rsidR="001677D1" w:rsidRPr="006C36A1" w:rsidRDefault="006C36A1" w:rsidP="00F5273F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0" w:type="auto"/>
            <w:vAlign w:val="center"/>
          </w:tcPr>
          <w:p w:rsidR="001677D1" w:rsidRPr="00DD1989" w:rsidRDefault="006C36A1" w:rsidP="00F5273F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A</w:t>
            </w:r>
            <w:r w:rsidR="001677D1" w:rsidRPr="00DD1989">
              <w:rPr>
                <w:sz w:val="28"/>
                <w:szCs w:val="28"/>
              </w:rPr>
              <w:t>,</w:t>
            </w:r>
          </w:p>
        </w:tc>
        <w:tc>
          <w:tcPr>
            <w:tcW w:w="0" w:type="auto"/>
            <w:vAlign w:val="center"/>
          </w:tcPr>
          <w:p w:rsidR="001677D1" w:rsidRPr="00DD1989" w:rsidRDefault="006C36A1" w:rsidP="00F5273F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3</w:t>
            </w:r>
          </w:p>
        </w:tc>
      </w:tr>
      <w:tr w:rsidR="001677D1" w:rsidRPr="00045DE2" w:rsidTr="00F5273F">
        <w:trPr>
          <w:jc w:val="center"/>
        </w:trPr>
        <w:tc>
          <w:tcPr>
            <w:tcW w:w="374" w:type="dxa"/>
            <w:vAlign w:val="center"/>
          </w:tcPr>
          <w:p w:rsidR="001677D1" w:rsidRPr="00045DE2" w:rsidRDefault="001677D1" w:rsidP="00F5273F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1677D1" w:rsidRPr="00045DE2" w:rsidRDefault="001677D1" w:rsidP="00F5273F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1677D1" w:rsidRPr="00045DE2" w:rsidRDefault="001677D1" w:rsidP="00F5273F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vAlign w:val="center"/>
          </w:tcPr>
          <w:p w:rsidR="001677D1" w:rsidRPr="00045DE2" w:rsidRDefault="001677D1" w:rsidP="00F5273F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1677D1" w:rsidRPr="00DD1989" w:rsidRDefault="001677D1" w:rsidP="00F5273F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1677D1" w:rsidRPr="00DD1989" w:rsidRDefault="006C36A1" w:rsidP="00F5273F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F</w:t>
            </w:r>
            <w:r w:rsidR="001677D1" w:rsidRPr="00DD1989">
              <w:rPr>
                <w:sz w:val="28"/>
                <w:szCs w:val="28"/>
              </w:rPr>
              <w:t>,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1677D1" w:rsidRPr="00DD1989" w:rsidRDefault="001677D1" w:rsidP="00F5273F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D1989">
              <w:rPr>
                <w:sz w:val="28"/>
                <w:szCs w:val="28"/>
              </w:rPr>
              <w:t>6</w:t>
            </w:r>
          </w:p>
        </w:tc>
      </w:tr>
      <w:tr w:rsidR="001677D1" w:rsidRPr="00045DE2" w:rsidTr="00F5273F">
        <w:trPr>
          <w:jc w:val="center"/>
        </w:trPr>
        <w:tc>
          <w:tcPr>
            <w:tcW w:w="374" w:type="dxa"/>
            <w:vAlign w:val="center"/>
          </w:tcPr>
          <w:p w:rsidR="001677D1" w:rsidRPr="00045DE2" w:rsidRDefault="001677D1" w:rsidP="00F5273F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1677D1" w:rsidRPr="001677D1" w:rsidRDefault="001677D1" w:rsidP="00F5273F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+</w:t>
            </w:r>
          </w:p>
        </w:tc>
        <w:tc>
          <w:tcPr>
            <w:tcW w:w="0" w:type="auto"/>
            <w:vAlign w:val="center"/>
          </w:tcPr>
          <w:p w:rsidR="001677D1" w:rsidRPr="00045DE2" w:rsidRDefault="001677D1" w:rsidP="00F5273F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1677D1" w:rsidRPr="00045DE2" w:rsidRDefault="001677D1" w:rsidP="00F5273F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:rsidR="001677D1" w:rsidRPr="006C36A1" w:rsidRDefault="006C36A1" w:rsidP="00F5273F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:rsidR="001677D1" w:rsidRPr="00045DE2" w:rsidRDefault="006C36A1" w:rsidP="00F5273F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</w:t>
            </w: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:rsidR="001677D1" w:rsidRPr="001677D1" w:rsidRDefault="006C36A1" w:rsidP="00F5273F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</w:tr>
      <w:tr w:rsidR="001677D1" w:rsidRPr="00045DE2" w:rsidTr="00F5273F">
        <w:trPr>
          <w:jc w:val="center"/>
        </w:trPr>
        <w:tc>
          <w:tcPr>
            <w:tcW w:w="374" w:type="dxa"/>
            <w:vAlign w:val="center"/>
          </w:tcPr>
          <w:p w:rsidR="001677D1" w:rsidRPr="001677D1" w:rsidRDefault="001677D1" w:rsidP="00F5273F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0" w:type="auto"/>
            <w:vMerge/>
            <w:vAlign w:val="center"/>
          </w:tcPr>
          <w:p w:rsidR="001677D1" w:rsidRPr="00045DE2" w:rsidRDefault="001677D1" w:rsidP="00F5273F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1677D1" w:rsidRPr="001677D1" w:rsidRDefault="006C36A1" w:rsidP="00F5273F">
            <w:pPr>
              <w:spacing w:line="360" w:lineRule="auto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0" w:type="auto"/>
            <w:vAlign w:val="center"/>
          </w:tcPr>
          <w:p w:rsidR="001677D1" w:rsidRPr="001677D1" w:rsidRDefault="006C36A1" w:rsidP="006C36A1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</w:t>
            </w:r>
          </w:p>
        </w:tc>
        <w:tc>
          <w:tcPr>
            <w:tcW w:w="0" w:type="auto"/>
            <w:vAlign w:val="center"/>
          </w:tcPr>
          <w:p w:rsidR="001677D1" w:rsidRPr="001677D1" w:rsidRDefault="006C36A1" w:rsidP="00F5273F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8</w:t>
            </w:r>
          </w:p>
        </w:tc>
        <w:tc>
          <w:tcPr>
            <w:tcW w:w="0" w:type="auto"/>
            <w:vAlign w:val="center"/>
          </w:tcPr>
          <w:p w:rsidR="001677D1" w:rsidRPr="001677D1" w:rsidRDefault="006C36A1" w:rsidP="00F5273F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D</w:t>
            </w:r>
          </w:p>
        </w:tc>
        <w:tc>
          <w:tcPr>
            <w:tcW w:w="0" w:type="auto"/>
          </w:tcPr>
          <w:p w:rsidR="001677D1" w:rsidRPr="00045DE2" w:rsidRDefault="001677D1" w:rsidP="00F5273F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1677D1" w:rsidRPr="00045DE2" w:rsidTr="001677D1">
        <w:trPr>
          <w:jc w:val="center"/>
        </w:trPr>
        <w:tc>
          <w:tcPr>
            <w:tcW w:w="374" w:type="dxa"/>
            <w:vAlign w:val="center"/>
          </w:tcPr>
          <w:p w:rsidR="001677D1" w:rsidRPr="00045DE2" w:rsidRDefault="001677D1" w:rsidP="00F5273F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:rsidR="001677D1" w:rsidRPr="00045DE2" w:rsidRDefault="001677D1" w:rsidP="00F5273F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:rsidR="001677D1" w:rsidRPr="001677D1" w:rsidRDefault="006C36A1" w:rsidP="00F5273F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:rsidR="001677D1" w:rsidRPr="001677D1" w:rsidRDefault="006C36A1" w:rsidP="00F5273F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:rsidR="001677D1" w:rsidRPr="001677D1" w:rsidRDefault="001677D1" w:rsidP="00F5273F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4,</w:t>
            </w: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:rsidR="001677D1" w:rsidRPr="001677D1" w:rsidRDefault="006C36A1" w:rsidP="006C36A1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:rsidR="001677D1" w:rsidRPr="001677D1" w:rsidRDefault="006C36A1" w:rsidP="00F5273F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</w:tr>
    </w:tbl>
    <w:p w:rsidR="00DD1989" w:rsidRPr="001677D1" w:rsidRDefault="001677D1" w:rsidP="009504AC">
      <w:pPr>
        <w:spacing w:line="360" w:lineRule="auto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Получаем </w:t>
      </w:r>
    </w:p>
    <w:p w:rsidR="001677D1" w:rsidRPr="001677D1" w:rsidRDefault="006C36A1" w:rsidP="009504AC">
      <w:pPr>
        <w:spacing w:line="360" w:lineRule="auto"/>
        <w:rPr>
          <w:b/>
          <w:bCs/>
          <w:i/>
          <w:iCs/>
          <w:sz w:val="28"/>
          <w:szCs w:val="28"/>
          <w:lang w:val="en-US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>4A,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3</m:t>
              </m:r>
            </m:e>
            <m:sub>
              <m:r>
                <w:rPr>
                  <w:rFonts w:ascii="Cambria Math" w:hAnsi="Cambria Math"/>
                  <w:sz w:val="28"/>
                  <w:szCs w:val="28"/>
                  <w:vertAlign w:val="subscript"/>
                </w:rPr>
                <m:t>16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 xml:space="preserve"> * 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vertAlign w:val="subscript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vertAlign w:val="subscript"/>
                </w:rPr>
                <m:t>F</m:t>
              </m:r>
              <m:r>
                <w:rPr>
                  <w:rFonts w:ascii="Cambria Math" w:hAnsi="Cambria Math"/>
                  <w:sz w:val="28"/>
                  <w:szCs w:val="28"/>
                </w:rPr>
                <m:t>,6</m:t>
              </m: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e>
            <m:sub>
              <m:r>
                <w:rPr>
                  <w:rFonts w:ascii="Cambria Math" w:hAnsi="Cambria Math"/>
                  <w:sz w:val="28"/>
                  <w:szCs w:val="28"/>
                  <w:vertAlign w:val="subscript"/>
                </w:rPr>
                <m:t>16</m:t>
              </m:r>
            </m:sub>
          </m:sSub>
          <m:r>
            <w:rPr>
              <w:rFonts w:ascii="Cambria Math" w:hAnsi="Cambria Math"/>
              <w:sz w:val="28"/>
              <w:szCs w:val="28"/>
              <w:vertAlign w:val="subscript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vertAlign w:val="subscript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vertAlign w:val="subscript"/>
                </w:rPr>
                <m:t>474,A2</m:t>
              </m:r>
            </m:e>
            <m:sub>
              <m:r>
                <w:rPr>
                  <w:rFonts w:ascii="Cambria Math" w:hAnsi="Cambria Math"/>
                  <w:sz w:val="28"/>
                  <w:szCs w:val="28"/>
                  <w:vertAlign w:val="subscript"/>
                </w:rPr>
                <m:t>16</m:t>
              </m:r>
            </m:sub>
          </m:sSub>
        </m:oMath>
      </m:oMathPara>
    </w:p>
    <w:p w:rsidR="001677D1" w:rsidRPr="00195B1E" w:rsidRDefault="001677D1" w:rsidP="009504AC">
      <w:pPr>
        <w:spacing w:line="360" w:lineRule="auto"/>
        <w:rPr>
          <w:bCs/>
          <w:iCs/>
          <w:sz w:val="28"/>
          <w:szCs w:val="28"/>
          <w:u w:val="single"/>
        </w:rPr>
      </w:pPr>
      <w:r w:rsidRPr="00195B1E">
        <w:rPr>
          <w:bCs/>
          <w:iCs/>
          <w:sz w:val="28"/>
          <w:szCs w:val="28"/>
          <w:u w:val="single"/>
        </w:rPr>
        <w:t>Проверка:</w:t>
      </w:r>
    </w:p>
    <w:p w:rsidR="00427B90" w:rsidRDefault="00427B90" w:rsidP="00427B90">
      <w:pPr>
        <w:tabs>
          <w:tab w:val="left" w:pos="720"/>
        </w:tabs>
        <w:suppressAutoHyphens/>
        <w:snapToGrid w:val="0"/>
        <w:spacing w:line="360" w:lineRule="auto"/>
        <w:ind w:left="720"/>
        <w:rPr>
          <w:sz w:val="28"/>
          <w:szCs w:val="28"/>
        </w:rPr>
      </w:pPr>
      <w:r>
        <w:rPr>
          <w:sz w:val="28"/>
          <w:szCs w:val="28"/>
        </w:rPr>
        <w:t xml:space="preserve">Переведем исходные числа из </w:t>
      </w:r>
      <w:r w:rsidRPr="00427B90">
        <w:rPr>
          <w:sz w:val="28"/>
          <w:szCs w:val="28"/>
        </w:rPr>
        <w:t>16-</w:t>
      </w:r>
      <w:r>
        <w:rPr>
          <w:sz w:val="28"/>
          <w:szCs w:val="28"/>
        </w:rPr>
        <w:t>ричной системы в десятичную:</w:t>
      </w:r>
    </w:p>
    <w:p w:rsidR="00427B90" w:rsidRPr="003C74E4" w:rsidRDefault="00D6576B" w:rsidP="00427B90">
      <w:pPr>
        <w:tabs>
          <w:tab w:val="left" w:pos="284"/>
        </w:tabs>
        <w:suppressAutoHyphens/>
        <w:snapToGrid w:val="0"/>
        <w:spacing w:line="360" w:lineRule="auto"/>
        <w:ind w:firstLine="720"/>
        <w:rPr>
          <w:sz w:val="28"/>
          <w:szCs w:val="28"/>
          <w:vertAlign w:val="subscript"/>
          <w:lang w:val="en-US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</w:rPr>
            <m:t>4A,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3</m:t>
              </m:r>
            </m:e>
            <m:sub>
              <m:r>
                <w:rPr>
                  <w:rFonts w:ascii="Cambria Math" w:hAnsi="Cambria Math"/>
                  <w:sz w:val="28"/>
                  <w:szCs w:val="28"/>
                  <w:vertAlign w:val="subscript"/>
                </w:rPr>
                <m:t>16</m:t>
              </m:r>
            </m:sub>
          </m:sSub>
          <m:r>
            <w:rPr>
              <w:rFonts w:ascii="Cambria Math" w:hAnsi="Cambria Math"/>
              <w:sz w:val="28"/>
              <w:szCs w:val="28"/>
              <w:vertAlign w:val="subscript"/>
            </w:rPr>
            <m:t>=4∙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  <w:vertAlign w:val="subscript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  <w:vertAlign w:val="subscript"/>
                </w:rPr>
                <m:t>16</m:t>
              </m:r>
            </m:e>
            <m:sup>
              <m:r>
                <w:rPr>
                  <w:rFonts w:ascii="Cambria Math" w:hAnsi="Cambria Math"/>
                  <w:sz w:val="28"/>
                  <w:szCs w:val="28"/>
                  <w:vertAlign w:val="subscript"/>
                </w:rPr>
                <m:t>1</m:t>
              </m:r>
            </m:sup>
          </m:sSup>
          <m:r>
            <w:rPr>
              <w:rFonts w:ascii="Cambria Math" w:hAnsi="Cambria Math"/>
              <w:sz w:val="28"/>
              <w:szCs w:val="28"/>
              <w:vertAlign w:val="subscript"/>
            </w:rPr>
            <m:t>+A∙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  <w:vertAlign w:val="subscript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  <w:vertAlign w:val="subscript"/>
                </w:rPr>
                <m:t>16</m:t>
              </m:r>
            </m:e>
            <m:sup>
              <m:r>
                <w:rPr>
                  <w:rFonts w:ascii="Cambria Math" w:hAnsi="Cambria Math"/>
                  <w:sz w:val="28"/>
                  <w:szCs w:val="28"/>
                  <w:vertAlign w:val="subscript"/>
                </w:rPr>
                <m:t>0</m:t>
              </m:r>
            </m:sup>
          </m:sSup>
          <m:r>
            <w:rPr>
              <w:rFonts w:ascii="Cambria Math" w:hAnsi="Cambria Math"/>
              <w:sz w:val="28"/>
              <w:szCs w:val="28"/>
              <w:vertAlign w:val="subscript"/>
            </w:rPr>
            <m:t>+3∙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  <w:vertAlign w:val="subscript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  <w:vertAlign w:val="subscript"/>
                </w:rPr>
                <m:t>16</m:t>
              </m:r>
            </m:e>
            <m:sup>
              <m:r>
                <w:rPr>
                  <w:rFonts w:ascii="Cambria Math" w:hAnsi="Cambria Math"/>
                  <w:sz w:val="28"/>
                  <w:szCs w:val="28"/>
                  <w:vertAlign w:val="subscript"/>
                </w:rPr>
                <m:t>-1</m:t>
              </m:r>
            </m:sup>
          </m:sSup>
          <m:r>
            <w:rPr>
              <w:rFonts w:ascii="Cambria Math" w:hAnsi="Cambria Math"/>
              <w:sz w:val="28"/>
              <w:szCs w:val="28"/>
              <w:vertAlign w:val="subscript"/>
            </w:rPr>
            <m:t>=64+10+3∙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  <w:vertAlign w:val="subscript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  <w:vertAlign w:val="subscript"/>
                </w:rPr>
                <m:t>16</m:t>
              </m:r>
            </m:e>
            <m:sup>
              <m:r>
                <w:rPr>
                  <w:rFonts w:ascii="Cambria Math" w:hAnsi="Cambria Math"/>
                  <w:sz w:val="28"/>
                  <w:szCs w:val="28"/>
                  <w:vertAlign w:val="subscript"/>
                </w:rPr>
                <m:t>-1</m:t>
              </m:r>
            </m:sup>
          </m:sSup>
          <m:r>
            <w:rPr>
              <w:rFonts w:ascii="Cambria Math" w:hAnsi="Cambria Math"/>
              <w:sz w:val="28"/>
              <w:szCs w:val="28"/>
              <w:vertAlign w:val="subscript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vertAlign w:val="subscript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vertAlign w:val="subscript"/>
                </w:rPr>
                <m:t>74,1875</m:t>
              </m:r>
            </m:e>
            <m:sub>
              <m:r>
                <w:rPr>
                  <w:rFonts w:ascii="Cambria Math" w:hAnsi="Cambria Math"/>
                  <w:sz w:val="28"/>
                  <w:szCs w:val="28"/>
                  <w:vertAlign w:val="subscript"/>
                </w:rPr>
                <m:t>10</m:t>
              </m:r>
            </m:sub>
          </m:sSub>
        </m:oMath>
      </m:oMathPara>
    </w:p>
    <w:p w:rsidR="00427B90" w:rsidRPr="003C74E4" w:rsidRDefault="001B613E" w:rsidP="00427B90">
      <w:pPr>
        <w:suppressAutoHyphens/>
        <w:snapToGrid w:val="0"/>
        <w:spacing w:line="360" w:lineRule="auto"/>
        <w:ind w:firstLine="720"/>
        <w:rPr>
          <w:i/>
          <w:sz w:val="28"/>
          <w:szCs w:val="28"/>
          <w:lang w:val="en-US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vertAlign w:val="subscript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vertAlign w:val="subscript"/>
                </w:rPr>
                <m:t>F</m:t>
              </m:r>
              <m:r>
                <w:rPr>
                  <w:rFonts w:ascii="Cambria Math" w:hAnsi="Cambria Math"/>
                  <w:sz w:val="28"/>
                  <w:szCs w:val="28"/>
                </w:rPr>
                <m:t>,6</m:t>
              </m: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e>
            <m:sub>
              <m:r>
                <w:rPr>
                  <w:rFonts w:ascii="Cambria Math" w:hAnsi="Cambria Math"/>
                  <w:sz w:val="28"/>
                  <w:szCs w:val="28"/>
                  <w:vertAlign w:val="subscript"/>
                </w:rPr>
                <m:t>16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=F</m:t>
          </m:r>
          <m:r>
            <w:rPr>
              <w:rFonts w:ascii="Cambria Math" w:hAnsi="Cambria Math"/>
              <w:sz w:val="28"/>
              <w:szCs w:val="28"/>
              <w:vertAlign w:val="subscript"/>
            </w:rPr>
            <m:t>∙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  <w:vertAlign w:val="subscript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  <w:vertAlign w:val="subscript"/>
                </w:rPr>
                <m:t>16</m:t>
              </m:r>
            </m:e>
            <m:sup>
              <m:r>
                <w:rPr>
                  <w:rFonts w:ascii="Cambria Math" w:hAnsi="Cambria Math"/>
                  <w:sz w:val="28"/>
                  <w:szCs w:val="28"/>
                  <w:vertAlign w:val="subscript"/>
                </w:rPr>
                <m:t>1</m:t>
              </m:r>
            </m:sup>
          </m:sSup>
          <m:r>
            <w:rPr>
              <w:rFonts w:ascii="Cambria Math" w:hAnsi="Cambria Math"/>
              <w:sz w:val="28"/>
              <w:szCs w:val="28"/>
              <w:vertAlign w:val="subscript"/>
            </w:rPr>
            <m:t>+6∙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  <w:vertAlign w:val="subscript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  <w:vertAlign w:val="subscript"/>
                </w:rPr>
                <m:t>16</m:t>
              </m:r>
            </m:e>
            <m:sup>
              <m:r>
                <w:rPr>
                  <w:rFonts w:ascii="Cambria Math" w:hAnsi="Cambria Math"/>
                  <w:sz w:val="28"/>
                  <w:szCs w:val="28"/>
                  <w:vertAlign w:val="subscript"/>
                </w:rPr>
                <m:t>-1</m:t>
              </m:r>
            </m:sup>
          </m:sSup>
          <m:r>
            <w:rPr>
              <w:rFonts w:ascii="Cambria Math" w:hAnsi="Cambria Math"/>
              <w:sz w:val="28"/>
              <w:szCs w:val="28"/>
              <w:vertAlign w:val="subscript"/>
            </w:rPr>
            <m:t>=15∙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  <w:vertAlign w:val="subscript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  <w:vertAlign w:val="subscript"/>
                </w:rPr>
                <m:t>16</m:t>
              </m:r>
            </m:e>
            <m:sup>
              <m:r>
                <w:rPr>
                  <w:rFonts w:ascii="Cambria Math" w:hAnsi="Cambria Math"/>
                  <w:sz w:val="28"/>
                  <w:szCs w:val="28"/>
                  <w:vertAlign w:val="subscript"/>
                </w:rPr>
                <m:t>0</m:t>
              </m:r>
            </m:sup>
          </m:sSup>
          <m:r>
            <w:rPr>
              <w:rFonts w:ascii="Cambria Math" w:hAnsi="Cambria Math"/>
              <w:sz w:val="28"/>
              <w:szCs w:val="28"/>
              <w:vertAlign w:val="subscript"/>
            </w:rPr>
            <m:t>+6∙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  <w:vertAlign w:val="subscript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  <w:vertAlign w:val="subscript"/>
                </w:rPr>
                <m:t>16</m:t>
              </m:r>
            </m:e>
            <m:sup>
              <m:r>
                <w:rPr>
                  <w:rFonts w:ascii="Cambria Math" w:hAnsi="Cambria Math"/>
                  <w:sz w:val="28"/>
                  <w:szCs w:val="28"/>
                  <w:vertAlign w:val="subscript"/>
                </w:rPr>
                <m:t>-1</m:t>
              </m:r>
            </m:sup>
          </m:sSup>
          <m:r>
            <w:rPr>
              <w:rFonts w:ascii="Cambria Math" w:hAnsi="Cambria Math"/>
              <w:sz w:val="28"/>
              <w:szCs w:val="28"/>
              <w:vertAlign w:val="subscript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vertAlign w:val="subscript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vertAlign w:val="subscript"/>
                </w:rPr>
                <m:t>15,375</m:t>
              </m:r>
            </m:e>
            <m:sub>
              <m:r>
                <w:rPr>
                  <w:rFonts w:ascii="Cambria Math" w:hAnsi="Cambria Math"/>
                  <w:sz w:val="28"/>
                  <w:szCs w:val="28"/>
                  <w:vertAlign w:val="subscript"/>
                </w:rPr>
                <m:t>10</m:t>
              </m:r>
            </m:sub>
          </m:sSub>
        </m:oMath>
      </m:oMathPara>
    </w:p>
    <w:p w:rsidR="00427B90" w:rsidRDefault="00427B90" w:rsidP="00427B90">
      <w:pPr>
        <w:tabs>
          <w:tab w:val="left" w:pos="720"/>
        </w:tabs>
        <w:suppressAutoHyphens/>
        <w:snapToGrid w:val="0"/>
        <w:spacing w:line="360" w:lineRule="auto"/>
        <w:ind w:left="720"/>
        <w:rPr>
          <w:sz w:val="28"/>
          <w:szCs w:val="28"/>
        </w:rPr>
      </w:pPr>
      <w:r>
        <w:rPr>
          <w:sz w:val="28"/>
          <w:szCs w:val="28"/>
        </w:rPr>
        <w:t>Переведем результат из 16-ричной системы в десятичную:</w:t>
      </w:r>
    </w:p>
    <w:p w:rsidR="00427B90" w:rsidRPr="009560DE" w:rsidRDefault="001B613E" w:rsidP="00427B90">
      <w:pPr>
        <w:tabs>
          <w:tab w:val="left" w:pos="0"/>
        </w:tabs>
        <w:suppressAutoHyphens/>
        <w:snapToGrid w:val="0"/>
        <w:spacing w:line="360" w:lineRule="auto"/>
        <w:rPr>
          <w:sz w:val="28"/>
          <w:szCs w:val="28"/>
          <w:lang w:val="en-US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vertAlign w:val="subscript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vertAlign w:val="subscript"/>
                </w:rPr>
                <m:t>474,A2</m:t>
              </m:r>
            </m:e>
            <m:sub>
              <m:r>
                <w:rPr>
                  <w:rFonts w:ascii="Cambria Math" w:hAnsi="Cambria Math"/>
                  <w:sz w:val="28"/>
                  <w:szCs w:val="28"/>
                  <w:vertAlign w:val="subscript"/>
                </w:rPr>
                <m:t>16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=4∙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16</m:t>
              </m:r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hAnsi="Cambria Math"/>
              <w:sz w:val="28"/>
              <w:szCs w:val="28"/>
              <w:vertAlign w:val="subscript"/>
            </w:rPr>
            <m:t>+7∙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  <w:vertAlign w:val="subscript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  <w:vertAlign w:val="subscript"/>
                </w:rPr>
                <m:t>16</m:t>
              </m:r>
            </m:e>
            <m:sup>
              <m:r>
                <w:rPr>
                  <w:rFonts w:ascii="Cambria Math" w:hAnsi="Cambria Math"/>
                  <w:sz w:val="28"/>
                  <w:szCs w:val="28"/>
                  <w:vertAlign w:val="subscript"/>
                </w:rPr>
                <m:t>1</m:t>
              </m:r>
            </m:sup>
          </m:sSup>
          <m:r>
            <w:rPr>
              <w:rFonts w:ascii="Cambria Math" w:hAnsi="Cambria Math"/>
              <w:sz w:val="28"/>
              <w:szCs w:val="28"/>
              <w:vertAlign w:val="subscript"/>
            </w:rPr>
            <m:t>+4∙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  <w:vertAlign w:val="subscript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  <w:vertAlign w:val="subscript"/>
                </w:rPr>
                <m:t>16</m:t>
              </m:r>
            </m:e>
            <m:sup>
              <m:r>
                <w:rPr>
                  <w:rFonts w:ascii="Cambria Math" w:hAnsi="Cambria Math"/>
                  <w:sz w:val="28"/>
                  <w:szCs w:val="28"/>
                  <w:vertAlign w:val="subscript"/>
                </w:rPr>
                <m:t>0</m:t>
              </m:r>
            </m:sup>
          </m:sSup>
          <m:r>
            <w:rPr>
              <w:rFonts w:ascii="Cambria Math" w:hAnsi="Cambria Math"/>
              <w:sz w:val="28"/>
              <w:szCs w:val="28"/>
              <w:vertAlign w:val="subscript"/>
            </w:rPr>
            <m:t>+10∙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  <w:vertAlign w:val="subscript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  <w:vertAlign w:val="subscript"/>
                </w:rPr>
                <m:t>16</m:t>
              </m:r>
            </m:e>
            <m:sup>
              <m:r>
                <w:rPr>
                  <w:rFonts w:ascii="Cambria Math" w:hAnsi="Cambria Math"/>
                  <w:sz w:val="28"/>
                  <w:szCs w:val="28"/>
                  <w:vertAlign w:val="subscript"/>
                </w:rPr>
                <m:t>-1</m:t>
              </m:r>
            </m:sup>
          </m:sSup>
          <m:r>
            <w:rPr>
              <w:rFonts w:ascii="Cambria Math" w:hAnsi="Cambria Math"/>
              <w:sz w:val="28"/>
              <w:szCs w:val="28"/>
            </w:rPr>
            <m:t>+2∙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16</m:t>
              </m:r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-2</m:t>
              </m:r>
            </m:sup>
          </m:sSup>
          <m:r>
            <w:rPr>
              <w:rFonts w:ascii="Cambria Math" w:hAnsi="Cambria Math"/>
              <w:sz w:val="28"/>
              <w:szCs w:val="28"/>
            </w:rPr>
            <m:t>=</m:t>
          </m:r>
        </m:oMath>
      </m:oMathPara>
    </w:p>
    <w:p w:rsidR="00427B90" w:rsidRPr="003C74E4" w:rsidRDefault="00427B90" w:rsidP="00427B90">
      <w:pPr>
        <w:tabs>
          <w:tab w:val="left" w:pos="0"/>
        </w:tabs>
        <w:suppressAutoHyphens/>
        <w:snapToGrid w:val="0"/>
        <w:spacing w:line="360" w:lineRule="auto"/>
        <w:rPr>
          <w:sz w:val="28"/>
          <w:szCs w:val="28"/>
          <w:lang w:val="en-US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</w:rPr>
            <m:t>=1024+112+4+</m:t>
          </m:r>
          <m:r>
            <w:rPr>
              <w:rFonts w:ascii="Cambria Math" w:hAnsi="Cambria Math"/>
              <w:sz w:val="28"/>
              <w:szCs w:val="28"/>
              <w:vertAlign w:val="subscript"/>
            </w:rPr>
            <m:t>10∙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  <w:vertAlign w:val="subscript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  <w:vertAlign w:val="subscript"/>
                </w:rPr>
                <m:t>16</m:t>
              </m:r>
            </m:e>
            <m:sup>
              <m:r>
                <w:rPr>
                  <w:rFonts w:ascii="Cambria Math" w:hAnsi="Cambria Math"/>
                  <w:sz w:val="28"/>
                  <w:szCs w:val="28"/>
                  <w:vertAlign w:val="subscript"/>
                </w:rPr>
                <m:t>-1</m:t>
              </m:r>
            </m:sup>
          </m:sSup>
          <m:r>
            <w:rPr>
              <w:rFonts w:ascii="Cambria Math" w:hAnsi="Cambria Math"/>
              <w:sz w:val="28"/>
              <w:szCs w:val="28"/>
            </w:rPr>
            <m:t>+2∙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16</m:t>
              </m:r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-2</m:t>
              </m:r>
            </m:sup>
          </m:sSup>
          <m:r>
            <w:rPr>
              <w:rFonts w:ascii="Cambria Math" w:hAnsi="Cambria Math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1140,6328125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10</m:t>
              </m:r>
            </m:sub>
          </m:sSub>
        </m:oMath>
      </m:oMathPara>
    </w:p>
    <w:p w:rsidR="00427B90" w:rsidRPr="00016BFA" w:rsidRDefault="00427B90" w:rsidP="00427B90">
      <w:pPr>
        <w:tabs>
          <w:tab w:val="left" w:pos="720"/>
        </w:tabs>
        <w:suppressAutoHyphens/>
        <w:snapToGrid w:val="0"/>
        <w:spacing w:line="360" w:lineRule="auto"/>
        <w:ind w:left="720"/>
        <w:rPr>
          <w:sz w:val="28"/>
          <w:szCs w:val="28"/>
        </w:rPr>
      </w:pPr>
      <w:r>
        <w:rPr>
          <w:sz w:val="28"/>
          <w:szCs w:val="28"/>
        </w:rPr>
        <w:t xml:space="preserve">Получаем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vertAlign w:val="subscript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vertAlign w:val="subscript"/>
              </w:rPr>
              <m:t>74,1875</m:t>
            </m:r>
          </m:e>
          <m:sub>
            <m:r>
              <w:rPr>
                <w:rFonts w:ascii="Cambria Math" w:hAnsi="Cambria Math"/>
                <w:sz w:val="28"/>
                <w:szCs w:val="28"/>
                <w:vertAlign w:val="subscript"/>
              </w:rPr>
              <m:t>10</m:t>
            </m:r>
          </m:sub>
        </m:sSub>
        <m:r>
          <w:rPr>
            <w:rFonts w:ascii="Cambria Math" w:hAnsi="Cambria Math"/>
            <w:sz w:val="28"/>
            <w:szCs w:val="28"/>
            <w:vertAlign w:val="subscript"/>
          </w:rPr>
          <m:t>*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  <w:vertAlign w:val="subscript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vertAlign w:val="subscript"/>
              </w:rPr>
              <m:t>15,375</m:t>
            </m:r>
          </m:e>
          <m:sub>
            <m:r>
              <w:rPr>
                <w:rFonts w:ascii="Cambria Math" w:hAnsi="Cambria Math"/>
                <w:sz w:val="28"/>
                <w:szCs w:val="28"/>
                <w:vertAlign w:val="subscript"/>
              </w:rPr>
              <m:t>10</m:t>
            </m:r>
          </m:sub>
        </m:sSub>
        <m:r>
          <w:rPr>
            <w:rFonts w:ascii="Cambria Math" w:hAnsi="Cambria Math"/>
            <w:sz w:val="28"/>
            <w:szCs w:val="28"/>
          </w:rPr>
          <m:t>=1140,6328125</m:t>
        </m:r>
      </m:oMath>
      <w:r w:rsidR="000F7D56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(верно)</w:t>
      </w:r>
      <w:bookmarkStart w:id="1" w:name="_GoBack"/>
      <w:bookmarkEnd w:id="1"/>
    </w:p>
    <w:sectPr w:rsidR="00427B90" w:rsidRPr="00016BFA" w:rsidSect="00AF7880">
      <w:footerReference w:type="default" r:id="rId9"/>
      <w:pgSz w:w="11906" w:h="16838"/>
      <w:pgMar w:top="1134" w:right="850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613E" w:rsidRDefault="001B613E" w:rsidP="00AF7880">
      <w:r>
        <w:separator/>
      </w:r>
    </w:p>
  </w:endnote>
  <w:endnote w:type="continuationSeparator" w:id="0">
    <w:p w:rsidR="001B613E" w:rsidRDefault="001B613E" w:rsidP="00AF78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21339112"/>
      <w:docPartObj>
        <w:docPartGallery w:val="Page Numbers (Bottom of Page)"/>
        <w:docPartUnique/>
      </w:docPartObj>
    </w:sdtPr>
    <w:sdtEndPr/>
    <w:sdtContent>
      <w:p w:rsidR="002628F1" w:rsidRDefault="002628F1">
        <w:pPr>
          <w:pStyle w:val="af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32C8F">
          <w:rPr>
            <w:noProof/>
          </w:rPr>
          <w:t>10</w:t>
        </w:r>
        <w:r>
          <w:fldChar w:fldCharType="end"/>
        </w:r>
      </w:p>
    </w:sdtContent>
  </w:sdt>
  <w:p w:rsidR="002628F1" w:rsidRDefault="002628F1">
    <w:pPr>
      <w:pStyle w:val="af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613E" w:rsidRDefault="001B613E" w:rsidP="00AF7880">
      <w:r>
        <w:separator/>
      </w:r>
    </w:p>
  </w:footnote>
  <w:footnote w:type="continuationSeparator" w:id="0">
    <w:p w:rsidR="001B613E" w:rsidRDefault="001B613E" w:rsidP="00AF78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14"/>
    <w:multiLevelType w:val="singleLevel"/>
    <w:tmpl w:val="00000014"/>
    <w:name w:val="WW8Num2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>
    <w:nsid w:val="00EA35E1"/>
    <w:multiLevelType w:val="hybridMultilevel"/>
    <w:tmpl w:val="57C0DA1E"/>
    <w:lvl w:ilvl="0" w:tplc="0419000F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4">
    <w:nsid w:val="0F9D1EDC"/>
    <w:multiLevelType w:val="hybridMultilevel"/>
    <w:tmpl w:val="2A847C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B72C9B"/>
    <w:multiLevelType w:val="hybridMultilevel"/>
    <w:tmpl w:val="0AACA656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8761121"/>
    <w:multiLevelType w:val="hybridMultilevel"/>
    <w:tmpl w:val="9BE2BE9C"/>
    <w:lvl w:ilvl="0" w:tplc="CC44E336">
      <w:start w:val="1"/>
      <w:numFmt w:val="bullet"/>
      <w:pStyle w:val="ResponsibilitiesAchievements"/>
      <w:lvlText w:val=""/>
      <w:lvlJc w:val="left"/>
      <w:pPr>
        <w:ind w:left="720" w:hanging="360"/>
      </w:pPr>
      <w:rPr>
        <w:rFonts w:ascii="Symbol" w:hAnsi="Symbol" w:hint="default"/>
        <w:color w:val="BFBFBF" w:themeColor="background1" w:themeShade="BF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1BF4B85"/>
    <w:multiLevelType w:val="multilevel"/>
    <w:tmpl w:val="0000000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>
    <w:nsid w:val="22A42DB5"/>
    <w:multiLevelType w:val="hybridMultilevel"/>
    <w:tmpl w:val="2A847C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6F6716F"/>
    <w:multiLevelType w:val="hybridMultilevel"/>
    <w:tmpl w:val="2A847C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22907B2"/>
    <w:multiLevelType w:val="hybridMultilevel"/>
    <w:tmpl w:val="82CE7E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F184178"/>
    <w:multiLevelType w:val="hybridMultilevel"/>
    <w:tmpl w:val="2A847C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7D151A5"/>
    <w:multiLevelType w:val="hybridMultilevel"/>
    <w:tmpl w:val="E35AA564"/>
    <w:lvl w:ilvl="0" w:tplc="8BDA93A0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1660006"/>
    <w:multiLevelType w:val="hybridMultilevel"/>
    <w:tmpl w:val="2A847C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EC874D5"/>
    <w:multiLevelType w:val="hybridMultilevel"/>
    <w:tmpl w:val="4F6420A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30F1214"/>
    <w:multiLevelType w:val="hybridMultilevel"/>
    <w:tmpl w:val="BE0A0AF8"/>
    <w:lvl w:ilvl="0" w:tplc="4B380D46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BD100CE"/>
    <w:multiLevelType w:val="hybridMultilevel"/>
    <w:tmpl w:val="9C862C6C"/>
    <w:lvl w:ilvl="0" w:tplc="7AD0E224">
      <w:start w:val="1"/>
      <w:numFmt w:val="decimal"/>
      <w:lvlText w:val="%1."/>
      <w:lvlJc w:val="left"/>
      <w:pPr>
        <w:ind w:left="1068" w:hanging="360"/>
      </w:pPr>
      <w:rPr>
        <w:rFonts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6D6B60B0"/>
    <w:multiLevelType w:val="hybridMultilevel"/>
    <w:tmpl w:val="137E46E0"/>
    <w:lvl w:ilvl="0" w:tplc="56705786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0D14B9A"/>
    <w:multiLevelType w:val="hybridMultilevel"/>
    <w:tmpl w:val="2A847C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E1A74D5"/>
    <w:multiLevelType w:val="hybridMultilevel"/>
    <w:tmpl w:val="2A847C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4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</w:num>
  <w:num w:numId="5">
    <w:abstractNumId w:val="12"/>
  </w:num>
  <w:num w:numId="6">
    <w:abstractNumId w:val="17"/>
  </w:num>
  <w:num w:numId="7">
    <w:abstractNumId w:val="15"/>
  </w:num>
  <w:num w:numId="8">
    <w:abstractNumId w:val="16"/>
  </w:num>
  <w:num w:numId="9">
    <w:abstractNumId w:val="14"/>
  </w:num>
  <w:num w:numId="10">
    <w:abstractNumId w:val="9"/>
  </w:num>
  <w:num w:numId="11">
    <w:abstractNumId w:val="8"/>
  </w:num>
  <w:num w:numId="12">
    <w:abstractNumId w:val="4"/>
  </w:num>
  <w:num w:numId="13">
    <w:abstractNumId w:val="11"/>
  </w:num>
  <w:num w:numId="14">
    <w:abstractNumId w:val="19"/>
  </w:num>
  <w:num w:numId="15">
    <w:abstractNumId w:val="3"/>
  </w:num>
  <w:num w:numId="16">
    <w:abstractNumId w:val="10"/>
  </w:num>
  <w:num w:numId="17">
    <w:abstractNumId w:val="5"/>
  </w:num>
  <w:num w:numId="18">
    <w:abstractNumId w:val="6"/>
  </w:num>
  <w:num w:numId="19">
    <w:abstractNumId w:val="7"/>
  </w:num>
  <w:num w:numId="2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6862"/>
    <w:rsid w:val="00014487"/>
    <w:rsid w:val="00016BFA"/>
    <w:rsid w:val="00045DE2"/>
    <w:rsid w:val="00054F2F"/>
    <w:rsid w:val="00057EE1"/>
    <w:rsid w:val="00062305"/>
    <w:rsid w:val="00073BE9"/>
    <w:rsid w:val="0007433A"/>
    <w:rsid w:val="000B161E"/>
    <w:rsid w:val="000B426A"/>
    <w:rsid w:val="000F7D56"/>
    <w:rsid w:val="0010379C"/>
    <w:rsid w:val="001174CF"/>
    <w:rsid w:val="0015172D"/>
    <w:rsid w:val="001677D1"/>
    <w:rsid w:val="001935CD"/>
    <w:rsid w:val="00195B1E"/>
    <w:rsid w:val="001B613E"/>
    <w:rsid w:val="001F128E"/>
    <w:rsid w:val="001F67EF"/>
    <w:rsid w:val="002108D0"/>
    <w:rsid w:val="00213C0D"/>
    <w:rsid w:val="0023323A"/>
    <w:rsid w:val="00257A21"/>
    <w:rsid w:val="002628F1"/>
    <w:rsid w:val="00291D16"/>
    <w:rsid w:val="002B322A"/>
    <w:rsid w:val="002D0691"/>
    <w:rsid w:val="002F389E"/>
    <w:rsid w:val="00306D2C"/>
    <w:rsid w:val="00321792"/>
    <w:rsid w:val="003440D1"/>
    <w:rsid w:val="0034552E"/>
    <w:rsid w:val="003464CA"/>
    <w:rsid w:val="00367284"/>
    <w:rsid w:val="00372C71"/>
    <w:rsid w:val="003B09B0"/>
    <w:rsid w:val="003B623E"/>
    <w:rsid w:val="003C1D76"/>
    <w:rsid w:val="003C655F"/>
    <w:rsid w:val="003C74E4"/>
    <w:rsid w:val="0041007A"/>
    <w:rsid w:val="00421204"/>
    <w:rsid w:val="00427B90"/>
    <w:rsid w:val="00454E69"/>
    <w:rsid w:val="00471879"/>
    <w:rsid w:val="00486B3D"/>
    <w:rsid w:val="004A369D"/>
    <w:rsid w:val="004B29BA"/>
    <w:rsid w:val="004C4733"/>
    <w:rsid w:val="004C50CF"/>
    <w:rsid w:val="004D41EE"/>
    <w:rsid w:val="00507686"/>
    <w:rsid w:val="00532C8F"/>
    <w:rsid w:val="0053710B"/>
    <w:rsid w:val="005412F8"/>
    <w:rsid w:val="00562803"/>
    <w:rsid w:val="00581BCC"/>
    <w:rsid w:val="00587BCD"/>
    <w:rsid w:val="00595D90"/>
    <w:rsid w:val="005A547B"/>
    <w:rsid w:val="005A565D"/>
    <w:rsid w:val="005B1B6E"/>
    <w:rsid w:val="005C5351"/>
    <w:rsid w:val="005F084F"/>
    <w:rsid w:val="005F4C16"/>
    <w:rsid w:val="00604F67"/>
    <w:rsid w:val="006236F7"/>
    <w:rsid w:val="0062568B"/>
    <w:rsid w:val="00643104"/>
    <w:rsid w:val="006622C0"/>
    <w:rsid w:val="00663E3A"/>
    <w:rsid w:val="00677CB5"/>
    <w:rsid w:val="006963E1"/>
    <w:rsid w:val="006B47C5"/>
    <w:rsid w:val="006C36A1"/>
    <w:rsid w:val="00704607"/>
    <w:rsid w:val="00705259"/>
    <w:rsid w:val="00723693"/>
    <w:rsid w:val="0072373D"/>
    <w:rsid w:val="007243AB"/>
    <w:rsid w:val="00757633"/>
    <w:rsid w:val="00774E3C"/>
    <w:rsid w:val="00783288"/>
    <w:rsid w:val="00786230"/>
    <w:rsid w:val="007873FD"/>
    <w:rsid w:val="00787EBC"/>
    <w:rsid w:val="007908DD"/>
    <w:rsid w:val="00791843"/>
    <w:rsid w:val="007A7BCD"/>
    <w:rsid w:val="007C2045"/>
    <w:rsid w:val="007D0F97"/>
    <w:rsid w:val="0083114A"/>
    <w:rsid w:val="00836236"/>
    <w:rsid w:val="00877042"/>
    <w:rsid w:val="008827B9"/>
    <w:rsid w:val="008B2CD9"/>
    <w:rsid w:val="008B3083"/>
    <w:rsid w:val="008C0360"/>
    <w:rsid w:val="008C1BFC"/>
    <w:rsid w:val="008C2DED"/>
    <w:rsid w:val="008F6D31"/>
    <w:rsid w:val="00941424"/>
    <w:rsid w:val="00942919"/>
    <w:rsid w:val="00947688"/>
    <w:rsid w:val="009504AC"/>
    <w:rsid w:val="009560DE"/>
    <w:rsid w:val="00957A9F"/>
    <w:rsid w:val="00985514"/>
    <w:rsid w:val="009A0C3E"/>
    <w:rsid w:val="009B0F5A"/>
    <w:rsid w:val="009B40A5"/>
    <w:rsid w:val="009E13A8"/>
    <w:rsid w:val="00A0224E"/>
    <w:rsid w:val="00A05190"/>
    <w:rsid w:val="00A34818"/>
    <w:rsid w:val="00A477BF"/>
    <w:rsid w:val="00A507B3"/>
    <w:rsid w:val="00A51F90"/>
    <w:rsid w:val="00A830FD"/>
    <w:rsid w:val="00A84249"/>
    <w:rsid w:val="00AB6498"/>
    <w:rsid w:val="00AE7EFE"/>
    <w:rsid w:val="00AF7880"/>
    <w:rsid w:val="00B06AC1"/>
    <w:rsid w:val="00B16D1D"/>
    <w:rsid w:val="00B27773"/>
    <w:rsid w:val="00B3491F"/>
    <w:rsid w:val="00B44405"/>
    <w:rsid w:val="00B777D9"/>
    <w:rsid w:val="00C30940"/>
    <w:rsid w:val="00C56F4E"/>
    <w:rsid w:val="00C626A0"/>
    <w:rsid w:val="00C64429"/>
    <w:rsid w:val="00C821E6"/>
    <w:rsid w:val="00C95D16"/>
    <w:rsid w:val="00CA635A"/>
    <w:rsid w:val="00CB7B00"/>
    <w:rsid w:val="00CC3121"/>
    <w:rsid w:val="00CD61B5"/>
    <w:rsid w:val="00CF5310"/>
    <w:rsid w:val="00D122EF"/>
    <w:rsid w:val="00D26862"/>
    <w:rsid w:val="00D2705E"/>
    <w:rsid w:val="00D34124"/>
    <w:rsid w:val="00D44BAF"/>
    <w:rsid w:val="00D6576B"/>
    <w:rsid w:val="00DB05B1"/>
    <w:rsid w:val="00DB7DCF"/>
    <w:rsid w:val="00DC6922"/>
    <w:rsid w:val="00DD1989"/>
    <w:rsid w:val="00E01F2B"/>
    <w:rsid w:val="00E06952"/>
    <w:rsid w:val="00E10DFA"/>
    <w:rsid w:val="00E34085"/>
    <w:rsid w:val="00E51396"/>
    <w:rsid w:val="00E552A3"/>
    <w:rsid w:val="00E55ADC"/>
    <w:rsid w:val="00E710C6"/>
    <w:rsid w:val="00E91F77"/>
    <w:rsid w:val="00E93A16"/>
    <w:rsid w:val="00EB626E"/>
    <w:rsid w:val="00EB798F"/>
    <w:rsid w:val="00EE7A8D"/>
    <w:rsid w:val="00F0163C"/>
    <w:rsid w:val="00F0317B"/>
    <w:rsid w:val="00F20652"/>
    <w:rsid w:val="00F44079"/>
    <w:rsid w:val="00F5273F"/>
    <w:rsid w:val="00F530B3"/>
    <w:rsid w:val="00F5616A"/>
    <w:rsid w:val="00F56B54"/>
    <w:rsid w:val="00F60E8C"/>
    <w:rsid w:val="00F616B5"/>
    <w:rsid w:val="00F674E7"/>
    <w:rsid w:val="00F67E29"/>
    <w:rsid w:val="00F84099"/>
    <w:rsid w:val="00F9332C"/>
    <w:rsid w:val="00FB549C"/>
    <w:rsid w:val="00FB5733"/>
    <w:rsid w:val="00FD42AE"/>
    <w:rsid w:val="00FE00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AC50A8BB-EC78-4682-BAB5-C8169D05BD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CC312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7D0F9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486B3D"/>
    <w:rPr>
      <w:color w:val="808080"/>
    </w:rPr>
  </w:style>
  <w:style w:type="paragraph" w:styleId="a4">
    <w:name w:val="Balloon Text"/>
    <w:basedOn w:val="a"/>
    <w:link w:val="a5"/>
    <w:rsid w:val="00486B3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486B3D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C626A0"/>
    <w:pPr>
      <w:spacing w:before="100" w:beforeAutospacing="1" w:after="100" w:afterAutospacing="1"/>
    </w:pPr>
  </w:style>
  <w:style w:type="table" w:styleId="a7">
    <w:name w:val="Table Grid"/>
    <w:basedOn w:val="a1"/>
    <w:uiPriority w:val="1"/>
    <w:rsid w:val="004D41E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Plain Text"/>
    <w:basedOn w:val="a"/>
    <w:link w:val="a9"/>
    <w:rsid w:val="004D41EE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4D41EE"/>
    <w:rPr>
      <w:rFonts w:ascii="Courier New" w:hAnsi="Courier New"/>
    </w:rPr>
  </w:style>
  <w:style w:type="paragraph" w:styleId="aa">
    <w:name w:val="List Paragraph"/>
    <w:basedOn w:val="a"/>
    <w:uiPriority w:val="34"/>
    <w:qFormat/>
    <w:rsid w:val="00014487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CC3121"/>
    <w:rPr>
      <w:rFonts w:ascii="Arial" w:hAnsi="Arial" w:cs="Arial"/>
      <w:b/>
      <w:bCs/>
      <w:i/>
      <w:iCs/>
      <w:sz w:val="28"/>
      <w:szCs w:val="28"/>
    </w:rPr>
  </w:style>
  <w:style w:type="paragraph" w:styleId="ab">
    <w:name w:val="caption"/>
    <w:basedOn w:val="a"/>
    <w:next w:val="a"/>
    <w:qFormat/>
    <w:rsid w:val="00CC3121"/>
    <w:rPr>
      <w:b/>
      <w:bCs/>
      <w:sz w:val="20"/>
      <w:szCs w:val="20"/>
    </w:rPr>
  </w:style>
  <w:style w:type="paragraph" w:customStyle="1" w:styleId="ac">
    <w:name w:val="Достижение"/>
    <w:basedOn w:val="ad"/>
    <w:rsid w:val="00CC3121"/>
    <w:pPr>
      <w:tabs>
        <w:tab w:val="num" w:pos="720"/>
      </w:tabs>
      <w:spacing w:after="60" w:line="220" w:lineRule="atLeast"/>
      <w:ind w:left="720" w:hanging="360"/>
      <w:jc w:val="both"/>
    </w:pPr>
    <w:rPr>
      <w:rFonts w:ascii="Arial" w:eastAsia="Batang" w:hAnsi="Arial"/>
      <w:spacing w:val="-5"/>
      <w:sz w:val="20"/>
      <w:szCs w:val="20"/>
      <w:lang w:eastAsia="en-US"/>
    </w:rPr>
  </w:style>
  <w:style w:type="paragraph" w:customStyle="1" w:styleId="1">
    <w:name w:val="Адрес 1"/>
    <w:basedOn w:val="a"/>
    <w:rsid w:val="00CC3121"/>
    <w:pPr>
      <w:spacing w:line="160" w:lineRule="atLeast"/>
      <w:jc w:val="both"/>
    </w:pPr>
    <w:rPr>
      <w:rFonts w:ascii="Arial" w:eastAsia="Batang" w:hAnsi="Arial"/>
      <w:sz w:val="14"/>
      <w:szCs w:val="20"/>
      <w:lang w:eastAsia="en-US"/>
    </w:rPr>
  </w:style>
  <w:style w:type="paragraph" w:customStyle="1" w:styleId="ae">
    <w:name w:val="Название предприятия"/>
    <w:basedOn w:val="a"/>
    <w:next w:val="a"/>
    <w:autoRedefine/>
    <w:rsid w:val="00CC3121"/>
    <w:pPr>
      <w:tabs>
        <w:tab w:val="left" w:pos="2160"/>
        <w:tab w:val="right" w:pos="6480"/>
      </w:tabs>
      <w:spacing w:before="240" w:after="40" w:line="220" w:lineRule="atLeast"/>
    </w:pPr>
    <w:rPr>
      <w:rFonts w:ascii="Arial" w:eastAsia="Batang" w:hAnsi="Arial"/>
      <w:sz w:val="20"/>
      <w:szCs w:val="20"/>
      <w:lang w:eastAsia="en-US"/>
    </w:rPr>
  </w:style>
  <w:style w:type="paragraph" w:customStyle="1" w:styleId="af">
    <w:name w:val="Название должности"/>
    <w:next w:val="ac"/>
    <w:rsid w:val="00CC3121"/>
    <w:pPr>
      <w:spacing w:after="60" w:line="220" w:lineRule="atLeast"/>
    </w:pPr>
    <w:rPr>
      <w:rFonts w:ascii="Arial Black" w:eastAsia="Batang" w:hAnsi="Arial Black"/>
      <w:spacing w:val="-10"/>
      <w:lang w:eastAsia="en-US"/>
    </w:rPr>
  </w:style>
  <w:style w:type="paragraph" w:customStyle="1" w:styleId="af0">
    <w:name w:val="Имя"/>
    <w:basedOn w:val="a"/>
    <w:next w:val="a"/>
    <w:rsid w:val="00CC3121"/>
    <w:pPr>
      <w:pBdr>
        <w:bottom w:val="single" w:sz="6" w:space="4" w:color="auto"/>
      </w:pBdr>
      <w:spacing w:after="440" w:line="240" w:lineRule="atLeast"/>
    </w:pPr>
    <w:rPr>
      <w:rFonts w:ascii="Arial Black" w:eastAsia="Batang" w:hAnsi="Arial Black"/>
      <w:spacing w:val="-35"/>
      <w:sz w:val="54"/>
      <w:szCs w:val="20"/>
      <w:lang w:eastAsia="en-US"/>
    </w:rPr>
  </w:style>
  <w:style w:type="paragraph" w:customStyle="1" w:styleId="af1">
    <w:name w:val="Цель"/>
    <w:basedOn w:val="a"/>
    <w:next w:val="ad"/>
    <w:rsid w:val="00CC3121"/>
    <w:pPr>
      <w:spacing w:before="240" w:after="220" w:line="220" w:lineRule="atLeast"/>
    </w:pPr>
    <w:rPr>
      <w:rFonts w:ascii="Arial" w:eastAsia="Batang" w:hAnsi="Arial"/>
      <w:sz w:val="20"/>
      <w:szCs w:val="20"/>
      <w:lang w:eastAsia="en-US"/>
    </w:rPr>
  </w:style>
  <w:style w:type="paragraph" w:customStyle="1" w:styleId="af2">
    <w:name w:val="Заголовок раздела"/>
    <w:basedOn w:val="a"/>
    <w:next w:val="a"/>
    <w:autoRedefine/>
    <w:rsid w:val="00CC3121"/>
    <w:pPr>
      <w:spacing w:before="220" w:line="220" w:lineRule="atLeast"/>
    </w:pPr>
    <w:rPr>
      <w:rFonts w:ascii="Arial Black" w:eastAsia="Batang" w:hAnsi="Arial Black"/>
      <w:spacing w:val="-10"/>
      <w:sz w:val="20"/>
      <w:szCs w:val="20"/>
      <w:lang w:eastAsia="en-US"/>
    </w:rPr>
  </w:style>
  <w:style w:type="paragraph" w:customStyle="1" w:styleId="21">
    <w:name w:val="Адрес 2"/>
    <w:basedOn w:val="a"/>
    <w:rsid w:val="00CC3121"/>
    <w:pPr>
      <w:spacing w:line="160" w:lineRule="atLeast"/>
      <w:jc w:val="both"/>
    </w:pPr>
    <w:rPr>
      <w:rFonts w:ascii="Arial" w:eastAsia="Batang" w:hAnsi="Arial"/>
      <w:sz w:val="14"/>
      <w:szCs w:val="20"/>
      <w:lang w:eastAsia="en-US"/>
    </w:rPr>
  </w:style>
  <w:style w:type="paragraph" w:styleId="ad">
    <w:name w:val="Body Text"/>
    <w:basedOn w:val="a"/>
    <w:link w:val="af3"/>
    <w:rsid w:val="00CC3121"/>
    <w:pPr>
      <w:spacing w:after="120"/>
    </w:pPr>
  </w:style>
  <w:style w:type="character" w:customStyle="1" w:styleId="af3">
    <w:name w:val="Основной текст Знак"/>
    <w:basedOn w:val="a0"/>
    <w:link w:val="ad"/>
    <w:rsid w:val="00CC3121"/>
    <w:rPr>
      <w:sz w:val="24"/>
      <w:szCs w:val="24"/>
    </w:rPr>
  </w:style>
  <w:style w:type="character" w:customStyle="1" w:styleId="40">
    <w:name w:val="Заголовок 4 Знак"/>
    <w:basedOn w:val="a0"/>
    <w:link w:val="4"/>
    <w:semiHidden/>
    <w:rsid w:val="007D0F97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paragraph" w:customStyle="1" w:styleId="Italics">
    <w:name w:val="Italics"/>
    <w:basedOn w:val="a"/>
    <w:qFormat/>
    <w:rsid w:val="007D0F97"/>
    <w:rPr>
      <w:rFonts w:asciiTheme="minorHAnsi" w:eastAsiaTheme="minorHAnsi" w:hAnsiTheme="minorHAnsi" w:cstheme="minorBidi"/>
      <w:i/>
      <w:spacing w:val="2"/>
      <w:sz w:val="17"/>
      <w:szCs w:val="22"/>
      <w:lang w:eastAsia="en-US"/>
    </w:rPr>
  </w:style>
  <w:style w:type="paragraph" w:customStyle="1" w:styleId="ResponsibilitiesAchievements">
    <w:name w:val="Responsibilities/Achievements"/>
    <w:basedOn w:val="a"/>
    <w:qFormat/>
    <w:rsid w:val="007D0F97"/>
    <w:pPr>
      <w:numPr>
        <w:numId w:val="18"/>
      </w:numPr>
      <w:spacing w:after="80"/>
      <w:ind w:left="504" w:hanging="288"/>
    </w:pPr>
    <w:rPr>
      <w:rFonts w:asciiTheme="minorHAnsi" w:eastAsiaTheme="minorHAnsi" w:hAnsiTheme="minorHAnsi" w:cstheme="minorBidi"/>
      <w:spacing w:val="2"/>
      <w:sz w:val="17"/>
      <w:szCs w:val="22"/>
      <w:lang w:eastAsia="en-US"/>
    </w:rPr>
  </w:style>
  <w:style w:type="paragraph" w:customStyle="1" w:styleId="AllCapsCopy">
    <w:name w:val="All Caps Copy"/>
    <w:basedOn w:val="a"/>
    <w:qFormat/>
    <w:rsid w:val="007D0F97"/>
    <w:rPr>
      <w:rFonts w:asciiTheme="minorHAnsi" w:eastAsiaTheme="minorHAnsi" w:hAnsiTheme="minorHAnsi" w:cstheme="minorBidi"/>
      <w:caps/>
      <w:spacing w:val="10"/>
      <w:sz w:val="16"/>
      <w:szCs w:val="22"/>
      <w:lang w:eastAsia="en-US"/>
    </w:rPr>
  </w:style>
  <w:style w:type="paragraph" w:customStyle="1" w:styleId="Copy">
    <w:name w:val="Copy"/>
    <w:basedOn w:val="a"/>
    <w:qFormat/>
    <w:rsid w:val="007D0F97"/>
    <w:rPr>
      <w:rFonts w:asciiTheme="minorHAnsi" w:eastAsiaTheme="minorHAnsi" w:hAnsiTheme="minorHAnsi" w:cstheme="minorBidi"/>
      <w:spacing w:val="2"/>
      <w:sz w:val="17"/>
      <w:szCs w:val="22"/>
      <w:lang w:eastAsia="en-US"/>
    </w:rPr>
  </w:style>
  <w:style w:type="paragraph" w:customStyle="1" w:styleId="JobTitle">
    <w:name w:val="Job Title"/>
    <w:basedOn w:val="a"/>
    <w:qFormat/>
    <w:rsid w:val="007D0F97"/>
    <w:pPr>
      <w:spacing w:after="40"/>
    </w:pPr>
    <w:rPr>
      <w:rFonts w:asciiTheme="majorHAnsi" w:eastAsiaTheme="minorHAnsi" w:hAnsiTheme="majorHAnsi" w:cstheme="minorBidi"/>
      <w:caps/>
      <w:spacing w:val="10"/>
      <w:sz w:val="16"/>
      <w:szCs w:val="22"/>
      <w:lang w:eastAsia="en-US"/>
    </w:rPr>
  </w:style>
  <w:style w:type="paragraph" w:customStyle="1" w:styleId="SectionHeadings">
    <w:name w:val="Section Headings"/>
    <w:basedOn w:val="2"/>
    <w:qFormat/>
    <w:rsid w:val="007D0F97"/>
    <w:pPr>
      <w:keepNext w:val="0"/>
      <w:spacing w:before="200" w:after="20"/>
    </w:pPr>
    <w:rPr>
      <w:rFonts w:asciiTheme="minorHAnsi" w:eastAsiaTheme="minorHAnsi" w:hAnsiTheme="minorHAnsi" w:cstheme="minorBidi"/>
      <w:b w:val="0"/>
      <w:bCs w:val="0"/>
      <w:i w:val="0"/>
      <w:iCs w:val="0"/>
      <w:caps/>
      <w:color w:val="808080" w:themeColor="background1" w:themeShade="80"/>
      <w:spacing w:val="10"/>
      <w:sz w:val="22"/>
      <w:szCs w:val="22"/>
      <w:lang w:val="en-US" w:eastAsia="en-US"/>
    </w:rPr>
  </w:style>
  <w:style w:type="paragraph" w:customStyle="1" w:styleId="YourName">
    <w:name w:val="Your Name"/>
    <w:basedOn w:val="a"/>
    <w:qFormat/>
    <w:rsid w:val="007D0F97"/>
    <w:rPr>
      <w:rFonts w:asciiTheme="majorHAnsi" w:eastAsiaTheme="minorHAnsi" w:hAnsiTheme="majorHAnsi" w:cstheme="minorBidi"/>
      <w:caps/>
      <w:spacing w:val="20"/>
      <w:sz w:val="32"/>
      <w:szCs w:val="22"/>
      <w:lang w:eastAsia="en-US"/>
    </w:rPr>
  </w:style>
  <w:style w:type="paragraph" w:styleId="af4">
    <w:name w:val="header"/>
    <w:basedOn w:val="a"/>
    <w:link w:val="af5"/>
    <w:rsid w:val="00AF7880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rsid w:val="00AF7880"/>
    <w:rPr>
      <w:sz w:val="24"/>
      <w:szCs w:val="24"/>
    </w:rPr>
  </w:style>
  <w:style w:type="paragraph" w:styleId="af6">
    <w:name w:val="footer"/>
    <w:basedOn w:val="a"/>
    <w:link w:val="af7"/>
    <w:uiPriority w:val="99"/>
    <w:rsid w:val="00AF7880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rsid w:val="00AF788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368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7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8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2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8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87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44390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761121"/>
    <w:multiLevelType w:val="hybridMultilevel"/>
    <w:tmpl w:val="9BE2BE9C"/>
    <w:lvl w:ilvl="0" w:tplc="CC44E336">
      <w:start w:val="1"/>
      <w:numFmt w:val="bullet"/>
      <w:pStyle w:val="ResponsibilitiesAchievements"/>
      <w:lvlText w:val=""/>
      <w:lvlJc w:val="left"/>
      <w:pPr>
        <w:ind w:left="720" w:hanging="360"/>
      </w:pPr>
      <w:rPr>
        <w:rFonts w:ascii="Symbol" w:hAnsi="Symbol" w:hint="default"/>
        <w:color w:val="BFBFBF" w:themeColor="background1" w:themeShade="BF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00C4"/>
    <w:rsid w:val="00087BA7"/>
    <w:rsid w:val="00131074"/>
    <w:rsid w:val="00532BF2"/>
    <w:rsid w:val="005900C4"/>
    <w:rsid w:val="00810C70"/>
    <w:rsid w:val="009C4B06"/>
    <w:rsid w:val="00B94BEE"/>
    <w:rsid w:val="00EC15A2"/>
    <w:rsid w:val="00F16022"/>
    <w:rsid w:val="00F24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435D7933702F470F9E4BCCC1A2FE46C2">
    <w:name w:val="435D7933702F470F9E4BCCC1A2FE46C2"/>
    <w:rsid w:val="005900C4"/>
  </w:style>
  <w:style w:type="paragraph" w:customStyle="1" w:styleId="C3E417EA90704B119A9541322C650127">
    <w:name w:val="C3E417EA90704B119A9541322C650127"/>
    <w:rsid w:val="005900C4"/>
  </w:style>
  <w:style w:type="paragraph" w:customStyle="1" w:styleId="03C82B7930CC45E6ADC28E5F2D0CB879">
    <w:name w:val="03C82B7930CC45E6ADC28E5F2D0CB879"/>
    <w:rsid w:val="005900C4"/>
  </w:style>
  <w:style w:type="paragraph" w:customStyle="1" w:styleId="BFE767595FBB449C901EAE228D55D162">
    <w:name w:val="BFE767595FBB449C901EAE228D55D162"/>
    <w:rsid w:val="005900C4"/>
  </w:style>
  <w:style w:type="character" w:styleId="a3">
    <w:name w:val="Placeholder Text"/>
    <w:basedOn w:val="a0"/>
    <w:uiPriority w:val="99"/>
    <w:semiHidden/>
    <w:rsid w:val="00087BA7"/>
    <w:rPr>
      <w:color w:val="808080"/>
    </w:rPr>
  </w:style>
  <w:style w:type="paragraph" w:customStyle="1" w:styleId="498DA9F2243747F2B5AF951E604BB454">
    <w:name w:val="498DA9F2243747F2B5AF951E604BB454"/>
    <w:rsid w:val="005900C4"/>
  </w:style>
  <w:style w:type="paragraph" w:customStyle="1" w:styleId="613C07E3F03B4651B424ECB387C79A05">
    <w:name w:val="613C07E3F03B4651B424ECB387C79A05"/>
    <w:rsid w:val="005900C4"/>
  </w:style>
  <w:style w:type="paragraph" w:customStyle="1" w:styleId="7F56D4642B684899A42CA79B80DCCDEE">
    <w:name w:val="7F56D4642B684899A42CA79B80DCCDEE"/>
    <w:rsid w:val="005900C4"/>
  </w:style>
  <w:style w:type="paragraph" w:customStyle="1" w:styleId="621B5EAAA532421F99DE758EA56B1A63">
    <w:name w:val="621B5EAAA532421F99DE758EA56B1A63"/>
    <w:rsid w:val="005900C4"/>
  </w:style>
  <w:style w:type="paragraph" w:customStyle="1" w:styleId="3213C874B4DC4240BA507766538F5425">
    <w:name w:val="3213C874B4DC4240BA507766538F5425"/>
    <w:rsid w:val="005900C4"/>
  </w:style>
  <w:style w:type="paragraph" w:customStyle="1" w:styleId="BFDF986B771C4BB7A91D788A9A3B2184">
    <w:name w:val="BFDF986B771C4BB7A91D788A9A3B2184"/>
    <w:rsid w:val="005900C4"/>
  </w:style>
  <w:style w:type="paragraph" w:customStyle="1" w:styleId="7FEFE7086C7C4A55BE985F6CF8E97739">
    <w:name w:val="7FEFE7086C7C4A55BE985F6CF8E97739"/>
    <w:rsid w:val="005900C4"/>
  </w:style>
  <w:style w:type="paragraph" w:customStyle="1" w:styleId="ResponsibilitiesAchievements">
    <w:name w:val="Responsibilities/Achievements"/>
    <w:basedOn w:val="a"/>
    <w:qFormat/>
    <w:rsid w:val="00087BA7"/>
    <w:pPr>
      <w:numPr>
        <w:numId w:val="1"/>
      </w:numPr>
      <w:spacing w:after="80" w:line="240" w:lineRule="auto"/>
      <w:ind w:left="504" w:hanging="288"/>
    </w:pPr>
    <w:rPr>
      <w:rFonts w:eastAsiaTheme="minorHAnsi"/>
      <w:spacing w:val="2"/>
      <w:sz w:val="17"/>
      <w:lang w:val="en-US" w:eastAsia="en-US"/>
    </w:rPr>
  </w:style>
  <w:style w:type="paragraph" w:customStyle="1" w:styleId="28E38B7268AA43299388F381F103F355">
    <w:name w:val="28E38B7268AA43299388F381F103F355"/>
    <w:rsid w:val="005900C4"/>
  </w:style>
  <w:style w:type="paragraph" w:customStyle="1" w:styleId="D7E778D0573B4781AAB6D06BC284D977">
    <w:name w:val="D7E778D0573B4781AAB6D06BC284D977"/>
    <w:rsid w:val="005900C4"/>
  </w:style>
  <w:style w:type="paragraph" w:customStyle="1" w:styleId="D4DE2D6A08E9460BB623A3B4D4588928">
    <w:name w:val="D4DE2D6A08E9460BB623A3B4D4588928"/>
    <w:rsid w:val="005900C4"/>
  </w:style>
  <w:style w:type="paragraph" w:customStyle="1" w:styleId="9176D5C286E44E54882A8BB53B5926C8">
    <w:name w:val="9176D5C286E44E54882A8BB53B5926C8"/>
    <w:rsid w:val="005900C4"/>
  </w:style>
  <w:style w:type="paragraph" w:customStyle="1" w:styleId="8A30618B60C943F1A93E0CB8F9C60BB3">
    <w:name w:val="8A30618B60C943F1A93E0CB8F9C60BB3"/>
    <w:rsid w:val="005900C4"/>
  </w:style>
  <w:style w:type="paragraph" w:customStyle="1" w:styleId="CFFBA0812B4F4535B56287C3761CA3D8">
    <w:name w:val="CFFBA0812B4F4535B56287C3761CA3D8"/>
    <w:rsid w:val="005900C4"/>
  </w:style>
  <w:style w:type="paragraph" w:customStyle="1" w:styleId="C6A4835C07B14B629763C149D7A734CB">
    <w:name w:val="C6A4835C07B14B629763C149D7A734CB"/>
    <w:rsid w:val="005900C4"/>
  </w:style>
  <w:style w:type="paragraph" w:customStyle="1" w:styleId="BCCF00D44594462289EDF58776EC9F69">
    <w:name w:val="BCCF00D44594462289EDF58776EC9F69"/>
    <w:rsid w:val="005900C4"/>
  </w:style>
  <w:style w:type="paragraph" w:customStyle="1" w:styleId="B4EBB487A9B549308DC63E9A6DE1F3F0">
    <w:name w:val="B4EBB487A9B549308DC63E9A6DE1F3F0"/>
    <w:rsid w:val="005900C4"/>
  </w:style>
  <w:style w:type="paragraph" w:customStyle="1" w:styleId="AEC6960CBD8A49D6BC52B5472CDAA620">
    <w:name w:val="AEC6960CBD8A49D6BC52B5472CDAA620"/>
    <w:rsid w:val="005900C4"/>
  </w:style>
  <w:style w:type="paragraph" w:customStyle="1" w:styleId="B282947D110F43898AA095E8D6E252BF">
    <w:name w:val="B282947D110F43898AA095E8D6E252BF"/>
    <w:rsid w:val="005900C4"/>
  </w:style>
  <w:style w:type="paragraph" w:customStyle="1" w:styleId="D714EA8EB1674CB2B38CDBC46FFA3DBC">
    <w:name w:val="D714EA8EB1674CB2B38CDBC46FFA3DBC"/>
    <w:rsid w:val="005900C4"/>
  </w:style>
  <w:style w:type="paragraph" w:customStyle="1" w:styleId="EFC4414C7E0A4E9BA3F72268C4DE33B4">
    <w:name w:val="EFC4414C7E0A4E9BA3F72268C4DE33B4"/>
    <w:rsid w:val="005900C4"/>
  </w:style>
  <w:style w:type="paragraph" w:customStyle="1" w:styleId="9AD500C92E8A4218A643730D474CB552">
    <w:name w:val="9AD500C92E8A4218A643730D474CB552"/>
    <w:rsid w:val="005900C4"/>
  </w:style>
  <w:style w:type="paragraph" w:customStyle="1" w:styleId="C6A43CA6724145D191372CE19E2EC69B">
    <w:name w:val="C6A43CA6724145D191372CE19E2EC69B"/>
    <w:rsid w:val="005900C4"/>
  </w:style>
  <w:style w:type="paragraph" w:customStyle="1" w:styleId="4D6EB1292B694AA487D1CF3AA65D24A2">
    <w:name w:val="4D6EB1292B694AA487D1CF3AA65D24A2"/>
    <w:rsid w:val="005900C4"/>
  </w:style>
  <w:style w:type="paragraph" w:customStyle="1" w:styleId="4CBBE7E806AE4298B8E1606A1D4F282C">
    <w:name w:val="4CBBE7E806AE4298B8E1606A1D4F282C"/>
    <w:rsid w:val="005900C4"/>
  </w:style>
  <w:style w:type="paragraph" w:customStyle="1" w:styleId="B5C164DD328240E29E51A6F47F2CB965">
    <w:name w:val="B5C164DD328240E29E51A6F47F2CB965"/>
    <w:rsid w:val="005900C4"/>
  </w:style>
  <w:style w:type="paragraph" w:customStyle="1" w:styleId="BACDDF98E08D4B88B491DD34055A872F">
    <w:name w:val="BACDDF98E08D4B88B491DD34055A872F"/>
    <w:rsid w:val="005900C4"/>
  </w:style>
  <w:style w:type="paragraph" w:customStyle="1" w:styleId="F126C4DB95814B4AA2BB0E465ECA6BFD">
    <w:name w:val="F126C4DB95814B4AA2BB0E465ECA6BFD"/>
    <w:rsid w:val="005900C4"/>
  </w:style>
  <w:style w:type="paragraph" w:customStyle="1" w:styleId="CD841675C79C44499A28E20A0EA657F9">
    <w:name w:val="CD841675C79C44499A28E20A0EA657F9"/>
    <w:rsid w:val="005900C4"/>
  </w:style>
  <w:style w:type="paragraph" w:customStyle="1" w:styleId="0D9AFE8BFAE34F5A9FDD670FD1D946B5">
    <w:name w:val="0D9AFE8BFAE34F5A9FDD670FD1D946B5"/>
    <w:rsid w:val="005900C4"/>
  </w:style>
  <w:style w:type="paragraph" w:customStyle="1" w:styleId="3236ED5625FF466383FEC27432F576DC">
    <w:name w:val="3236ED5625FF466383FEC27432F576DC"/>
    <w:rsid w:val="005900C4"/>
  </w:style>
  <w:style w:type="paragraph" w:customStyle="1" w:styleId="A3B34D24A7CD42F1B5F4787949FE8E17">
    <w:name w:val="A3B34D24A7CD42F1B5F4787949FE8E17"/>
    <w:rsid w:val="00B94BEE"/>
  </w:style>
  <w:style w:type="paragraph" w:customStyle="1" w:styleId="A9E39021E7D640C5BA41FADA85843FC8">
    <w:name w:val="A9E39021E7D640C5BA41FADA85843FC8"/>
    <w:rsid w:val="00B94BEE"/>
  </w:style>
  <w:style w:type="paragraph" w:customStyle="1" w:styleId="C937B39B45DA48648B73EB6F32493562">
    <w:name w:val="C937B39B45DA48648B73EB6F32493562"/>
    <w:rsid w:val="00B94BEE"/>
  </w:style>
  <w:style w:type="paragraph" w:customStyle="1" w:styleId="84B545A46479469D9D4FB075D1FD0BE4">
    <w:name w:val="84B545A46479469D9D4FB075D1FD0BE4"/>
    <w:rsid w:val="00B94BEE"/>
  </w:style>
  <w:style w:type="paragraph" w:customStyle="1" w:styleId="9F21D749FA18435AA5F100F25B5A4C3A">
    <w:name w:val="9F21D749FA18435AA5F100F25B5A4C3A"/>
    <w:rsid w:val="00B94BEE"/>
  </w:style>
  <w:style w:type="paragraph" w:customStyle="1" w:styleId="488312BDD56D46D284F13ABA1CBDAD81">
    <w:name w:val="488312BDD56D46D284F13ABA1CBDAD81"/>
    <w:rsid w:val="00B94BEE"/>
  </w:style>
  <w:style w:type="paragraph" w:customStyle="1" w:styleId="540120715CA349D3A383B463A17EFD68">
    <w:name w:val="540120715CA349D3A383B463A17EFD68"/>
    <w:rsid w:val="00B94BEE"/>
  </w:style>
  <w:style w:type="paragraph" w:customStyle="1" w:styleId="66B94CC7304E4834A4802175473C2E24">
    <w:name w:val="66B94CC7304E4834A4802175473C2E24"/>
    <w:rsid w:val="00B94BEE"/>
  </w:style>
  <w:style w:type="paragraph" w:customStyle="1" w:styleId="49FE8B60121C46F68B239D20F79E46B5">
    <w:name w:val="49FE8B60121C46F68B239D20F79E46B5"/>
    <w:rsid w:val="00B94BEE"/>
  </w:style>
  <w:style w:type="paragraph" w:customStyle="1" w:styleId="4AFAD6D348574CA7992DB98A6FA44CF7">
    <w:name w:val="4AFAD6D348574CA7992DB98A6FA44CF7"/>
    <w:rsid w:val="00B94BEE"/>
  </w:style>
  <w:style w:type="paragraph" w:customStyle="1" w:styleId="617651723BC6478890EF702D5197B092">
    <w:name w:val="617651723BC6478890EF702D5197B092"/>
    <w:rsid w:val="00087BA7"/>
    <w:pPr>
      <w:spacing w:after="160" w:line="259" w:lineRule="auto"/>
    </w:pPr>
  </w:style>
  <w:style w:type="paragraph" w:customStyle="1" w:styleId="FC340AA359A24E21A6F32ECF05096DF5">
    <w:name w:val="FC340AA359A24E21A6F32ECF05096DF5"/>
    <w:rsid w:val="00087BA7"/>
    <w:pPr>
      <w:spacing w:after="160" w:line="259" w:lineRule="auto"/>
    </w:pPr>
  </w:style>
  <w:style w:type="paragraph" w:customStyle="1" w:styleId="D50BB1012A64462DAA9CBBFDF9199AD3">
    <w:name w:val="D50BB1012A64462DAA9CBBFDF9199AD3"/>
    <w:rsid w:val="00087BA7"/>
    <w:pPr>
      <w:spacing w:after="160" w:line="259" w:lineRule="auto"/>
    </w:pPr>
  </w:style>
  <w:style w:type="paragraph" w:customStyle="1" w:styleId="690556BFE06D425192558F1CD6DB51A9">
    <w:name w:val="690556BFE06D425192558F1CD6DB51A9"/>
    <w:rsid w:val="00087BA7"/>
    <w:pPr>
      <w:spacing w:after="160" w:line="259" w:lineRule="auto"/>
    </w:pPr>
  </w:style>
  <w:style w:type="paragraph" w:customStyle="1" w:styleId="E116C0257ADE40C7BF2242CDCB763EFF">
    <w:name w:val="E116C0257ADE40C7BF2242CDCB763EFF"/>
    <w:rsid w:val="00087BA7"/>
    <w:pPr>
      <w:spacing w:after="160" w:line="259" w:lineRule="auto"/>
    </w:pPr>
  </w:style>
  <w:style w:type="paragraph" w:customStyle="1" w:styleId="83CB0B8611904689B2F4F211190497D6">
    <w:name w:val="83CB0B8611904689B2F4F211190497D6"/>
    <w:rsid w:val="00087BA7"/>
    <w:pPr>
      <w:spacing w:after="160" w:line="259" w:lineRule="auto"/>
    </w:pPr>
  </w:style>
  <w:style w:type="paragraph" w:customStyle="1" w:styleId="532FCADD9716420AB492D45A6FE182DF">
    <w:name w:val="532FCADD9716420AB492D45A6FE182DF"/>
    <w:rsid w:val="00087BA7"/>
    <w:pPr>
      <w:spacing w:after="160" w:line="259" w:lineRule="auto"/>
    </w:pPr>
  </w:style>
  <w:style w:type="paragraph" w:customStyle="1" w:styleId="376C0A455E66402288D15039E817D0B1">
    <w:name w:val="376C0A455E66402288D15039E817D0B1"/>
    <w:rsid w:val="00087BA7"/>
    <w:pPr>
      <w:spacing w:after="160" w:line="259" w:lineRule="auto"/>
    </w:pPr>
  </w:style>
  <w:style w:type="paragraph" w:customStyle="1" w:styleId="63A76D6B82A3442CB67F8AE8D39795F1">
    <w:name w:val="63A76D6B82A3442CB67F8AE8D39795F1"/>
    <w:rsid w:val="00087BA7"/>
    <w:pPr>
      <w:spacing w:after="160" w:line="259" w:lineRule="auto"/>
    </w:pPr>
  </w:style>
  <w:style w:type="paragraph" w:customStyle="1" w:styleId="4F1EF8478FC2479C9F98647C97EB722F">
    <w:name w:val="4F1EF8478FC2479C9F98647C97EB722F"/>
    <w:rsid w:val="00087BA7"/>
    <w:pPr>
      <w:spacing w:after="160" w:line="259" w:lineRule="auto"/>
    </w:pPr>
  </w:style>
  <w:style w:type="paragraph" w:customStyle="1" w:styleId="F42BC14B81C64FF79F9910C907D1CC4B">
    <w:name w:val="F42BC14B81C64FF79F9910C907D1CC4B"/>
    <w:rsid w:val="00087BA7"/>
    <w:pPr>
      <w:spacing w:after="160" w:line="259" w:lineRule="auto"/>
    </w:pPr>
  </w:style>
  <w:style w:type="paragraph" w:customStyle="1" w:styleId="1BB7DBEC5DBB4A9D8F7632DB8DB38E6B">
    <w:name w:val="1BB7DBEC5DBB4A9D8F7632DB8DB38E6B"/>
    <w:rsid w:val="00087BA7"/>
    <w:pPr>
      <w:spacing w:after="160" w:line="259" w:lineRule="auto"/>
    </w:pPr>
  </w:style>
  <w:style w:type="paragraph" w:customStyle="1" w:styleId="8957B43759AD4A1F9D5B0DF8C9FAF00D">
    <w:name w:val="8957B43759AD4A1F9D5B0DF8C9FAF00D"/>
    <w:rsid w:val="00087BA7"/>
    <w:pPr>
      <w:spacing w:after="160" w:line="259" w:lineRule="auto"/>
    </w:pPr>
  </w:style>
  <w:style w:type="paragraph" w:customStyle="1" w:styleId="7EA97CC244DA413BB07C5F470CF296BA">
    <w:name w:val="7EA97CC244DA413BB07C5F470CF296BA"/>
    <w:rsid w:val="00087BA7"/>
    <w:pPr>
      <w:spacing w:after="160" w:line="259" w:lineRule="auto"/>
    </w:pPr>
  </w:style>
  <w:style w:type="paragraph" w:customStyle="1" w:styleId="13EADEC7BD8D41BB8C78EF15E9DEC316">
    <w:name w:val="13EADEC7BD8D41BB8C78EF15E9DEC316"/>
    <w:rsid w:val="00087BA7"/>
    <w:pPr>
      <w:spacing w:after="160" w:line="259" w:lineRule="auto"/>
    </w:pPr>
  </w:style>
  <w:style w:type="paragraph" w:customStyle="1" w:styleId="79E32FF928C148E6861A6F13AF1D977A">
    <w:name w:val="79E32FF928C148E6861A6F13AF1D977A"/>
    <w:rsid w:val="00087BA7"/>
    <w:pPr>
      <w:spacing w:after="160" w:line="259" w:lineRule="auto"/>
    </w:pPr>
  </w:style>
  <w:style w:type="paragraph" w:customStyle="1" w:styleId="CE03FAD8A58F4077B60CFDF40D927DB6">
    <w:name w:val="CE03FAD8A58F4077B60CFDF40D927DB6"/>
    <w:rsid w:val="00087BA7"/>
    <w:pPr>
      <w:spacing w:after="160" w:line="259" w:lineRule="auto"/>
    </w:pPr>
  </w:style>
  <w:style w:type="paragraph" w:customStyle="1" w:styleId="111A2F4749694A27B28F47BECEC9042A">
    <w:name w:val="111A2F4749694A27B28F47BECEC9042A"/>
    <w:rsid w:val="00087BA7"/>
    <w:pPr>
      <w:spacing w:after="160" w:line="259" w:lineRule="auto"/>
    </w:pPr>
  </w:style>
  <w:style w:type="paragraph" w:customStyle="1" w:styleId="2FC695926EC44247B05C073AFFA9D0CD">
    <w:name w:val="2FC695926EC44247B05C073AFFA9D0CD"/>
    <w:rsid w:val="00087BA7"/>
    <w:pPr>
      <w:spacing w:after="160" w:line="259" w:lineRule="auto"/>
    </w:pPr>
  </w:style>
  <w:style w:type="paragraph" w:customStyle="1" w:styleId="A13AC4D2FC5B469D8C9BBF400AD8468E">
    <w:name w:val="A13AC4D2FC5B469D8C9BBF400AD8468E"/>
    <w:rsid w:val="00087BA7"/>
    <w:pPr>
      <w:spacing w:after="160" w:line="259" w:lineRule="auto"/>
    </w:pPr>
  </w:style>
  <w:style w:type="paragraph" w:customStyle="1" w:styleId="3A1A9A49A3F14E6B99C29EEDEAAD7231">
    <w:name w:val="3A1A9A49A3F14E6B99C29EEDEAAD7231"/>
    <w:rsid w:val="00087BA7"/>
    <w:pPr>
      <w:spacing w:after="160" w:line="259" w:lineRule="auto"/>
    </w:pPr>
  </w:style>
  <w:style w:type="paragraph" w:customStyle="1" w:styleId="DAA7155BEF334759BFA606A90935AC2F">
    <w:name w:val="DAA7155BEF334759BFA606A90935AC2F"/>
    <w:rsid w:val="00087BA7"/>
    <w:pPr>
      <w:spacing w:after="160" w:line="259" w:lineRule="auto"/>
    </w:pPr>
  </w:style>
  <w:style w:type="paragraph" w:customStyle="1" w:styleId="3D5585AB687049A89FBEE57D00B3BE2E">
    <w:name w:val="3D5585AB687049A89FBEE57D00B3BE2E"/>
    <w:rsid w:val="00087BA7"/>
    <w:pPr>
      <w:spacing w:after="160" w:line="259" w:lineRule="auto"/>
    </w:pPr>
  </w:style>
  <w:style w:type="paragraph" w:customStyle="1" w:styleId="0EBDD9EE2AD24AFCB7C4C9C88EE69F05">
    <w:name w:val="0EBDD9EE2AD24AFCB7C4C9C88EE69F05"/>
    <w:rsid w:val="00087BA7"/>
    <w:pPr>
      <w:spacing w:after="160" w:line="259" w:lineRule="auto"/>
    </w:pPr>
  </w:style>
  <w:style w:type="paragraph" w:customStyle="1" w:styleId="2DBC17D29A8144B9A0A629139C6462DB">
    <w:name w:val="2DBC17D29A8144B9A0A629139C6462DB"/>
    <w:rsid w:val="00087BA7"/>
    <w:pPr>
      <w:spacing w:after="160" w:line="259" w:lineRule="auto"/>
    </w:pPr>
  </w:style>
  <w:style w:type="paragraph" w:customStyle="1" w:styleId="6B43984C09F64D4790E8280DB5A7F57D">
    <w:name w:val="6B43984C09F64D4790E8280DB5A7F57D"/>
    <w:rsid w:val="00087BA7"/>
    <w:pPr>
      <w:spacing w:after="160" w:line="259" w:lineRule="auto"/>
    </w:pPr>
  </w:style>
  <w:style w:type="paragraph" w:customStyle="1" w:styleId="F8951DDCAECD45488A2AEECA41E4F00D">
    <w:name w:val="F8951DDCAECD45488A2AEECA41E4F00D"/>
    <w:rsid w:val="00087BA7"/>
    <w:pPr>
      <w:spacing w:after="160" w:line="259" w:lineRule="auto"/>
    </w:pPr>
  </w:style>
  <w:style w:type="paragraph" w:customStyle="1" w:styleId="14A3A2AF976044EC8C42AED4EA08138C">
    <w:name w:val="14A3A2AF976044EC8C42AED4EA08138C"/>
    <w:rsid w:val="00087BA7"/>
    <w:pPr>
      <w:spacing w:after="160" w:line="259" w:lineRule="auto"/>
    </w:pPr>
  </w:style>
  <w:style w:type="paragraph" w:customStyle="1" w:styleId="C0176A750F9B4C339260DBDC0E8E7F81">
    <w:name w:val="C0176A750F9B4C339260DBDC0E8E7F81"/>
    <w:rsid w:val="00087BA7"/>
    <w:pPr>
      <w:spacing w:after="160" w:line="259" w:lineRule="auto"/>
    </w:pPr>
  </w:style>
  <w:style w:type="paragraph" w:customStyle="1" w:styleId="5E7A74A79A0D41CEA7C86D2BE4F81C0D">
    <w:name w:val="5E7A74A79A0D41CEA7C86D2BE4F81C0D"/>
    <w:rsid w:val="00087BA7"/>
    <w:pPr>
      <w:spacing w:after="160" w:line="259" w:lineRule="auto"/>
    </w:pPr>
  </w:style>
  <w:style w:type="paragraph" w:customStyle="1" w:styleId="42EDB2253C424EBF870BFA786E688B84">
    <w:name w:val="42EDB2253C424EBF870BFA786E688B84"/>
    <w:rsid w:val="00087BA7"/>
    <w:pPr>
      <w:spacing w:after="160" w:line="259" w:lineRule="auto"/>
    </w:pPr>
  </w:style>
  <w:style w:type="paragraph" w:customStyle="1" w:styleId="E3C219116A8249C29B4E43907C699C0D">
    <w:name w:val="E3C219116A8249C29B4E43907C699C0D"/>
    <w:rsid w:val="00087BA7"/>
    <w:pPr>
      <w:spacing w:after="160" w:line="259" w:lineRule="auto"/>
    </w:pPr>
  </w:style>
  <w:style w:type="paragraph" w:customStyle="1" w:styleId="73E54D5050FA4E41BFC6CBFD81D8A355">
    <w:name w:val="73E54D5050FA4E41BFC6CBFD81D8A355"/>
    <w:rsid w:val="00087BA7"/>
    <w:pPr>
      <w:spacing w:after="160" w:line="259" w:lineRule="auto"/>
    </w:pPr>
  </w:style>
  <w:style w:type="paragraph" w:customStyle="1" w:styleId="A7412DAD4E5F4EB892EFE4F8CB297CFA">
    <w:name w:val="A7412DAD4E5F4EB892EFE4F8CB297CFA"/>
    <w:rsid w:val="00087BA7"/>
    <w:pPr>
      <w:spacing w:after="160" w:line="259" w:lineRule="auto"/>
    </w:pPr>
  </w:style>
  <w:style w:type="paragraph" w:customStyle="1" w:styleId="3AC2CD97A063487196C655BF37F98C94">
    <w:name w:val="3AC2CD97A063487196C655BF37F98C94"/>
    <w:rsid w:val="00087BA7"/>
    <w:pPr>
      <w:spacing w:after="160" w:line="259" w:lineRule="auto"/>
    </w:pPr>
  </w:style>
  <w:style w:type="paragraph" w:customStyle="1" w:styleId="21510626F7BB4FA582E7005807012995">
    <w:name w:val="21510626F7BB4FA582E7005807012995"/>
    <w:rsid w:val="00087BA7"/>
    <w:pPr>
      <w:spacing w:after="160" w:line="259" w:lineRule="auto"/>
    </w:pPr>
  </w:style>
  <w:style w:type="paragraph" w:customStyle="1" w:styleId="8CD7EF88CDE14B478F4D433571A17A5B">
    <w:name w:val="8CD7EF88CDE14B478F4D433571A17A5B"/>
    <w:rsid w:val="00087BA7"/>
    <w:pPr>
      <w:spacing w:after="160" w:line="259" w:lineRule="auto"/>
    </w:pPr>
  </w:style>
  <w:style w:type="paragraph" w:customStyle="1" w:styleId="94EFD6CF58CA49F6924E16F6E6D02ACA">
    <w:name w:val="94EFD6CF58CA49F6924E16F6E6D02ACA"/>
    <w:rsid w:val="00087BA7"/>
    <w:pPr>
      <w:spacing w:after="160" w:line="259" w:lineRule="auto"/>
    </w:pPr>
  </w:style>
  <w:style w:type="paragraph" w:customStyle="1" w:styleId="579CB259E0E548938FDCBDA3C7B58509">
    <w:name w:val="579CB259E0E548938FDCBDA3C7B58509"/>
    <w:rsid w:val="00087BA7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51DA5E-7E9F-45D0-9702-9D501E5D84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542</TotalTime>
  <Pages>1</Pages>
  <Words>1390</Words>
  <Characters>7924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агентство по образованию</vt:lpstr>
    </vt:vector>
  </TitlesOfParts>
  <Company>1</Company>
  <LinksUpToDate>false</LinksUpToDate>
  <CharactersWithSpaces>9296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агентство по образованию</dc:title>
  <dc:creator>ИВАНОВ ВАДИМ ИВАНОВИЧ</dc:creator>
  <cp:lastModifiedBy>Elena Sidorova</cp:lastModifiedBy>
  <cp:revision>133</cp:revision>
  <dcterms:created xsi:type="dcterms:W3CDTF">2013-11-16T14:04:00Z</dcterms:created>
  <dcterms:modified xsi:type="dcterms:W3CDTF">2015-02-28T22:22:00Z</dcterms:modified>
</cp:coreProperties>
</file>